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commentsExtensible.xml" ContentType="application/vnd.openxmlformats-officedocument.wordprocessingml.commentsExtensib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E6CE95" w14:textId="77777777" w:rsidR="00D9733F" w:rsidRDefault="00000000">
      <w:pPr>
        <w:pStyle w:val="affffffffffffffffffffb"/>
        <w:jc w:val="right"/>
        <w:rPr>
          <w:rFonts w:ascii="仿宋_GB2312" w:eastAsia="仿宋_GB2312" w:hAnsi="仿宋_GB2312" w:cs="仿宋_GB2312" w:hint="eastAsia"/>
          <w:sz w:val="28"/>
          <w:szCs w:val="21"/>
        </w:rPr>
      </w:pPr>
      <w:bookmarkStart w:id="0" w:name="_Toc871040389"/>
      <w:bookmarkStart w:id="1" w:name="_Toc1017107715"/>
      <w:bookmarkStart w:id="2" w:name="_Toc558052388"/>
      <w:bookmarkStart w:id="3" w:name="_Toc161037597"/>
      <w:bookmarkStart w:id="4" w:name="_三、经费需求测算"/>
      <w:r>
        <w:rPr>
          <w:rFonts w:ascii="仿宋_GB2312" w:eastAsia="仿宋_GB2312" w:hAnsi="仿宋_GB2312" w:cs="仿宋_GB2312" w:hint="eastAsia"/>
          <w:sz w:val="28"/>
          <w:szCs w:val="21"/>
        </w:rPr>
        <w:t>公开</w:t>
      </w:r>
    </w:p>
    <w:p w14:paraId="4E89A80E" w14:textId="77777777" w:rsidR="00D9733F" w:rsidRDefault="00000000">
      <w:pPr>
        <w:pStyle w:val="16"/>
        <w:keepNext w:val="0"/>
        <w:keepLines w:val="0"/>
        <w:snapToGrid/>
        <w:spacing w:line="500" w:lineRule="exact"/>
        <w:ind w:firstLine="640"/>
        <w:jc w:val="both"/>
        <w:rPr>
          <w:b w:val="0"/>
          <w:bCs w:val="0"/>
          <w:szCs w:val="32"/>
        </w:rPr>
      </w:pPr>
      <w:r>
        <w:rPr>
          <w:b w:val="0"/>
          <w:bCs w:val="0"/>
          <w:szCs w:val="32"/>
        </w:rPr>
        <w:t>三、经费需求测算</w:t>
      </w:r>
      <w:bookmarkEnd w:id="0"/>
      <w:bookmarkEnd w:id="1"/>
      <w:bookmarkEnd w:id="2"/>
      <w:bookmarkEnd w:id="3"/>
    </w:p>
    <w:bookmarkEnd w:id="4"/>
    <w:p w14:paraId="2C2A2437" w14:textId="77777777" w:rsidR="00D9733F" w:rsidRDefault="00000000">
      <w:pPr>
        <w:pStyle w:val="CS"/>
        <w:spacing w:line="500" w:lineRule="exact"/>
        <w:ind w:firstLine="562"/>
        <w:outlineLvl w:val="2"/>
        <w:rPr>
          <w:rFonts w:eastAsia="楷体_GB2312" w:hint="eastAsia"/>
          <w:szCs w:val="28"/>
        </w:rPr>
      </w:pPr>
      <w:r>
        <w:rPr>
          <w:rFonts w:ascii="仿宋_GB2312" w:hAnsi="仿宋_GB2312" w:cs="仿宋_GB2312" w:hint="eastAsia"/>
          <w:b/>
          <w:bCs/>
          <w:iCs/>
          <w:sz w:val="28"/>
          <w:szCs w:val="28"/>
        </w:rPr>
        <w:t>（一）</w:t>
      </w:r>
      <w:r>
        <w:rPr>
          <w:rFonts w:ascii="Times New Roman" w:eastAsia="黑体" w:hAnsi="Times New Roman" w:hint="eastAsia"/>
          <w:color w:val="000000"/>
          <w:kern w:val="2"/>
          <w:sz w:val="28"/>
          <w:szCs w:val="28"/>
        </w:rPr>
        <w:t>项目</w:t>
      </w:r>
      <w:r>
        <w:rPr>
          <w:rFonts w:ascii="Times New Roman" w:eastAsia="黑体" w:hAnsi="Times New Roman"/>
          <w:color w:val="000000"/>
          <w:kern w:val="2"/>
          <w:sz w:val="28"/>
          <w:szCs w:val="28"/>
          <w:lang w:val="zh-CN"/>
        </w:rPr>
        <w:t>总概算</w:t>
      </w:r>
    </w:p>
    <w:p w14:paraId="6D077EBC" w14:textId="77777777" w:rsidR="00D9733F" w:rsidRDefault="00000000">
      <w:pPr>
        <w:adjustRightInd w:val="0"/>
        <w:snapToGrid w:val="0"/>
        <w:spacing w:line="300" w:lineRule="auto"/>
        <w:ind w:firstLine="560"/>
        <w:rPr>
          <w:rFonts w:hAnsi="Calibri"/>
          <w:szCs w:val="28"/>
        </w:rPr>
      </w:pPr>
      <w:r>
        <w:rPr>
          <w:rFonts w:ascii="仿宋_GB2312" w:hint="eastAsia"/>
        </w:rPr>
        <w:t>本项目预算依据《</w:t>
      </w:r>
      <w:commentRangeStart w:id="5"/>
      <w:r>
        <w:rPr>
          <w:rFonts w:ascii="仿宋_GB2312" w:hint="eastAsia"/>
          <w:highlight w:val="yellow"/>
        </w:rPr>
        <w:t>GF</w:t>
      </w:r>
      <w:commentRangeEnd w:id="5"/>
      <w:r>
        <w:commentReference w:id="5"/>
      </w:r>
      <w:r>
        <w:rPr>
          <w:rFonts w:ascii="仿宋_GB2312" w:hint="eastAsia"/>
        </w:rPr>
        <w:t>科研试制费管理办法》（财防〔2019〕18号）及财防〔</w:t>
      </w:r>
      <w:r>
        <w:rPr>
          <w:rFonts w:ascii="仿宋_GB2312"/>
        </w:rPr>
        <w:t>2023</w:t>
      </w:r>
      <w:r>
        <w:rPr>
          <w:rFonts w:ascii="仿宋_GB2312" w:hint="eastAsia"/>
        </w:rPr>
        <w:t>〕1</w:t>
      </w:r>
      <w:r>
        <w:rPr>
          <w:rFonts w:ascii="仿宋_GB2312"/>
        </w:rPr>
        <w:t>23</w:t>
      </w:r>
      <w:r>
        <w:rPr>
          <w:rFonts w:ascii="仿宋_GB2312" w:hint="eastAsia"/>
        </w:rPr>
        <w:t>号文件编制，根据承担项目情况，本课题为</w:t>
      </w:r>
      <w:r>
        <w:rPr>
          <w:rFonts w:ascii="仿宋_GB2312" w:hint="eastAsia"/>
          <w:b/>
          <w:bCs/>
        </w:rPr>
        <w:t>试制类</w:t>
      </w:r>
      <w:r>
        <w:rPr>
          <w:rFonts w:ascii="仿宋_GB2312" w:hint="eastAsia"/>
        </w:rPr>
        <w:t>课题。</w:t>
      </w:r>
      <w:r>
        <w:rPr>
          <w:rFonts w:hAnsi="Calibri"/>
          <w:szCs w:val="28"/>
        </w:rPr>
        <w:t>经测算，</w:t>
      </w:r>
      <w:r>
        <w:rPr>
          <w:rFonts w:hAnsi="Calibri" w:hint="eastAsia"/>
          <w:szCs w:val="28"/>
        </w:rPr>
        <w:t>本项目报价</w:t>
      </w:r>
      <w:r>
        <w:rPr>
          <w:rFonts w:hAnsi="Calibri"/>
          <w:szCs w:val="28"/>
        </w:rPr>
        <w:t>为</w:t>
      </w:r>
      <w:commentRangeStart w:id="6"/>
      <w:r>
        <w:rPr>
          <w:rFonts w:hAnsi="Calibri"/>
          <w:szCs w:val="28"/>
          <w:highlight w:val="yellow"/>
        </w:rPr>
        <w:t>XXX</w:t>
      </w:r>
      <w:r>
        <w:rPr>
          <w:rFonts w:hAnsi="Calibri" w:hint="eastAsia"/>
          <w:szCs w:val="28"/>
          <w:highlight w:val="yellow"/>
        </w:rPr>
        <w:t>万</w:t>
      </w:r>
      <w:r>
        <w:rPr>
          <w:rFonts w:hAnsi="Calibri"/>
          <w:szCs w:val="28"/>
          <w:highlight w:val="yellow"/>
        </w:rPr>
        <w:t>元。</w:t>
      </w:r>
      <w:commentRangeEnd w:id="6"/>
      <w:r>
        <w:commentReference w:id="6"/>
      </w:r>
      <w:r>
        <w:rPr>
          <w:rFonts w:hAnsi="Calibri" w:hint="eastAsia"/>
          <w:szCs w:val="28"/>
        </w:rPr>
        <w:t>各项</w:t>
      </w:r>
      <w:r>
        <w:rPr>
          <w:rFonts w:hAnsi="Calibri"/>
          <w:szCs w:val="28"/>
        </w:rPr>
        <w:t>经费</w:t>
      </w:r>
      <w:r>
        <w:rPr>
          <w:rFonts w:hAnsi="Calibri" w:hint="eastAsia"/>
          <w:szCs w:val="28"/>
        </w:rPr>
        <w:t>见表</w:t>
      </w:r>
      <w:r>
        <w:rPr>
          <w:rFonts w:hAnsi="Calibri" w:hint="eastAsia"/>
          <w:szCs w:val="28"/>
        </w:rPr>
        <w:t>1</w:t>
      </w:r>
      <w:r>
        <w:rPr>
          <w:rFonts w:hAnsi="Calibri" w:hint="eastAsia"/>
          <w:szCs w:val="28"/>
        </w:rPr>
        <w:t>所示</w:t>
      </w:r>
      <w:r>
        <w:rPr>
          <w:rFonts w:hAnsi="Calibri"/>
          <w:szCs w:val="28"/>
        </w:rPr>
        <w:t>。</w:t>
      </w:r>
    </w:p>
    <w:p w14:paraId="48B090D0" w14:textId="77777777" w:rsidR="00D9733F" w:rsidRDefault="00000000">
      <w:pPr>
        <w:adjustRightInd w:val="0"/>
        <w:snapToGrid w:val="0"/>
        <w:spacing w:line="460" w:lineRule="exact"/>
        <w:ind w:firstLineChars="0" w:firstLine="0"/>
        <w:jc w:val="center"/>
        <w:rPr>
          <w:rFonts w:eastAsia="黑体"/>
          <w:szCs w:val="21"/>
        </w:rPr>
      </w:pPr>
      <w:r>
        <w:rPr>
          <w:rFonts w:ascii="仿宋_GB2312" w:hAnsi="仿宋_GB2312" w:cs="仿宋_GB2312" w:hint="eastAsia"/>
          <w:b/>
          <w:bCs/>
          <w:szCs w:val="21"/>
        </w:rPr>
        <w:t>表1 项目成本表</w:t>
      </w:r>
    </w:p>
    <w:p w14:paraId="793CBFCB" w14:textId="77777777" w:rsidR="00D9733F" w:rsidRDefault="00000000">
      <w:pPr>
        <w:adjustRightInd w:val="0"/>
        <w:snapToGrid w:val="0"/>
        <w:spacing w:line="360" w:lineRule="exact"/>
        <w:ind w:firstLineChars="0" w:firstLine="0"/>
        <w:jc w:val="right"/>
        <w:rPr>
          <w:rFonts w:ascii="仿宋_GB2312" w:hAnsi="仿宋_GB2312" w:cs="仿宋_GB2312" w:hint="eastAsia"/>
          <w:b/>
          <w:sz w:val="21"/>
          <w:szCs w:val="21"/>
        </w:rPr>
      </w:pPr>
      <w:r>
        <w:rPr>
          <w:rFonts w:ascii="仿宋_GB2312" w:hAnsi="仿宋_GB2312" w:cs="仿宋_GB2312" w:hint="eastAsia"/>
          <w:b/>
          <w:sz w:val="21"/>
          <w:szCs w:val="21"/>
        </w:rPr>
        <w:t>单位：万元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
        <w:gridCol w:w="3200"/>
        <w:gridCol w:w="2278"/>
        <w:gridCol w:w="2403"/>
      </w:tblGrid>
      <w:tr w:rsidR="00D9733F" w14:paraId="233E8161" w14:textId="77777777">
        <w:trPr>
          <w:tblHeader/>
          <w:jc w:val="center"/>
        </w:trPr>
        <w:tc>
          <w:tcPr>
            <w:tcW w:w="3685" w:type="dxa"/>
            <w:gridSpan w:val="2"/>
            <w:tcBorders>
              <w:top w:val="single" w:sz="4" w:space="0" w:color="auto"/>
              <w:left w:val="single" w:sz="4" w:space="0" w:color="auto"/>
              <w:bottom w:val="single" w:sz="4" w:space="0" w:color="auto"/>
              <w:right w:val="single" w:sz="4" w:space="0" w:color="auto"/>
            </w:tcBorders>
          </w:tcPr>
          <w:p w14:paraId="3799FCFF" w14:textId="77777777" w:rsidR="00D9733F"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b/>
                <w:bCs/>
                <w:kern w:val="0"/>
                <w:szCs w:val="28"/>
              </w:rPr>
            </w:pPr>
            <w:r>
              <w:rPr>
                <w:rFonts w:ascii="仿宋_GB2312" w:hAnsi="仿宋_GB2312" w:cs="仿宋_GB2312" w:hint="eastAsia"/>
                <w:b/>
                <w:bCs/>
                <w:kern w:val="0"/>
                <w:szCs w:val="28"/>
              </w:rPr>
              <w:t>成本名称</w:t>
            </w:r>
          </w:p>
        </w:tc>
        <w:tc>
          <w:tcPr>
            <w:tcW w:w="2278" w:type="dxa"/>
            <w:tcBorders>
              <w:top w:val="single" w:sz="4" w:space="0" w:color="auto"/>
              <w:left w:val="single" w:sz="4" w:space="0" w:color="auto"/>
              <w:bottom w:val="single" w:sz="4" w:space="0" w:color="auto"/>
              <w:right w:val="single" w:sz="4" w:space="0" w:color="auto"/>
            </w:tcBorders>
          </w:tcPr>
          <w:p w14:paraId="0FFB12CF" w14:textId="77777777" w:rsidR="00D9733F"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b/>
                <w:bCs/>
                <w:kern w:val="0"/>
                <w:szCs w:val="28"/>
              </w:rPr>
            </w:pPr>
            <w:r>
              <w:rPr>
                <w:rFonts w:ascii="仿宋_GB2312" w:hAnsi="仿宋_GB2312" w:cs="仿宋_GB2312" w:hint="eastAsia"/>
                <w:b/>
                <w:bCs/>
                <w:kern w:val="0"/>
                <w:szCs w:val="28"/>
              </w:rPr>
              <w:t>经 费</w:t>
            </w:r>
          </w:p>
        </w:tc>
        <w:tc>
          <w:tcPr>
            <w:tcW w:w="2403" w:type="dxa"/>
            <w:tcBorders>
              <w:top w:val="single" w:sz="4" w:space="0" w:color="auto"/>
              <w:left w:val="single" w:sz="4" w:space="0" w:color="auto"/>
              <w:bottom w:val="single" w:sz="4" w:space="0" w:color="auto"/>
              <w:right w:val="single" w:sz="4" w:space="0" w:color="auto"/>
            </w:tcBorders>
          </w:tcPr>
          <w:p w14:paraId="40A16CFC" w14:textId="77777777" w:rsidR="00D9733F" w:rsidRDefault="00000000">
            <w:pPr>
              <w:widowControl/>
              <w:autoSpaceDE w:val="0"/>
              <w:autoSpaceDN w:val="0"/>
              <w:adjustRightInd w:val="0"/>
              <w:snapToGrid w:val="0"/>
              <w:spacing w:before="60" w:line="240" w:lineRule="auto"/>
              <w:ind w:firstLineChars="0" w:firstLine="0"/>
              <w:textAlignment w:val="baseline"/>
              <w:rPr>
                <w:rFonts w:ascii="仿宋_GB2312" w:hAnsi="仿宋_GB2312" w:cs="仿宋_GB2312" w:hint="eastAsia"/>
                <w:b/>
                <w:bCs/>
                <w:kern w:val="0"/>
                <w:szCs w:val="28"/>
              </w:rPr>
            </w:pPr>
            <w:r>
              <w:rPr>
                <w:rFonts w:ascii="仿宋_GB2312" w:hAnsi="仿宋_GB2312" w:cs="仿宋_GB2312" w:hint="eastAsia"/>
                <w:b/>
                <w:bCs/>
                <w:kern w:val="0"/>
                <w:szCs w:val="28"/>
              </w:rPr>
              <w:t>占总投资（%）</w:t>
            </w:r>
          </w:p>
        </w:tc>
      </w:tr>
      <w:tr w:rsidR="00D9733F" w14:paraId="5C13E876" w14:textId="77777777">
        <w:trPr>
          <w:jc w:val="center"/>
        </w:trPr>
        <w:tc>
          <w:tcPr>
            <w:tcW w:w="485" w:type="dxa"/>
            <w:vMerge w:val="restart"/>
            <w:tcBorders>
              <w:top w:val="single" w:sz="4" w:space="0" w:color="auto"/>
              <w:left w:val="single" w:sz="4" w:space="0" w:color="auto"/>
              <w:bottom w:val="single" w:sz="4" w:space="0" w:color="auto"/>
              <w:right w:val="single" w:sz="4" w:space="0" w:color="auto"/>
            </w:tcBorders>
          </w:tcPr>
          <w:p w14:paraId="665DF320" w14:textId="77777777" w:rsidR="00D9733F" w:rsidRDefault="00D9733F">
            <w:pPr>
              <w:widowControl/>
              <w:adjustRightInd w:val="0"/>
              <w:spacing w:line="360" w:lineRule="auto"/>
              <w:ind w:firstLineChars="0" w:firstLine="0"/>
              <w:jc w:val="center"/>
              <w:rPr>
                <w:rFonts w:ascii="仿宋_GB2312" w:hAnsi="仿宋_GB2312" w:cs="仿宋_GB2312" w:hint="eastAsia"/>
                <w:kern w:val="0"/>
                <w:szCs w:val="28"/>
              </w:rPr>
            </w:pPr>
          </w:p>
          <w:p w14:paraId="484A7CF8" w14:textId="77777777" w:rsidR="00D9733F" w:rsidRDefault="00D9733F">
            <w:pPr>
              <w:widowControl/>
              <w:adjustRightInd w:val="0"/>
              <w:spacing w:line="360" w:lineRule="auto"/>
              <w:ind w:firstLineChars="0" w:firstLine="0"/>
              <w:jc w:val="center"/>
              <w:rPr>
                <w:rFonts w:ascii="仿宋_GB2312" w:hAnsi="仿宋_GB2312" w:cs="仿宋_GB2312" w:hint="eastAsia"/>
                <w:kern w:val="0"/>
                <w:szCs w:val="28"/>
              </w:rPr>
            </w:pPr>
          </w:p>
          <w:p w14:paraId="336807DB" w14:textId="77777777" w:rsidR="00D9733F" w:rsidRDefault="00000000">
            <w:pPr>
              <w:widowControl/>
              <w:adjustRightInd w:val="0"/>
              <w:spacing w:line="360" w:lineRule="auto"/>
              <w:ind w:firstLineChars="0" w:firstLine="0"/>
              <w:jc w:val="center"/>
              <w:rPr>
                <w:rFonts w:ascii="仿宋_GB2312" w:hAnsi="仿宋_GB2312" w:cs="仿宋_GB2312" w:hint="eastAsia"/>
                <w:kern w:val="0"/>
                <w:szCs w:val="28"/>
              </w:rPr>
            </w:pPr>
            <w:r>
              <w:rPr>
                <w:rFonts w:ascii="仿宋_GB2312" w:hAnsi="仿宋_GB2312" w:cs="仿宋_GB2312" w:hint="eastAsia"/>
                <w:kern w:val="0"/>
                <w:szCs w:val="28"/>
              </w:rPr>
              <w:t>计</w:t>
            </w:r>
          </w:p>
          <w:p w14:paraId="624EE7DF" w14:textId="77777777" w:rsidR="00D9733F" w:rsidRDefault="00000000">
            <w:pPr>
              <w:widowControl/>
              <w:adjustRightInd w:val="0"/>
              <w:spacing w:line="360" w:lineRule="auto"/>
              <w:ind w:firstLineChars="0" w:firstLine="0"/>
              <w:jc w:val="center"/>
              <w:rPr>
                <w:rFonts w:ascii="仿宋_GB2312" w:hAnsi="仿宋_GB2312" w:cs="仿宋_GB2312" w:hint="eastAsia"/>
                <w:kern w:val="0"/>
                <w:szCs w:val="28"/>
              </w:rPr>
            </w:pPr>
            <w:r>
              <w:rPr>
                <w:rFonts w:ascii="仿宋_GB2312" w:hAnsi="仿宋_GB2312" w:cs="仿宋_GB2312" w:hint="eastAsia"/>
                <w:kern w:val="0"/>
                <w:szCs w:val="28"/>
              </w:rPr>
              <w:t>价</w:t>
            </w:r>
          </w:p>
          <w:p w14:paraId="187467BD" w14:textId="77777777" w:rsidR="00D9733F" w:rsidRDefault="00000000">
            <w:pPr>
              <w:widowControl/>
              <w:adjustRightInd w:val="0"/>
              <w:spacing w:line="360" w:lineRule="auto"/>
              <w:ind w:firstLineChars="0" w:firstLine="0"/>
              <w:jc w:val="center"/>
              <w:rPr>
                <w:rFonts w:ascii="仿宋_GB2312" w:hAnsi="仿宋_GB2312" w:cs="仿宋_GB2312" w:hint="eastAsia"/>
                <w:kern w:val="0"/>
                <w:szCs w:val="28"/>
              </w:rPr>
            </w:pPr>
            <w:r>
              <w:rPr>
                <w:rFonts w:ascii="仿宋_GB2312" w:hAnsi="仿宋_GB2312" w:cs="仿宋_GB2312" w:hint="eastAsia"/>
                <w:kern w:val="0"/>
                <w:szCs w:val="28"/>
              </w:rPr>
              <w:t>成</w:t>
            </w:r>
          </w:p>
          <w:p w14:paraId="6C8E19E1" w14:textId="77777777" w:rsidR="00D9733F" w:rsidRDefault="00000000">
            <w:pPr>
              <w:widowControl/>
              <w:adjustRightInd w:val="0"/>
              <w:spacing w:line="360" w:lineRule="auto"/>
              <w:ind w:firstLineChars="0" w:firstLine="0"/>
              <w:jc w:val="center"/>
              <w:rPr>
                <w:rFonts w:ascii="仿宋_GB2312" w:hAnsi="仿宋_GB2312" w:cs="仿宋_GB2312" w:hint="eastAsia"/>
                <w:b/>
                <w:szCs w:val="28"/>
              </w:rPr>
            </w:pPr>
            <w:r>
              <w:rPr>
                <w:rFonts w:ascii="仿宋_GB2312" w:hAnsi="仿宋_GB2312" w:cs="仿宋_GB2312" w:hint="eastAsia"/>
                <w:kern w:val="0"/>
                <w:szCs w:val="28"/>
              </w:rPr>
              <w:t>本</w:t>
            </w:r>
          </w:p>
        </w:tc>
        <w:tc>
          <w:tcPr>
            <w:tcW w:w="3200" w:type="dxa"/>
            <w:tcBorders>
              <w:top w:val="single" w:sz="4" w:space="0" w:color="auto"/>
              <w:left w:val="single" w:sz="4" w:space="0" w:color="auto"/>
              <w:bottom w:val="single" w:sz="4" w:space="0" w:color="auto"/>
              <w:right w:val="single" w:sz="4" w:space="0" w:color="auto"/>
            </w:tcBorders>
            <w:vAlign w:val="center"/>
          </w:tcPr>
          <w:p w14:paraId="775F87F7" w14:textId="77777777" w:rsidR="00D9733F"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材料费</w:t>
            </w:r>
          </w:p>
        </w:tc>
        <w:tc>
          <w:tcPr>
            <w:tcW w:w="2278" w:type="dxa"/>
            <w:tcBorders>
              <w:top w:val="single" w:sz="4" w:space="0" w:color="auto"/>
              <w:left w:val="single" w:sz="4" w:space="0" w:color="auto"/>
              <w:bottom w:val="single" w:sz="4" w:space="0" w:color="auto"/>
              <w:right w:val="single" w:sz="4" w:space="0" w:color="auto"/>
            </w:tcBorders>
            <w:vAlign w:val="center"/>
          </w:tcPr>
          <w:p w14:paraId="094D8971" w14:textId="77777777" w:rsidR="00D9733F" w:rsidRDefault="00D9733F">
            <w:pPr>
              <w:widowControl/>
              <w:autoSpaceDE w:val="0"/>
              <w:autoSpaceDN w:val="0"/>
              <w:adjustRightInd w:val="0"/>
              <w:spacing w:before="60" w:line="240" w:lineRule="auto"/>
              <w:ind w:firstLineChars="0" w:firstLine="0"/>
              <w:jc w:val="center"/>
              <w:textAlignment w:val="baseline"/>
              <w:rPr>
                <w:rFonts w:ascii="仿宋_GB2312" w:hAnsi="仿宋_GB2312" w:cs="仿宋_GB2312" w:hint="eastAsia"/>
                <w:kern w:val="0"/>
                <w:sz w:val="22"/>
                <w:szCs w:val="22"/>
              </w:rPr>
            </w:pPr>
          </w:p>
        </w:tc>
        <w:tc>
          <w:tcPr>
            <w:tcW w:w="2403" w:type="dxa"/>
            <w:tcBorders>
              <w:top w:val="single" w:sz="4" w:space="0" w:color="auto"/>
              <w:left w:val="single" w:sz="4" w:space="0" w:color="auto"/>
              <w:bottom w:val="single" w:sz="4" w:space="0" w:color="auto"/>
              <w:right w:val="single" w:sz="4" w:space="0" w:color="auto"/>
            </w:tcBorders>
            <w:vAlign w:val="center"/>
          </w:tcPr>
          <w:p w14:paraId="653A1444" w14:textId="77777777" w:rsidR="00D9733F" w:rsidRDefault="00D9733F">
            <w:pPr>
              <w:widowControl/>
              <w:autoSpaceDE w:val="0"/>
              <w:autoSpaceDN w:val="0"/>
              <w:adjustRightInd w:val="0"/>
              <w:spacing w:before="60" w:line="240" w:lineRule="auto"/>
              <w:ind w:firstLineChars="0" w:firstLine="0"/>
              <w:jc w:val="center"/>
              <w:textAlignment w:val="baseline"/>
              <w:rPr>
                <w:rFonts w:ascii="仿宋_GB2312" w:hAnsi="仿宋_GB2312" w:cs="仿宋_GB2312" w:hint="eastAsia"/>
                <w:kern w:val="0"/>
                <w:sz w:val="22"/>
                <w:szCs w:val="22"/>
              </w:rPr>
            </w:pPr>
          </w:p>
        </w:tc>
      </w:tr>
      <w:tr w:rsidR="00D9733F" w14:paraId="7E07DC3D"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FA44A47" w14:textId="77777777" w:rsidR="00D9733F" w:rsidRDefault="00D9733F">
            <w:pPr>
              <w:widowControl/>
              <w:adjustRightInd w:val="0"/>
              <w:spacing w:line="460" w:lineRule="exact"/>
              <w:ind w:firstLineChars="0" w:firstLine="0"/>
              <w:jc w:val="left"/>
              <w:rPr>
                <w:rFonts w:ascii="仿宋_GB2312" w:hAnsi="仿宋_GB2312" w:cs="仿宋_GB2312" w:hint="eastAsia"/>
                <w:b/>
                <w:szCs w:val="28"/>
              </w:rPr>
            </w:pPr>
          </w:p>
        </w:tc>
        <w:tc>
          <w:tcPr>
            <w:tcW w:w="3200" w:type="dxa"/>
            <w:tcBorders>
              <w:top w:val="single" w:sz="4" w:space="0" w:color="auto"/>
              <w:left w:val="single" w:sz="4" w:space="0" w:color="auto"/>
              <w:bottom w:val="single" w:sz="4" w:space="0" w:color="auto"/>
              <w:right w:val="single" w:sz="4" w:space="0" w:color="auto"/>
            </w:tcBorders>
            <w:vAlign w:val="center"/>
          </w:tcPr>
          <w:p w14:paraId="27D07C8E" w14:textId="77777777" w:rsidR="00D9733F"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专用费</w:t>
            </w:r>
          </w:p>
        </w:tc>
        <w:tc>
          <w:tcPr>
            <w:tcW w:w="2278" w:type="dxa"/>
            <w:tcBorders>
              <w:top w:val="single" w:sz="4" w:space="0" w:color="auto"/>
              <w:left w:val="single" w:sz="4" w:space="0" w:color="auto"/>
              <w:bottom w:val="single" w:sz="4" w:space="0" w:color="auto"/>
              <w:right w:val="single" w:sz="4" w:space="0" w:color="auto"/>
            </w:tcBorders>
            <w:vAlign w:val="center"/>
          </w:tcPr>
          <w:p w14:paraId="42577E7E" w14:textId="77777777" w:rsidR="00D9733F" w:rsidRDefault="00D9733F">
            <w:pPr>
              <w:widowControl/>
              <w:autoSpaceDE w:val="0"/>
              <w:autoSpaceDN w:val="0"/>
              <w:adjustRightInd w:val="0"/>
              <w:spacing w:before="60" w:line="240" w:lineRule="auto"/>
              <w:ind w:firstLineChars="0" w:firstLine="0"/>
              <w:jc w:val="center"/>
              <w:textAlignment w:val="baseline"/>
              <w:rPr>
                <w:rFonts w:ascii="仿宋_GB2312" w:hAnsi="仿宋_GB2312" w:cs="仿宋_GB2312" w:hint="eastAsia"/>
                <w:kern w:val="0"/>
                <w:sz w:val="22"/>
                <w:szCs w:val="22"/>
              </w:rPr>
            </w:pPr>
          </w:p>
        </w:tc>
        <w:tc>
          <w:tcPr>
            <w:tcW w:w="2403" w:type="dxa"/>
            <w:tcBorders>
              <w:top w:val="single" w:sz="4" w:space="0" w:color="auto"/>
              <w:left w:val="single" w:sz="4" w:space="0" w:color="auto"/>
              <w:bottom w:val="single" w:sz="4" w:space="0" w:color="auto"/>
              <w:right w:val="single" w:sz="4" w:space="0" w:color="auto"/>
            </w:tcBorders>
            <w:vAlign w:val="center"/>
          </w:tcPr>
          <w:p w14:paraId="2C0C9125" w14:textId="77777777" w:rsidR="00D9733F" w:rsidRDefault="00D9733F">
            <w:pPr>
              <w:widowControl/>
              <w:autoSpaceDE w:val="0"/>
              <w:autoSpaceDN w:val="0"/>
              <w:adjustRightInd w:val="0"/>
              <w:spacing w:before="60" w:line="240" w:lineRule="auto"/>
              <w:ind w:firstLineChars="0" w:firstLine="0"/>
              <w:jc w:val="center"/>
              <w:textAlignment w:val="baseline"/>
              <w:rPr>
                <w:rFonts w:ascii="仿宋_GB2312" w:hAnsi="仿宋_GB2312" w:cs="仿宋_GB2312" w:hint="eastAsia"/>
                <w:kern w:val="0"/>
                <w:sz w:val="22"/>
                <w:szCs w:val="22"/>
              </w:rPr>
            </w:pPr>
          </w:p>
        </w:tc>
      </w:tr>
      <w:tr w:rsidR="00D9733F" w14:paraId="5C1689C3"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0FD76E5" w14:textId="77777777" w:rsidR="00D9733F" w:rsidRDefault="00D9733F">
            <w:pPr>
              <w:widowControl/>
              <w:adjustRightInd w:val="0"/>
              <w:spacing w:line="460" w:lineRule="exact"/>
              <w:ind w:firstLineChars="0" w:firstLine="0"/>
              <w:jc w:val="left"/>
              <w:rPr>
                <w:rFonts w:ascii="仿宋_GB2312" w:hAnsi="仿宋_GB2312" w:cs="仿宋_GB2312" w:hint="eastAsia"/>
                <w:b/>
                <w:szCs w:val="28"/>
              </w:rPr>
            </w:pPr>
          </w:p>
        </w:tc>
        <w:tc>
          <w:tcPr>
            <w:tcW w:w="3200" w:type="dxa"/>
            <w:tcBorders>
              <w:top w:val="single" w:sz="4" w:space="0" w:color="auto"/>
              <w:left w:val="single" w:sz="4" w:space="0" w:color="auto"/>
              <w:bottom w:val="single" w:sz="4" w:space="0" w:color="auto"/>
              <w:right w:val="single" w:sz="4" w:space="0" w:color="auto"/>
            </w:tcBorders>
            <w:vAlign w:val="center"/>
          </w:tcPr>
          <w:p w14:paraId="6AFCFAB1" w14:textId="77777777" w:rsidR="00D9733F"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外协费</w:t>
            </w:r>
          </w:p>
        </w:tc>
        <w:tc>
          <w:tcPr>
            <w:tcW w:w="2278" w:type="dxa"/>
            <w:tcBorders>
              <w:top w:val="single" w:sz="4" w:space="0" w:color="auto"/>
              <w:left w:val="single" w:sz="4" w:space="0" w:color="auto"/>
              <w:bottom w:val="single" w:sz="4" w:space="0" w:color="auto"/>
              <w:right w:val="single" w:sz="4" w:space="0" w:color="auto"/>
            </w:tcBorders>
            <w:vAlign w:val="center"/>
          </w:tcPr>
          <w:p w14:paraId="288C7E41" w14:textId="77777777" w:rsidR="00D9733F" w:rsidRDefault="00D9733F">
            <w:pPr>
              <w:widowControl/>
              <w:autoSpaceDE w:val="0"/>
              <w:autoSpaceDN w:val="0"/>
              <w:adjustRightInd w:val="0"/>
              <w:spacing w:before="60" w:line="240" w:lineRule="auto"/>
              <w:ind w:firstLineChars="0" w:firstLine="0"/>
              <w:jc w:val="center"/>
              <w:textAlignment w:val="baseline"/>
              <w:rPr>
                <w:rFonts w:ascii="仿宋_GB2312" w:hAnsi="仿宋_GB2312" w:cs="仿宋_GB2312" w:hint="eastAsia"/>
                <w:kern w:val="0"/>
                <w:sz w:val="22"/>
                <w:szCs w:val="22"/>
              </w:rPr>
            </w:pPr>
          </w:p>
        </w:tc>
        <w:tc>
          <w:tcPr>
            <w:tcW w:w="2403" w:type="dxa"/>
            <w:tcBorders>
              <w:top w:val="single" w:sz="4" w:space="0" w:color="auto"/>
              <w:left w:val="single" w:sz="4" w:space="0" w:color="auto"/>
              <w:bottom w:val="single" w:sz="4" w:space="0" w:color="auto"/>
              <w:right w:val="single" w:sz="4" w:space="0" w:color="auto"/>
            </w:tcBorders>
            <w:vAlign w:val="center"/>
          </w:tcPr>
          <w:p w14:paraId="5A1C56AC" w14:textId="77777777" w:rsidR="00D9733F" w:rsidRDefault="00D9733F">
            <w:pPr>
              <w:widowControl/>
              <w:autoSpaceDE w:val="0"/>
              <w:autoSpaceDN w:val="0"/>
              <w:adjustRightInd w:val="0"/>
              <w:spacing w:before="60" w:line="240" w:lineRule="auto"/>
              <w:ind w:firstLineChars="0" w:firstLine="0"/>
              <w:jc w:val="center"/>
              <w:textAlignment w:val="baseline"/>
              <w:rPr>
                <w:rFonts w:ascii="仿宋_GB2312" w:hAnsi="仿宋_GB2312" w:cs="仿宋_GB2312" w:hint="eastAsia"/>
                <w:kern w:val="0"/>
                <w:sz w:val="22"/>
                <w:szCs w:val="22"/>
              </w:rPr>
            </w:pPr>
          </w:p>
        </w:tc>
      </w:tr>
      <w:tr w:rsidR="00D9733F" w14:paraId="525E1380"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6BD99C8" w14:textId="77777777" w:rsidR="00D9733F" w:rsidRDefault="00D9733F">
            <w:pPr>
              <w:widowControl/>
              <w:adjustRightInd w:val="0"/>
              <w:spacing w:line="460" w:lineRule="exact"/>
              <w:ind w:firstLineChars="0" w:firstLine="0"/>
              <w:jc w:val="left"/>
              <w:rPr>
                <w:rFonts w:ascii="仿宋_GB2312" w:hAnsi="仿宋_GB2312" w:cs="仿宋_GB2312" w:hint="eastAsia"/>
                <w:b/>
                <w:szCs w:val="28"/>
              </w:rPr>
            </w:pPr>
          </w:p>
        </w:tc>
        <w:tc>
          <w:tcPr>
            <w:tcW w:w="3200" w:type="dxa"/>
            <w:tcBorders>
              <w:top w:val="single" w:sz="4" w:space="0" w:color="auto"/>
              <w:left w:val="single" w:sz="4" w:space="0" w:color="auto"/>
              <w:bottom w:val="single" w:sz="4" w:space="0" w:color="auto"/>
              <w:right w:val="single" w:sz="4" w:space="0" w:color="auto"/>
            </w:tcBorders>
            <w:vAlign w:val="center"/>
          </w:tcPr>
          <w:p w14:paraId="48B9A2AB" w14:textId="77777777" w:rsidR="00D9733F"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燃料动力费</w:t>
            </w:r>
          </w:p>
        </w:tc>
        <w:tc>
          <w:tcPr>
            <w:tcW w:w="2278" w:type="dxa"/>
            <w:tcBorders>
              <w:top w:val="single" w:sz="4" w:space="0" w:color="auto"/>
              <w:left w:val="single" w:sz="4" w:space="0" w:color="auto"/>
              <w:bottom w:val="single" w:sz="4" w:space="0" w:color="auto"/>
              <w:right w:val="single" w:sz="4" w:space="0" w:color="auto"/>
            </w:tcBorders>
            <w:vAlign w:val="center"/>
          </w:tcPr>
          <w:p w14:paraId="5D7DDEE4" w14:textId="77777777" w:rsidR="00D9733F" w:rsidRDefault="00D9733F">
            <w:pPr>
              <w:widowControl/>
              <w:autoSpaceDE w:val="0"/>
              <w:autoSpaceDN w:val="0"/>
              <w:adjustRightInd w:val="0"/>
              <w:spacing w:before="60" w:line="240" w:lineRule="auto"/>
              <w:ind w:firstLineChars="0" w:firstLine="0"/>
              <w:jc w:val="center"/>
              <w:textAlignment w:val="baseline"/>
              <w:rPr>
                <w:rFonts w:ascii="仿宋_GB2312" w:hAnsi="仿宋_GB2312" w:cs="仿宋_GB2312" w:hint="eastAsia"/>
                <w:kern w:val="0"/>
                <w:sz w:val="22"/>
                <w:szCs w:val="22"/>
              </w:rPr>
            </w:pPr>
          </w:p>
        </w:tc>
        <w:tc>
          <w:tcPr>
            <w:tcW w:w="2403" w:type="dxa"/>
            <w:tcBorders>
              <w:top w:val="single" w:sz="4" w:space="0" w:color="auto"/>
              <w:left w:val="single" w:sz="4" w:space="0" w:color="auto"/>
              <w:bottom w:val="single" w:sz="4" w:space="0" w:color="auto"/>
              <w:right w:val="single" w:sz="4" w:space="0" w:color="auto"/>
            </w:tcBorders>
            <w:vAlign w:val="center"/>
          </w:tcPr>
          <w:p w14:paraId="6A1926B4" w14:textId="77777777" w:rsidR="00D9733F" w:rsidRDefault="00D9733F">
            <w:pPr>
              <w:widowControl/>
              <w:autoSpaceDE w:val="0"/>
              <w:autoSpaceDN w:val="0"/>
              <w:adjustRightInd w:val="0"/>
              <w:spacing w:before="60" w:line="240" w:lineRule="auto"/>
              <w:ind w:firstLineChars="0" w:firstLine="0"/>
              <w:jc w:val="center"/>
              <w:textAlignment w:val="baseline"/>
              <w:rPr>
                <w:rFonts w:ascii="仿宋_GB2312" w:hAnsi="仿宋_GB2312" w:cs="仿宋_GB2312" w:hint="eastAsia"/>
                <w:kern w:val="0"/>
                <w:sz w:val="22"/>
                <w:szCs w:val="22"/>
              </w:rPr>
            </w:pPr>
          </w:p>
        </w:tc>
      </w:tr>
      <w:tr w:rsidR="00D9733F" w14:paraId="01F72034"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0A8B02" w14:textId="77777777" w:rsidR="00D9733F" w:rsidRDefault="00D9733F">
            <w:pPr>
              <w:widowControl/>
              <w:adjustRightInd w:val="0"/>
              <w:spacing w:line="460" w:lineRule="exact"/>
              <w:ind w:firstLineChars="0" w:firstLine="0"/>
              <w:jc w:val="left"/>
              <w:rPr>
                <w:rFonts w:ascii="仿宋_GB2312" w:hAnsi="仿宋_GB2312" w:cs="仿宋_GB2312" w:hint="eastAsia"/>
                <w:b/>
                <w:szCs w:val="28"/>
              </w:rPr>
            </w:pPr>
          </w:p>
        </w:tc>
        <w:tc>
          <w:tcPr>
            <w:tcW w:w="3200" w:type="dxa"/>
            <w:tcBorders>
              <w:top w:val="single" w:sz="4" w:space="0" w:color="auto"/>
              <w:left w:val="single" w:sz="4" w:space="0" w:color="auto"/>
              <w:bottom w:val="single" w:sz="4" w:space="0" w:color="auto"/>
              <w:right w:val="single" w:sz="4" w:space="0" w:color="auto"/>
            </w:tcBorders>
            <w:vAlign w:val="center"/>
          </w:tcPr>
          <w:p w14:paraId="0BDD32FF" w14:textId="77777777" w:rsidR="00D9733F"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事务费</w:t>
            </w:r>
          </w:p>
        </w:tc>
        <w:tc>
          <w:tcPr>
            <w:tcW w:w="2278" w:type="dxa"/>
            <w:tcBorders>
              <w:top w:val="single" w:sz="4" w:space="0" w:color="auto"/>
              <w:left w:val="single" w:sz="4" w:space="0" w:color="auto"/>
              <w:bottom w:val="single" w:sz="4" w:space="0" w:color="auto"/>
              <w:right w:val="single" w:sz="4" w:space="0" w:color="auto"/>
            </w:tcBorders>
            <w:vAlign w:val="center"/>
          </w:tcPr>
          <w:p w14:paraId="6754F0EE" w14:textId="77777777" w:rsidR="00D9733F" w:rsidRDefault="00D9733F">
            <w:pPr>
              <w:widowControl/>
              <w:autoSpaceDE w:val="0"/>
              <w:autoSpaceDN w:val="0"/>
              <w:adjustRightInd w:val="0"/>
              <w:spacing w:before="60" w:line="240" w:lineRule="auto"/>
              <w:ind w:firstLineChars="0" w:firstLine="0"/>
              <w:jc w:val="center"/>
              <w:textAlignment w:val="baseline"/>
              <w:rPr>
                <w:rFonts w:ascii="仿宋_GB2312" w:hAnsi="仿宋_GB2312" w:cs="仿宋_GB2312" w:hint="eastAsia"/>
                <w:kern w:val="0"/>
                <w:sz w:val="22"/>
                <w:szCs w:val="22"/>
              </w:rPr>
            </w:pPr>
          </w:p>
        </w:tc>
        <w:tc>
          <w:tcPr>
            <w:tcW w:w="2403" w:type="dxa"/>
            <w:tcBorders>
              <w:top w:val="single" w:sz="4" w:space="0" w:color="auto"/>
              <w:left w:val="single" w:sz="4" w:space="0" w:color="auto"/>
              <w:bottom w:val="single" w:sz="4" w:space="0" w:color="auto"/>
              <w:right w:val="single" w:sz="4" w:space="0" w:color="auto"/>
            </w:tcBorders>
            <w:vAlign w:val="center"/>
          </w:tcPr>
          <w:p w14:paraId="2A1C68A3" w14:textId="77777777" w:rsidR="00D9733F" w:rsidRDefault="00D9733F">
            <w:pPr>
              <w:widowControl/>
              <w:autoSpaceDE w:val="0"/>
              <w:autoSpaceDN w:val="0"/>
              <w:adjustRightInd w:val="0"/>
              <w:spacing w:before="60" w:line="240" w:lineRule="auto"/>
              <w:ind w:firstLineChars="0" w:firstLine="0"/>
              <w:jc w:val="center"/>
              <w:textAlignment w:val="baseline"/>
              <w:rPr>
                <w:rFonts w:ascii="仿宋_GB2312" w:hAnsi="仿宋_GB2312" w:cs="仿宋_GB2312" w:hint="eastAsia"/>
                <w:kern w:val="0"/>
                <w:sz w:val="22"/>
                <w:szCs w:val="22"/>
              </w:rPr>
            </w:pPr>
          </w:p>
        </w:tc>
      </w:tr>
      <w:tr w:rsidR="00D9733F" w14:paraId="1DCD9C41"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D42B1D8" w14:textId="77777777" w:rsidR="00D9733F" w:rsidRDefault="00D9733F">
            <w:pPr>
              <w:widowControl/>
              <w:adjustRightInd w:val="0"/>
              <w:spacing w:line="460" w:lineRule="exact"/>
              <w:ind w:firstLineChars="0" w:firstLine="0"/>
              <w:jc w:val="left"/>
              <w:rPr>
                <w:rFonts w:ascii="仿宋_GB2312" w:hAnsi="仿宋_GB2312" w:cs="仿宋_GB2312" w:hint="eastAsia"/>
                <w:b/>
                <w:szCs w:val="28"/>
              </w:rPr>
            </w:pPr>
          </w:p>
        </w:tc>
        <w:tc>
          <w:tcPr>
            <w:tcW w:w="3200" w:type="dxa"/>
            <w:tcBorders>
              <w:top w:val="single" w:sz="4" w:space="0" w:color="auto"/>
              <w:left w:val="single" w:sz="4" w:space="0" w:color="auto"/>
              <w:bottom w:val="single" w:sz="4" w:space="0" w:color="auto"/>
              <w:right w:val="single" w:sz="4" w:space="0" w:color="auto"/>
            </w:tcBorders>
            <w:vAlign w:val="center"/>
          </w:tcPr>
          <w:p w14:paraId="159564E2" w14:textId="77777777" w:rsidR="00D9733F"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固定资产折旧费</w:t>
            </w:r>
          </w:p>
        </w:tc>
        <w:tc>
          <w:tcPr>
            <w:tcW w:w="2278" w:type="dxa"/>
            <w:tcBorders>
              <w:top w:val="single" w:sz="4" w:space="0" w:color="auto"/>
              <w:left w:val="single" w:sz="4" w:space="0" w:color="auto"/>
              <w:bottom w:val="single" w:sz="4" w:space="0" w:color="auto"/>
              <w:right w:val="single" w:sz="4" w:space="0" w:color="auto"/>
            </w:tcBorders>
            <w:vAlign w:val="center"/>
          </w:tcPr>
          <w:p w14:paraId="74DD19CA" w14:textId="77777777" w:rsidR="00D9733F" w:rsidRDefault="00D9733F">
            <w:pPr>
              <w:widowControl/>
              <w:autoSpaceDE w:val="0"/>
              <w:autoSpaceDN w:val="0"/>
              <w:adjustRightInd w:val="0"/>
              <w:spacing w:before="60" w:line="240" w:lineRule="auto"/>
              <w:ind w:firstLineChars="0" w:firstLine="0"/>
              <w:jc w:val="center"/>
              <w:textAlignment w:val="baseline"/>
              <w:rPr>
                <w:rFonts w:ascii="仿宋_GB2312" w:hAnsi="仿宋_GB2312" w:cs="仿宋_GB2312" w:hint="eastAsia"/>
                <w:kern w:val="0"/>
                <w:sz w:val="22"/>
                <w:szCs w:val="22"/>
              </w:rPr>
            </w:pPr>
          </w:p>
        </w:tc>
        <w:tc>
          <w:tcPr>
            <w:tcW w:w="2403" w:type="dxa"/>
            <w:tcBorders>
              <w:top w:val="single" w:sz="4" w:space="0" w:color="auto"/>
              <w:left w:val="single" w:sz="4" w:space="0" w:color="auto"/>
              <w:bottom w:val="single" w:sz="4" w:space="0" w:color="auto"/>
              <w:right w:val="single" w:sz="4" w:space="0" w:color="auto"/>
            </w:tcBorders>
            <w:vAlign w:val="center"/>
          </w:tcPr>
          <w:p w14:paraId="2996F15F" w14:textId="77777777" w:rsidR="00D9733F" w:rsidRDefault="00D9733F">
            <w:pPr>
              <w:widowControl/>
              <w:autoSpaceDE w:val="0"/>
              <w:autoSpaceDN w:val="0"/>
              <w:adjustRightInd w:val="0"/>
              <w:spacing w:before="60" w:line="240" w:lineRule="auto"/>
              <w:ind w:firstLineChars="0" w:firstLine="0"/>
              <w:jc w:val="center"/>
              <w:textAlignment w:val="baseline"/>
              <w:rPr>
                <w:rFonts w:ascii="仿宋_GB2312" w:hAnsi="仿宋_GB2312" w:cs="仿宋_GB2312" w:hint="eastAsia"/>
                <w:kern w:val="0"/>
                <w:sz w:val="22"/>
                <w:szCs w:val="22"/>
              </w:rPr>
            </w:pPr>
          </w:p>
        </w:tc>
      </w:tr>
      <w:tr w:rsidR="00D9733F" w14:paraId="6CE45B62" w14:textId="77777777">
        <w:trPr>
          <w:trHeight w:val="341"/>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997A035" w14:textId="77777777" w:rsidR="00D9733F" w:rsidRDefault="00D9733F">
            <w:pPr>
              <w:widowControl/>
              <w:adjustRightInd w:val="0"/>
              <w:spacing w:line="460" w:lineRule="exact"/>
              <w:ind w:firstLineChars="0" w:firstLine="0"/>
              <w:jc w:val="left"/>
              <w:rPr>
                <w:rFonts w:ascii="仿宋_GB2312" w:hAnsi="仿宋_GB2312" w:cs="仿宋_GB2312" w:hint="eastAsia"/>
                <w:b/>
                <w:szCs w:val="28"/>
              </w:rPr>
            </w:pPr>
          </w:p>
        </w:tc>
        <w:tc>
          <w:tcPr>
            <w:tcW w:w="3200" w:type="dxa"/>
            <w:tcBorders>
              <w:top w:val="single" w:sz="4" w:space="0" w:color="auto"/>
              <w:left w:val="single" w:sz="4" w:space="0" w:color="auto"/>
              <w:bottom w:val="single" w:sz="4" w:space="0" w:color="auto"/>
              <w:right w:val="single" w:sz="4" w:space="0" w:color="auto"/>
            </w:tcBorders>
            <w:vAlign w:val="center"/>
          </w:tcPr>
          <w:p w14:paraId="212FBFBB" w14:textId="77777777" w:rsidR="00D9733F"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管理费</w:t>
            </w:r>
          </w:p>
        </w:tc>
        <w:tc>
          <w:tcPr>
            <w:tcW w:w="2278" w:type="dxa"/>
            <w:tcBorders>
              <w:top w:val="single" w:sz="4" w:space="0" w:color="auto"/>
              <w:left w:val="single" w:sz="4" w:space="0" w:color="auto"/>
              <w:bottom w:val="single" w:sz="4" w:space="0" w:color="auto"/>
              <w:right w:val="single" w:sz="4" w:space="0" w:color="auto"/>
            </w:tcBorders>
            <w:vAlign w:val="center"/>
          </w:tcPr>
          <w:p w14:paraId="38D15FA4" w14:textId="77777777" w:rsidR="00D9733F" w:rsidRDefault="00D9733F">
            <w:pPr>
              <w:widowControl/>
              <w:autoSpaceDE w:val="0"/>
              <w:autoSpaceDN w:val="0"/>
              <w:adjustRightInd w:val="0"/>
              <w:spacing w:before="60" w:line="240" w:lineRule="auto"/>
              <w:ind w:firstLineChars="0" w:firstLine="0"/>
              <w:jc w:val="center"/>
              <w:textAlignment w:val="baseline"/>
              <w:rPr>
                <w:rFonts w:ascii="仿宋_GB2312" w:hAnsi="仿宋_GB2312" w:cs="仿宋_GB2312" w:hint="eastAsia"/>
                <w:kern w:val="0"/>
                <w:sz w:val="22"/>
                <w:szCs w:val="22"/>
              </w:rPr>
            </w:pPr>
          </w:p>
        </w:tc>
        <w:tc>
          <w:tcPr>
            <w:tcW w:w="2403" w:type="dxa"/>
            <w:tcBorders>
              <w:top w:val="single" w:sz="4" w:space="0" w:color="auto"/>
              <w:left w:val="single" w:sz="4" w:space="0" w:color="auto"/>
              <w:bottom w:val="single" w:sz="4" w:space="0" w:color="auto"/>
              <w:right w:val="single" w:sz="4" w:space="0" w:color="auto"/>
            </w:tcBorders>
            <w:vAlign w:val="center"/>
          </w:tcPr>
          <w:p w14:paraId="4EFDD339" w14:textId="77777777" w:rsidR="00D9733F" w:rsidRDefault="00D9733F">
            <w:pPr>
              <w:widowControl/>
              <w:autoSpaceDE w:val="0"/>
              <w:autoSpaceDN w:val="0"/>
              <w:adjustRightInd w:val="0"/>
              <w:spacing w:before="60" w:line="240" w:lineRule="auto"/>
              <w:ind w:firstLineChars="0" w:firstLine="0"/>
              <w:jc w:val="center"/>
              <w:textAlignment w:val="baseline"/>
              <w:rPr>
                <w:rFonts w:ascii="仿宋_GB2312" w:hAnsi="仿宋_GB2312" w:cs="仿宋_GB2312" w:hint="eastAsia"/>
                <w:kern w:val="0"/>
                <w:sz w:val="22"/>
                <w:szCs w:val="22"/>
              </w:rPr>
            </w:pPr>
          </w:p>
        </w:tc>
      </w:tr>
      <w:tr w:rsidR="00D9733F" w14:paraId="2B58BCAB" w14:textId="77777777">
        <w:trPr>
          <w:trHeight w:val="28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06FC8AF" w14:textId="77777777" w:rsidR="00D9733F" w:rsidRDefault="00D9733F">
            <w:pPr>
              <w:widowControl/>
              <w:adjustRightInd w:val="0"/>
              <w:spacing w:line="460" w:lineRule="exact"/>
              <w:ind w:firstLineChars="0" w:firstLine="0"/>
              <w:jc w:val="left"/>
              <w:rPr>
                <w:rFonts w:ascii="仿宋_GB2312" w:hAnsi="仿宋_GB2312" w:cs="仿宋_GB2312" w:hint="eastAsia"/>
                <w:b/>
                <w:szCs w:val="28"/>
              </w:rPr>
            </w:pPr>
          </w:p>
        </w:tc>
        <w:tc>
          <w:tcPr>
            <w:tcW w:w="3200" w:type="dxa"/>
            <w:tcBorders>
              <w:top w:val="single" w:sz="4" w:space="0" w:color="auto"/>
              <w:left w:val="single" w:sz="4" w:space="0" w:color="auto"/>
              <w:bottom w:val="single" w:sz="4" w:space="0" w:color="auto"/>
              <w:right w:val="single" w:sz="4" w:space="0" w:color="auto"/>
            </w:tcBorders>
            <w:vAlign w:val="center"/>
          </w:tcPr>
          <w:p w14:paraId="0C9626AB" w14:textId="77777777" w:rsidR="00D9733F"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职工薪酬及劳务费</w:t>
            </w:r>
          </w:p>
        </w:tc>
        <w:tc>
          <w:tcPr>
            <w:tcW w:w="2278" w:type="dxa"/>
            <w:tcBorders>
              <w:top w:val="single" w:sz="4" w:space="0" w:color="auto"/>
              <w:left w:val="single" w:sz="4" w:space="0" w:color="auto"/>
              <w:bottom w:val="single" w:sz="4" w:space="0" w:color="auto"/>
              <w:right w:val="single" w:sz="4" w:space="0" w:color="auto"/>
            </w:tcBorders>
            <w:vAlign w:val="center"/>
          </w:tcPr>
          <w:p w14:paraId="1736A8C5" w14:textId="77777777" w:rsidR="00D9733F" w:rsidRDefault="00D9733F">
            <w:pPr>
              <w:widowControl/>
              <w:autoSpaceDE w:val="0"/>
              <w:autoSpaceDN w:val="0"/>
              <w:adjustRightInd w:val="0"/>
              <w:spacing w:before="60" w:line="240" w:lineRule="auto"/>
              <w:ind w:firstLineChars="0" w:firstLine="0"/>
              <w:jc w:val="center"/>
              <w:textAlignment w:val="baseline"/>
              <w:rPr>
                <w:rFonts w:ascii="仿宋_GB2312" w:hAnsi="仿宋_GB2312" w:cs="仿宋_GB2312" w:hint="eastAsia"/>
                <w:kern w:val="0"/>
                <w:sz w:val="22"/>
                <w:szCs w:val="22"/>
              </w:rPr>
            </w:pPr>
          </w:p>
        </w:tc>
        <w:tc>
          <w:tcPr>
            <w:tcW w:w="2403" w:type="dxa"/>
            <w:tcBorders>
              <w:top w:val="single" w:sz="4" w:space="0" w:color="auto"/>
              <w:left w:val="single" w:sz="4" w:space="0" w:color="auto"/>
              <w:bottom w:val="single" w:sz="4" w:space="0" w:color="auto"/>
              <w:right w:val="single" w:sz="4" w:space="0" w:color="auto"/>
            </w:tcBorders>
            <w:vAlign w:val="center"/>
          </w:tcPr>
          <w:p w14:paraId="43A4F492" w14:textId="77777777" w:rsidR="00D9733F" w:rsidRDefault="00D9733F">
            <w:pPr>
              <w:widowControl/>
              <w:autoSpaceDE w:val="0"/>
              <w:autoSpaceDN w:val="0"/>
              <w:adjustRightInd w:val="0"/>
              <w:spacing w:before="60" w:line="240" w:lineRule="auto"/>
              <w:ind w:firstLineChars="0" w:firstLine="0"/>
              <w:jc w:val="center"/>
              <w:textAlignment w:val="baseline"/>
              <w:rPr>
                <w:rFonts w:ascii="仿宋_GB2312" w:hAnsi="仿宋_GB2312" w:cs="仿宋_GB2312" w:hint="eastAsia"/>
                <w:kern w:val="0"/>
                <w:sz w:val="22"/>
                <w:szCs w:val="22"/>
              </w:rPr>
            </w:pPr>
          </w:p>
        </w:tc>
      </w:tr>
      <w:tr w:rsidR="00D9733F" w14:paraId="4025A533" w14:textId="77777777">
        <w:trPr>
          <w:jc w:val="center"/>
        </w:trPr>
        <w:tc>
          <w:tcPr>
            <w:tcW w:w="3685" w:type="dxa"/>
            <w:gridSpan w:val="2"/>
            <w:tcBorders>
              <w:top w:val="single" w:sz="4" w:space="0" w:color="auto"/>
              <w:left w:val="single" w:sz="4" w:space="0" w:color="auto"/>
              <w:bottom w:val="single" w:sz="4" w:space="0" w:color="auto"/>
              <w:right w:val="single" w:sz="4" w:space="0" w:color="auto"/>
            </w:tcBorders>
          </w:tcPr>
          <w:p w14:paraId="1EBCE53E" w14:textId="77777777" w:rsidR="00D9733F"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预计收益</w:t>
            </w:r>
          </w:p>
        </w:tc>
        <w:tc>
          <w:tcPr>
            <w:tcW w:w="2278" w:type="dxa"/>
            <w:tcBorders>
              <w:top w:val="single" w:sz="4" w:space="0" w:color="auto"/>
              <w:left w:val="single" w:sz="4" w:space="0" w:color="auto"/>
              <w:bottom w:val="single" w:sz="4" w:space="0" w:color="auto"/>
              <w:right w:val="single" w:sz="4" w:space="0" w:color="auto"/>
            </w:tcBorders>
            <w:vAlign w:val="center"/>
          </w:tcPr>
          <w:p w14:paraId="46ADBB9F" w14:textId="77777777" w:rsidR="00D9733F" w:rsidRDefault="00D9733F">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 w:val="22"/>
                <w:szCs w:val="22"/>
              </w:rPr>
            </w:pPr>
          </w:p>
        </w:tc>
        <w:tc>
          <w:tcPr>
            <w:tcW w:w="2403" w:type="dxa"/>
            <w:tcBorders>
              <w:top w:val="single" w:sz="4" w:space="0" w:color="auto"/>
              <w:left w:val="single" w:sz="4" w:space="0" w:color="auto"/>
              <w:bottom w:val="single" w:sz="4" w:space="0" w:color="auto"/>
              <w:right w:val="single" w:sz="4" w:space="0" w:color="auto"/>
            </w:tcBorders>
            <w:vAlign w:val="center"/>
          </w:tcPr>
          <w:p w14:paraId="30B0D6DD" w14:textId="77777777" w:rsidR="00D9733F" w:rsidRDefault="00D9733F">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 w:val="22"/>
                <w:szCs w:val="22"/>
              </w:rPr>
            </w:pPr>
          </w:p>
        </w:tc>
      </w:tr>
      <w:tr w:rsidR="00D9733F" w14:paraId="564B79BE" w14:textId="77777777">
        <w:trPr>
          <w:jc w:val="center"/>
        </w:trPr>
        <w:tc>
          <w:tcPr>
            <w:tcW w:w="3685" w:type="dxa"/>
            <w:gridSpan w:val="2"/>
            <w:tcBorders>
              <w:top w:val="single" w:sz="4" w:space="0" w:color="auto"/>
              <w:left w:val="single" w:sz="4" w:space="0" w:color="auto"/>
              <w:bottom w:val="single" w:sz="4" w:space="0" w:color="auto"/>
              <w:right w:val="single" w:sz="4" w:space="0" w:color="auto"/>
            </w:tcBorders>
          </w:tcPr>
          <w:p w14:paraId="57B6FBBE" w14:textId="77777777" w:rsidR="00D9733F"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不可预见费</w:t>
            </w:r>
          </w:p>
        </w:tc>
        <w:tc>
          <w:tcPr>
            <w:tcW w:w="2278" w:type="dxa"/>
            <w:tcBorders>
              <w:top w:val="single" w:sz="4" w:space="0" w:color="auto"/>
              <w:left w:val="single" w:sz="4" w:space="0" w:color="auto"/>
              <w:bottom w:val="single" w:sz="4" w:space="0" w:color="auto"/>
              <w:right w:val="single" w:sz="4" w:space="0" w:color="auto"/>
            </w:tcBorders>
            <w:vAlign w:val="center"/>
          </w:tcPr>
          <w:p w14:paraId="65F60B10" w14:textId="77777777" w:rsidR="00D9733F" w:rsidRDefault="00D9733F">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 w:val="22"/>
                <w:szCs w:val="22"/>
              </w:rPr>
            </w:pPr>
          </w:p>
        </w:tc>
        <w:tc>
          <w:tcPr>
            <w:tcW w:w="2403" w:type="dxa"/>
            <w:tcBorders>
              <w:top w:val="single" w:sz="4" w:space="0" w:color="auto"/>
              <w:left w:val="single" w:sz="4" w:space="0" w:color="auto"/>
              <w:bottom w:val="single" w:sz="4" w:space="0" w:color="auto"/>
              <w:right w:val="single" w:sz="4" w:space="0" w:color="auto"/>
            </w:tcBorders>
            <w:vAlign w:val="center"/>
          </w:tcPr>
          <w:p w14:paraId="3E622EE3" w14:textId="77777777" w:rsidR="00D9733F" w:rsidRDefault="00D9733F">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 w:val="22"/>
                <w:szCs w:val="22"/>
              </w:rPr>
            </w:pPr>
          </w:p>
        </w:tc>
      </w:tr>
      <w:tr w:rsidR="00D9733F" w14:paraId="633431CE" w14:textId="77777777">
        <w:trPr>
          <w:jc w:val="center"/>
        </w:trPr>
        <w:tc>
          <w:tcPr>
            <w:tcW w:w="3685" w:type="dxa"/>
            <w:gridSpan w:val="2"/>
            <w:tcBorders>
              <w:top w:val="single" w:sz="4" w:space="0" w:color="auto"/>
              <w:left w:val="single" w:sz="4" w:space="0" w:color="auto"/>
              <w:bottom w:val="single" w:sz="4" w:space="0" w:color="auto"/>
              <w:right w:val="single" w:sz="4" w:space="0" w:color="auto"/>
            </w:tcBorders>
          </w:tcPr>
          <w:p w14:paraId="102B223B" w14:textId="77777777" w:rsidR="00D9733F"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项目概算</w:t>
            </w:r>
          </w:p>
        </w:tc>
        <w:tc>
          <w:tcPr>
            <w:tcW w:w="2278" w:type="dxa"/>
            <w:tcBorders>
              <w:top w:val="single" w:sz="4" w:space="0" w:color="auto"/>
              <w:left w:val="single" w:sz="4" w:space="0" w:color="auto"/>
              <w:bottom w:val="single" w:sz="4" w:space="0" w:color="auto"/>
              <w:right w:val="single" w:sz="4" w:space="0" w:color="auto"/>
            </w:tcBorders>
            <w:vAlign w:val="center"/>
          </w:tcPr>
          <w:p w14:paraId="3962BF1B" w14:textId="77777777" w:rsidR="00D9733F" w:rsidRDefault="00D9733F">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 w:val="22"/>
                <w:szCs w:val="22"/>
              </w:rPr>
            </w:pPr>
          </w:p>
        </w:tc>
        <w:tc>
          <w:tcPr>
            <w:tcW w:w="2403" w:type="dxa"/>
            <w:tcBorders>
              <w:top w:val="single" w:sz="4" w:space="0" w:color="auto"/>
              <w:left w:val="single" w:sz="4" w:space="0" w:color="auto"/>
              <w:bottom w:val="single" w:sz="4" w:space="0" w:color="auto"/>
              <w:right w:val="single" w:sz="4" w:space="0" w:color="auto"/>
            </w:tcBorders>
            <w:vAlign w:val="center"/>
          </w:tcPr>
          <w:p w14:paraId="0E5376A5" w14:textId="77777777" w:rsidR="00D9733F" w:rsidRDefault="00D9733F">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 w:val="22"/>
                <w:szCs w:val="22"/>
              </w:rPr>
            </w:pPr>
          </w:p>
        </w:tc>
      </w:tr>
    </w:tbl>
    <w:p w14:paraId="1E1F447C" w14:textId="77777777" w:rsidR="00D9733F" w:rsidRDefault="00000000">
      <w:pPr>
        <w:pStyle w:val="CS"/>
        <w:spacing w:line="500" w:lineRule="exact"/>
        <w:ind w:firstLine="562"/>
        <w:outlineLvl w:val="2"/>
        <w:rPr>
          <w:rFonts w:ascii="仿宋_GB2312" w:hAnsi="仿宋_GB2312" w:cs="仿宋_GB2312" w:hint="eastAsia"/>
          <w:b/>
          <w:bCs/>
          <w:iCs/>
          <w:sz w:val="28"/>
          <w:szCs w:val="28"/>
        </w:rPr>
      </w:pPr>
      <w:r>
        <w:rPr>
          <w:rFonts w:ascii="仿宋_GB2312" w:hAnsi="仿宋_GB2312" w:cs="仿宋_GB2312" w:hint="eastAsia"/>
          <w:b/>
          <w:bCs/>
          <w:iCs/>
          <w:sz w:val="28"/>
          <w:szCs w:val="28"/>
        </w:rPr>
        <w:t>（二）概算编制说明</w:t>
      </w:r>
    </w:p>
    <w:p w14:paraId="05CC354B" w14:textId="77777777" w:rsidR="00D9733F" w:rsidRDefault="00000000">
      <w:pPr>
        <w:adjustRightInd w:val="0"/>
        <w:snapToGrid w:val="0"/>
        <w:spacing w:line="460" w:lineRule="exact"/>
        <w:ind w:firstLine="560"/>
        <w:outlineLvl w:val="4"/>
        <w:rPr>
          <w:rFonts w:eastAsia="楷体_GB2312"/>
          <w:szCs w:val="28"/>
        </w:rPr>
      </w:pPr>
      <w:r>
        <w:rPr>
          <w:rFonts w:eastAsia="楷体_GB2312" w:hint="eastAsia"/>
          <w:szCs w:val="28"/>
        </w:rPr>
        <w:t>1.</w:t>
      </w:r>
      <w:r>
        <w:rPr>
          <w:rFonts w:eastAsia="楷体_GB2312"/>
          <w:szCs w:val="28"/>
        </w:rPr>
        <w:t>预计成本</w:t>
      </w:r>
    </w:p>
    <w:p w14:paraId="0FFF5E45" w14:textId="77777777" w:rsidR="00D9733F" w:rsidRDefault="00000000">
      <w:pPr>
        <w:adjustRightInd w:val="0"/>
        <w:snapToGrid w:val="0"/>
        <w:spacing w:line="300" w:lineRule="auto"/>
        <w:ind w:firstLine="560"/>
        <w:rPr>
          <w:rFonts w:hAnsi="Calibri"/>
          <w:i/>
          <w:iCs/>
          <w:color w:val="ED7D31" w:themeColor="accent2"/>
          <w:szCs w:val="28"/>
        </w:rPr>
      </w:pPr>
      <w:commentRangeStart w:id="7"/>
      <w:r>
        <w:rPr>
          <w:rFonts w:hAnsi="Calibri"/>
          <w:i/>
          <w:iCs/>
          <w:color w:val="ED7D31" w:themeColor="accent2"/>
          <w:szCs w:val="28"/>
        </w:rPr>
        <w:t>预计成本是指在项目研究、试制过程中预计必须发生的成本费用，包括材料费、专用费、外协费、燃料动力费、事务费、固定资产折旧费、管理费、</w:t>
      </w:r>
      <w:r>
        <w:rPr>
          <w:rFonts w:hAnsi="Calibri" w:hint="eastAsia"/>
          <w:i/>
          <w:iCs/>
          <w:color w:val="ED7D31" w:themeColor="accent2"/>
          <w:szCs w:val="28"/>
        </w:rPr>
        <w:t>职工薪酬及劳务费</w:t>
      </w:r>
      <w:r>
        <w:rPr>
          <w:rFonts w:hAnsi="Calibri"/>
          <w:i/>
          <w:iCs/>
          <w:color w:val="ED7D31" w:themeColor="accent2"/>
          <w:szCs w:val="28"/>
        </w:rPr>
        <w:t>等八项内容。</w:t>
      </w:r>
      <w:commentRangeEnd w:id="7"/>
      <w:r>
        <w:commentReference w:id="7"/>
      </w:r>
    </w:p>
    <w:p w14:paraId="3DE000C2" w14:textId="77777777" w:rsidR="00D9733F" w:rsidRDefault="00000000">
      <w:pPr>
        <w:snapToGrid w:val="0"/>
        <w:ind w:firstLine="560"/>
        <w:outlineLvl w:val="5"/>
        <w:rPr>
          <w:rFonts w:eastAsia="楷体_GB2312"/>
          <w:szCs w:val="28"/>
        </w:rPr>
      </w:pPr>
      <w:r>
        <w:rPr>
          <w:rFonts w:eastAsia="楷体_GB2312" w:hint="eastAsia"/>
          <w:szCs w:val="28"/>
        </w:rPr>
        <w:t>（</w:t>
      </w:r>
      <w:r>
        <w:rPr>
          <w:rFonts w:eastAsia="楷体_GB2312" w:hint="eastAsia"/>
          <w:szCs w:val="28"/>
        </w:rPr>
        <w:t>1</w:t>
      </w:r>
      <w:r>
        <w:rPr>
          <w:rFonts w:eastAsia="楷体_GB2312" w:hint="eastAsia"/>
          <w:szCs w:val="28"/>
        </w:rPr>
        <w:t>）材料费</w:t>
      </w:r>
    </w:p>
    <w:p w14:paraId="36D897AF" w14:textId="77777777" w:rsidR="00D9733F" w:rsidRDefault="00000000">
      <w:pPr>
        <w:pStyle w:val="1fa"/>
        <w:rPr>
          <w:rFonts w:hAnsi="Calibri"/>
          <w:i/>
          <w:iCs/>
          <w:color w:val="ED7D31" w:themeColor="accent2"/>
          <w:lang w:val="en-US"/>
        </w:rPr>
      </w:pPr>
      <w:r>
        <w:rPr>
          <w:rFonts w:hAnsi="Calibri" w:hint="eastAsia"/>
          <w:i/>
          <w:iCs/>
          <w:color w:val="ED7D31" w:themeColor="accent2"/>
          <w:lang w:val="en-US"/>
        </w:rPr>
        <w:t>材料费是指在项目研究、试制过程中，必须使用的各种外购原材料、辅助材料、成品（含嵌入式软件）、半成品、存储器、元器件、陪试品和专用低值易耗品等所需费用，包括购买价款及运输、保险、装卸、筛选、</w:t>
      </w:r>
      <w:r>
        <w:rPr>
          <w:rFonts w:hAnsi="Calibri" w:hint="eastAsia"/>
          <w:i/>
          <w:iCs/>
          <w:color w:val="ED7D31" w:themeColor="accent2"/>
          <w:lang w:val="en-US"/>
        </w:rPr>
        <w:lastRenderedPageBreak/>
        <w:t>整理、质保、废品损失等费用，以及相关税费。</w:t>
      </w:r>
    </w:p>
    <w:p w14:paraId="35A04620" w14:textId="77777777" w:rsidR="00D9733F" w:rsidRDefault="00000000">
      <w:pPr>
        <w:pStyle w:val="1fa"/>
        <w:rPr>
          <w:rFonts w:hAnsi="Calibri"/>
          <w:i/>
          <w:iCs/>
          <w:color w:val="ED7D31" w:themeColor="accent2"/>
          <w:lang w:val="en-US"/>
        </w:rPr>
      </w:pPr>
      <w:r>
        <w:rPr>
          <w:rFonts w:hAnsi="Calibri" w:hint="eastAsia"/>
          <w:i/>
          <w:iCs/>
          <w:color w:val="ED7D31" w:themeColor="accent2"/>
          <w:lang w:val="en-US"/>
        </w:rPr>
        <w:t>计算材料费时，可适当考虑受订货起点限制所增加并且应在该项目科研经费中分担的费用。</w:t>
      </w:r>
    </w:p>
    <w:p w14:paraId="6F84C94C" w14:textId="77777777" w:rsidR="00D9733F" w:rsidRDefault="00000000">
      <w:pPr>
        <w:pStyle w:val="1fa"/>
        <w:rPr>
          <w:rFonts w:hAnsi="Calibri"/>
          <w:color w:val="auto"/>
          <w:lang w:val="en-US"/>
        </w:rPr>
      </w:pPr>
      <w:bookmarkStart w:id="8" w:name="_四、创新风险辨识与控制"/>
      <w:bookmarkStart w:id="9" w:name="_Toc485544411"/>
      <w:bookmarkStart w:id="10" w:name="_Toc999845941"/>
      <w:bookmarkStart w:id="11" w:name="_Toc1312488402"/>
      <w:bookmarkStart w:id="12" w:name="_Toc1941107829"/>
      <w:r>
        <w:rPr>
          <w:rFonts w:hAnsi="Calibri" w:hint="eastAsia"/>
          <w:color w:val="auto"/>
          <w:lang w:val="en-US"/>
        </w:rPr>
        <w:t>本项目材料费</w:t>
      </w:r>
      <w:r>
        <w:rPr>
          <w:rFonts w:hAnsi="Calibri"/>
          <w:color w:val="auto"/>
          <w:lang w:val="en-US"/>
        </w:rPr>
        <w:t>XX</w:t>
      </w:r>
      <w:r>
        <w:rPr>
          <w:rFonts w:hAnsi="Calibri" w:hint="eastAsia"/>
          <w:color w:val="auto"/>
          <w:lang w:val="en-US"/>
        </w:rPr>
        <w:t>万元，见表</w:t>
      </w:r>
      <w:r>
        <w:rPr>
          <w:rFonts w:hAnsi="Calibri"/>
          <w:color w:val="auto"/>
          <w:lang w:val="en-US"/>
        </w:rPr>
        <w:t>2</w:t>
      </w:r>
      <w:r>
        <w:rPr>
          <w:rFonts w:hAnsi="Calibri" w:hint="eastAsia"/>
          <w:color w:val="auto"/>
          <w:lang w:val="en-US"/>
        </w:rPr>
        <w:t>所示。</w:t>
      </w:r>
    </w:p>
    <w:p w14:paraId="2D909602" w14:textId="77777777" w:rsidR="00D9733F" w:rsidRDefault="00000000">
      <w:pPr>
        <w:pStyle w:val="1fa"/>
        <w:rPr>
          <w:lang w:val="en-US"/>
        </w:rPr>
        <w:sectPr w:rsidR="00D9733F">
          <w:headerReference w:type="even" r:id="rId11"/>
          <w:headerReference w:type="default" r:id="rId12"/>
          <w:footerReference w:type="even" r:id="rId13"/>
          <w:footerReference w:type="default" r:id="rId14"/>
          <w:headerReference w:type="first" r:id="rId15"/>
          <w:footerReference w:type="first" r:id="rId16"/>
          <w:pgSz w:w="11906" w:h="16838"/>
          <w:pgMar w:top="1418" w:right="1361" w:bottom="1418" w:left="1474" w:header="851" w:footer="992" w:gutter="0"/>
          <w:pgNumType w:start="1"/>
          <w:cols w:space="720"/>
          <w:docGrid w:type="lines" w:linePitch="312"/>
        </w:sectPr>
      </w:pPr>
      <w:commentRangeStart w:id="13"/>
      <w:r>
        <w:rPr>
          <w:rFonts w:hint="eastAsia"/>
          <w:i/>
          <w:iCs/>
          <w:highlight w:val="yellow"/>
          <w:lang w:val="en-US"/>
        </w:rPr>
        <w:t>详细写明材料费的支出内容和依据。</w:t>
      </w:r>
      <w:commentRangeEnd w:id="13"/>
      <w:r>
        <w:commentReference w:id="13"/>
      </w:r>
    </w:p>
    <w:bookmarkEnd w:id="8"/>
    <w:bookmarkEnd w:id="9"/>
    <w:bookmarkEnd w:id="10"/>
    <w:bookmarkEnd w:id="11"/>
    <w:bookmarkEnd w:id="12"/>
    <w:p w14:paraId="77F827D9" w14:textId="77777777" w:rsidR="00D9733F" w:rsidRDefault="00000000">
      <w:pPr>
        <w:ind w:firstLineChars="0" w:firstLine="0"/>
        <w:rPr>
          <w:rFonts w:ascii="黑体" w:eastAsia="黑体" w:hAnsi="Arial"/>
          <w:sz w:val="24"/>
          <w:szCs w:val="28"/>
        </w:rPr>
      </w:pPr>
      <w:r>
        <w:rPr>
          <w:rFonts w:ascii="黑体" w:eastAsia="黑体" w:hAnsi="Arial" w:hint="eastAsia"/>
          <w:sz w:val="24"/>
          <w:szCs w:val="28"/>
        </w:rPr>
        <w:lastRenderedPageBreak/>
        <w:t xml:space="preserve">                                   </w:t>
      </w:r>
      <w:bookmarkStart w:id="14" w:name="_Ref102757762"/>
    </w:p>
    <w:p w14:paraId="1DEBC156" w14:textId="77777777" w:rsidR="00D9733F" w:rsidRDefault="00000000">
      <w:pPr>
        <w:ind w:firstLineChars="0" w:firstLine="0"/>
        <w:jc w:val="center"/>
        <w:rPr>
          <w:rFonts w:ascii="仿宋_GB2312" w:hAnsi="宋体" w:cs="宋体" w:hint="eastAsia"/>
          <w:kern w:val="0"/>
          <w:szCs w:val="21"/>
        </w:rPr>
      </w:pPr>
      <w:r>
        <w:rPr>
          <w:rFonts w:hint="eastAsia"/>
          <w:b/>
          <w:bCs/>
          <w:kern w:val="0"/>
          <w:szCs w:val="28"/>
        </w:rPr>
        <w:t>表</w:t>
      </w:r>
      <w:r>
        <w:rPr>
          <w:rFonts w:hint="eastAsia"/>
          <w:b/>
          <w:bCs/>
          <w:kern w:val="0"/>
          <w:szCs w:val="28"/>
        </w:rPr>
        <w:t xml:space="preserve">2 </w:t>
      </w:r>
      <w:r>
        <w:rPr>
          <w:rFonts w:hint="eastAsia"/>
          <w:b/>
          <w:bCs/>
          <w:szCs w:val="28"/>
        </w:rPr>
        <w:t>材料费明细表</w:t>
      </w:r>
    </w:p>
    <w:tbl>
      <w:tblPr>
        <w:tblW w:w="9775" w:type="dxa"/>
        <w:jc w:val="center"/>
        <w:tblLayout w:type="fixed"/>
        <w:tblLook w:val="04A0" w:firstRow="1" w:lastRow="0" w:firstColumn="1" w:lastColumn="0" w:noHBand="0" w:noVBand="1"/>
      </w:tblPr>
      <w:tblGrid>
        <w:gridCol w:w="704"/>
        <w:gridCol w:w="1276"/>
        <w:gridCol w:w="3745"/>
        <w:gridCol w:w="900"/>
        <w:gridCol w:w="625"/>
        <w:gridCol w:w="1250"/>
        <w:gridCol w:w="1275"/>
      </w:tblGrid>
      <w:tr w:rsidR="00D9733F" w14:paraId="49CE624C" w14:textId="77777777">
        <w:trPr>
          <w:trHeight w:val="272"/>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49CE6242" w14:textId="77777777" w:rsidR="00D9733F" w:rsidRDefault="00000000">
            <w:pPr>
              <w:ind w:firstLineChars="0" w:firstLine="0"/>
              <w:jc w:val="center"/>
              <w:rPr>
                <w:rFonts w:eastAsia="仿宋" w:cs="仿宋"/>
                <w:b/>
                <w:kern w:val="0"/>
                <w:szCs w:val="20"/>
              </w:rPr>
            </w:pPr>
            <w:r>
              <w:rPr>
                <w:rFonts w:eastAsia="仿宋" w:cs="仿宋"/>
                <w:b/>
                <w:kern w:val="0"/>
                <w:szCs w:val="20"/>
              </w:rPr>
              <w:t>序号</w:t>
            </w:r>
          </w:p>
        </w:tc>
        <w:tc>
          <w:tcPr>
            <w:tcW w:w="1276" w:type="dxa"/>
            <w:tcBorders>
              <w:top w:val="single" w:sz="4" w:space="0" w:color="auto"/>
              <w:left w:val="nil"/>
              <w:bottom w:val="single" w:sz="4" w:space="0" w:color="auto"/>
              <w:right w:val="single" w:sz="4" w:space="0" w:color="auto"/>
            </w:tcBorders>
            <w:vAlign w:val="center"/>
          </w:tcPr>
          <w:p w14:paraId="49CE6243" w14:textId="77777777" w:rsidR="00D9733F" w:rsidRDefault="00000000">
            <w:pPr>
              <w:ind w:firstLineChars="0" w:firstLine="0"/>
              <w:jc w:val="center"/>
              <w:rPr>
                <w:rFonts w:eastAsia="仿宋" w:cs="仿宋"/>
                <w:b/>
                <w:kern w:val="0"/>
                <w:szCs w:val="20"/>
              </w:rPr>
            </w:pPr>
            <w:r>
              <w:rPr>
                <w:rFonts w:eastAsia="仿宋" w:cs="仿宋"/>
                <w:b/>
                <w:kern w:val="0"/>
                <w:szCs w:val="20"/>
              </w:rPr>
              <w:t>名</w:t>
            </w:r>
            <w:r>
              <w:rPr>
                <w:rFonts w:eastAsia="仿宋" w:cs="仿宋"/>
                <w:b/>
                <w:kern w:val="0"/>
                <w:szCs w:val="20"/>
              </w:rPr>
              <w:t xml:space="preserve">  </w:t>
            </w:r>
            <w:r>
              <w:rPr>
                <w:rFonts w:eastAsia="仿宋" w:cs="仿宋"/>
                <w:b/>
                <w:kern w:val="0"/>
                <w:szCs w:val="20"/>
              </w:rPr>
              <w:t>称</w:t>
            </w:r>
          </w:p>
        </w:tc>
        <w:tc>
          <w:tcPr>
            <w:tcW w:w="3745" w:type="dxa"/>
            <w:tcBorders>
              <w:top w:val="single" w:sz="4" w:space="0" w:color="auto"/>
              <w:left w:val="nil"/>
              <w:bottom w:val="single" w:sz="4" w:space="0" w:color="auto"/>
              <w:right w:val="single" w:sz="4" w:space="0" w:color="auto"/>
            </w:tcBorders>
            <w:vAlign w:val="center"/>
          </w:tcPr>
          <w:p w14:paraId="49CE6244" w14:textId="77777777" w:rsidR="00D9733F" w:rsidRDefault="00000000">
            <w:pPr>
              <w:ind w:firstLineChars="0" w:firstLine="0"/>
              <w:jc w:val="center"/>
              <w:rPr>
                <w:rFonts w:eastAsia="仿宋" w:cs="仿宋"/>
                <w:b/>
                <w:kern w:val="0"/>
                <w:szCs w:val="20"/>
              </w:rPr>
            </w:pPr>
            <w:r>
              <w:rPr>
                <w:rFonts w:eastAsia="仿宋" w:cs="仿宋"/>
                <w:b/>
                <w:kern w:val="0"/>
                <w:szCs w:val="20"/>
              </w:rPr>
              <w:t>规格</w:t>
            </w:r>
          </w:p>
        </w:tc>
        <w:tc>
          <w:tcPr>
            <w:tcW w:w="900" w:type="dxa"/>
            <w:tcBorders>
              <w:top w:val="single" w:sz="4" w:space="0" w:color="auto"/>
              <w:left w:val="nil"/>
              <w:bottom w:val="single" w:sz="4" w:space="0" w:color="auto"/>
              <w:right w:val="single" w:sz="4" w:space="0" w:color="auto"/>
            </w:tcBorders>
            <w:vAlign w:val="center"/>
          </w:tcPr>
          <w:p w14:paraId="49CE6245" w14:textId="77777777" w:rsidR="00D9733F" w:rsidRDefault="00000000">
            <w:pPr>
              <w:ind w:firstLineChars="0" w:firstLine="0"/>
              <w:jc w:val="center"/>
              <w:rPr>
                <w:rFonts w:eastAsia="仿宋" w:cs="仿宋"/>
                <w:b/>
                <w:kern w:val="0"/>
                <w:szCs w:val="20"/>
              </w:rPr>
            </w:pPr>
            <w:r>
              <w:rPr>
                <w:rFonts w:eastAsia="仿宋" w:cs="仿宋"/>
                <w:b/>
                <w:kern w:val="0"/>
                <w:szCs w:val="20"/>
              </w:rPr>
              <w:t>计量</w:t>
            </w:r>
          </w:p>
          <w:p w14:paraId="49CE6246" w14:textId="77777777" w:rsidR="00D9733F" w:rsidRDefault="00000000">
            <w:pPr>
              <w:ind w:firstLineChars="0" w:firstLine="0"/>
              <w:jc w:val="center"/>
              <w:rPr>
                <w:rFonts w:eastAsia="仿宋" w:cs="仿宋"/>
                <w:b/>
                <w:kern w:val="0"/>
                <w:szCs w:val="20"/>
              </w:rPr>
            </w:pPr>
            <w:r>
              <w:rPr>
                <w:rFonts w:eastAsia="仿宋" w:cs="仿宋"/>
                <w:b/>
                <w:kern w:val="0"/>
                <w:szCs w:val="20"/>
              </w:rPr>
              <w:t>单位</w:t>
            </w:r>
          </w:p>
        </w:tc>
        <w:tc>
          <w:tcPr>
            <w:tcW w:w="625" w:type="dxa"/>
            <w:tcBorders>
              <w:top w:val="single" w:sz="4" w:space="0" w:color="auto"/>
              <w:left w:val="nil"/>
              <w:bottom w:val="single" w:sz="4" w:space="0" w:color="auto"/>
              <w:right w:val="single" w:sz="4" w:space="0" w:color="auto"/>
            </w:tcBorders>
            <w:vAlign w:val="center"/>
          </w:tcPr>
          <w:p w14:paraId="49CE6247" w14:textId="77777777" w:rsidR="00D9733F" w:rsidRDefault="00000000">
            <w:pPr>
              <w:ind w:firstLineChars="0" w:firstLine="0"/>
              <w:jc w:val="center"/>
              <w:rPr>
                <w:rFonts w:eastAsia="仿宋" w:cs="仿宋"/>
                <w:b/>
                <w:kern w:val="0"/>
                <w:szCs w:val="20"/>
              </w:rPr>
            </w:pPr>
            <w:r>
              <w:rPr>
                <w:rFonts w:eastAsia="仿宋" w:cs="仿宋" w:hint="eastAsia"/>
                <w:b/>
                <w:kern w:val="0"/>
                <w:szCs w:val="20"/>
              </w:rPr>
              <w:t>数</w:t>
            </w:r>
            <w:r>
              <w:rPr>
                <w:rFonts w:eastAsia="仿宋" w:cs="仿宋"/>
                <w:b/>
                <w:kern w:val="0"/>
                <w:szCs w:val="20"/>
              </w:rPr>
              <w:t>量</w:t>
            </w:r>
          </w:p>
        </w:tc>
        <w:tc>
          <w:tcPr>
            <w:tcW w:w="1250" w:type="dxa"/>
            <w:tcBorders>
              <w:top w:val="single" w:sz="4" w:space="0" w:color="auto"/>
              <w:left w:val="nil"/>
              <w:bottom w:val="single" w:sz="4" w:space="0" w:color="auto"/>
              <w:right w:val="single" w:sz="4" w:space="0" w:color="auto"/>
            </w:tcBorders>
            <w:vAlign w:val="center"/>
          </w:tcPr>
          <w:p w14:paraId="49CE6248" w14:textId="77777777" w:rsidR="00D9733F" w:rsidRDefault="00000000">
            <w:pPr>
              <w:ind w:firstLineChars="0" w:firstLine="0"/>
              <w:jc w:val="center"/>
              <w:rPr>
                <w:rFonts w:eastAsia="仿宋" w:cs="仿宋"/>
                <w:b/>
                <w:kern w:val="0"/>
                <w:szCs w:val="20"/>
              </w:rPr>
            </w:pPr>
            <w:r>
              <w:rPr>
                <w:rFonts w:eastAsia="仿宋" w:cs="仿宋"/>
                <w:b/>
                <w:kern w:val="0"/>
                <w:szCs w:val="20"/>
              </w:rPr>
              <w:t>单价</w:t>
            </w:r>
          </w:p>
          <w:p w14:paraId="49CE6249" w14:textId="77777777" w:rsidR="00D9733F" w:rsidRDefault="00000000">
            <w:pPr>
              <w:ind w:firstLineChars="0" w:firstLine="0"/>
              <w:jc w:val="center"/>
              <w:rPr>
                <w:rFonts w:eastAsia="仿宋" w:cs="仿宋"/>
                <w:b/>
                <w:kern w:val="0"/>
                <w:szCs w:val="20"/>
              </w:rPr>
            </w:pPr>
            <w:r>
              <w:rPr>
                <w:rFonts w:eastAsia="仿宋" w:cs="仿宋"/>
                <w:b/>
                <w:kern w:val="0"/>
                <w:szCs w:val="20"/>
              </w:rPr>
              <w:t>（</w:t>
            </w:r>
            <w:r>
              <w:rPr>
                <w:rFonts w:eastAsia="仿宋" w:cs="仿宋" w:hint="eastAsia"/>
                <w:b/>
                <w:kern w:val="0"/>
                <w:szCs w:val="20"/>
              </w:rPr>
              <w:t>万</w:t>
            </w:r>
            <w:r>
              <w:rPr>
                <w:rFonts w:eastAsia="仿宋" w:cs="仿宋"/>
                <w:b/>
                <w:kern w:val="0"/>
                <w:szCs w:val="20"/>
              </w:rPr>
              <w:t>元）</w:t>
            </w:r>
          </w:p>
        </w:tc>
        <w:tc>
          <w:tcPr>
            <w:tcW w:w="1275" w:type="dxa"/>
            <w:tcBorders>
              <w:top w:val="single" w:sz="4" w:space="0" w:color="auto"/>
              <w:left w:val="nil"/>
              <w:bottom w:val="single" w:sz="4" w:space="0" w:color="auto"/>
              <w:right w:val="single" w:sz="4" w:space="0" w:color="auto"/>
            </w:tcBorders>
            <w:vAlign w:val="center"/>
          </w:tcPr>
          <w:p w14:paraId="49CE624A" w14:textId="77777777" w:rsidR="00D9733F" w:rsidRDefault="00000000">
            <w:pPr>
              <w:ind w:firstLineChars="0" w:firstLine="0"/>
              <w:jc w:val="center"/>
              <w:rPr>
                <w:rFonts w:eastAsia="仿宋" w:cs="仿宋"/>
                <w:b/>
                <w:kern w:val="0"/>
                <w:szCs w:val="20"/>
              </w:rPr>
            </w:pPr>
            <w:r>
              <w:rPr>
                <w:rFonts w:eastAsia="仿宋" w:cs="仿宋"/>
                <w:b/>
                <w:kern w:val="0"/>
                <w:szCs w:val="20"/>
              </w:rPr>
              <w:t>金额</w:t>
            </w:r>
          </w:p>
          <w:p w14:paraId="49CE624B" w14:textId="77777777" w:rsidR="00D9733F" w:rsidRDefault="00000000">
            <w:pPr>
              <w:ind w:firstLineChars="0" w:firstLine="0"/>
              <w:jc w:val="center"/>
              <w:rPr>
                <w:rFonts w:eastAsia="仿宋" w:cs="仿宋"/>
                <w:b/>
                <w:kern w:val="0"/>
                <w:szCs w:val="20"/>
              </w:rPr>
            </w:pPr>
            <w:r>
              <w:rPr>
                <w:rFonts w:eastAsia="仿宋" w:cs="仿宋"/>
                <w:b/>
                <w:kern w:val="0"/>
                <w:szCs w:val="20"/>
              </w:rPr>
              <w:t>（万元）</w:t>
            </w:r>
          </w:p>
        </w:tc>
      </w:tr>
      <w:tr w:rsidR="00D9733F" w14:paraId="49CE624F" w14:textId="77777777">
        <w:trPr>
          <w:trHeight w:val="270"/>
          <w:jc w:val="center"/>
        </w:trPr>
        <w:tc>
          <w:tcPr>
            <w:tcW w:w="704" w:type="dxa"/>
            <w:tcBorders>
              <w:top w:val="single" w:sz="4" w:space="0" w:color="auto"/>
              <w:left w:val="single" w:sz="4" w:space="0" w:color="auto"/>
              <w:bottom w:val="single" w:sz="4" w:space="0" w:color="auto"/>
              <w:right w:val="single" w:sz="4" w:space="0" w:color="auto"/>
            </w:tcBorders>
            <w:vAlign w:val="center"/>
          </w:tcPr>
          <w:p w14:paraId="49CE624D" w14:textId="77777777" w:rsidR="00D9733F" w:rsidRDefault="00000000">
            <w:pPr>
              <w:ind w:firstLineChars="0" w:firstLine="0"/>
              <w:jc w:val="center"/>
              <w:rPr>
                <w:rFonts w:eastAsia="仿宋" w:cs="仿宋"/>
                <w:b/>
                <w:kern w:val="0"/>
                <w:szCs w:val="20"/>
              </w:rPr>
            </w:pPr>
            <w:r>
              <w:rPr>
                <w:rFonts w:eastAsia="仿宋" w:cs="仿宋"/>
                <w:b/>
                <w:kern w:val="0"/>
                <w:szCs w:val="20"/>
              </w:rPr>
              <w:t>一</w:t>
            </w:r>
          </w:p>
        </w:tc>
        <w:tc>
          <w:tcPr>
            <w:tcW w:w="9071" w:type="dxa"/>
            <w:gridSpan w:val="6"/>
            <w:tcBorders>
              <w:top w:val="single" w:sz="4" w:space="0" w:color="auto"/>
              <w:left w:val="nil"/>
              <w:bottom w:val="single" w:sz="4" w:space="0" w:color="auto"/>
              <w:right w:val="single" w:sz="4" w:space="0" w:color="auto"/>
            </w:tcBorders>
            <w:vAlign w:val="center"/>
          </w:tcPr>
          <w:p w14:paraId="49CE624E" w14:textId="77777777" w:rsidR="00D9733F" w:rsidRDefault="00000000">
            <w:pPr>
              <w:ind w:firstLineChars="0" w:firstLine="0"/>
              <w:jc w:val="center"/>
              <w:rPr>
                <w:rFonts w:eastAsia="仿宋" w:cs="仿宋"/>
                <w:b/>
                <w:kern w:val="0"/>
                <w:szCs w:val="20"/>
              </w:rPr>
            </w:pPr>
            <w:r>
              <w:rPr>
                <w:rFonts w:eastAsia="仿宋" w:cs="仿宋"/>
                <w:b/>
                <w:kern w:val="0"/>
                <w:szCs w:val="20"/>
              </w:rPr>
              <w:t>原</w:t>
            </w:r>
            <w:r>
              <w:rPr>
                <w:rFonts w:eastAsia="仿宋" w:cs="仿宋"/>
                <w:b/>
                <w:kern w:val="0"/>
                <w:szCs w:val="20"/>
              </w:rPr>
              <w:t xml:space="preserve"> </w:t>
            </w:r>
            <w:r>
              <w:rPr>
                <w:rFonts w:eastAsia="仿宋" w:cs="仿宋"/>
                <w:b/>
                <w:kern w:val="0"/>
                <w:szCs w:val="20"/>
              </w:rPr>
              <w:t>材</w:t>
            </w:r>
            <w:r>
              <w:rPr>
                <w:rFonts w:eastAsia="仿宋" w:cs="仿宋"/>
                <w:b/>
                <w:kern w:val="0"/>
                <w:szCs w:val="20"/>
              </w:rPr>
              <w:t xml:space="preserve"> </w:t>
            </w:r>
            <w:r>
              <w:rPr>
                <w:rFonts w:eastAsia="仿宋" w:cs="仿宋"/>
                <w:b/>
                <w:kern w:val="0"/>
                <w:szCs w:val="20"/>
              </w:rPr>
              <w:t>料</w:t>
            </w:r>
          </w:p>
        </w:tc>
      </w:tr>
      <w:tr w:rsidR="00D9733F" w14:paraId="49CE6257"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49CE6250" w14:textId="77777777" w:rsidR="00D9733F" w:rsidRDefault="00000000">
            <w:pPr>
              <w:ind w:firstLineChars="0" w:firstLine="0"/>
              <w:jc w:val="center"/>
              <w:rPr>
                <w:rFonts w:eastAsia="仿宋"/>
                <w:color w:val="000000"/>
                <w:kern w:val="0"/>
                <w:szCs w:val="24"/>
              </w:rPr>
            </w:pPr>
            <w:r>
              <w:rPr>
                <w:rFonts w:eastAsia="仿宋"/>
                <w:color w:val="000000"/>
                <w:kern w:val="0"/>
                <w:szCs w:val="24"/>
              </w:rPr>
              <w:t>1</w:t>
            </w:r>
          </w:p>
        </w:tc>
        <w:tc>
          <w:tcPr>
            <w:tcW w:w="1276" w:type="dxa"/>
            <w:tcBorders>
              <w:top w:val="nil"/>
              <w:left w:val="nil"/>
              <w:bottom w:val="single" w:sz="4" w:space="0" w:color="auto"/>
              <w:right w:val="single" w:sz="4" w:space="0" w:color="auto"/>
            </w:tcBorders>
            <w:vAlign w:val="center"/>
          </w:tcPr>
          <w:p w14:paraId="49CE6251" w14:textId="77777777" w:rsidR="00D9733F"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高性能显卡</w:t>
            </w:r>
          </w:p>
        </w:tc>
        <w:tc>
          <w:tcPr>
            <w:tcW w:w="3745" w:type="dxa"/>
            <w:tcBorders>
              <w:top w:val="nil"/>
              <w:left w:val="nil"/>
              <w:bottom w:val="single" w:sz="4" w:space="0" w:color="auto"/>
              <w:right w:val="single" w:sz="4" w:space="0" w:color="auto"/>
            </w:tcBorders>
            <w:vAlign w:val="center"/>
          </w:tcPr>
          <w:p w14:paraId="49CE6252" w14:textId="77777777" w:rsidR="00D9733F"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英伟达</w:t>
            </w:r>
            <w:r>
              <w:rPr>
                <w:rFonts w:eastAsia="仿宋" w:hint="eastAsia"/>
                <w:color w:val="000000"/>
                <w:kern w:val="0"/>
                <w:szCs w:val="24"/>
                <w:highlight w:val="yellow"/>
              </w:rPr>
              <w:t>Tesla A100</w:t>
            </w:r>
            <w:r>
              <w:rPr>
                <w:rFonts w:eastAsia="仿宋" w:hint="eastAsia"/>
                <w:color w:val="000000"/>
                <w:kern w:val="0"/>
                <w:szCs w:val="24"/>
                <w:highlight w:val="yellow"/>
              </w:rPr>
              <w:t>，</w:t>
            </w:r>
            <w:r>
              <w:rPr>
                <w:rFonts w:eastAsia="仿宋" w:hint="eastAsia"/>
                <w:color w:val="000000"/>
                <w:kern w:val="0"/>
                <w:szCs w:val="24"/>
                <w:highlight w:val="yellow"/>
              </w:rPr>
              <w:t>40G</w:t>
            </w:r>
          </w:p>
        </w:tc>
        <w:tc>
          <w:tcPr>
            <w:tcW w:w="900" w:type="dxa"/>
            <w:tcBorders>
              <w:top w:val="nil"/>
              <w:left w:val="nil"/>
              <w:bottom w:val="single" w:sz="4" w:space="0" w:color="auto"/>
              <w:right w:val="single" w:sz="4" w:space="0" w:color="auto"/>
            </w:tcBorders>
            <w:vAlign w:val="center"/>
          </w:tcPr>
          <w:p w14:paraId="49CE6253" w14:textId="77777777" w:rsidR="00D9733F"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块</w:t>
            </w:r>
          </w:p>
        </w:tc>
        <w:tc>
          <w:tcPr>
            <w:tcW w:w="625" w:type="dxa"/>
            <w:tcBorders>
              <w:top w:val="nil"/>
              <w:left w:val="nil"/>
              <w:bottom w:val="single" w:sz="4" w:space="0" w:color="auto"/>
              <w:right w:val="single" w:sz="4" w:space="0" w:color="auto"/>
            </w:tcBorders>
            <w:vAlign w:val="center"/>
          </w:tcPr>
          <w:p w14:paraId="49CE6254" w14:textId="77777777" w:rsidR="00D9733F" w:rsidRDefault="00000000">
            <w:pPr>
              <w:spacing w:line="240" w:lineRule="auto"/>
              <w:ind w:firstLineChars="0" w:firstLine="0"/>
              <w:jc w:val="center"/>
              <w:rPr>
                <w:rFonts w:eastAsia="仿宋"/>
                <w:kern w:val="0"/>
                <w:szCs w:val="21"/>
                <w:highlight w:val="yellow"/>
              </w:rPr>
            </w:pPr>
            <w:r>
              <w:rPr>
                <w:rFonts w:eastAsia="仿宋" w:hint="eastAsia"/>
                <w:kern w:val="0"/>
                <w:szCs w:val="21"/>
                <w:highlight w:val="yellow"/>
              </w:rPr>
              <w:t>6</w:t>
            </w:r>
          </w:p>
        </w:tc>
        <w:tc>
          <w:tcPr>
            <w:tcW w:w="1250" w:type="dxa"/>
            <w:tcBorders>
              <w:top w:val="nil"/>
              <w:left w:val="nil"/>
              <w:bottom w:val="single" w:sz="4" w:space="0" w:color="auto"/>
              <w:right w:val="single" w:sz="4" w:space="0" w:color="auto"/>
            </w:tcBorders>
            <w:vAlign w:val="center"/>
          </w:tcPr>
          <w:p w14:paraId="49CE6255" w14:textId="77777777" w:rsidR="00D9733F" w:rsidRDefault="00000000">
            <w:pPr>
              <w:spacing w:line="240" w:lineRule="auto"/>
              <w:ind w:firstLineChars="0" w:firstLine="0"/>
              <w:jc w:val="center"/>
              <w:rPr>
                <w:rFonts w:eastAsia="仿宋"/>
                <w:kern w:val="0"/>
                <w:szCs w:val="21"/>
                <w:highlight w:val="yellow"/>
              </w:rPr>
            </w:pPr>
            <w:r>
              <w:rPr>
                <w:rFonts w:eastAsia="仿宋" w:hint="eastAsia"/>
                <w:kern w:val="0"/>
                <w:szCs w:val="21"/>
                <w:highlight w:val="yellow"/>
              </w:rPr>
              <w:t>0.5</w:t>
            </w:r>
          </w:p>
        </w:tc>
        <w:tc>
          <w:tcPr>
            <w:tcW w:w="1275" w:type="dxa"/>
            <w:tcBorders>
              <w:top w:val="nil"/>
              <w:left w:val="nil"/>
              <w:bottom w:val="single" w:sz="4" w:space="0" w:color="auto"/>
              <w:right w:val="single" w:sz="4" w:space="0" w:color="auto"/>
            </w:tcBorders>
            <w:vAlign w:val="center"/>
          </w:tcPr>
          <w:p w14:paraId="49CE6256" w14:textId="77777777" w:rsidR="00D9733F" w:rsidRDefault="00000000">
            <w:pPr>
              <w:spacing w:line="240" w:lineRule="auto"/>
              <w:ind w:firstLineChars="0" w:firstLine="0"/>
              <w:jc w:val="center"/>
              <w:rPr>
                <w:rFonts w:eastAsia="仿宋"/>
                <w:kern w:val="0"/>
                <w:szCs w:val="21"/>
                <w:highlight w:val="yellow"/>
              </w:rPr>
            </w:pPr>
            <w:r>
              <w:rPr>
                <w:rFonts w:eastAsia="仿宋" w:hint="eastAsia"/>
                <w:kern w:val="0"/>
                <w:szCs w:val="21"/>
                <w:highlight w:val="yellow"/>
              </w:rPr>
              <w:t>30.00</w:t>
            </w:r>
          </w:p>
        </w:tc>
      </w:tr>
      <w:tr w:rsidR="00D9733F" w14:paraId="49CE626F"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49CE6268" w14:textId="77777777" w:rsidR="00D9733F" w:rsidRDefault="00000000">
            <w:pPr>
              <w:ind w:firstLineChars="0" w:firstLine="0"/>
              <w:jc w:val="center"/>
              <w:rPr>
                <w:rFonts w:eastAsia="仿宋"/>
                <w:color w:val="000000"/>
                <w:kern w:val="0"/>
                <w:szCs w:val="24"/>
              </w:rPr>
            </w:pPr>
            <w:r>
              <w:rPr>
                <w:rFonts w:eastAsia="仿宋" w:hint="eastAsia"/>
                <w:color w:val="000000"/>
                <w:kern w:val="0"/>
                <w:szCs w:val="24"/>
              </w:rPr>
              <w:t>2</w:t>
            </w:r>
          </w:p>
        </w:tc>
        <w:tc>
          <w:tcPr>
            <w:tcW w:w="1276" w:type="dxa"/>
            <w:tcBorders>
              <w:top w:val="nil"/>
              <w:left w:val="nil"/>
              <w:bottom w:val="single" w:sz="4" w:space="0" w:color="auto"/>
              <w:right w:val="single" w:sz="4" w:space="0" w:color="auto"/>
            </w:tcBorders>
            <w:vAlign w:val="center"/>
          </w:tcPr>
          <w:p w14:paraId="49CE6269" w14:textId="77777777" w:rsidR="00D9733F"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PLC</w:t>
            </w:r>
            <w:r>
              <w:rPr>
                <w:rFonts w:eastAsia="仿宋" w:hint="eastAsia"/>
                <w:color w:val="000000"/>
                <w:kern w:val="0"/>
                <w:szCs w:val="24"/>
                <w:highlight w:val="yellow"/>
              </w:rPr>
              <w:t>设备</w:t>
            </w:r>
          </w:p>
        </w:tc>
        <w:tc>
          <w:tcPr>
            <w:tcW w:w="3745" w:type="dxa"/>
            <w:tcBorders>
              <w:top w:val="nil"/>
              <w:left w:val="nil"/>
              <w:bottom w:val="single" w:sz="4" w:space="0" w:color="auto"/>
              <w:right w:val="single" w:sz="4" w:space="0" w:color="auto"/>
            </w:tcBorders>
            <w:vAlign w:val="center"/>
          </w:tcPr>
          <w:p w14:paraId="49CE626A" w14:textId="77777777" w:rsidR="00D9733F"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工业控制用</w:t>
            </w:r>
            <w:r>
              <w:rPr>
                <w:rFonts w:eastAsia="仿宋" w:hint="eastAsia"/>
                <w:color w:val="000000"/>
                <w:kern w:val="0"/>
                <w:szCs w:val="24"/>
                <w:highlight w:val="yellow"/>
              </w:rPr>
              <w:t>PLC</w:t>
            </w:r>
            <w:r>
              <w:rPr>
                <w:rFonts w:eastAsia="仿宋" w:hint="eastAsia"/>
                <w:color w:val="000000"/>
                <w:kern w:val="0"/>
                <w:szCs w:val="24"/>
                <w:highlight w:val="yellow"/>
              </w:rPr>
              <w:t>设备（如西门子</w:t>
            </w:r>
            <w:r>
              <w:rPr>
                <w:rFonts w:eastAsia="仿宋" w:hint="eastAsia"/>
                <w:color w:val="000000"/>
                <w:kern w:val="0"/>
                <w:szCs w:val="24"/>
                <w:highlight w:val="yellow"/>
              </w:rPr>
              <w:t>S7-1200</w:t>
            </w:r>
            <w:r>
              <w:rPr>
                <w:rFonts w:eastAsia="仿宋" w:hint="eastAsia"/>
                <w:color w:val="000000"/>
                <w:kern w:val="0"/>
                <w:szCs w:val="24"/>
                <w:highlight w:val="yellow"/>
              </w:rPr>
              <w:t>系列等）</w:t>
            </w:r>
          </w:p>
        </w:tc>
        <w:tc>
          <w:tcPr>
            <w:tcW w:w="900" w:type="dxa"/>
            <w:tcBorders>
              <w:top w:val="nil"/>
              <w:left w:val="nil"/>
              <w:bottom w:val="single" w:sz="4" w:space="0" w:color="auto"/>
              <w:right w:val="single" w:sz="4" w:space="0" w:color="auto"/>
            </w:tcBorders>
            <w:vAlign w:val="center"/>
          </w:tcPr>
          <w:p w14:paraId="49CE626B" w14:textId="77777777" w:rsidR="00D9733F"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台</w:t>
            </w:r>
          </w:p>
        </w:tc>
        <w:tc>
          <w:tcPr>
            <w:tcW w:w="625" w:type="dxa"/>
            <w:tcBorders>
              <w:top w:val="nil"/>
              <w:left w:val="nil"/>
              <w:bottom w:val="single" w:sz="4" w:space="0" w:color="auto"/>
              <w:right w:val="single" w:sz="4" w:space="0" w:color="auto"/>
            </w:tcBorders>
            <w:vAlign w:val="center"/>
          </w:tcPr>
          <w:p w14:paraId="49CE626C" w14:textId="77777777" w:rsidR="00D9733F" w:rsidRDefault="00000000">
            <w:pPr>
              <w:spacing w:line="240" w:lineRule="auto"/>
              <w:ind w:firstLineChars="0" w:firstLine="0"/>
              <w:jc w:val="center"/>
              <w:rPr>
                <w:rFonts w:eastAsia="仿宋"/>
                <w:kern w:val="0"/>
                <w:szCs w:val="21"/>
                <w:highlight w:val="yellow"/>
              </w:rPr>
            </w:pPr>
            <w:r>
              <w:rPr>
                <w:rFonts w:eastAsia="仿宋"/>
                <w:kern w:val="0"/>
                <w:szCs w:val="21"/>
                <w:highlight w:val="yellow"/>
              </w:rPr>
              <w:t>5</w:t>
            </w:r>
          </w:p>
        </w:tc>
        <w:tc>
          <w:tcPr>
            <w:tcW w:w="1250" w:type="dxa"/>
            <w:tcBorders>
              <w:top w:val="nil"/>
              <w:left w:val="nil"/>
              <w:bottom w:val="single" w:sz="4" w:space="0" w:color="auto"/>
              <w:right w:val="single" w:sz="4" w:space="0" w:color="auto"/>
            </w:tcBorders>
            <w:vAlign w:val="center"/>
          </w:tcPr>
          <w:p w14:paraId="49CE626D" w14:textId="77777777" w:rsidR="00D9733F" w:rsidRDefault="00000000">
            <w:pPr>
              <w:spacing w:line="240" w:lineRule="auto"/>
              <w:ind w:firstLineChars="0" w:firstLine="0"/>
              <w:jc w:val="center"/>
              <w:rPr>
                <w:rFonts w:eastAsia="仿宋"/>
                <w:kern w:val="0"/>
                <w:szCs w:val="21"/>
                <w:highlight w:val="yellow"/>
              </w:rPr>
            </w:pPr>
            <w:r>
              <w:rPr>
                <w:rFonts w:eastAsia="仿宋" w:hint="eastAsia"/>
                <w:kern w:val="0"/>
                <w:szCs w:val="21"/>
                <w:highlight w:val="yellow"/>
              </w:rPr>
              <w:t>1.32</w:t>
            </w:r>
          </w:p>
        </w:tc>
        <w:tc>
          <w:tcPr>
            <w:tcW w:w="1275" w:type="dxa"/>
            <w:tcBorders>
              <w:top w:val="nil"/>
              <w:left w:val="nil"/>
              <w:bottom w:val="single" w:sz="4" w:space="0" w:color="auto"/>
              <w:right w:val="single" w:sz="4" w:space="0" w:color="auto"/>
            </w:tcBorders>
            <w:vAlign w:val="center"/>
          </w:tcPr>
          <w:p w14:paraId="49CE626E" w14:textId="77777777" w:rsidR="00D9733F" w:rsidRDefault="00000000">
            <w:pPr>
              <w:spacing w:line="240" w:lineRule="auto"/>
              <w:ind w:firstLineChars="0" w:firstLine="0"/>
              <w:jc w:val="center"/>
              <w:rPr>
                <w:rFonts w:eastAsia="仿宋"/>
                <w:kern w:val="0"/>
                <w:szCs w:val="21"/>
                <w:highlight w:val="yellow"/>
              </w:rPr>
            </w:pPr>
            <w:r>
              <w:rPr>
                <w:rFonts w:eastAsia="仿宋" w:hint="eastAsia"/>
                <w:kern w:val="0"/>
                <w:szCs w:val="21"/>
                <w:highlight w:val="yellow"/>
              </w:rPr>
              <w:t>6</w:t>
            </w:r>
            <w:r>
              <w:rPr>
                <w:rFonts w:eastAsia="仿宋"/>
                <w:kern w:val="0"/>
                <w:szCs w:val="21"/>
                <w:highlight w:val="yellow"/>
              </w:rPr>
              <w:t>.</w:t>
            </w:r>
            <w:r>
              <w:rPr>
                <w:rFonts w:eastAsia="仿宋" w:hint="eastAsia"/>
                <w:kern w:val="0"/>
                <w:szCs w:val="21"/>
                <w:highlight w:val="yellow"/>
              </w:rPr>
              <w:t>6</w:t>
            </w:r>
            <w:r>
              <w:rPr>
                <w:rFonts w:eastAsia="仿宋"/>
                <w:kern w:val="0"/>
                <w:szCs w:val="21"/>
                <w:highlight w:val="yellow"/>
              </w:rPr>
              <w:t>0</w:t>
            </w:r>
          </w:p>
        </w:tc>
      </w:tr>
      <w:tr w:rsidR="00D9733F" w14:paraId="49CE6277"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49CE6270" w14:textId="77777777" w:rsidR="00D9733F" w:rsidRDefault="00000000">
            <w:pPr>
              <w:ind w:firstLineChars="0" w:firstLine="0"/>
              <w:jc w:val="center"/>
              <w:rPr>
                <w:rFonts w:eastAsia="仿宋"/>
                <w:color w:val="000000"/>
                <w:kern w:val="0"/>
                <w:szCs w:val="24"/>
              </w:rPr>
            </w:pPr>
            <w:r>
              <w:rPr>
                <w:rFonts w:eastAsia="仿宋" w:hint="eastAsia"/>
                <w:color w:val="000000"/>
                <w:kern w:val="0"/>
                <w:szCs w:val="24"/>
              </w:rPr>
              <w:t>3</w:t>
            </w:r>
          </w:p>
        </w:tc>
        <w:tc>
          <w:tcPr>
            <w:tcW w:w="1276" w:type="dxa"/>
            <w:tcBorders>
              <w:top w:val="nil"/>
              <w:left w:val="nil"/>
              <w:bottom w:val="single" w:sz="4" w:space="0" w:color="auto"/>
              <w:right w:val="single" w:sz="4" w:space="0" w:color="auto"/>
            </w:tcBorders>
            <w:vAlign w:val="center"/>
          </w:tcPr>
          <w:p w14:paraId="49CE6271" w14:textId="77777777" w:rsidR="00D9733F"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交换机</w:t>
            </w:r>
          </w:p>
        </w:tc>
        <w:tc>
          <w:tcPr>
            <w:tcW w:w="3745" w:type="dxa"/>
            <w:tcBorders>
              <w:top w:val="nil"/>
              <w:left w:val="nil"/>
              <w:bottom w:val="single" w:sz="4" w:space="0" w:color="auto"/>
              <w:right w:val="single" w:sz="4" w:space="0" w:color="auto"/>
            </w:tcBorders>
            <w:vAlign w:val="center"/>
          </w:tcPr>
          <w:p w14:paraId="49CE6272" w14:textId="77777777" w:rsidR="00D9733F"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24</w:t>
            </w:r>
            <w:r>
              <w:rPr>
                <w:rFonts w:eastAsia="仿宋" w:hint="eastAsia"/>
                <w:color w:val="000000"/>
                <w:kern w:val="0"/>
                <w:szCs w:val="24"/>
                <w:highlight w:val="yellow"/>
              </w:rPr>
              <w:t>口千兆交换机</w:t>
            </w:r>
          </w:p>
        </w:tc>
        <w:tc>
          <w:tcPr>
            <w:tcW w:w="900" w:type="dxa"/>
            <w:tcBorders>
              <w:top w:val="nil"/>
              <w:left w:val="nil"/>
              <w:bottom w:val="single" w:sz="4" w:space="0" w:color="auto"/>
              <w:right w:val="single" w:sz="4" w:space="0" w:color="auto"/>
            </w:tcBorders>
            <w:vAlign w:val="center"/>
          </w:tcPr>
          <w:p w14:paraId="49CE6273" w14:textId="77777777" w:rsidR="00D9733F"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台</w:t>
            </w:r>
          </w:p>
        </w:tc>
        <w:tc>
          <w:tcPr>
            <w:tcW w:w="625" w:type="dxa"/>
            <w:tcBorders>
              <w:top w:val="nil"/>
              <w:left w:val="nil"/>
              <w:bottom w:val="single" w:sz="4" w:space="0" w:color="auto"/>
              <w:right w:val="single" w:sz="4" w:space="0" w:color="auto"/>
            </w:tcBorders>
            <w:vAlign w:val="center"/>
          </w:tcPr>
          <w:p w14:paraId="49CE6274" w14:textId="77777777" w:rsidR="00D9733F" w:rsidRDefault="00000000">
            <w:pPr>
              <w:spacing w:line="240" w:lineRule="auto"/>
              <w:ind w:firstLineChars="0" w:firstLine="0"/>
              <w:jc w:val="center"/>
              <w:rPr>
                <w:rFonts w:eastAsia="仿宋"/>
                <w:kern w:val="0"/>
                <w:szCs w:val="21"/>
                <w:highlight w:val="yellow"/>
              </w:rPr>
            </w:pPr>
            <w:r>
              <w:rPr>
                <w:rFonts w:eastAsia="仿宋" w:hint="eastAsia"/>
                <w:kern w:val="0"/>
                <w:szCs w:val="21"/>
                <w:highlight w:val="yellow"/>
              </w:rPr>
              <w:t>4</w:t>
            </w:r>
          </w:p>
        </w:tc>
        <w:tc>
          <w:tcPr>
            <w:tcW w:w="1250" w:type="dxa"/>
            <w:tcBorders>
              <w:top w:val="nil"/>
              <w:left w:val="nil"/>
              <w:bottom w:val="single" w:sz="4" w:space="0" w:color="auto"/>
              <w:right w:val="single" w:sz="4" w:space="0" w:color="auto"/>
            </w:tcBorders>
            <w:vAlign w:val="center"/>
          </w:tcPr>
          <w:p w14:paraId="49CE6275" w14:textId="77777777" w:rsidR="00D9733F" w:rsidRDefault="00000000">
            <w:pPr>
              <w:spacing w:line="240" w:lineRule="auto"/>
              <w:ind w:firstLineChars="0" w:firstLine="0"/>
              <w:jc w:val="center"/>
              <w:rPr>
                <w:rFonts w:eastAsia="仿宋"/>
                <w:kern w:val="0"/>
                <w:szCs w:val="21"/>
                <w:highlight w:val="yellow"/>
              </w:rPr>
            </w:pPr>
            <w:r>
              <w:rPr>
                <w:rFonts w:eastAsia="仿宋" w:hint="eastAsia"/>
                <w:kern w:val="0"/>
                <w:szCs w:val="21"/>
                <w:highlight w:val="yellow"/>
              </w:rPr>
              <w:t>0.3</w:t>
            </w:r>
          </w:p>
        </w:tc>
        <w:tc>
          <w:tcPr>
            <w:tcW w:w="1275" w:type="dxa"/>
            <w:tcBorders>
              <w:top w:val="nil"/>
              <w:left w:val="nil"/>
              <w:bottom w:val="single" w:sz="4" w:space="0" w:color="auto"/>
              <w:right w:val="single" w:sz="4" w:space="0" w:color="auto"/>
            </w:tcBorders>
            <w:vAlign w:val="center"/>
          </w:tcPr>
          <w:p w14:paraId="49CE6276" w14:textId="77777777" w:rsidR="00D9733F" w:rsidRDefault="00000000">
            <w:pPr>
              <w:spacing w:line="240" w:lineRule="auto"/>
              <w:ind w:firstLineChars="0" w:firstLine="0"/>
              <w:jc w:val="center"/>
              <w:rPr>
                <w:rFonts w:eastAsia="仿宋"/>
                <w:kern w:val="0"/>
                <w:szCs w:val="21"/>
                <w:highlight w:val="yellow"/>
              </w:rPr>
            </w:pPr>
            <w:r>
              <w:rPr>
                <w:rFonts w:eastAsia="仿宋" w:hint="eastAsia"/>
                <w:kern w:val="0"/>
                <w:szCs w:val="21"/>
                <w:highlight w:val="yellow"/>
              </w:rPr>
              <w:t>1.20</w:t>
            </w:r>
          </w:p>
        </w:tc>
      </w:tr>
      <w:tr w:rsidR="00D9733F" w14:paraId="49CE628A" w14:textId="77777777">
        <w:trPr>
          <w:trHeight w:val="270"/>
          <w:jc w:val="center"/>
        </w:trPr>
        <w:tc>
          <w:tcPr>
            <w:tcW w:w="8500" w:type="dxa"/>
            <w:gridSpan w:val="6"/>
            <w:tcBorders>
              <w:top w:val="nil"/>
              <w:left w:val="single" w:sz="4" w:space="0" w:color="auto"/>
              <w:bottom w:val="single" w:sz="4" w:space="0" w:color="auto"/>
              <w:right w:val="single" w:sz="4" w:space="0" w:color="auto"/>
            </w:tcBorders>
            <w:vAlign w:val="center"/>
          </w:tcPr>
          <w:p w14:paraId="49CE6288" w14:textId="77777777" w:rsidR="00D9733F" w:rsidRDefault="00000000">
            <w:pPr>
              <w:ind w:firstLineChars="0" w:firstLine="0"/>
              <w:jc w:val="center"/>
              <w:rPr>
                <w:rFonts w:eastAsia="仿宋" w:cs="仿宋"/>
                <w:b/>
                <w:kern w:val="0"/>
                <w:szCs w:val="20"/>
              </w:rPr>
            </w:pPr>
            <w:r>
              <w:rPr>
                <w:rFonts w:eastAsia="仿宋" w:cs="仿宋"/>
                <w:b/>
                <w:kern w:val="0"/>
                <w:szCs w:val="20"/>
              </w:rPr>
              <w:t>小</w:t>
            </w:r>
            <w:r>
              <w:rPr>
                <w:rFonts w:eastAsia="仿宋" w:cs="仿宋"/>
                <w:b/>
                <w:kern w:val="0"/>
                <w:szCs w:val="20"/>
              </w:rPr>
              <w:t xml:space="preserve">  </w:t>
            </w:r>
            <w:r>
              <w:rPr>
                <w:rFonts w:eastAsia="仿宋" w:cs="仿宋"/>
                <w:b/>
                <w:kern w:val="0"/>
                <w:szCs w:val="20"/>
              </w:rPr>
              <w:t>计</w:t>
            </w:r>
          </w:p>
        </w:tc>
        <w:tc>
          <w:tcPr>
            <w:tcW w:w="1275" w:type="dxa"/>
            <w:tcBorders>
              <w:top w:val="nil"/>
              <w:left w:val="nil"/>
              <w:bottom w:val="single" w:sz="4" w:space="0" w:color="auto"/>
              <w:right w:val="single" w:sz="4" w:space="0" w:color="auto"/>
            </w:tcBorders>
            <w:vAlign w:val="center"/>
          </w:tcPr>
          <w:p w14:paraId="49CE6289" w14:textId="77777777" w:rsidR="00D9733F" w:rsidRDefault="00000000">
            <w:pPr>
              <w:ind w:firstLineChars="0" w:firstLine="0"/>
              <w:jc w:val="center"/>
              <w:rPr>
                <w:rFonts w:eastAsia="仿宋"/>
                <w:color w:val="000000"/>
                <w:kern w:val="0"/>
                <w:szCs w:val="24"/>
              </w:rPr>
            </w:pPr>
            <w:r>
              <w:rPr>
                <w:rFonts w:eastAsia="仿宋" w:hint="eastAsia"/>
                <w:color w:val="000000"/>
                <w:kern w:val="0"/>
                <w:szCs w:val="24"/>
              </w:rPr>
              <w:t>37.8</w:t>
            </w:r>
          </w:p>
        </w:tc>
      </w:tr>
      <w:tr w:rsidR="00D9733F" w14:paraId="49CE628D"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49CE628B" w14:textId="77777777" w:rsidR="00D9733F" w:rsidRDefault="00000000">
            <w:pPr>
              <w:ind w:firstLineChars="0" w:firstLine="0"/>
              <w:jc w:val="center"/>
              <w:rPr>
                <w:rFonts w:eastAsia="仿宋" w:cs="仿宋"/>
                <w:b/>
                <w:kern w:val="0"/>
                <w:szCs w:val="20"/>
              </w:rPr>
            </w:pPr>
            <w:r>
              <w:rPr>
                <w:rFonts w:eastAsia="仿宋" w:cs="仿宋"/>
                <w:b/>
                <w:kern w:val="0"/>
                <w:szCs w:val="20"/>
              </w:rPr>
              <w:t>二</w:t>
            </w:r>
          </w:p>
        </w:tc>
        <w:tc>
          <w:tcPr>
            <w:tcW w:w="9071" w:type="dxa"/>
            <w:gridSpan w:val="6"/>
            <w:tcBorders>
              <w:top w:val="nil"/>
              <w:left w:val="nil"/>
              <w:bottom w:val="single" w:sz="4" w:space="0" w:color="auto"/>
              <w:right w:val="single" w:sz="4" w:space="0" w:color="auto"/>
            </w:tcBorders>
            <w:vAlign w:val="center"/>
          </w:tcPr>
          <w:p w14:paraId="49CE628C" w14:textId="77777777" w:rsidR="00D9733F" w:rsidRDefault="00000000">
            <w:pPr>
              <w:ind w:firstLineChars="0" w:firstLine="0"/>
              <w:jc w:val="center"/>
              <w:rPr>
                <w:rFonts w:eastAsia="仿宋" w:cs="仿宋"/>
                <w:b/>
                <w:kern w:val="0"/>
                <w:szCs w:val="20"/>
              </w:rPr>
            </w:pPr>
            <w:r>
              <w:rPr>
                <w:rFonts w:eastAsia="仿宋" w:cs="仿宋"/>
                <w:b/>
                <w:kern w:val="0"/>
                <w:szCs w:val="20"/>
              </w:rPr>
              <w:t>辅助材料</w:t>
            </w:r>
          </w:p>
        </w:tc>
      </w:tr>
      <w:tr w:rsidR="00D9733F" w14:paraId="49CE6295"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49CE628E" w14:textId="77777777" w:rsidR="00D9733F" w:rsidRDefault="00000000">
            <w:pPr>
              <w:ind w:firstLineChars="0" w:firstLine="0"/>
              <w:jc w:val="center"/>
              <w:rPr>
                <w:rFonts w:eastAsia="仿宋"/>
                <w:color w:val="000000"/>
                <w:kern w:val="0"/>
                <w:szCs w:val="24"/>
              </w:rPr>
            </w:pPr>
            <w:r>
              <w:rPr>
                <w:rFonts w:eastAsia="仿宋"/>
                <w:color w:val="000000"/>
                <w:kern w:val="0"/>
                <w:szCs w:val="24"/>
              </w:rPr>
              <w:t>1</w:t>
            </w:r>
          </w:p>
        </w:tc>
        <w:tc>
          <w:tcPr>
            <w:tcW w:w="1276" w:type="dxa"/>
            <w:tcBorders>
              <w:top w:val="nil"/>
              <w:left w:val="nil"/>
              <w:bottom w:val="single" w:sz="4" w:space="0" w:color="auto"/>
              <w:right w:val="single" w:sz="4" w:space="0" w:color="auto"/>
            </w:tcBorders>
            <w:vAlign w:val="center"/>
          </w:tcPr>
          <w:p w14:paraId="49CE628F" w14:textId="77777777" w:rsidR="00D9733F" w:rsidRDefault="00000000">
            <w:pPr>
              <w:ind w:firstLineChars="0" w:firstLine="0"/>
              <w:jc w:val="center"/>
              <w:rPr>
                <w:rFonts w:eastAsia="仿宋"/>
                <w:color w:val="000000"/>
                <w:kern w:val="0"/>
                <w:szCs w:val="24"/>
                <w:highlight w:val="yellow"/>
              </w:rPr>
            </w:pPr>
            <w:r>
              <w:rPr>
                <w:rFonts w:eastAsia="仿宋"/>
                <w:color w:val="000000"/>
                <w:kern w:val="0"/>
                <w:szCs w:val="24"/>
                <w:highlight w:val="yellow"/>
              </w:rPr>
              <w:t>机柜</w:t>
            </w:r>
          </w:p>
        </w:tc>
        <w:tc>
          <w:tcPr>
            <w:tcW w:w="3745" w:type="dxa"/>
            <w:tcBorders>
              <w:top w:val="nil"/>
              <w:left w:val="nil"/>
              <w:bottom w:val="single" w:sz="4" w:space="0" w:color="auto"/>
              <w:right w:val="single" w:sz="4" w:space="0" w:color="auto"/>
            </w:tcBorders>
            <w:vAlign w:val="center"/>
          </w:tcPr>
          <w:p w14:paraId="49CE6290" w14:textId="77777777" w:rsidR="00D9733F" w:rsidRDefault="00000000">
            <w:pPr>
              <w:ind w:firstLineChars="0" w:firstLine="0"/>
              <w:jc w:val="center"/>
              <w:rPr>
                <w:rFonts w:eastAsia="仿宋"/>
                <w:color w:val="000000"/>
                <w:kern w:val="0"/>
                <w:szCs w:val="24"/>
                <w:highlight w:val="yellow"/>
              </w:rPr>
            </w:pPr>
            <w:r>
              <w:rPr>
                <w:rFonts w:eastAsia="仿宋"/>
                <w:color w:val="000000"/>
                <w:kern w:val="0"/>
                <w:szCs w:val="24"/>
                <w:highlight w:val="yellow"/>
              </w:rPr>
              <w:t>2055*600*600</w:t>
            </w:r>
            <w:r>
              <w:rPr>
                <w:rFonts w:eastAsia="仿宋"/>
                <w:color w:val="000000"/>
                <w:kern w:val="0"/>
                <w:szCs w:val="24"/>
                <w:highlight w:val="yellow"/>
              </w:rPr>
              <w:t>网孔门</w:t>
            </w:r>
          </w:p>
        </w:tc>
        <w:tc>
          <w:tcPr>
            <w:tcW w:w="900" w:type="dxa"/>
            <w:tcBorders>
              <w:top w:val="nil"/>
              <w:left w:val="nil"/>
              <w:bottom w:val="single" w:sz="4" w:space="0" w:color="auto"/>
              <w:right w:val="single" w:sz="4" w:space="0" w:color="auto"/>
            </w:tcBorders>
            <w:vAlign w:val="center"/>
          </w:tcPr>
          <w:p w14:paraId="49CE6291" w14:textId="77777777" w:rsidR="00D9733F" w:rsidRDefault="00000000">
            <w:pPr>
              <w:ind w:firstLineChars="0" w:firstLine="0"/>
              <w:jc w:val="center"/>
              <w:rPr>
                <w:rFonts w:eastAsia="仿宋"/>
                <w:color w:val="000000"/>
                <w:kern w:val="0"/>
                <w:szCs w:val="24"/>
                <w:highlight w:val="yellow"/>
              </w:rPr>
            </w:pPr>
            <w:r>
              <w:rPr>
                <w:rFonts w:eastAsia="仿宋"/>
                <w:color w:val="000000"/>
                <w:kern w:val="0"/>
                <w:szCs w:val="24"/>
                <w:highlight w:val="yellow"/>
              </w:rPr>
              <w:t>架</w:t>
            </w:r>
          </w:p>
        </w:tc>
        <w:tc>
          <w:tcPr>
            <w:tcW w:w="625" w:type="dxa"/>
            <w:tcBorders>
              <w:top w:val="nil"/>
              <w:left w:val="nil"/>
              <w:bottom w:val="single" w:sz="4" w:space="0" w:color="auto"/>
              <w:right w:val="single" w:sz="4" w:space="0" w:color="auto"/>
            </w:tcBorders>
            <w:vAlign w:val="center"/>
          </w:tcPr>
          <w:p w14:paraId="49CE6292" w14:textId="77777777" w:rsidR="00D9733F"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1</w:t>
            </w:r>
          </w:p>
        </w:tc>
        <w:tc>
          <w:tcPr>
            <w:tcW w:w="1250" w:type="dxa"/>
            <w:tcBorders>
              <w:top w:val="nil"/>
              <w:left w:val="nil"/>
              <w:bottom w:val="single" w:sz="4" w:space="0" w:color="auto"/>
              <w:right w:val="single" w:sz="4" w:space="0" w:color="auto"/>
            </w:tcBorders>
            <w:vAlign w:val="center"/>
          </w:tcPr>
          <w:p w14:paraId="49CE6293" w14:textId="77777777" w:rsidR="00D9733F"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0.5</w:t>
            </w:r>
          </w:p>
        </w:tc>
        <w:tc>
          <w:tcPr>
            <w:tcW w:w="1275" w:type="dxa"/>
            <w:tcBorders>
              <w:top w:val="nil"/>
              <w:left w:val="nil"/>
              <w:bottom w:val="single" w:sz="4" w:space="0" w:color="auto"/>
              <w:right w:val="single" w:sz="4" w:space="0" w:color="auto"/>
            </w:tcBorders>
            <w:vAlign w:val="center"/>
          </w:tcPr>
          <w:p w14:paraId="49CE6294" w14:textId="77777777" w:rsidR="00D9733F"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0.50</w:t>
            </w:r>
          </w:p>
        </w:tc>
      </w:tr>
      <w:tr w:rsidR="00D9733F" w14:paraId="49CE6298" w14:textId="77777777">
        <w:trPr>
          <w:trHeight w:val="270"/>
          <w:jc w:val="center"/>
        </w:trPr>
        <w:tc>
          <w:tcPr>
            <w:tcW w:w="8500" w:type="dxa"/>
            <w:gridSpan w:val="6"/>
            <w:tcBorders>
              <w:top w:val="nil"/>
              <w:left w:val="single" w:sz="4" w:space="0" w:color="auto"/>
              <w:bottom w:val="single" w:sz="4" w:space="0" w:color="auto"/>
              <w:right w:val="single" w:sz="4" w:space="0" w:color="auto"/>
            </w:tcBorders>
            <w:vAlign w:val="center"/>
          </w:tcPr>
          <w:p w14:paraId="49CE6296" w14:textId="77777777" w:rsidR="00D9733F" w:rsidRDefault="00000000">
            <w:pPr>
              <w:ind w:firstLineChars="0" w:firstLine="0"/>
              <w:jc w:val="center"/>
              <w:rPr>
                <w:rFonts w:eastAsia="仿宋" w:cs="仿宋"/>
                <w:b/>
                <w:kern w:val="0"/>
                <w:szCs w:val="20"/>
                <w:highlight w:val="yellow"/>
              </w:rPr>
            </w:pPr>
            <w:r>
              <w:rPr>
                <w:rFonts w:eastAsia="仿宋" w:cs="仿宋"/>
                <w:b/>
                <w:kern w:val="0"/>
                <w:szCs w:val="20"/>
                <w:highlight w:val="yellow"/>
              </w:rPr>
              <w:t>小</w:t>
            </w:r>
            <w:r>
              <w:rPr>
                <w:rFonts w:eastAsia="仿宋" w:cs="仿宋"/>
                <w:b/>
                <w:kern w:val="0"/>
                <w:szCs w:val="20"/>
                <w:highlight w:val="yellow"/>
              </w:rPr>
              <w:t xml:space="preserve">  </w:t>
            </w:r>
            <w:r>
              <w:rPr>
                <w:rFonts w:eastAsia="仿宋" w:cs="仿宋"/>
                <w:b/>
                <w:kern w:val="0"/>
                <w:szCs w:val="20"/>
                <w:highlight w:val="yellow"/>
              </w:rPr>
              <w:t>计</w:t>
            </w:r>
          </w:p>
        </w:tc>
        <w:tc>
          <w:tcPr>
            <w:tcW w:w="1275" w:type="dxa"/>
            <w:tcBorders>
              <w:top w:val="nil"/>
              <w:left w:val="nil"/>
              <w:bottom w:val="single" w:sz="4" w:space="0" w:color="auto"/>
              <w:right w:val="single" w:sz="4" w:space="0" w:color="auto"/>
            </w:tcBorders>
            <w:vAlign w:val="center"/>
          </w:tcPr>
          <w:p w14:paraId="49CE6297" w14:textId="77777777" w:rsidR="00D9733F"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0.50</w:t>
            </w:r>
          </w:p>
        </w:tc>
      </w:tr>
      <w:tr w:rsidR="00D9733F" w14:paraId="49CE629B"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49CE6299" w14:textId="77777777" w:rsidR="00D9733F" w:rsidRDefault="00000000">
            <w:pPr>
              <w:ind w:firstLineChars="0" w:firstLine="0"/>
              <w:jc w:val="center"/>
              <w:rPr>
                <w:rFonts w:eastAsia="仿宋" w:cs="仿宋"/>
                <w:b/>
                <w:kern w:val="0"/>
                <w:szCs w:val="20"/>
              </w:rPr>
            </w:pPr>
            <w:r>
              <w:rPr>
                <w:rFonts w:eastAsia="仿宋" w:cs="仿宋"/>
                <w:b/>
                <w:kern w:val="0"/>
                <w:szCs w:val="20"/>
              </w:rPr>
              <w:t>三</w:t>
            </w:r>
          </w:p>
        </w:tc>
        <w:tc>
          <w:tcPr>
            <w:tcW w:w="9071" w:type="dxa"/>
            <w:gridSpan w:val="6"/>
            <w:tcBorders>
              <w:top w:val="nil"/>
              <w:left w:val="nil"/>
              <w:bottom w:val="single" w:sz="4" w:space="0" w:color="auto"/>
              <w:right w:val="single" w:sz="4" w:space="0" w:color="auto"/>
            </w:tcBorders>
            <w:vAlign w:val="center"/>
          </w:tcPr>
          <w:p w14:paraId="49CE629A" w14:textId="77777777" w:rsidR="00D9733F" w:rsidRDefault="00000000">
            <w:pPr>
              <w:ind w:firstLineChars="0" w:firstLine="0"/>
              <w:jc w:val="center"/>
              <w:rPr>
                <w:rFonts w:eastAsia="仿宋" w:cs="仿宋"/>
                <w:b/>
                <w:kern w:val="0"/>
                <w:szCs w:val="20"/>
              </w:rPr>
            </w:pPr>
            <w:r>
              <w:rPr>
                <w:rFonts w:eastAsia="仿宋" w:cs="仿宋"/>
                <w:b/>
                <w:kern w:val="0"/>
                <w:szCs w:val="20"/>
              </w:rPr>
              <w:t>成品</w:t>
            </w:r>
          </w:p>
        </w:tc>
      </w:tr>
      <w:tr w:rsidR="00D9733F" w14:paraId="49CE62A3"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49CE629C" w14:textId="77777777" w:rsidR="00D9733F" w:rsidRDefault="00000000">
            <w:pPr>
              <w:ind w:firstLineChars="0" w:firstLine="0"/>
              <w:jc w:val="center"/>
              <w:rPr>
                <w:rFonts w:eastAsia="仿宋"/>
                <w:color w:val="000000"/>
                <w:kern w:val="0"/>
                <w:szCs w:val="24"/>
              </w:rPr>
            </w:pPr>
            <w:r>
              <w:rPr>
                <w:rFonts w:eastAsia="仿宋"/>
                <w:color w:val="000000"/>
                <w:kern w:val="0"/>
                <w:szCs w:val="24"/>
              </w:rPr>
              <w:t>1</w:t>
            </w:r>
          </w:p>
        </w:tc>
        <w:tc>
          <w:tcPr>
            <w:tcW w:w="1276" w:type="dxa"/>
            <w:tcBorders>
              <w:top w:val="nil"/>
              <w:left w:val="nil"/>
              <w:bottom w:val="single" w:sz="4" w:space="0" w:color="auto"/>
              <w:right w:val="single" w:sz="4" w:space="0" w:color="auto"/>
            </w:tcBorders>
            <w:vAlign w:val="center"/>
          </w:tcPr>
          <w:p w14:paraId="49CE629D" w14:textId="77777777" w:rsidR="00D9733F" w:rsidRDefault="00000000">
            <w:pPr>
              <w:ind w:firstLineChars="0" w:firstLine="0"/>
              <w:jc w:val="center"/>
              <w:rPr>
                <w:rFonts w:eastAsia="仿宋"/>
                <w:color w:val="000000"/>
                <w:kern w:val="0"/>
                <w:szCs w:val="24"/>
              </w:rPr>
            </w:pPr>
            <w:r>
              <w:rPr>
                <w:rFonts w:eastAsia="仿宋"/>
                <w:color w:val="000000"/>
                <w:kern w:val="0"/>
                <w:szCs w:val="24"/>
              </w:rPr>
              <w:t>无</w:t>
            </w:r>
          </w:p>
        </w:tc>
        <w:tc>
          <w:tcPr>
            <w:tcW w:w="3745" w:type="dxa"/>
            <w:tcBorders>
              <w:top w:val="nil"/>
              <w:left w:val="nil"/>
              <w:bottom w:val="single" w:sz="4" w:space="0" w:color="auto"/>
              <w:right w:val="single" w:sz="4" w:space="0" w:color="auto"/>
            </w:tcBorders>
            <w:vAlign w:val="center"/>
          </w:tcPr>
          <w:p w14:paraId="49CE629E" w14:textId="77777777" w:rsidR="00D9733F" w:rsidRDefault="00000000">
            <w:pPr>
              <w:ind w:firstLineChars="0" w:firstLine="0"/>
              <w:jc w:val="center"/>
              <w:rPr>
                <w:rFonts w:eastAsia="仿宋"/>
                <w:color w:val="000000"/>
                <w:kern w:val="0"/>
                <w:szCs w:val="24"/>
              </w:rPr>
            </w:pPr>
            <w:r>
              <w:rPr>
                <w:rFonts w:eastAsia="仿宋"/>
                <w:color w:val="000000"/>
                <w:kern w:val="0"/>
                <w:szCs w:val="24"/>
              </w:rPr>
              <w:t>无</w:t>
            </w:r>
          </w:p>
        </w:tc>
        <w:tc>
          <w:tcPr>
            <w:tcW w:w="900" w:type="dxa"/>
            <w:tcBorders>
              <w:top w:val="nil"/>
              <w:left w:val="nil"/>
              <w:bottom w:val="single" w:sz="4" w:space="0" w:color="auto"/>
              <w:right w:val="single" w:sz="4" w:space="0" w:color="auto"/>
            </w:tcBorders>
            <w:vAlign w:val="center"/>
          </w:tcPr>
          <w:p w14:paraId="49CE629F" w14:textId="77777777" w:rsidR="00D9733F" w:rsidRDefault="00000000">
            <w:pPr>
              <w:ind w:firstLineChars="0" w:firstLine="0"/>
              <w:jc w:val="center"/>
              <w:rPr>
                <w:rFonts w:eastAsia="仿宋"/>
                <w:color w:val="000000"/>
                <w:kern w:val="0"/>
                <w:szCs w:val="24"/>
              </w:rPr>
            </w:pPr>
            <w:r>
              <w:rPr>
                <w:rFonts w:eastAsia="仿宋"/>
                <w:color w:val="000000"/>
                <w:kern w:val="0"/>
                <w:szCs w:val="24"/>
              </w:rPr>
              <w:t>无</w:t>
            </w:r>
          </w:p>
        </w:tc>
        <w:tc>
          <w:tcPr>
            <w:tcW w:w="625" w:type="dxa"/>
            <w:tcBorders>
              <w:top w:val="nil"/>
              <w:left w:val="nil"/>
              <w:bottom w:val="single" w:sz="4" w:space="0" w:color="auto"/>
              <w:right w:val="single" w:sz="4" w:space="0" w:color="auto"/>
            </w:tcBorders>
            <w:vAlign w:val="center"/>
          </w:tcPr>
          <w:p w14:paraId="49CE62A0" w14:textId="77777777" w:rsidR="00D9733F" w:rsidRDefault="00000000">
            <w:pPr>
              <w:ind w:firstLineChars="0" w:firstLine="0"/>
              <w:jc w:val="center"/>
              <w:rPr>
                <w:rFonts w:eastAsia="仿宋"/>
                <w:color w:val="000000"/>
                <w:kern w:val="0"/>
                <w:szCs w:val="24"/>
              </w:rPr>
            </w:pPr>
            <w:r>
              <w:rPr>
                <w:rFonts w:eastAsia="仿宋"/>
                <w:color w:val="000000"/>
                <w:kern w:val="0"/>
                <w:szCs w:val="24"/>
              </w:rPr>
              <w:t>0</w:t>
            </w:r>
          </w:p>
        </w:tc>
        <w:tc>
          <w:tcPr>
            <w:tcW w:w="1250" w:type="dxa"/>
            <w:tcBorders>
              <w:top w:val="nil"/>
              <w:left w:val="nil"/>
              <w:bottom w:val="single" w:sz="4" w:space="0" w:color="auto"/>
              <w:right w:val="single" w:sz="4" w:space="0" w:color="auto"/>
            </w:tcBorders>
            <w:vAlign w:val="center"/>
          </w:tcPr>
          <w:p w14:paraId="49CE62A1" w14:textId="77777777" w:rsidR="00D9733F" w:rsidRDefault="00000000">
            <w:pPr>
              <w:ind w:firstLineChars="0" w:firstLine="0"/>
              <w:jc w:val="center"/>
              <w:rPr>
                <w:rFonts w:eastAsia="仿宋"/>
                <w:color w:val="000000"/>
                <w:kern w:val="0"/>
                <w:szCs w:val="24"/>
              </w:rPr>
            </w:pPr>
            <w:r>
              <w:rPr>
                <w:rFonts w:eastAsia="仿宋"/>
                <w:color w:val="000000"/>
                <w:kern w:val="0"/>
                <w:szCs w:val="24"/>
              </w:rPr>
              <w:t>0</w:t>
            </w:r>
          </w:p>
        </w:tc>
        <w:tc>
          <w:tcPr>
            <w:tcW w:w="1275" w:type="dxa"/>
            <w:tcBorders>
              <w:top w:val="nil"/>
              <w:left w:val="nil"/>
              <w:bottom w:val="single" w:sz="4" w:space="0" w:color="auto"/>
              <w:right w:val="single" w:sz="4" w:space="0" w:color="auto"/>
            </w:tcBorders>
            <w:vAlign w:val="center"/>
          </w:tcPr>
          <w:p w14:paraId="49CE62A2" w14:textId="77777777" w:rsidR="00D9733F" w:rsidRDefault="00000000">
            <w:pPr>
              <w:ind w:firstLineChars="0" w:firstLine="0"/>
              <w:jc w:val="center"/>
              <w:rPr>
                <w:rFonts w:eastAsia="仿宋"/>
                <w:color w:val="000000"/>
                <w:kern w:val="0"/>
                <w:szCs w:val="24"/>
              </w:rPr>
            </w:pPr>
            <w:r>
              <w:rPr>
                <w:rFonts w:eastAsia="仿宋"/>
                <w:color w:val="000000"/>
                <w:kern w:val="0"/>
                <w:szCs w:val="24"/>
              </w:rPr>
              <w:t>0</w:t>
            </w:r>
          </w:p>
        </w:tc>
      </w:tr>
      <w:tr w:rsidR="00D9733F" w14:paraId="49CE62A6" w14:textId="77777777">
        <w:trPr>
          <w:trHeight w:val="491"/>
          <w:jc w:val="center"/>
        </w:trPr>
        <w:tc>
          <w:tcPr>
            <w:tcW w:w="8500" w:type="dxa"/>
            <w:gridSpan w:val="6"/>
            <w:tcBorders>
              <w:top w:val="nil"/>
              <w:left w:val="single" w:sz="4" w:space="0" w:color="auto"/>
              <w:bottom w:val="single" w:sz="4" w:space="0" w:color="auto"/>
              <w:right w:val="single" w:sz="4" w:space="0" w:color="auto"/>
            </w:tcBorders>
            <w:vAlign w:val="center"/>
          </w:tcPr>
          <w:p w14:paraId="49CE62A4" w14:textId="77777777" w:rsidR="00D9733F" w:rsidRDefault="00000000">
            <w:pPr>
              <w:ind w:firstLineChars="0" w:firstLine="0"/>
              <w:jc w:val="center"/>
              <w:rPr>
                <w:rFonts w:eastAsia="仿宋" w:cs="仿宋"/>
                <w:b/>
                <w:kern w:val="0"/>
                <w:szCs w:val="20"/>
              </w:rPr>
            </w:pPr>
            <w:r>
              <w:rPr>
                <w:rFonts w:eastAsia="仿宋" w:cs="仿宋"/>
                <w:b/>
                <w:kern w:val="0"/>
                <w:szCs w:val="20"/>
              </w:rPr>
              <w:t>小</w:t>
            </w:r>
            <w:r>
              <w:rPr>
                <w:rFonts w:eastAsia="仿宋" w:cs="仿宋"/>
                <w:b/>
                <w:kern w:val="0"/>
                <w:szCs w:val="20"/>
              </w:rPr>
              <w:t xml:space="preserve">  </w:t>
            </w:r>
            <w:r>
              <w:rPr>
                <w:rFonts w:eastAsia="仿宋" w:cs="仿宋"/>
                <w:b/>
                <w:kern w:val="0"/>
                <w:szCs w:val="20"/>
              </w:rPr>
              <w:t>计</w:t>
            </w:r>
          </w:p>
        </w:tc>
        <w:tc>
          <w:tcPr>
            <w:tcW w:w="1275" w:type="dxa"/>
            <w:tcBorders>
              <w:top w:val="nil"/>
              <w:left w:val="nil"/>
              <w:bottom w:val="single" w:sz="4" w:space="0" w:color="auto"/>
              <w:right w:val="single" w:sz="4" w:space="0" w:color="auto"/>
            </w:tcBorders>
            <w:vAlign w:val="center"/>
          </w:tcPr>
          <w:p w14:paraId="49CE62A5" w14:textId="77777777" w:rsidR="00D9733F" w:rsidRDefault="00000000">
            <w:pPr>
              <w:ind w:firstLineChars="0" w:firstLine="0"/>
              <w:jc w:val="center"/>
              <w:rPr>
                <w:rFonts w:eastAsia="仿宋"/>
                <w:color w:val="000000"/>
                <w:kern w:val="0"/>
                <w:szCs w:val="24"/>
              </w:rPr>
            </w:pPr>
            <w:r>
              <w:rPr>
                <w:rFonts w:eastAsia="仿宋"/>
                <w:color w:val="000000"/>
                <w:kern w:val="0"/>
                <w:szCs w:val="24"/>
              </w:rPr>
              <w:t>0</w:t>
            </w:r>
          </w:p>
        </w:tc>
      </w:tr>
      <w:tr w:rsidR="00D9733F" w14:paraId="49CE62A9"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49CE62A7" w14:textId="77777777" w:rsidR="00D9733F" w:rsidRDefault="00000000">
            <w:pPr>
              <w:ind w:firstLineChars="0" w:firstLine="0"/>
              <w:jc w:val="center"/>
              <w:rPr>
                <w:rFonts w:eastAsia="仿宋" w:cs="仿宋"/>
                <w:b/>
                <w:kern w:val="0"/>
                <w:szCs w:val="20"/>
              </w:rPr>
            </w:pPr>
            <w:r>
              <w:rPr>
                <w:rFonts w:eastAsia="仿宋" w:cs="仿宋"/>
                <w:b/>
                <w:kern w:val="0"/>
                <w:szCs w:val="20"/>
              </w:rPr>
              <w:t>四</w:t>
            </w:r>
          </w:p>
        </w:tc>
        <w:tc>
          <w:tcPr>
            <w:tcW w:w="9071" w:type="dxa"/>
            <w:gridSpan w:val="6"/>
            <w:tcBorders>
              <w:top w:val="nil"/>
              <w:left w:val="nil"/>
              <w:bottom w:val="single" w:sz="4" w:space="0" w:color="auto"/>
              <w:right w:val="single" w:sz="4" w:space="0" w:color="auto"/>
            </w:tcBorders>
            <w:vAlign w:val="center"/>
          </w:tcPr>
          <w:p w14:paraId="49CE62A8" w14:textId="77777777" w:rsidR="00D9733F" w:rsidRDefault="00000000">
            <w:pPr>
              <w:ind w:firstLineChars="0" w:firstLine="0"/>
              <w:jc w:val="center"/>
              <w:rPr>
                <w:rFonts w:eastAsia="仿宋" w:cs="仿宋"/>
                <w:b/>
                <w:kern w:val="0"/>
                <w:szCs w:val="20"/>
              </w:rPr>
            </w:pPr>
            <w:r>
              <w:rPr>
                <w:rFonts w:eastAsia="仿宋" w:cs="仿宋"/>
                <w:b/>
                <w:kern w:val="0"/>
                <w:szCs w:val="20"/>
              </w:rPr>
              <w:t>半成品</w:t>
            </w:r>
          </w:p>
        </w:tc>
      </w:tr>
      <w:tr w:rsidR="00D9733F" w14:paraId="49CE62B1"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49CE62AA" w14:textId="77777777" w:rsidR="00D9733F" w:rsidRDefault="00000000">
            <w:pPr>
              <w:ind w:firstLineChars="0" w:firstLine="0"/>
              <w:jc w:val="center"/>
              <w:rPr>
                <w:rFonts w:eastAsia="仿宋"/>
                <w:color w:val="000000"/>
                <w:kern w:val="0"/>
                <w:szCs w:val="24"/>
              </w:rPr>
            </w:pPr>
            <w:r>
              <w:rPr>
                <w:rFonts w:eastAsia="仿宋"/>
                <w:color w:val="000000"/>
                <w:kern w:val="0"/>
                <w:szCs w:val="24"/>
              </w:rPr>
              <w:t>1</w:t>
            </w:r>
          </w:p>
        </w:tc>
        <w:tc>
          <w:tcPr>
            <w:tcW w:w="1276" w:type="dxa"/>
            <w:tcBorders>
              <w:top w:val="nil"/>
              <w:left w:val="nil"/>
              <w:bottom w:val="single" w:sz="4" w:space="0" w:color="auto"/>
              <w:right w:val="single" w:sz="4" w:space="0" w:color="auto"/>
            </w:tcBorders>
            <w:vAlign w:val="center"/>
          </w:tcPr>
          <w:p w14:paraId="49CE62AB" w14:textId="77777777" w:rsidR="00D9733F" w:rsidRDefault="00000000">
            <w:pPr>
              <w:ind w:firstLineChars="0" w:firstLine="0"/>
              <w:jc w:val="center"/>
              <w:rPr>
                <w:rFonts w:eastAsia="仿宋"/>
                <w:color w:val="000000"/>
                <w:kern w:val="0"/>
                <w:szCs w:val="24"/>
              </w:rPr>
            </w:pPr>
            <w:r>
              <w:rPr>
                <w:rFonts w:eastAsia="仿宋"/>
                <w:color w:val="000000"/>
                <w:kern w:val="0"/>
                <w:szCs w:val="24"/>
              </w:rPr>
              <w:t>无</w:t>
            </w:r>
          </w:p>
        </w:tc>
        <w:tc>
          <w:tcPr>
            <w:tcW w:w="3745" w:type="dxa"/>
            <w:tcBorders>
              <w:top w:val="nil"/>
              <w:left w:val="nil"/>
              <w:bottom w:val="single" w:sz="4" w:space="0" w:color="auto"/>
              <w:right w:val="single" w:sz="4" w:space="0" w:color="auto"/>
            </w:tcBorders>
            <w:vAlign w:val="center"/>
          </w:tcPr>
          <w:p w14:paraId="49CE62AC" w14:textId="77777777" w:rsidR="00D9733F" w:rsidRDefault="00000000">
            <w:pPr>
              <w:ind w:firstLineChars="0" w:firstLine="0"/>
              <w:jc w:val="center"/>
              <w:rPr>
                <w:rFonts w:eastAsia="仿宋"/>
                <w:color w:val="000000"/>
                <w:kern w:val="0"/>
                <w:szCs w:val="24"/>
              </w:rPr>
            </w:pPr>
            <w:r>
              <w:rPr>
                <w:rFonts w:eastAsia="仿宋"/>
                <w:color w:val="000000"/>
                <w:kern w:val="0"/>
                <w:szCs w:val="24"/>
              </w:rPr>
              <w:t>无</w:t>
            </w:r>
          </w:p>
        </w:tc>
        <w:tc>
          <w:tcPr>
            <w:tcW w:w="900" w:type="dxa"/>
            <w:tcBorders>
              <w:top w:val="nil"/>
              <w:left w:val="nil"/>
              <w:bottom w:val="single" w:sz="4" w:space="0" w:color="auto"/>
              <w:right w:val="single" w:sz="4" w:space="0" w:color="auto"/>
            </w:tcBorders>
            <w:vAlign w:val="center"/>
          </w:tcPr>
          <w:p w14:paraId="49CE62AD" w14:textId="77777777" w:rsidR="00D9733F" w:rsidRDefault="00000000">
            <w:pPr>
              <w:ind w:firstLineChars="0" w:firstLine="0"/>
              <w:jc w:val="center"/>
              <w:rPr>
                <w:rFonts w:eastAsia="仿宋"/>
                <w:color w:val="000000"/>
                <w:kern w:val="0"/>
                <w:szCs w:val="24"/>
              </w:rPr>
            </w:pPr>
            <w:r>
              <w:rPr>
                <w:rFonts w:eastAsia="仿宋"/>
                <w:color w:val="000000"/>
                <w:kern w:val="0"/>
                <w:szCs w:val="24"/>
              </w:rPr>
              <w:t>无</w:t>
            </w:r>
          </w:p>
        </w:tc>
        <w:tc>
          <w:tcPr>
            <w:tcW w:w="625" w:type="dxa"/>
            <w:tcBorders>
              <w:top w:val="nil"/>
              <w:left w:val="nil"/>
              <w:bottom w:val="single" w:sz="4" w:space="0" w:color="auto"/>
              <w:right w:val="single" w:sz="4" w:space="0" w:color="auto"/>
            </w:tcBorders>
            <w:vAlign w:val="center"/>
          </w:tcPr>
          <w:p w14:paraId="49CE62AE" w14:textId="77777777" w:rsidR="00D9733F" w:rsidRDefault="00000000">
            <w:pPr>
              <w:ind w:firstLineChars="0" w:firstLine="0"/>
              <w:jc w:val="center"/>
              <w:rPr>
                <w:rFonts w:eastAsia="仿宋"/>
                <w:color w:val="000000"/>
                <w:kern w:val="0"/>
                <w:szCs w:val="24"/>
              </w:rPr>
            </w:pPr>
            <w:r>
              <w:rPr>
                <w:rFonts w:eastAsia="仿宋"/>
                <w:color w:val="000000"/>
                <w:kern w:val="0"/>
                <w:szCs w:val="24"/>
              </w:rPr>
              <w:t>0</w:t>
            </w:r>
          </w:p>
        </w:tc>
        <w:tc>
          <w:tcPr>
            <w:tcW w:w="1250" w:type="dxa"/>
            <w:tcBorders>
              <w:top w:val="nil"/>
              <w:left w:val="nil"/>
              <w:bottom w:val="single" w:sz="4" w:space="0" w:color="auto"/>
              <w:right w:val="single" w:sz="4" w:space="0" w:color="auto"/>
            </w:tcBorders>
            <w:vAlign w:val="center"/>
          </w:tcPr>
          <w:p w14:paraId="49CE62AF" w14:textId="77777777" w:rsidR="00D9733F" w:rsidRDefault="00000000">
            <w:pPr>
              <w:ind w:firstLineChars="0" w:firstLine="0"/>
              <w:jc w:val="center"/>
              <w:rPr>
                <w:rFonts w:eastAsia="仿宋"/>
                <w:color w:val="000000"/>
                <w:kern w:val="0"/>
                <w:szCs w:val="24"/>
              </w:rPr>
            </w:pPr>
            <w:r>
              <w:rPr>
                <w:rFonts w:eastAsia="仿宋"/>
                <w:color w:val="000000"/>
                <w:kern w:val="0"/>
                <w:szCs w:val="24"/>
              </w:rPr>
              <w:t>0</w:t>
            </w:r>
          </w:p>
        </w:tc>
        <w:tc>
          <w:tcPr>
            <w:tcW w:w="1275" w:type="dxa"/>
            <w:tcBorders>
              <w:top w:val="nil"/>
              <w:left w:val="nil"/>
              <w:bottom w:val="single" w:sz="4" w:space="0" w:color="auto"/>
              <w:right w:val="single" w:sz="4" w:space="0" w:color="auto"/>
            </w:tcBorders>
            <w:vAlign w:val="center"/>
          </w:tcPr>
          <w:p w14:paraId="49CE62B0" w14:textId="77777777" w:rsidR="00D9733F" w:rsidRDefault="00000000">
            <w:pPr>
              <w:ind w:firstLineChars="0" w:firstLine="0"/>
              <w:jc w:val="center"/>
              <w:rPr>
                <w:rFonts w:eastAsia="仿宋"/>
                <w:color w:val="000000"/>
                <w:kern w:val="0"/>
                <w:szCs w:val="24"/>
              </w:rPr>
            </w:pPr>
            <w:r>
              <w:rPr>
                <w:rFonts w:eastAsia="仿宋"/>
                <w:color w:val="000000"/>
                <w:kern w:val="0"/>
                <w:szCs w:val="24"/>
              </w:rPr>
              <w:t>0</w:t>
            </w:r>
          </w:p>
        </w:tc>
      </w:tr>
      <w:tr w:rsidR="00D9733F" w14:paraId="49CE62B4" w14:textId="77777777">
        <w:trPr>
          <w:trHeight w:val="270"/>
          <w:jc w:val="center"/>
        </w:trPr>
        <w:tc>
          <w:tcPr>
            <w:tcW w:w="8500" w:type="dxa"/>
            <w:gridSpan w:val="6"/>
            <w:tcBorders>
              <w:top w:val="nil"/>
              <w:left w:val="single" w:sz="4" w:space="0" w:color="auto"/>
              <w:bottom w:val="single" w:sz="4" w:space="0" w:color="auto"/>
              <w:right w:val="single" w:sz="4" w:space="0" w:color="auto"/>
            </w:tcBorders>
            <w:vAlign w:val="center"/>
          </w:tcPr>
          <w:p w14:paraId="49CE62B2" w14:textId="77777777" w:rsidR="00D9733F" w:rsidRDefault="00000000">
            <w:pPr>
              <w:ind w:firstLineChars="0" w:firstLine="0"/>
              <w:jc w:val="center"/>
              <w:rPr>
                <w:rFonts w:eastAsia="仿宋" w:cs="仿宋"/>
                <w:b/>
                <w:kern w:val="0"/>
                <w:szCs w:val="20"/>
              </w:rPr>
            </w:pPr>
            <w:r>
              <w:rPr>
                <w:rFonts w:eastAsia="仿宋" w:cs="仿宋"/>
                <w:b/>
                <w:kern w:val="0"/>
                <w:szCs w:val="20"/>
              </w:rPr>
              <w:t>小</w:t>
            </w:r>
            <w:r>
              <w:rPr>
                <w:rFonts w:eastAsia="仿宋" w:cs="仿宋"/>
                <w:b/>
                <w:kern w:val="0"/>
                <w:szCs w:val="20"/>
              </w:rPr>
              <w:t xml:space="preserve">  </w:t>
            </w:r>
            <w:r>
              <w:rPr>
                <w:rFonts w:eastAsia="仿宋" w:cs="仿宋"/>
                <w:b/>
                <w:kern w:val="0"/>
                <w:szCs w:val="20"/>
              </w:rPr>
              <w:t>计</w:t>
            </w:r>
          </w:p>
        </w:tc>
        <w:tc>
          <w:tcPr>
            <w:tcW w:w="1275" w:type="dxa"/>
            <w:tcBorders>
              <w:top w:val="nil"/>
              <w:left w:val="nil"/>
              <w:bottom w:val="single" w:sz="4" w:space="0" w:color="auto"/>
              <w:right w:val="single" w:sz="4" w:space="0" w:color="auto"/>
            </w:tcBorders>
            <w:vAlign w:val="center"/>
          </w:tcPr>
          <w:p w14:paraId="49CE62B3" w14:textId="77777777" w:rsidR="00D9733F" w:rsidRDefault="00000000">
            <w:pPr>
              <w:ind w:firstLineChars="0" w:firstLine="0"/>
              <w:jc w:val="center"/>
              <w:rPr>
                <w:rFonts w:eastAsia="仿宋"/>
                <w:color w:val="000000"/>
                <w:kern w:val="0"/>
                <w:szCs w:val="24"/>
              </w:rPr>
            </w:pPr>
            <w:r>
              <w:rPr>
                <w:rFonts w:eastAsia="仿宋"/>
                <w:color w:val="000000"/>
                <w:kern w:val="0"/>
                <w:szCs w:val="24"/>
              </w:rPr>
              <w:t>0</w:t>
            </w:r>
          </w:p>
        </w:tc>
      </w:tr>
      <w:tr w:rsidR="00D9733F" w14:paraId="49CE62B7"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49CE62B5" w14:textId="77777777" w:rsidR="00D9733F" w:rsidRDefault="00000000">
            <w:pPr>
              <w:ind w:firstLineChars="0" w:firstLine="0"/>
              <w:jc w:val="center"/>
              <w:rPr>
                <w:rFonts w:eastAsia="仿宋" w:cs="仿宋"/>
                <w:b/>
                <w:kern w:val="0"/>
                <w:szCs w:val="20"/>
              </w:rPr>
            </w:pPr>
            <w:r>
              <w:rPr>
                <w:rFonts w:eastAsia="仿宋" w:cs="仿宋"/>
                <w:b/>
                <w:kern w:val="0"/>
                <w:szCs w:val="20"/>
              </w:rPr>
              <w:t>五</w:t>
            </w:r>
          </w:p>
        </w:tc>
        <w:tc>
          <w:tcPr>
            <w:tcW w:w="9071" w:type="dxa"/>
            <w:gridSpan w:val="6"/>
            <w:tcBorders>
              <w:top w:val="nil"/>
              <w:left w:val="nil"/>
              <w:bottom w:val="single" w:sz="4" w:space="0" w:color="auto"/>
              <w:right w:val="single" w:sz="4" w:space="0" w:color="auto"/>
            </w:tcBorders>
            <w:vAlign w:val="center"/>
          </w:tcPr>
          <w:p w14:paraId="49CE62B6" w14:textId="77777777" w:rsidR="00D9733F" w:rsidRDefault="00000000">
            <w:pPr>
              <w:ind w:firstLineChars="0" w:firstLine="0"/>
              <w:jc w:val="center"/>
              <w:rPr>
                <w:rFonts w:eastAsia="仿宋" w:cs="仿宋"/>
                <w:b/>
                <w:kern w:val="0"/>
                <w:szCs w:val="20"/>
              </w:rPr>
            </w:pPr>
            <w:r>
              <w:rPr>
                <w:rFonts w:eastAsia="仿宋" w:cs="仿宋"/>
                <w:b/>
                <w:kern w:val="0"/>
                <w:szCs w:val="20"/>
              </w:rPr>
              <w:t>元器件</w:t>
            </w:r>
          </w:p>
        </w:tc>
      </w:tr>
      <w:tr w:rsidR="00D9733F" w14:paraId="49CE62BF"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49CE62B8" w14:textId="77777777" w:rsidR="00D9733F" w:rsidRDefault="00000000">
            <w:pPr>
              <w:ind w:firstLineChars="0" w:firstLine="0"/>
              <w:jc w:val="center"/>
              <w:rPr>
                <w:rFonts w:eastAsia="仿宋"/>
                <w:color w:val="000000"/>
                <w:kern w:val="0"/>
                <w:szCs w:val="24"/>
              </w:rPr>
            </w:pPr>
            <w:r>
              <w:rPr>
                <w:rFonts w:eastAsia="仿宋"/>
                <w:color w:val="000000"/>
                <w:kern w:val="0"/>
                <w:szCs w:val="24"/>
              </w:rPr>
              <w:t>1</w:t>
            </w:r>
          </w:p>
        </w:tc>
        <w:tc>
          <w:tcPr>
            <w:tcW w:w="1276" w:type="dxa"/>
            <w:tcBorders>
              <w:top w:val="nil"/>
              <w:left w:val="nil"/>
              <w:bottom w:val="single" w:sz="4" w:space="0" w:color="auto"/>
              <w:right w:val="single" w:sz="4" w:space="0" w:color="auto"/>
            </w:tcBorders>
            <w:vAlign w:val="center"/>
          </w:tcPr>
          <w:p w14:paraId="49CE62B9" w14:textId="77777777" w:rsidR="00D9733F" w:rsidRDefault="00000000">
            <w:pPr>
              <w:ind w:firstLineChars="0" w:firstLine="0"/>
              <w:jc w:val="center"/>
              <w:rPr>
                <w:rFonts w:eastAsia="仿宋"/>
                <w:color w:val="000000"/>
                <w:kern w:val="0"/>
                <w:szCs w:val="24"/>
              </w:rPr>
            </w:pPr>
            <w:r>
              <w:rPr>
                <w:rFonts w:eastAsia="仿宋"/>
                <w:color w:val="000000"/>
                <w:kern w:val="0"/>
                <w:szCs w:val="24"/>
              </w:rPr>
              <w:t>无</w:t>
            </w:r>
          </w:p>
        </w:tc>
        <w:tc>
          <w:tcPr>
            <w:tcW w:w="3745" w:type="dxa"/>
            <w:tcBorders>
              <w:top w:val="nil"/>
              <w:left w:val="nil"/>
              <w:bottom w:val="single" w:sz="4" w:space="0" w:color="auto"/>
              <w:right w:val="single" w:sz="4" w:space="0" w:color="auto"/>
            </w:tcBorders>
            <w:vAlign w:val="center"/>
          </w:tcPr>
          <w:p w14:paraId="49CE62BA" w14:textId="77777777" w:rsidR="00D9733F" w:rsidRDefault="00000000">
            <w:pPr>
              <w:ind w:firstLineChars="0" w:firstLine="0"/>
              <w:jc w:val="center"/>
              <w:rPr>
                <w:rFonts w:eastAsia="仿宋"/>
                <w:color w:val="000000"/>
                <w:kern w:val="0"/>
                <w:szCs w:val="24"/>
              </w:rPr>
            </w:pPr>
            <w:r>
              <w:rPr>
                <w:rFonts w:eastAsia="仿宋"/>
                <w:color w:val="000000"/>
                <w:kern w:val="0"/>
                <w:szCs w:val="24"/>
              </w:rPr>
              <w:t>无</w:t>
            </w:r>
          </w:p>
        </w:tc>
        <w:tc>
          <w:tcPr>
            <w:tcW w:w="900" w:type="dxa"/>
            <w:tcBorders>
              <w:top w:val="nil"/>
              <w:left w:val="nil"/>
              <w:bottom w:val="single" w:sz="4" w:space="0" w:color="auto"/>
              <w:right w:val="single" w:sz="4" w:space="0" w:color="auto"/>
            </w:tcBorders>
            <w:vAlign w:val="center"/>
          </w:tcPr>
          <w:p w14:paraId="49CE62BB" w14:textId="77777777" w:rsidR="00D9733F" w:rsidRDefault="00000000">
            <w:pPr>
              <w:ind w:firstLineChars="0" w:firstLine="0"/>
              <w:jc w:val="center"/>
              <w:rPr>
                <w:rFonts w:eastAsia="仿宋"/>
                <w:color w:val="000000"/>
                <w:kern w:val="0"/>
                <w:szCs w:val="24"/>
              </w:rPr>
            </w:pPr>
            <w:r>
              <w:rPr>
                <w:rFonts w:eastAsia="仿宋"/>
                <w:color w:val="000000"/>
                <w:kern w:val="0"/>
                <w:szCs w:val="24"/>
              </w:rPr>
              <w:t>无</w:t>
            </w:r>
          </w:p>
        </w:tc>
        <w:tc>
          <w:tcPr>
            <w:tcW w:w="625" w:type="dxa"/>
            <w:tcBorders>
              <w:top w:val="nil"/>
              <w:left w:val="nil"/>
              <w:bottom w:val="single" w:sz="4" w:space="0" w:color="auto"/>
              <w:right w:val="single" w:sz="4" w:space="0" w:color="auto"/>
            </w:tcBorders>
            <w:vAlign w:val="center"/>
          </w:tcPr>
          <w:p w14:paraId="49CE62BC" w14:textId="77777777" w:rsidR="00D9733F" w:rsidRDefault="00000000">
            <w:pPr>
              <w:ind w:firstLineChars="0" w:firstLine="0"/>
              <w:jc w:val="center"/>
              <w:rPr>
                <w:rFonts w:eastAsia="仿宋"/>
                <w:color w:val="000000"/>
                <w:kern w:val="0"/>
                <w:szCs w:val="24"/>
              </w:rPr>
            </w:pPr>
            <w:r>
              <w:rPr>
                <w:rFonts w:eastAsia="仿宋"/>
                <w:color w:val="000000"/>
                <w:kern w:val="0"/>
                <w:szCs w:val="24"/>
              </w:rPr>
              <w:t>0</w:t>
            </w:r>
          </w:p>
        </w:tc>
        <w:tc>
          <w:tcPr>
            <w:tcW w:w="1250" w:type="dxa"/>
            <w:tcBorders>
              <w:top w:val="nil"/>
              <w:left w:val="nil"/>
              <w:bottom w:val="single" w:sz="4" w:space="0" w:color="auto"/>
              <w:right w:val="single" w:sz="4" w:space="0" w:color="auto"/>
            </w:tcBorders>
            <w:vAlign w:val="center"/>
          </w:tcPr>
          <w:p w14:paraId="49CE62BD" w14:textId="77777777" w:rsidR="00D9733F" w:rsidRDefault="00000000">
            <w:pPr>
              <w:ind w:firstLineChars="0" w:firstLine="0"/>
              <w:jc w:val="center"/>
              <w:rPr>
                <w:rFonts w:eastAsia="仿宋"/>
                <w:color w:val="000000"/>
                <w:kern w:val="0"/>
                <w:szCs w:val="24"/>
              </w:rPr>
            </w:pPr>
            <w:r>
              <w:rPr>
                <w:rFonts w:eastAsia="仿宋"/>
                <w:color w:val="000000"/>
                <w:kern w:val="0"/>
                <w:szCs w:val="24"/>
              </w:rPr>
              <w:t>0</w:t>
            </w:r>
          </w:p>
        </w:tc>
        <w:tc>
          <w:tcPr>
            <w:tcW w:w="1275" w:type="dxa"/>
            <w:tcBorders>
              <w:top w:val="nil"/>
              <w:left w:val="nil"/>
              <w:bottom w:val="single" w:sz="4" w:space="0" w:color="auto"/>
              <w:right w:val="single" w:sz="4" w:space="0" w:color="auto"/>
            </w:tcBorders>
            <w:vAlign w:val="center"/>
          </w:tcPr>
          <w:p w14:paraId="49CE62BE" w14:textId="77777777" w:rsidR="00D9733F" w:rsidRDefault="00000000">
            <w:pPr>
              <w:ind w:firstLineChars="0" w:firstLine="0"/>
              <w:jc w:val="center"/>
              <w:rPr>
                <w:rFonts w:eastAsia="仿宋"/>
                <w:color w:val="000000"/>
                <w:kern w:val="0"/>
                <w:szCs w:val="24"/>
              </w:rPr>
            </w:pPr>
            <w:r>
              <w:rPr>
                <w:rFonts w:eastAsia="仿宋"/>
                <w:color w:val="000000"/>
                <w:kern w:val="0"/>
                <w:szCs w:val="24"/>
              </w:rPr>
              <w:t>0</w:t>
            </w:r>
          </w:p>
        </w:tc>
      </w:tr>
      <w:tr w:rsidR="00D9733F" w14:paraId="49CE62C2" w14:textId="77777777">
        <w:trPr>
          <w:trHeight w:val="513"/>
          <w:jc w:val="center"/>
        </w:trPr>
        <w:tc>
          <w:tcPr>
            <w:tcW w:w="8500" w:type="dxa"/>
            <w:gridSpan w:val="6"/>
            <w:tcBorders>
              <w:top w:val="nil"/>
              <w:left w:val="single" w:sz="4" w:space="0" w:color="auto"/>
              <w:bottom w:val="single" w:sz="4" w:space="0" w:color="auto"/>
              <w:right w:val="single" w:sz="4" w:space="0" w:color="auto"/>
            </w:tcBorders>
            <w:vAlign w:val="center"/>
          </w:tcPr>
          <w:p w14:paraId="49CE62C0" w14:textId="77777777" w:rsidR="00D9733F" w:rsidRDefault="00000000">
            <w:pPr>
              <w:ind w:firstLineChars="0" w:firstLine="0"/>
              <w:jc w:val="center"/>
              <w:rPr>
                <w:rFonts w:eastAsia="仿宋" w:cs="仿宋"/>
                <w:b/>
                <w:kern w:val="0"/>
                <w:szCs w:val="20"/>
              </w:rPr>
            </w:pPr>
            <w:r>
              <w:rPr>
                <w:rFonts w:eastAsia="仿宋" w:cs="仿宋"/>
                <w:b/>
                <w:kern w:val="0"/>
                <w:szCs w:val="20"/>
              </w:rPr>
              <w:t>小</w:t>
            </w:r>
            <w:r>
              <w:rPr>
                <w:rFonts w:eastAsia="仿宋" w:cs="仿宋"/>
                <w:b/>
                <w:kern w:val="0"/>
                <w:szCs w:val="20"/>
              </w:rPr>
              <w:t xml:space="preserve">  </w:t>
            </w:r>
            <w:r>
              <w:rPr>
                <w:rFonts w:eastAsia="仿宋" w:cs="仿宋"/>
                <w:b/>
                <w:kern w:val="0"/>
                <w:szCs w:val="20"/>
              </w:rPr>
              <w:t>计</w:t>
            </w:r>
          </w:p>
        </w:tc>
        <w:tc>
          <w:tcPr>
            <w:tcW w:w="1275" w:type="dxa"/>
            <w:tcBorders>
              <w:top w:val="nil"/>
              <w:left w:val="nil"/>
              <w:bottom w:val="single" w:sz="4" w:space="0" w:color="auto"/>
              <w:right w:val="single" w:sz="4" w:space="0" w:color="auto"/>
            </w:tcBorders>
            <w:vAlign w:val="center"/>
          </w:tcPr>
          <w:p w14:paraId="49CE62C1" w14:textId="77777777" w:rsidR="00D9733F" w:rsidRDefault="00000000">
            <w:pPr>
              <w:ind w:firstLineChars="0" w:firstLine="0"/>
              <w:jc w:val="center"/>
              <w:rPr>
                <w:rFonts w:eastAsia="仿宋"/>
                <w:color w:val="000000"/>
                <w:kern w:val="0"/>
                <w:szCs w:val="24"/>
              </w:rPr>
            </w:pPr>
            <w:r>
              <w:rPr>
                <w:rFonts w:eastAsia="仿宋"/>
                <w:color w:val="000000"/>
                <w:kern w:val="0"/>
                <w:szCs w:val="24"/>
              </w:rPr>
              <w:t>0</w:t>
            </w:r>
          </w:p>
        </w:tc>
      </w:tr>
      <w:tr w:rsidR="00D9733F" w14:paraId="49CE62C5"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49CE62C3" w14:textId="77777777" w:rsidR="00D9733F" w:rsidRDefault="00000000">
            <w:pPr>
              <w:ind w:firstLineChars="0" w:firstLine="0"/>
              <w:jc w:val="center"/>
              <w:rPr>
                <w:rFonts w:eastAsia="仿宋" w:cs="仿宋"/>
                <w:b/>
                <w:kern w:val="0"/>
                <w:szCs w:val="20"/>
              </w:rPr>
            </w:pPr>
            <w:r>
              <w:rPr>
                <w:rFonts w:eastAsia="仿宋" w:cs="仿宋"/>
                <w:b/>
                <w:kern w:val="0"/>
                <w:szCs w:val="20"/>
              </w:rPr>
              <w:t>六</w:t>
            </w:r>
          </w:p>
        </w:tc>
        <w:tc>
          <w:tcPr>
            <w:tcW w:w="9071" w:type="dxa"/>
            <w:gridSpan w:val="6"/>
            <w:tcBorders>
              <w:top w:val="nil"/>
              <w:left w:val="nil"/>
              <w:bottom w:val="single" w:sz="4" w:space="0" w:color="auto"/>
              <w:right w:val="single" w:sz="4" w:space="0" w:color="auto"/>
            </w:tcBorders>
            <w:vAlign w:val="center"/>
          </w:tcPr>
          <w:p w14:paraId="49CE62C4" w14:textId="77777777" w:rsidR="00D9733F" w:rsidRDefault="00000000">
            <w:pPr>
              <w:ind w:firstLineChars="0" w:firstLine="0"/>
              <w:jc w:val="center"/>
              <w:rPr>
                <w:rFonts w:eastAsia="仿宋" w:cs="仿宋"/>
                <w:b/>
                <w:kern w:val="0"/>
                <w:szCs w:val="20"/>
              </w:rPr>
            </w:pPr>
            <w:r>
              <w:rPr>
                <w:rFonts w:eastAsia="仿宋" w:cs="仿宋"/>
                <w:b/>
                <w:kern w:val="0"/>
                <w:szCs w:val="20"/>
              </w:rPr>
              <w:t>陪试品</w:t>
            </w:r>
          </w:p>
        </w:tc>
      </w:tr>
      <w:tr w:rsidR="00D9733F" w14:paraId="49CE62CD"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49CE62C6" w14:textId="77777777" w:rsidR="00D9733F" w:rsidRDefault="00000000">
            <w:pPr>
              <w:ind w:firstLineChars="0" w:firstLine="0"/>
              <w:jc w:val="center"/>
              <w:rPr>
                <w:rFonts w:eastAsia="仿宋"/>
                <w:color w:val="000000"/>
                <w:kern w:val="0"/>
                <w:szCs w:val="24"/>
              </w:rPr>
            </w:pPr>
            <w:r>
              <w:rPr>
                <w:rFonts w:eastAsia="仿宋"/>
                <w:color w:val="000000"/>
                <w:kern w:val="0"/>
                <w:szCs w:val="24"/>
              </w:rPr>
              <w:t>1</w:t>
            </w:r>
          </w:p>
        </w:tc>
        <w:tc>
          <w:tcPr>
            <w:tcW w:w="1276" w:type="dxa"/>
            <w:tcBorders>
              <w:top w:val="nil"/>
              <w:left w:val="nil"/>
              <w:bottom w:val="single" w:sz="4" w:space="0" w:color="auto"/>
              <w:right w:val="single" w:sz="4" w:space="0" w:color="auto"/>
            </w:tcBorders>
            <w:vAlign w:val="center"/>
          </w:tcPr>
          <w:p w14:paraId="49CE62C7" w14:textId="77777777" w:rsidR="00D9733F" w:rsidRDefault="00000000">
            <w:pPr>
              <w:ind w:firstLineChars="0" w:firstLine="0"/>
              <w:jc w:val="center"/>
              <w:rPr>
                <w:rFonts w:eastAsia="仿宋"/>
                <w:color w:val="000000"/>
                <w:kern w:val="0"/>
                <w:szCs w:val="24"/>
              </w:rPr>
            </w:pPr>
            <w:r>
              <w:rPr>
                <w:rFonts w:eastAsia="仿宋"/>
                <w:color w:val="000000"/>
                <w:kern w:val="0"/>
                <w:szCs w:val="24"/>
              </w:rPr>
              <w:t>无</w:t>
            </w:r>
          </w:p>
        </w:tc>
        <w:tc>
          <w:tcPr>
            <w:tcW w:w="3745" w:type="dxa"/>
            <w:tcBorders>
              <w:top w:val="nil"/>
              <w:left w:val="nil"/>
              <w:bottom w:val="single" w:sz="4" w:space="0" w:color="auto"/>
              <w:right w:val="single" w:sz="4" w:space="0" w:color="auto"/>
            </w:tcBorders>
            <w:vAlign w:val="center"/>
          </w:tcPr>
          <w:p w14:paraId="49CE62C8" w14:textId="77777777" w:rsidR="00D9733F" w:rsidRDefault="00000000">
            <w:pPr>
              <w:ind w:firstLineChars="0" w:firstLine="0"/>
              <w:jc w:val="center"/>
              <w:rPr>
                <w:rFonts w:eastAsia="仿宋"/>
                <w:color w:val="000000"/>
                <w:kern w:val="0"/>
                <w:szCs w:val="24"/>
              </w:rPr>
            </w:pPr>
            <w:r>
              <w:rPr>
                <w:rFonts w:eastAsia="仿宋"/>
                <w:color w:val="000000"/>
                <w:kern w:val="0"/>
                <w:szCs w:val="24"/>
              </w:rPr>
              <w:t>无</w:t>
            </w:r>
          </w:p>
        </w:tc>
        <w:tc>
          <w:tcPr>
            <w:tcW w:w="900" w:type="dxa"/>
            <w:tcBorders>
              <w:top w:val="nil"/>
              <w:left w:val="nil"/>
              <w:bottom w:val="single" w:sz="4" w:space="0" w:color="auto"/>
              <w:right w:val="single" w:sz="4" w:space="0" w:color="auto"/>
            </w:tcBorders>
            <w:vAlign w:val="center"/>
          </w:tcPr>
          <w:p w14:paraId="49CE62C9" w14:textId="77777777" w:rsidR="00D9733F" w:rsidRDefault="00000000">
            <w:pPr>
              <w:ind w:firstLineChars="0" w:firstLine="0"/>
              <w:jc w:val="center"/>
              <w:rPr>
                <w:rFonts w:eastAsia="仿宋"/>
                <w:color w:val="000000"/>
                <w:kern w:val="0"/>
                <w:szCs w:val="24"/>
              </w:rPr>
            </w:pPr>
            <w:r>
              <w:rPr>
                <w:rFonts w:eastAsia="仿宋"/>
                <w:color w:val="000000"/>
                <w:kern w:val="0"/>
                <w:szCs w:val="24"/>
              </w:rPr>
              <w:t>无</w:t>
            </w:r>
          </w:p>
        </w:tc>
        <w:tc>
          <w:tcPr>
            <w:tcW w:w="625" w:type="dxa"/>
            <w:tcBorders>
              <w:top w:val="nil"/>
              <w:left w:val="nil"/>
              <w:bottom w:val="single" w:sz="4" w:space="0" w:color="auto"/>
              <w:right w:val="single" w:sz="4" w:space="0" w:color="auto"/>
            </w:tcBorders>
            <w:vAlign w:val="center"/>
          </w:tcPr>
          <w:p w14:paraId="49CE62CA" w14:textId="77777777" w:rsidR="00D9733F" w:rsidRDefault="00000000">
            <w:pPr>
              <w:ind w:firstLineChars="0" w:firstLine="0"/>
              <w:jc w:val="center"/>
              <w:rPr>
                <w:rFonts w:eastAsia="仿宋"/>
                <w:color w:val="000000"/>
                <w:kern w:val="0"/>
                <w:szCs w:val="24"/>
              </w:rPr>
            </w:pPr>
            <w:r>
              <w:rPr>
                <w:rFonts w:eastAsia="仿宋"/>
                <w:color w:val="000000"/>
                <w:kern w:val="0"/>
                <w:szCs w:val="24"/>
              </w:rPr>
              <w:t>0</w:t>
            </w:r>
          </w:p>
        </w:tc>
        <w:tc>
          <w:tcPr>
            <w:tcW w:w="1250" w:type="dxa"/>
            <w:tcBorders>
              <w:top w:val="nil"/>
              <w:left w:val="nil"/>
              <w:bottom w:val="single" w:sz="4" w:space="0" w:color="auto"/>
              <w:right w:val="single" w:sz="4" w:space="0" w:color="auto"/>
            </w:tcBorders>
            <w:vAlign w:val="center"/>
          </w:tcPr>
          <w:p w14:paraId="49CE62CB" w14:textId="77777777" w:rsidR="00D9733F" w:rsidRDefault="00000000">
            <w:pPr>
              <w:ind w:firstLineChars="0" w:firstLine="0"/>
              <w:jc w:val="center"/>
              <w:rPr>
                <w:rFonts w:eastAsia="仿宋"/>
                <w:color w:val="000000"/>
                <w:kern w:val="0"/>
                <w:szCs w:val="24"/>
              </w:rPr>
            </w:pPr>
            <w:r>
              <w:rPr>
                <w:rFonts w:eastAsia="仿宋"/>
                <w:color w:val="000000"/>
                <w:kern w:val="0"/>
                <w:szCs w:val="24"/>
              </w:rPr>
              <w:t>0</w:t>
            </w:r>
          </w:p>
        </w:tc>
        <w:tc>
          <w:tcPr>
            <w:tcW w:w="1275" w:type="dxa"/>
            <w:tcBorders>
              <w:top w:val="nil"/>
              <w:left w:val="nil"/>
              <w:bottom w:val="single" w:sz="4" w:space="0" w:color="auto"/>
              <w:right w:val="single" w:sz="4" w:space="0" w:color="auto"/>
            </w:tcBorders>
            <w:vAlign w:val="center"/>
          </w:tcPr>
          <w:p w14:paraId="49CE62CC" w14:textId="77777777" w:rsidR="00D9733F" w:rsidRDefault="00000000">
            <w:pPr>
              <w:ind w:firstLineChars="0" w:firstLine="0"/>
              <w:jc w:val="center"/>
              <w:rPr>
                <w:rFonts w:eastAsia="仿宋"/>
                <w:color w:val="000000"/>
                <w:kern w:val="0"/>
                <w:szCs w:val="24"/>
              </w:rPr>
            </w:pPr>
            <w:r>
              <w:rPr>
                <w:rFonts w:eastAsia="仿宋"/>
                <w:color w:val="000000"/>
                <w:kern w:val="0"/>
                <w:szCs w:val="24"/>
              </w:rPr>
              <w:t>0</w:t>
            </w:r>
          </w:p>
        </w:tc>
      </w:tr>
      <w:tr w:rsidR="00D9733F" w14:paraId="49CE62D0" w14:textId="77777777">
        <w:trPr>
          <w:trHeight w:val="470"/>
          <w:jc w:val="center"/>
        </w:trPr>
        <w:tc>
          <w:tcPr>
            <w:tcW w:w="8500" w:type="dxa"/>
            <w:gridSpan w:val="6"/>
            <w:tcBorders>
              <w:top w:val="nil"/>
              <w:left w:val="single" w:sz="4" w:space="0" w:color="auto"/>
              <w:bottom w:val="single" w:sz="4" w:space="0" w:color="auto"/>
              <w:right w:val="single" w:sz="4" w:space="0" w:color="auto"/>
            </w:tcBorders>
            <w:vAlign w:val="center"/>
          </w:tcPr>
          <w:p w14:paraId="49CE62CE" w14:textId="77777777" w:rsidR="00D9733F" w:rsidRDefault="00000000">
            <w:pPr>
              <w:ind w:firstLineChars="0" w:firstLine="0"/>
              <w:jc w:val="center"/>
              <w:rPr>
                <w:rFonts w:eastAsia="仿宋" w:cs="仿宋"/>
                <w:b/>
                <w:kern w:val="0"/>
                <w:szCs w:val="20"/>
              </w:rPr>
            </w:pPr>
            <w:r>
              <w:rPr>
                <w:rFonts w:eastAsia="仿宋" w:cs="仿宋"/>
                <w:b/>
                <w:kern w:val="0"/>
                <w:szCs w:val="20"/>
              </w:rPr>
              <w:t>小</w:t>
            </w:r>
            <w:r>
              <w:rPr>
                <w:rFonts w:eastAsia="仿宋" w:cs="仿宋"/>
                <w:b/>
                <w:kern w:val="0"/>
                <w:szCs w:val="20"/>
              </w:rPr>
              <w:t xml:space="preserve">  </w:t>
            </w:r>
            <w:r>
              <w:rPr>
                <w:rFonts w:eastAsia="仿宋" w:cs="仿宋"/>
                <w:b/>
                <w:kern w:val="0"/>
                <w:szCs w:val="20"/>
              </w:rPr>
              <w:t>计</w:t>
            </w:r>
          </w:p>
        </w:tc>
        <w:tc>
          <w:tcPr>
            <w:tcW w:w="1275" w:type="dxa"/>
            <w:tcBorders>
              <w:top w:val="nil"/>
              <w:left w:val="nil"/>
              <w:bottom w:val="single" w:sz="4" w:space="0" w:color="auto"/>
              <w:right w:val="single" w:sz="4" w:space="0" w:color="auto"/>
            </w:tcBorders>
            <w:vAlign w:val="center"/>
          </w:tcPr>
          <w:p w14:paraId="49CE62CF" w14:textId="77777777" w:rsidR="00D9733F" w:rsidRDefault="00000000">
            <w:pPr>
              <w:ind w:firstLineChars="0" w:firstLine="0"/>
              <w:jc w:val="center"/>
              <w:rPr>
                <w:rFonts w:eastAsia="仿宋"/>
                <w:color w:val="000000"/>
                <w:kern w:val="0"/>
                <w:szCs w:val="24"/>
              </w:rPr>
            </w:pPr>
            <w:r>
              <w:rPr>
                <w:rFonts w:eastAsia="仿宋"/>
                <w:color w:val="000000"/>
                <w:kern w:val="0"/>
                <w:szCs w:val="24"/>
              </w:rPr>
              <w:t>0</w:t>
            </w:r>
          </w:p>
        </w:tc>
      </w:tr>
      <w:tr w:rsidR="00D9733F" w14:paraId="49CE62D3"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49CE62D1" w14:textId="77777777" w:rsidR="00D9733F" w:rsidRDefault="00000000">
            <w:pPr>
              <w:ind w:firstLineChars="0" w:firstLine="0"/>
              <w:jc w:val="center"/>
              <w:rPr>
                <w:rFonts w:eastAsia="仿宋" w:cs="仿宋"/>
                <w:b/>
                <w:kern w:val="0"/>
                <w:szCs w:val="20"/>
              </w:rPr>
            </w:pPr>
            <w:r>
              <w:rPr>
                <w:rFonts w:eastAsia="仿宋" w:cs="仿宋"/>
                <w:b/>
                <w:kern w:val="0"/>
                <w:szCs w:val="20"/>
              </w:rPr>
              <w:t>七</w:t>
            </w:r>
          </w:p>
        </w:tc>
        <w:tc>
          <w:tcPr>
            <w:tcW w:w="9071" w:type="dxa"/>
            <w:gridSpan w:val="6"/>
            <w:tcBorders>
              <w:top w:val="nil"/>
              <w:left w:val="nil"/>
              <w:bottom w:val="single" w:sz="4" w:space="0" w:color="auto"/>
              <w:right w:val="single" w:sz="4" w:space="0" w:color="auto"/>
            </w:tcBorders>
            <w:vAlign w:val="center"/>
          </w:tcPr>
          <w:p w14:paraId="49CE62D2" w14:textId="77777777" w:rsidR="00D9733F" w:rsidRDefault="00000000">
            <w:pPr>
              <w:ind w:firstLineChars="0" w:firstLine="0"/>
              <w:jc w:val="center"/>
              <w:rPr>
                <w:rFonts w:eastAsia="仿宋" w:cs="仿宋"/>
                <w:b/>
                <w:kern w:val="0"/>
                <w:szCs w:val="20"/>
              </w:rPr>
            </w:pPr>
            <w:r>
              <w:rPr>
                <w:rFonts w:eastAsia="仿宋" w:cs="仿宋"/>
                <w:b/>
                <w:kern w:val="0"/>
                <w:szCs w:val="20"/>
              </w:rPr>
              <w:t>易耗品</w:t>
            </w:r>
          </w:p>
        </w:tc>
      </w:tr>
      <w:tr w:rsidR="00D9733F" w14:paraId="49CE62DB"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49CE62D4" w14:textId="77777777" w:rsidR="00D9733F" w:rsidRDefault="00000000">
            <w:pPr>
              <w:ind w:firstLineChars="0" w:firstLine="0"/>
              <w:jc w:val="center"/>
              <w:rPr>
                <w:rFonts w:eastAsia="仿宋"/>
                <w:color w:val="000000"/>
                <w:kern w:val="0"/>
                <w:szCs w:val="24"/>
              </w:rPr>
            </w:pPr>
            <w:r>
              <w:rPr>
                <w:rFonts w:eastAsia="仿宋"/>
                <w:color w:val="000000"/>
                <w:kern w:val="0"/>
                <w:szCs w:val="24"/>
              </w:rPr>
              <w:lastRenderedPageBreak/>
              <w:t>1</w:t>
            </w:r>
          </w:p>
        </w:tc>
        <w:tc>
          <w:tcPr>
            <w:tcW w:w="1276" w:type="dxa"/>
            <w:tcBorders>
              <w:top w:val="nil"/>
              <w:left w:val="nil"/>
              <w:bottom w:val="single" w:sz="4" w:space="0" w:color="auto"/>
              <w:right w:val="single" w:sz="4" w:space="0" w:color="auto"/>
            </w:tcBorders>
            <w:vAlign w:val="center"/>
          </w:tcPr>
          <w:p w14:paraId="49CE62D5" w14:textId="77777777" w:rsidR="00D9733F" w:rsidRDefault="00000000">
            <w:pPr>
              <w:ind w:firstLineChars="0" w:firstLine="0"/>
              <w:jc w:val="center"/>
              <w:rPr>
                <w:rFonts w:eastAsia="仿宋"/>
                <w:color w:val="000000"/>
                <w:kern w:val="0"/>
                <w:szCs w:val="24"/>
                <w:highlight w:val="yellow"/>
              </w:rPr>
            </w:pPr>
            <w:r>
              <w:rPr>
                <w:rFonts w:eastAsia="仿宋"/>
                <w:color w:val="000000"/>
                <w:kern w:val="0"/>
                <w:szCs w:val="24"/>
                <w:highlight w:val="yellow"/>
              </w:rPr>
              <w:t>插排</w:t>
            </w:r>
          </w:p>
        </w:tc>
        <w:tc>
          <w:tcPr>
            <w:tcW w:w="3745" w:type="dxa"/>
            <w:tcBorders>
              <w:top w:val="nil"/>
              <w:left w:val="nil"/>
              <w:bottom w:val="single" w:sz="4" w:space="0" w:color="auto"/>
              <w:right w:val="single" w:sz="4" w:space="0" w:color="auto"/>
            </w:tcBorders>
            <w:vAlign w:val="center"/>
          </w:tcPr>
          <w:p w14:paraId="49CE62D6" w14:textId="77777777" w:rsidR="00D9733F" w:rsidRDefault="00000000">
            <w:pPr>
              <w:ind w:firstLineChars="0" w:firstLine="0"/>
              <w:jc w:val="center"/>
              <w:rPr>
                <w:rFonts w:eastAsia="仿宋"/>
                <w:color w:val="000000"/>
                <w:kern w:val="0"/>
                <w:szCs w:val="24"/>
                <w:highlight w:val="yellow"/>
              </w:rPr>
            </w:pPr>
            <w:r>
              <w:rPr>
                <w:rFonts w:eastAsia="仿宋"/>
                <w:color w:val="000000"/>
                <w:kern w:val="0"/>
                <w:szCs w:val="24"/>
                <w:highlight w:val="yellow"/>
              </w:rPr>
              <w:t>3</w:t>
            </w:r>
            <w:r>
              <w:rPr>
                <w:rFonts w:eastAsia="仿宋"/>
                <w:color w:val="000000"/>
                <w:kern w:val="0"/>
                <w:szCs w:val="24"/>
                <w:highlight w:val="yellow"/>
              </w:rPr>
              <w:t>米</w:t>
            </w:r>
            <w:r>
              <w:rPr>
                <w:rFonts w:eastAsia="仿宋"/>
                <w:color w:val="000000"/>
                <w:kern w:val="0"/>
                <w:szCs w:val="24"/>
                <w:highlight w:val="yellow"/>
              </w:rPr>
              <w:t>10</w:t>
            </w:r>
            <w:r>
              <w:rPr>
                <w:rFonts w:eastAsia="仿宋"/>
                <w:color w:val="000000"/>
                <w:kern w:val="0"/>
                <w:szCs w:val="24"/>
                <w:highlight w:val="yellow"/>
              </w:rPr>
              <w:t>孔</w:t>
            </w:r>
          </w:p>
        </w:tc>
        <w:tc>
          <w:tcPr>
            <w:tcW w:w="900" w:type="dxa"/>
            <w:tcBorders>
              <w:top w:val="nil"/>
              <w:left w:val="nil"/>
              <w:bottom w:val="single" w:sz="4" w:space="0" w:color="auto"/>
              <w:right w:val="single" w:sz="4" w:space="0" w:color="auto"/>
            </w:tcBorders>
            <w:vAlign w:val="center"/>
          </w:tcPr>
          <w:p w14:paraId="49CE62D7" w14:textId="77777777" w:rsidR="00D9733F" w:rsidRDefault="00000000">
            <w:pPr>
              <w:ind w:firstLineChars="0" w:firstLine="0"/>
              <w:jc w:val="center"/>
              <w:rPr>
                <w:rFonts w:eastAsia="仿宋"/>
                <w:color w:val="000000"/>
                <w:kern w:val="0"/>
                <w:szCs w:val="24"/>
                <w:highlight w:val="yellow"/>
              </w:rPr>
            </w:pPr>
            <w:r>
              <w:rPr>
                <w:rFonts w:eastAsia="仿宋"/>
                <w:color w:val="000000"/>
                <w:kern w:val="0"/>
                <w:szCs w:val="24"/>
                <w:highlight w:val="yellow"/>
              </w:rPr>
              <w:t>个</w:t>
            </w:r>
          </w:p>
        </w:tc>
        <w:tc>
          <w:tcPr>
            <w:tcW w:w="625" w:type="dxa"/>
            <w:tcBorders>
              <w:top w:val="nil"/>
              <w:left w:val="nil"/>
              <w:bottom w:val="single" w:sz="4" w:space="0" w:color="auto"/>
              <w:right w:val="single" w:sz="4" w:space="0" w:color="auto"/>
            </w:tcBorders>
            <w:vAlign w:val="center"/>
          </w:tcPr>
          <w:p w14:paraId="49CE62D8" w14:textId="77777777" w:rsidR="00D9733F" w:rsidRDefault="00000000">
            <w:pPr>
              <w:ind w:firstLineChars="0" w:firstLine="0"/>
              <w:jc w:val="center"/>
              <w:rPr>
                <w:rFonts w:eastAsia="仿宋"/>
                <w:color w:val="000000"/>
                <w:kern w:val="0"/>
                <w:szCs w:val="24"/>
                <w:highlight w:val="yellow"/>
              </w:rPr>
            </w:pPr>
            <w:r>
              <w:rPr>
                <w:rFonts w:eastAsia="仿宋"/>
                <w:color w:val="000000"/>
                <w:kern w:val="0"/>
                <w:szCs w:val="24"/>
                <w:highlight w:val="yellow"/>
              </w:rPr>
              <w:t>10</w:t>
            </w:r>
          </w:p>
        </w:tc>
        <w:tc>
          <w:tcPr>
            <w:tcW w:w="1250" w:type="dxa"/>
            <w:tcBorders>
              <w:top w:val="nil"/>
              <w:left w:val="nil"/>
              <w:bottom w:val="single" w:sz="4" w:space="0" w:color="auto"/>
              <w:right w:val="single" w:sz="4" w:space="0" w:color="auto"/>
            </w:tcBorders>
            <w:vAlign w:val="center"/>
          </w:tcPr>
          <w:p w14:paraId="49CE62D9" w14:textId="77777777" w:rsidR="00D9733F"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0.01</w:t>
            </w:r>
          </w:p>
        </w:tc>
        <w:tc>
          <w:tcPr>
            <w:tcW w:w="1275" w:type="dxa"/>
            <w:tcBorders>
              <w:top w:val="nil"/>
              <w:left w:val="nil"/>
              <w:bottom w:val="single" w:sz="4" w:space="0" w:color="auto"/>
              <w:right w:val="single" w:sz="4" w:space="0" w:color="auto"/>
            </w:tcBorders>
            <w:vAlign w:val="center"/>
          </w:tcPr>
          <w:p w14:paraId="49CE62DA" w14:textId="77777777" w:rsidR="00D9733F" w:rsidRDefault="00000000">
            <w:pPr>
              <w:ind w:firstLineChars="0" w:firstLine="0"/>
              <w:jc w:val="center"/>
              <w:rPr>
                <w:rFonts w:eastAsia="仿宋"/>
                <w:color w:val="000000"/>
                <w:kern w:val="0"/>
                <w:szCs w:val="24"/>
                <w:highlight w:val="yellow"/>
              </w:rPr>
            </w:pPr>
            <w:r>
              <w:rPr>
                <w:rFonts w:eastAsia="仿宋"/>
                <w:color w:val="000000"/>
                <w:kern w:val="0"/>
                <w:szCs w:val="24"/>
                <w:highlight w:val="yellow"/>
              </w:rPr>
              <w:t>0.1</w:t>
            </w:r>
            <w:r>
              <w:rPr>
                <w:rFonts w:eastAsia="仿宋" w:hint="eastAsia"/>
                <w:color w:val="000000"/>
                <w:kern w:val="0"/>
                <w:szCs w:val="24"/>
                <w:highlight w:val="yellow"/>
              </w:rPr>
              <w:t>0</w:t>
            </w:r>
          </w:p>
        </w:tc>
      </w:tr>
      <w:tr w:rsidR="00D9733F" w14:paraId="49CE62E3"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49CE62DC" w14:textId="77777777" w:rsidR="00D9733F" w:rsidRDefault="00000000">
            <w:pPr>
              <w:ind w:firstLineChars="0" w:firstLine="0"/>
              <w:jc w:val="center"/>
              <w:rPr>
                <w:rFonts w:eastAsia="仿宋"/>
                <w:color w:val="000000"/>
                <w:kern w:val="0"/>
                <w:szCs w:val="24"/>
              </w:rPr>
            </w:pPr>
            <w:r>
              <w:rPr>
                <w:rFonts w:eastAsia="仿宋"/>
                <w:color w:val="000000"/>
                <w:kern w:val="0"/>
                <w:szCs w:val="24"/>
              </w:rPr>
              <w:t>2</w:t>
            </w:r>
          </w:p>
        </w:tc>
        <w:tc>
          <w:tcPr>
            <w:tcW w:w="1276" w:type="dxa"/>
            <w:tcBorders>
              <w:top w:val="nil"/>
              <w:left w:val="nil"/>
              <w:bottom w:val="single" w:sz="4" w:space="0" w:color="auto"/>
              <w:right w:val="single" w:sz="4" w:space="0" w:color="auto"/>
            </w:tcBorders>
            <w:vAlign w:val="center"/>
          </w:tcPr>
          <w:p w14:paraId="49CE62DD" w14:textId="77777777" w:rsidR="00D9733F" w:rsidRDefault="00000000">
            <w:pPr>
              <w:ind w:firstLineChars="0" w:firstLine="0"/>
              <w:jc w:val="center"/>
              <w:rPr>
                <w:rFonts w:eastAsia="仿宋"/>
                <w:color w:val="000000"/>
                <w:kern w:val="0"/>
                <w:szCs w:val="24"/>
                <w:highlight w:val="yellow"/>
              </w:rPr>
            </w:pPr>
            <w:r>
              <w:rPr>
                <w:rFonts w:eastAsia="仿宋"/>
                <w:color w:val="000000"/>
                <w:kern w:val="0"/>
                <w:szCs w:val="24"/>
                <w:highlight w:val="yellow"/>
              </w:rPr>
              <w:t>键鼠</w:t>
            </w:r>
          </w:p>
        </w:tc>
        <w:tc>
          <w:tcPr>
            <w:tcW w:w="3745" w:type="dxa"/>
            <w:tcBorders>
              <w:top w:val="nil"/>
              <w:left w:val="nil"/>
              <w:bottom w:val="single" w:sz="4" w:space="0" w:color="auto"/>
              <w:right w:val="single" w:sz="4" w:space="0" w:color="auto"/>
            </w:tcBorders>
            <w:vAlign w:val="center"/>
          </w:tcPr>
          <w:p w14:paraId="49CE62DE" w14:textId="77777777" w:rsidR="00D9733F" w:rsidRDefault="00000000">
            <w:pPr>
              <w:ind w:firstLineChars="0" w:firstLine="0"/>
              <w:jc w:val="center"/>
              <w:rPr>
                <w:rFonts w:eastAsia="仿宋"/>
                <w:color w:val="000000"/>
                <w:kern w:val="0"/>
                <w:szCs w:val="24"/>
                <w:highlight w:val="yellow"/>
              </w:rPr>
            </w:pPr>
            <w:r>
              <w:rPr>
                <w:rFonts w:eastAsia="仿宋"/>
                <w:color w:val="000000"/>
                <w:kern w:val="0"/>
                <w:szCs w:val="24"/>
                <w:highlight w:val="yellow"/>
              </w:rPr>
              <w:t>无声</w:t>
            </w:r>
            <w:r>
              <w:rPr>
                <w:rFonts w:eastAsia="仿宋"/>
                <w:color w:val="000000"/>
                <w:kern w:val="0"/>
                <w:szCs w:val="24"/>
                <w:highlight w:val="yellow"/>
              </w:rPr>
              <w:t>1</w:t>
            </w:r>
            <w:r>
              <w:rPr>
                <w:rFonts w:eastAsia="仿宋"/>
                <w:color w:val="000000"/>
                <w:kern w:val="0"/>
                <w:szCs w:val="24"/>
                <w:highlight w:val="yellow"/>
              </w:rPr>
              <w:t>米</w:t>
            </w:r>
          </w:p>
        </w:tc>
        <w:tc>
          <w:tcPr>
            <w:tcW w:w="900" w:type="dxa"/>
            <w:tcBorders>
              <w:top w:val="nil"/>
              <w:left w:val="nil"/>
              <w:bottom w:val="single" w:sz="4" w:space="0" w:color="auto"/>
              <w:right w:val="single" w:sz="4" w:space="0" w:color="auto"/>
            </w:tcBorders>
            <w:vAlign w:val="center"/>
          </w:tcPr>
          <w:p w14:paraId="49CE62DF" w14:textId="77777777" w:rsidR="00D9733F" w:rsidRDefault="00000000">
            <w:pPr>
              <w:ind w:firstLineChars="0" w:firstLine="0"/>
              <w:jc w:val="center"/>
              <w:rPr>
                <w:rFonts w:eastAsia="仿宋"/>
                <w:color w:val="000000"/>
                <w:kern w:val="0"/>
                <w:szCs w:val="24"/>
                <w:highlight w:val="yellow"/>
              </w:rPr>
            </w:pPr>
            <w:r>
              <w:rPr>
                <w:rFonts w:eastAsia="仿宋"/>
                <w:color w:val="000000"/>
                <w:kern w:val="0"/>
                <w:szCs w:val="24"/>
                <w:highlight w:val="yellow"/>
              </w:rPr>
              <w:t>套</w:t>
            </w:r>
          </w:p>
        </w:tc>
        <w:tc>
          <w:tcPr>
            <w:tcW w:w="625" w:type="dxa"/>
            <w:tcBorders>
              <w:top w:val="nil"/>
              <w:left w:val="nil"/>
              <w:bottom w:val="single" w:sz="4" w:space="0" w:color="auto"/>
              <w:right w:val="single" w:sz="4" w:space="0" w:color="auto"/>
            </w:tcBorders>
            <w:vAlign w:val="center"/>
          </w:tcPr>
          <w:p w14:paraId="49CE62E0" w14:textId="77777777" w:rsidR="00D9733F" w:rsidRDefault="00000000">
            <w:pPr>
              <w:ind w:firstLineChars="0" w:firstLine="0"/>
              <w:jc w:val="center"/>
              <w:rPr>
                <w:rFonts w:eastAsia="仿宋"/>
                <w:color w:val="000000"/>
                <w:kern w:val="0"/>
                <w:szCs w:val="24"/>
                <w:highlight w:val="yellow"/>
              </w:rPr>
            </w:pPr>
            <w:r>
              <w:rPr>
                <w:rFonts w:eastAsia="仿宋"/>
                <w:color w:val="000000"/>
                <w:kern w:val="0"/>
                <w:szCs w:val="24"/>
                <w:highlight w:val="yellow"/>
              </w:rPr>
              <w:t>10</w:t>
            </w:r>
          </w:p>
        </w:tc>
        <w:tc>
          <w:tcPr>
            <w:tcW w:w="1250" w:type="dxa"/>
            <w:tcBorders>
              <w:top w:val="nil"/>
              <w:left w:val="nil"/>
              <w:bottom w:val="single" w:sz="4" w:space="0" w:color="auto"/>
              <w:right w:val="single" w:sz="4" w:space="0" w:color="auto"/>
            </w:tcBorders>
            <w:vAlign w:val="center"/>
          </w:tcPr>
          <w:p w14:paraId="49CE62E1" w14:textId="77777777" w:rsidR="00D9733F"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0.02</w:t>
            </w:r>
          </w:p>
        </w:tc>
        <w:tc>
          <w:tcPr>
            <w:tcW w:w="1275" w:type="dxa"/>
            <w:tcBorders>
              <w:top w:val="nil"/>
              <w:left w:val="nil"/>
              <w:bottom w:val="single" w:sz="4" w:space="0" w:color="auto"/>
              <w:right w:val="single" w:sz="4" w:space="0" w:color="auto"/>
            </w:tcBorders>
            <w:vAlign w:val="center"/>
          </w:tcPr>
          <w:p w14:paraId="49CE62E2" w14:textId="77777777" w:rsidR="00D9733F" w:rsidRDefault="00000000">
            <w:pPr>
              <w:ind w:firstLineChars="0" w:firstLine="0"/>
              <w:jc w:val="center"/>
              <w:rPr>
                <w:rFonts w:eastAsia="仿宋"/>
                <w:color w:val="000000"/>
                <w:kern w:val="0"/>
                <w:szCs w:val="24"/>
                <w:highlight w:val="yellow"/>
              </w:rPr>
            </w:pPr>
            <w:r>
              <w:rPr>
                <w:rFonts w:eastAsia="仿宋"/>
                <w:color w:val="000000"/>
                <w:kern w:val="0"/>
                <w:szCs w:val="24"/>
                <w:highlight w:val="yellow"/>
              </w:rPr>
              <w:t>0.2</w:t>
            </w:r>
            <w:r>
              <w:rPr>
                <w:rFonts w:eastAsia="仿宋" w:hint="eastAsia"/>
                <w:color w:val="000000"/>
                <w:kern w:val="0"/>
                <w:szCs w:val="24"/>
                <w:highlight w:val="yellow"/>
              </w:rPr>
              <w:t>0</w:t>
            </w:r>
          </w:p>
        </w:tc>
      </w:tr>
      <w:tr w:rsidR="00D9733F" w14:paraId="49CE62EB"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49CE62E4" w14:textId="77777777" w:rsidR="00D9733F" w:rsidRDefault="00000000">
            <w:pPr>
              <w:ind w:firstLineChars="0" w:firstLine="0"/>
              <w:jc w:val="center"/>
              <w:rPr>
                <w:rFonts w:eastAsia="仿宋"/>
                <w:color w:val="000000"/>
                <w:kern w:val="0"/>
                <w:szCs w:val="24"/>
              </w:rPr>
            </w:pPr>
            <w:r>
              <w:rPr>
                <w:rFonts w:eastAsia="仿宋" w:hint="eastAsia"/>
                <w:color w:val="000000"/>
                <w:kern w:val="0"/>
                <w:szCs w:val="24"/>
              </w:rPr>
              <w:t>3</w:t>
            </w:r>
          </w:p>
        </w:tc>
        <w:tc>
          <w:tcPr>
            <w:tcW w:w="1276" w:type="dxa"/>
            <w:tcBorders>
              <w:top w:val="nil"/>
              <w:left w:val="nil"/>
              <w:bottom w:val="single" w:sz="4" w:space="0" w:color="auto"/>
              <w:right w:val="single" w:sz="4" w:space="0" w:color="auto"/>
            </w:tcBorders>
            <w:vAlign w:val="center"/>
          </w:tcPr>
          <w:p w14:paraId="49CE62E5" w14:textId="77777777" w:rsidR="00D9733F"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移动硬盘</w:t>
            </w:r>
          </w:p>
        </w:tc>
        <w:tc>
          <w:tcPr>
            <w:tcW w:w="3745" w:type="dxa"/>
            <w:tcBorders>
              <w:top w:val="nil"/>
              <w:left w:val="nil"/>
              <w:bottom w:val="single" w:sz="4" w:space="0" w:color="auto"/>
              <w:right w:val="single" w:sz="4" w:space="0" w:color="auto"/>
            </w:tcBorders>
            <w:vAlign w:val="center"/>
          </w:tcPr>
          <w:p w14:paraId="49CE62E6" w14:textId="77777777" w:rsidR="00D9733F" w:rsidRDefault="00000000">
            <w:pPr>
              <w:ind w:firstLineChars="0" w:firstLine="0"/>
              <w:jc w:val="center"/>
              <w:rPr>
                <w:rFonts w:eastAsia="仿宋"/>
                <w:color w:val="000000"/>
                <w:kern w:val="0"/>
                <w:szCs w:val="24"/>
                <w:highlight w:val="yellow"/>
              </w:rPr>
            </w:pPr>
            <w:r>
              <w:rPr>
                <w:rFonts w:eastAsia="仿宋"/>
                <w:color w:val="000000"/>
                <w:kern w:val="0"/>
                <w:szCs w:val="24"/>
                <w:highlight w:val="yellow"/>
              </w:rPr>
              <w:t>固态移动硬盘</w:t>
            </w:r>
            <w:r>
              <w:rPr>
                <w:rFonts w:eastAsia="仿宋" w:hint="eastAsia"/>
                <w:color w:val="000000"/>
                <w:kern w:val="0"/>
                <w:szCs w:val="24"/>
                <w:highlight w:val="yellow"/>
              </w:rPr>
              <w:t>1</w:t>
            </w:r>
            <w:r>
              <w:rPr>
                <w:rFonts w:eastAsia="仿宋"/>
                <w:color w:val="000000"/>
                <w:kern w:val="0"/>
                <w:szCs w:val="24"/>
                <w:highlight w:val="yellow"/>
              </w:rPr>
              <w:t>T</w:t>
            </w:r>
          </w:p>
        </w:tc>
        <w:tc>
          <w:tcPr>
            <w:tcW w:w="900" w:type="dxa"/>
            <w:tcBorders>
              <w:top w:val="nil"/>
              <w:left w:val="nil"/>
              <w:bottom w:val="single" w:sz="4" w:space="0" w:color="auto"/>
              <w:right w:val="single" w:sz="4" w:space="0" w:color="auto"/>
            </w:tcBorders>
            <w:vAlign w:val="center"/>
          </w:tcPr>
          <w:p w14:paraId="49CE62E7" w14:textId="77777777" w:rsidR="00D9733F"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个</w:t>
            </w:r>
          </w:p>
        </w:tc>
        <w:tc>
          <w:tcPr>
            <w:tcW w:w="625" w:type="dxa"/>
            <w:tcBorders>
              <w:top w:val="nil"/>
              <w:left w:val="nil"/>
              <w:bottom w:val="single" w:sz="4" w:space="0" w:color="auto"/>
              <w:right w:val="single" w:sz="4" w:space="0" w:color="auto"/>
            </w:tcBorders>
            <w:vAlign w:val="center"/>
          </w:tcPr>
          <w:p w14:paraId="49CE62E8" w14:textId="77777777" w:rsidR="00D9733F"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1</w:t>
            </w:r>
            <w:r>
              <w:rPr>
                <w:rFonts w:eastAsia="仿宋"/>
                <w:color w:val="000000"/>
                <w:kern w:val="0"/>
                <w:szCs w:val="24"/>
                <w:highlight w:val="yellow"/>
              </w:rPr>
              <w:t>0</w:t>
            </w:r>
          </w:p>
        </w:tc>
        <w:tc>
          <w:tcPr>
            <w:tcW w:w="1250" w:type="dxa"/>
            <w:tcBorders>
              <w:top w:val="nil"/>
              <w:left w:val="nil"/>
              <w:bottom w:val="single" w:sz="4" w:space="0" w:color="auto"/>
              <w:right w:val="single" w:sz="4" w:space="0" w:color="auto"/>
            </w:tcBorders>
            <w:vAlign w:val="center"/>
          </w:tcPr>
          <w:p w14:paraId="49CE62E9" w14:textId="77777777" w:rsidR="00D9733F"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0.1</w:t>
            </w:r>
          </w:p>
        </w:tc>
        <w:tc>
          <w:tcPr>
            <w:tcW w:w="1275" w:type="dxa"/>
            <w:tcBorders>
              <w:top w:val="nil"/>
              <w:left w:val="nil"/>
              <w:bottom w:val="single" w:sz="4" w:space="0" w:color="auto"/>
              <w:right w:val="single" w:sz="4" w:space="0" w:color="auto"/>
            </w:tcBorders>
            <w:vAlign w:val="center"/>
          </w:tcPr>
          <w:p w14:paraId="49CE62EA" w14:textId="77777777" w:rsidR="00D9733F"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1.00</w:t>
            </w:r>
          </w:p>
        </w:tc>
      </w:tr>
      <w:tr w:rsidR="00D9733F" w14:paraId="49CE62F3"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49CE62EC" w14:textId="77777777" w:rsidR="00D9733F" w:rsidRDefault="00000000">
            <w:pPr>
              <w:ind w:firstLineChars="0" w:firstLine="0"/>
              <w:jc w:val="center"/>
              <w:rPr>
                <w:rFonts w:eastAsia="仿宋"/>
                <w:color w:val="000000"/>
                <w:kern w:val="0"/>
                <w:szCs w:val="24"/>
              </w:rPr>
            </w:pPr>
            <w:r>
              <w:rPr>
                <w:rFonts w:eastAsia="仿宋" w:hint="eastAsia"/>
                <w:color w:val="000000"/>
                <w:kern w:val="0"/>
                <w:szCs w:val="24"/>
              </w:rPr>
              <w:t>4</w:t>
            </w:r>
          </w:p>
        </w:tc>
        <w:tc>
          <w:tcPr>
            <w:tcW w:w="1276" w:type="dxa"/>
            <w:tcBorders>
              <w:top w:val="nil"/>
              <w:left w:val="nil"/>
              <w:bottom w:val="single" w:sz="4" w:space="0" w:color="auto"/>
              <w:right w:val="single" w:sz="4" w:space="0" w:color="auto"/>
            </w:tcBorders>
            <w:vAlign w:val="center"/>
          </w:tcPr>
          <w:p w14:paraId="49CE62ED" w14:textId="77777777" w:rsidR="00D9733F"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移动硬盘</w:t>
            </w:r>
          </w:p>
        </w:tc>
        <w:tc>
          <w:tcPr>
            <w:tcW w:w="3745" w:type="dxa"/>
            <w:tcBorders>
              <w:top w:val="nil"/>
              <w:left w:val="nil"/>
              <w:bottom w:val="single" w:sz="4" w:space="0" w:color="auto"/>
              <w:right w:val="single" w:sz="4" w:space="0" w:color="auto"/>
            </w:tcBorders>
            <w:vAlign w:val="center"/>
          </w:tcPr>
          <w:p w14:paraId="49CE62EE" w14:textId="77777777" w:rsidR="00D9733F" w:rsidRDefault="00000000">
            <w:pPr>
              <w:ind w:firstLineChars="0" w:firstLine="0"/>
              <w:jc w:val="center"/>
              <w:rPr>
                <w:rFonts w:eastAsia="仿宋"/>
                <w:color w:val="000000"/>
                <w:kern w:val="0"/>
                <w:szCs w:val="24"/>
                <w:highlight w:val="yellow"/>
              </w:rPr>
            </w:pPr>
            <w:r>
              <w:rPr>
                <w:rFonts w:eastAsia="仿宋"/>
                <w:color w:val="000000"/>
                <w:kern w:val="0"/>
                <w:szCs w:val="24"/>
                <w:highlight w:val="yellow"/>
              </w:rPr>
              <w:t>固态移动硬盘</w:t>
            </w:r>
            <w:r>
              <w:rPr>
                <w:rFonts w:eastAsia="仿宋" w:hint="eastAsia"/>
                <w:color w:val="000000"/>
                <w:kern w:val="0"/>
                <w:szCs w:val="24"/>
                <w:highlight w:val="yellow"/>
              </w:rPr>
              <w:t>4</w:t>
            </w:r>
            <w:r>
              <w:rPr>
                <w:rFonts w:eastAsia="仿宋"/>
                <w:color w:val="000000"/>
                <w:kern w:val="0"/>
                <w:szCs w:val="24"/>
                <w:highlight w:val="yellow"/>
              </w:rPr>
              <w:t>T</w:t>
            </w:r>
          </w:p>
        </w:tc>
        <w:tc>
          <w:tcPr>
            <w:tcW w:w="900" w:type="dxa"/>
            <w:tcBorders>
              <w:top w:val="nil"/>
              <w:left w:val="nil"/>
              <w:bottom w:val="single" w:sz="4" w:space="0" w:color="auto"/>
              <w:right w:val="single" w:sz="4" w:space="0" w:color="auto"/>
            </w:tcBorders>
            <w:vAlign w:val="center"/>
          </w:tcPr>
          <w:p w14:paraId="49CE62EF" w14:textId="77777777" w:rsidR="00D9733F"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个</w:t>
            </w:r>
          </w:p>
        </w:tc>
        <w:tc>
          <w:tcPr>
            <w:tcW w:w="625" w:type="dxa"/>
            <w:tcBorders>
              <w:top w:val="nil"/>
              <w:left w:val="nil"/>
              <w:bottom w:val="single" w:sz="4" w:space="0" w:color="auto"/>
              <w:right w:val="single" w:sz="4" w:space="0" w:color="auto"/>
            </w:tcBorders>
            <w:vAlign w:val="center"/>
          </w:tcPr>
          <w:p w14:paraId="49CE62F0" w14:textId="77777777" w:rsidR="00D9733F"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5</w:t>
            </w:r>
          </w:p>
        </w:tc>
        <w:tc>
          <w:tcPr>
            <w:tcW w:w="1250" w:type="dxa"/>
            <w:tcBorders>
              <w:top w:val="nil"/>
              <w:left w:val="nil"/>
              <w:bottom w:val="single" w:sz="4" w:space="0" w:color="auto"/>
              <w:right w:val="single" w:sz="4" w:space="0" w:color="auto"/>
            </w:tcBorders>
            <w:vAlign w:val="center"/>
          </w:tcPr>
          <w:p w14:paraId="49CE62F1" w14:textId="77777777" w:rsidR="00D9733F"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0.2</w:t>
            </w:r>
          </w:p>
        </w:tc>
        <w:tc>
          <w:tcPr>
            <w:tcW w:w="1275" w:type="dxa"/>
            <w:tcBorders>
              <w:top w:val="nil"/>
              <w:left w:val="nil"/>
              <w:bottom w:val="single" w:sz="4" w:space="0" w:color="auto"/>
              <w:right w:val="single" w:sz="4" w:space="0" w:color="auto"/>
            </w:tcBorders>
            <w:vAlign w:val="center"/>
          </w:tcPr>
          <w:p w14:paraId="49CE62F2" w14:textId="77777777" w:rsidR="00D9733F"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1.00</w:t>
            </w:r>
          </w:p>
        </w:tc>
      </w:tr>
      <w:tr w:rsidR="00D9733F" w14:paraId="49CE62F6" w14:textId="77777777">
        <w:trPr>
          <w:trHeight w:val="540"/>
          <w:jc w:val="center"/>
        </w:trPr>
        <w:tc>
          <w:tcPr>
            <w:tcW w:w="8500" w:type="dxa"/>
            <w:gridSpan w:val="6"/>
            <w:tcBorders>
              <w:top w:val="nil"/>
              <w:left w:val="single" w:sz="4" w:space="0" w:color="auto"/>
              <w:bottom w:val="single" w:sz="4" w:space="0" w:color="auto"/>
              <w:right w:val="single" w:sz="4" w:space="0" w:color="auto"/>
            </w:tcBorders>
            <w:vAlign w:val="center"/>
          </w:tcPr>
          <w:p w14:paraId="49CE62F4" w14:textId="77777777" w:rsidR="00D9733F" w:rsidRDefault="00000000">
            <w:pPr>
              <w:ind w:firstLineChars="0" w:firstLine="0"/>
              <w:jc w:val="center"/>
              <w:rPr>
                <w:rFonts w:eastAsia="仿宋" w:cs="仿宋"/>
                <w:b/>
                <w:kern w:val="0"/>
                <w:szCs w:val="20"/>
              </w:rPr>
            </w:pPr>
            <w:r>
              <w:rPr>
                <w:rFonts w:eastAsia="仿宋" w:cs="仿宋"/>
                <w:b/>
                <w:kern w:val="0"/>
                <w:szCs w:val="20"/>
              </w:rPr>
              <w:t>小</w:t>
            </w:r>
            <w:r>
              <w:rPr>
                <w:rFonts w:eastAsia="仿宋" w:cs="仿宋"/>
                <w:b/>
                <w:kern w:val="0"/>
                <w:szCs w:val="20"/>
              </w:rPr>
              <w:t xml:space="preserve">  </w:t>
            </w:r>
            <w:r>
              <w:rPr>
                <w:rFonts w:eastAsia="仿宋" w:cs="仿宋"/>
                <w:b/>
                <w:kern w:val="0"/>
                <w:szCs w:val="20"/>
              </w:rPr>
              <w:t>计</w:t>
            </w:r>
          </w:p>
        </w:tc>
        <w:tc>
          <w:tcPr>
            <w:tcW w:w="1275" w:type="dxa"/>
            <w:tcBorders>
              <w:top w:val="nil"/>
              <w:left w:val="nil"/>
              <w:bottom w:val="single" w:sz="4" w:space="0" w:color="auto"/>
              <w:right w:val="single" w:sz="4" w:space="0" w:color="auto"/>
            </w:tcBorders>
            <w:vAlign w:val="center"/>
          </w:tcPr>
          <w:p w14:paraId="49CE62F5" w14:textId="77777777" w:rsidR="00D9733F" w:rsidRDefault="00000000">
            <w:pPr>
              <w:ind w:firstLineChars="0" w:firstLine="0"/>
              <w:jc w:val="center"/>
              <w:rPr>
                <w:rFonts w:eastAsia="仿宋"/>
                <w:color w:val="000000"/>
                <w:kern w:val="0"/>
                <w:szCs w:val="24"/>
              </w:rPr>
            </w:pPr>
            <w:r>
              <w:rPr>
                <w:rFonts w:eastAsia="仿宋" w:hint="eastAsia"/>
                <w:color w:val="000000"/>
                <w:kern w:val="0"/>
                <w:szCs w:val="24"/>
              </w:rPr>
              <w:t>2</w:t>
            </w:r>
            <w:r>
              <w:rPr>
                <w:rFonts w:eastAsia="仿宋"/>
                <w:color w:val="000000"/>
                <w:kern w:val="0"/>
                <w:szCs w:val="24"/>
              </w:rPr>
              <w:t>.</w:t>
            </w:r>
            <w:r>
              <w:rPr>
                <w:rFonts w:eastAsia="仿宋" w:hint="eastAsia"/>
                <w:color w:val="000000"/>
                <w:kern w:val="0"/>
                <w:szCs w:val="24"/>
              </w:rPr>
              <w:t>30</w:t>
            </w:r>
          </w:p>
        </w:tc>
      </w:tr>
      <w:tr w:rsidR="00D9733F" w14:paraId="49CE62F9"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49CE62F7" w14:textId="77777777" w:rsidR="00D9733F" w:rsidRDefault="00000000">
            <w:pPr>
              <w:ind w:firstLineChars="0" w:firstLine="0"/>
              <w:jc w:val="center"/>
              <w:rPr>
                <w:rFonts w:eastAsia="仿宋" w:cs="仿宋"/>
                <w:b/>
                <w:kern w:val="0"/>
                <w:szCs w:val="20"/>
              </w:rPr>
            </w:pPr>
            <w:r>
              <w:rPr>
                <w:rFonts w:eastAsia="仿宋" w:cs="仿宋"/>
                <w:b/>
                <w:kern w:val="0"/>
                <w:szCs w:val="20"/>
              </w:rPr>
              <w:t>八</w:t>
            </w:r>
          </w:p>
        </w:tc>
        <w:tc>
          <w:tcPr>
            <w:tcW w:w="9071" w:type="dxa"/>
            <w:gridSpan w:val="6"/>
            <w:tcBorders>
              <w:top w:val="nil"/>
              <w:left w:val="nil"/>
              <w:bottom w:val="single" w:sz="4" w:space="0" w:color="auto"/>
              <w:right w:val="single" w:sz="4" w:space="0" w:color="auto"/>
            </w:tcBorders>
            <w:vAlign w:val="center"/>
          </w:tcPr>
          <w:p w14:paraId="49CE62F8" w14:textId="77777777" w:rsidR="00D9733F" w:rsidRDefault="00000000">
            <w:pPr>
              <w:ind w:firstLineChars="0" w:firstLine="0"/>
              <w:jc w:val="center"/>
              <w:rPr>
                <w:rFonts w:eastAsia="仿宋" w:cs="仿宋"/>
                <w:b/>
                <w:kern w:val="0"/>
                <w:szCs w:val="20"/>
              </w:rPr>
            </w:pPr>
            <w:r>
              <w:rPr>
                <w:rFonts w:eastAsia="仿宋" w:cs="仿宋"/>
                <w:b/>
                <w:kern w:val="0"/>
                <w:szCs w:val="20"/>
              </w:rPr>
              <w:t>其</w:t>
            </w:r>
            <w:r>
              <w:rPr>
                <w:rFonts w:eastAsia="仿宋" w:cs="仿宋"/>
                <w:b/>
                <w:kern w:val="0"/>
                <w:szCs w:val="20"/>
              </w:rPr>
              <w:t xml:space="preserve">  </w:t>
            </w:r>
            <w:r>
              <w:rPr>
                <w:rFonts w:eastAsia="仿宋" w:cs="仿宋"/>
                <w:b/>
                <w:kern w:val="0"/>
                <w:szCs w:val="20"/>
              </w:rPr>
              <w:t>他</w:t>
            </w:r>
          </w:p>
        </w:tc>
      </w:tr>
      <w:tr w:rsidR="00D9733F" w14:paraId="49CE6301"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49CE62FA" w14:textId="77777777" w:rsidR="00D9733F" w:rsidRDefault="00000000">
            <w:pPr>
              <w:ind w:firstLineChars="0" w:firstLine="0"/>
              <w:jc w:val="center"/>
              <w:rPr>
                <w:rFonts w:eastAsia="仿宋"/>
                <w:color w:val="000000"/>
                <w:kern w:val="0"/>
                <w:szCs w:val="24"/>
              </w:rPr>
            </w:pPr>
            <w:r>
              <w:rPr>
                <w:rFonts w:eastAsia="仿宋"/>
                <w:color w:val="000000"/>
                <w:kern w:val="0"/>
                <w:szCs w:val="24"/>
              </w:rPr>
              <w:t>1</w:t>
            </w:r>
          </w:p>
        </w:tc>
        <w:tc>
          <w:tcPr>
            <w:tcW w:w="1276" w:type="dxa"/>
            <w:tcBorders>
              <w:top w:val="nil"/>
              <w:left w:val="nil"/>
              <w:bottom w:val="single" w:sz="4" w:space="0" w:color="auto"/>
              <w:right w:val="single" w:sz="4" w:space="0" w:color="auto"/>
            </w:tcBorders>
            <w:vAlign w:val="center"/>
          </w:tcPr>
          <w:p w14:paraId="49CE62FB" w14:textId="77777777" w:rsidR="00D9733F" w:rsidRDefault="00000000">
            <w:pPr>
              <w:ind w:firstLineChars="0" w:firstLine="0"/>
              <w:jc w:val="center"/>
              <w:rPr>
                <w:rFonts w:eastAsia="仿宋"/>
                <w:color w:val="000000"/>
                <w:kern w:val="0"/>
                <w:szCs w:val="24"/>
                <w:highlight w:val="yellow"/>
              </w:rPr>
            </w:pPr>
            <w:r>
              <w:rPr>
                <w:rFonts w:eastAsia="仿宋"/>
                <w:color w:val="000000"/>
                <w:kern w:val="0"/>
                <w:szCs w:val="24"/>
                <w:highlight w:val="yellow"/>
              </w:rPr>
              <w:t>线缆</w:t>
            </w:r>
          </w:p>
        </w:tc>
        <w:tc>
          <w:tcPr>
            <w:tcW w:w="3745" w:type="dxa"/>
            <w:tcBorders>
              <w:top w:val="nil"/>
              <w:left w:val="nil"/>
              <w:bottom w:val="single" w:sz="4" w:space="0" w:color="auto"/>
              <w:right w:val="single" w:sz="4" w:space="0" w:color="auto"/>
            </w:tcBorders>
            <w:vAlign w:val="center"/>
          </w:tcPr>
          <w:p w14:paraId="49CE62FC" w14:textId="77777777" w:rsidR="00D9733F" w:rsidRDefault="00000000">
            <w:pPr>
              <w:ind w:firstLineChars="0" w:firstLine="0"/>
              <w:jc w:val="center"/>
              <w:rPr>
                <w:rFonts w:eastAsia="仿宋"/>
                <w:color w:val="000000"/>
                <w:kern w:val="0"/>
                <w:szCs w:val="24"/>
                <w:highlight w:val="yellow"/>
              </w:rPr>
            </w:pPr>
            <w:r>
              <w:rPr>
                <w:rFonts w:eastAsia="仿宋"/>
                <w:color w:val="000000"/>
                <w:kern w:val="0"/>
                <w:szCs w:val="24"/>
                <w:highlight w:val="yellow"/>
              </w:rPr>
              <w:t>10</w:t>
            </w:r>
            <w:r>
              <w:rPr>
                <w:rFonts w:eastAsia="仿宋"/>
                <w:color w:val="000000"/>
                <w:kern w:val="0"/>
                <w:szCs w:val="24"/>
                <w:highlight w:val="yellow"/>
              </w:rPr>
              <w:t>米</w:t>
            </w:r>
            <w:r>
              <w:rPr>
                <w:rFonts w:eastAsia="仿宋"/>
                <w:color w:val="000000"/>
                <w:kern w:val="0"/>
                <w:szCs w:val="24"/>
                <w:highlight w:val="yellow"/>
              </w:rPr>
              <w:t>6</w:t>
            </w:r>
            <w:r>
              <w:rPr>
                <w:rFonts w:eastAsia="仿宋"/>
                <w:color w:val="000000"/>
                <w:kern w:val="0"/>
                <w:szCs w:val="24"/>
                <w:highlight w:val="yellow"/>
              </w:rPr>
              <w:t>类</w:t>
            </w:r>
          </w:p>
        </w:tc>
        <w:tc>
          <w:tcPr>
            <w:tcW w:w="900" w:type="dxa"/>
            <w:tcBorders>
              <w:top w:val="nil"/>
              <w:left w:val="nil"/>
              <w:bottom w:val="single" w:sz="4" w:space="0" w:color="auto"/>
              <w:right w:val="single" w:sz="4" w:space="0" w:color="auto"/>
            </w:tcBorders>
            <w:vAlign w:val="center"/>
          </w:tcPr>
          <w:p w14:paraId="49CE62FD" w14:textId="77777777" w:rsidR="00D9733F" w:rsidRDefault="00000000">
            <w:pPr>
              <w:ind w:firstLineChars="0" w:firstLine="0"/>
              <w:jc w:val="center"/>
              <w:rPr>
                <w:rFonts w:eastAsia="仿宋"/>
                <w:color w:val="000000"/>
                <w:kern w:val="0"/>
                <w:szCs w:val="24"/>
                <w:highlight w:val="yellow"/>
              </w:rPr>
            </w:pPr>
            <w:r>
              <w:rPr>
                <w:rFonts w:eastAsia="仿宋"/>
                <w:color w:val="000000"/>
                <w:kern w:val="0"/>
                <w:szCs w:val="24"/>
                <w:highlight w:val="yellow"/>
              </w:rPr>
              <w:t>条</w:t>
            </w:r>
          </w:p>
        </w:tc>
        <w:tc>
          <w:tcPr>
            <w:tcW w:w="625" w:type="dxa"/>
            <w:tcBorders>
              <w:top w:val="nil"/>
              <w:left w:val="nil"/>
              <w:bottom w:val="single" w:sz="4" w:space="0" w:color="auto"/>
              <w:right w:val="single" w:sz="4" w:space="0" w:color="auto"/>
            </w:tcBorders>
            <w:vAlign w:val="center"/>
          </w:tcPr>
          <w:p w14:paraId="49CE62FE" w14:textId="77777777" w:rsidR="00D9733F" w:rsidRDefault="00000000">
            <w:pPr>
              <w:ind w:firstLineChars="0" w:firstLine="0"/>
              <w:jc w:val="center"/>
              <w:rPr>
                <w:rFonts w:eastAsia="仿宋"/>
                <w:color w:val="000000"/>
                <w:kern w:val="0"/>
                <w:szCs w:val="24"/>
                <w:highlight w:val="yellow"/>
              </w:rPr>
            </w:pPr>
            <w:r>
              <w:rPr>
                <w:rFonts w:eastAsia="仿宋"/>
                <w:color w:val="000000"/>
                <w:kern w:val="0"/>
                <w:szCs w:val="24"/>
                <w:highlight w:val="yellow"/>
              </w:rPr>
              <w:t>40</w:t>
            </w:r>
          </w:p>
        </w:tc>
        <w:tc>
          <w:tcPr>
            <w:tcW w:w="1250" w:type="dxa"/>
            <w:tcBorders>
              <w:top w:val="nil"/>
              <w:left w:val="nil"/>
              <w:bottom w:val="single" w:sz="4" w:space="0" w:color="auto"/>
              <w:right w:val="single" w:sz="4" w:space="0" w:color="auto"/>
            </w:tcBorders>
            <w:vAlign w:val="center"/>
          </w:tcPr>
          <w:p w14:paraId="49CE62FF" w14:textId="77777777" w:rsidR="00D9733F"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0.003</w:t>
            </w:r>
          </w:p>
        </w:tc>
        <w:tc>
          <w:tcPr>
            <w:tcW w:w="1275" w:type="dxa"/>
            <w:tcBorders>
              <w:top w:val="nil"/>
              <w:left w:val="nil"/>
              <w:bottom w:val="single" w:sz="4" w:space="0" w:color="auto"/>
              <w:right w:val="single" w:sz="4" w:space="0" w:color="auto"/>
            </w:tcBorders>
            <w:vAlign w:val="center"/>
          </w:tcPr>
          <w:p w14:paraId="49CE6300" w14:textId="77777777" w:rsidR="00D9733F" w:rsidRDefault="00000000">
            <w:pPr>
              <w:ind w:firstLineChars="0" w:firstLine="0"/>
              <w:jc w:val="center"/>
              <w:rPr>
                <w:rFonts w:eastAsia="仿宋"/>
                <w:color w:val="000000"/>
                <w:kern w:val="0"/>
                <w:szCs w:val="24"/>
                <w:highlight w:val="yellow"/>
              </w:rPr>
            </w:pPr>
            <w:r>
              <w:rPr>
                <w:rFonts w:eastAsia="仿宋"/>
                <w:color w:val="000000"/>
                <w:kern w:val="0"/>
                <w:szCs w:val="24"/>
                <w:highlight w:val="yellow"/>
              </w:rPr>
              <w:t>0.12</w:t>
            </w:r>
          </w:p>
        </w:tc>
      </w:tr>
      <w:tr w:rsidR="00D9733F" w14:paraId="49CE6309"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49CE6302" w14:textId="77777777" w:rsidR="00D9733F" w:rsidRDefault="00000000">
            <w:pPr>
              <w:ind w:firstLineChars="0" w:firstLine="0"/>
              <w:jc w:val="center"/>
              <w:rPr>
                <w:rFonts w:eastAsia="仿宋"/>
                <w:color w:val="000000"/>
                <w:kern w:val="0"/>
                <w:szCs w:val="24"/>
              </w:rPr>
            </w:pPr>
            <w:r>
              <w:rPr>
                <w:rFonts w:eastAsia="仿宋" w:hint="eastAsia"/>
                <w:color w:val="000000"/>
                <w:kern w:val="0"/>
                <w:szCs w:val="24"/>
              </w:rPr>
              <w:t>2</w:t>
            </w:r>
          </w:p>
        </w:tc>
        <w:tc>
          <w:tcPr>
            <w:tcW w:w="1276" w:type="dxa"/>
            <w:tcBorders>
              <w:top w:val="nil"/>
              <w:left w:val="nil"/>
              <w:bottom w:val="single" w:sz="4" w:space="0" w:color="auto"/>
              <w:right w:val="single" w:sz="4" w:space="0" w:color="auto"/>
            </w:tcBorders>
            <w:vAlign w:val="center"/>
          </w:tcPr>
          <w:p w14:paraId="49CE6303" w14:textId="77777777" w:rsidR="00D9733F"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UPS</w:t>
            </w:r>
            <w:r>
              <w:rPr>
                <w:rFonts w:eastAsia="仿宋" w:hint="eastAsia"/>
                <w:color w:val="000000"/>
                <w:kern w:val="0"/>
                <w:szCs w:val="24"/>
                <w:highlight w:val="yellow"/>
              </w:rPr>
              <w:t>电源</w:t>
            </w:r>
          </w:p>
        </w:tc>
        <w:tc>
          <w:tcPr>
            <w:tcW w:w="3745" w:type="dxa"/>
            <w:tcBorders>
              <w:top w:val="nil"/>
              <w:left w:val="nil"/>
              <w:bottom w:val="single" w:sz="4" w:space="0" w:color="auto"/>
              <w:right w:val="single" w:sz="4" w:space="0" w:color="auto"/>
            </w:tcBorders>
            <w:vAlign w:val="center"/>
          </w:tcPr>
          <w:p w14:paraId="49CE6304" w14:textId="77777777" w:rsidR="00D9733F"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在线式</w:t>
            </w:r>
            <w:r>
              <w:rPr>
                <w:rFonts w:eastAsia="仿宋" w:hint="eastAsia"/>
                <w:color w:val="000000"/>
                <w:kern w:val="0"/>
                <w:szCs w:val="24"/>
                <w:highlight w:val="yellow"/>
              </w:rPr>
              <w:t>UPS</w:t>
            </w:r>
            <w:r>
              <w:rPr>
                <w:rFonts w:eastAsia="仿宋" w:hint="eastAsia"/>
                <w:color w:val="000000"/>
                <w:kern w:val="0"/>
                <w:szCs w:val="24"/>
                <w:highlight w:val="yellow"/>
              </w:rPr>
              <w:t>电源，容量</w:t>
            </w:r>
            <w:r>
              <w:rPr>
                <w:rFonts w:eastAsia="仿宋" w:hint="eastAsia"/>
                <w:color w:val="000000"/>
                <w:kern w:val="0"/>
                <w:szCs w:val="24"/>
                <w:highlight w:val="yellow"/>
              </w:rPr>
              <w:t>3KVA</w:t>
            </w:r>
          </w:p>
        </w:tc>
        <w:tc>
          <w:tcPr>
            <w:tcW w:w="900" w:type="dxa"/>
            <w:tcBorders>
              <w:top w:val="nil"/>
              <w:left w:val="nil"/>
              <w:bottom w:val="single" w:sz="4" w:space="0" w:color="auto"/>
              <w:right w:val="single" w:sz="4" w:space="0" w:color="auto"/>
            </w:tcBorders>
            <w:vAlign w:val="center"/>
          </w:tcPr>
          <w:p w14:paraId="49CE6305" w14:textId="77777777" w:rsidR="00D9733F"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台</w:t>
            </w:r>
          </w:p>
        </w:tc>
        <w:tc>
          <w:tcPr>
            <w:tcW w:w="625" w:type="dxa"/>
            <w:tcBorders>
              <w:top w:val="nil"/>
              <w:left w:val="nil"/>
              <w:bottom w:val="single" w:sz="4" w:space="0" w:color="auto"/>
              <w:right w:val="single" w:sz="4" w:space="0" w:color="auto"/>
            </w:tcBorders>
            <w:vAlign w:val="center"/>
          </w:tcPr>
          <w:p w14:paraId="49CE6306" w14:textId="77777777" w:rsidR="00D9733F"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2</w:t>
            </w:r>
          </w:p>
        </w:tc>
        <w:tc>
          <w:tcPr>
            <w:tcW w:w="1250" w:type="dxa"/>
            <w:tcBorders>
              <w:top w:val="nil"/>
              <w:left w:val="nil"/>
              <w:bottom w:val="single" w:sz="4" w:space="0" w:color="auto"/>
              <w:right w:val="single" w:sz="4" w:space="0" w:color="auto"/>
            </w:tcBorders>
            <w:vAlign w:val="center"/>
          </w:tcPr>
          <w:p w14:paraId="49CE6307" w14:textId="77777777" w:rsidR="00D9733F"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0.5</w:t>
            </w:r>
          </w:p>
        </w:tc>
        <w:tc>
          <w:tcPr>
            <w:tcW w:w="1275" w:type="dxa"/>
            <w:tcBorders>
              <w:top w:val="nil"/>
              <w:left w:val="nil"/>
              <w:bottom w:val="single" w:sz="4" w:space="0" w:color="auto"/>
              <w:right w:val="single" w:sz="4" w:space="0" w:color="auto"/>
            </w:tcBorders>
            <w:vAlign w:val="center"/>
          </w:tcPr>
          <w:p w14:paraId="49CE6308" w14:textId="77777777" w:rsidR="00D9733F"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1.00</w:t>
            </w:r>
          </w:p>
        </w:tc>
      </w:tr>
      <w:tr w:rsidR="00D9733F" w14:paraId="49CE6311"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49CE630A" w14:textId="77777777" w:rsidR="00D9733F" w:rsidRDefault="00000000">
            <w:pPr>
              <w:ind w:firstLineChars="0" w:firstLine="0"/>
              <w:jc w:val="center"/>
              <w:rPr>
                <w:rFonts w:eastAsia="仿宋"/>
                <w:color w:val="000000"/>
                <w:kern w:val="0"/>
                <w:szCs w:val="24"/>
              </w:rPr>
            </w:pPr>
            <w:r>
              <w:rPr>
                <w:rFonts w:eastAsia="仿宋" w:hint="eastAsia"/>
                <w:color w:val="000000"/>
                <w:kern w:val="0"/>
                <w:szCs w:val="24"/>
              </w:rPr>
              <w:t>3</w:t>
            </w:r>
          </w:p>
        </w:tc>
        <w:tc>
          <w:tcPr>
            <w:tcW w:w="1276" w:type="dxa"/>
            <w:tcBorders>
              <w:top w:val="nil"/>
              <w:left w:val="nil"/>
              <w:bottom w:val="single" w:sz="4" w:space="0" w:color="auto"/>
              <w:right w:val="single" w:sz="4" w:space="0" w:color="auto"/>
            </w:tcBorders>
            <w:vAlign w:val="center"/>
          </w:tcPr>
          <w:p w14:paraId="49CE630B" w14:textId="77777777" w:rsidR="00D9733F"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工具包</w:t>
            </w:r>
          </w:p>
        </w:tc>
        <w:tc>
          <w:tcPr>
            <w:tcW w:w="3745" w:type="dxa"/>
            <w:tcBorders>
              <w:top w:val="nil"/>
              <w:left w:val="nil"/>
              <w:bottom w:val="single" w:sz="4" w:space="0" w:color="auto"/>
              <w:right w:val="single" w:sz="4" w:space="0" w:color="auto"/>
            </w:tcBorders>
            <w:vAlign w:val="center"/>
          </w:tcPr>
          <w:p w14:paraId="49CE630C" w14:textId="77777777" w:rsidR="00D9733F"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工程维护工具包（包括螺丝刀、钳子、万用表等）</w:t>
            </w:r>
          </w:p>
        </w:tc>
        <w:tc>
          <w:tcPr>
            <w:tcW w:w="900" w:type="dxa"/>
            <w:tcBorders>
              <w:top w:val="nil"/>
              <w:left w:val="nil"/>
              <w:bottom w:val="single" w:sz="4" w:space="0" w:color="auto"/>
              <w:right w:val="single" w:sz="4" w:space="0" w:color="auto"/>
            </w:tcBorders>
            <w:vAlign w:val="center"/>
          </w:tcPr>
          <w:p w14:paraId="49CE630D" w14:textId="77777777" w:rsidR="00D9733F"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套</w:t>
            </w:r>
          </w:p>
        </w:tc>
        <w:tc>
          <w:tcPr>
            <w:tcW w:w="625" w:type="dxa"/>
            <w:tcBorders>
              <w:top w:val="nil"/>
              <w:left w:val="nil"/>
              <w:bottom w:val="single" w:sz="4" w:space="0" w:color="auto"/>
              <w:right w:val="single" w:sz="4" w:space="0" w:color="auto"/>
            </w:tcBorders>
            <w:vAlign w:val="center"/>
          </w:tcPr>
          <w:p w14:paraId="49CE630E" w14:textId="77777777" w:rsidR="00D9733F"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2</w:t>
            </w:r>
          </w:p>
        </w:tc>
        <w:tc>
          <w:tcPr>
            <w:tcW w:w="1250" w:type="dxa"/>
            <w:tcBorders>
              <w:top w:val="nil"/>
              <w:left w:val="nil"/>
              <w:bottom w:val="single" w:sz="4" w:space="0" w:color="auto"/>
              <w:right w:val="single" w:sz="4" w:space="0" w:color="auto"/>
            </w:tcBorders>
            <w:vAlign w:val="center"/>
          </w:tcPr>
          <w:p w14:paraId="49CE630F" w14:textId="77777777" w:rsidR="00D9733F"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0.1</w:t>
            </w:r>
          </w:p>
        </w:tc>
        <w:tc>
          <w:tcPr>
            <w:tcW w:w="1275" w:type="dxa"/>
            <w:tcBorders>
              <w:top w:val="nil"/>
              <w:left w:val="nil"/>
              <w:bottom w:val="single" w:sz="4" w:space="0" w:color="auto"/>
              <w:right w:val="single" w:sz="4" w:space="0" w:color="auto"/>
            </w:tcBorders>
            <w:vAlign w:val="center"/>
          </w:tcPr>
          <w:p w14:paraId="49CE6310" w14:textId="77777777" w:rsidR="00D9733F"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0.20</w:t>
            </w:r>
          </w:p>
        </w:tc>
      </w:tr>
      <w:tr w:rsidR="00D9733F" w14:paraId="49CE6314" w14:textId="77777777">
        <w:trPr>
          <w:trHeight w:val="403"/>
          <w:jc w:val="center"/>
        </w:trPr>
        <w:tc>
          <w:tcPr>
            <w:tcW w:w="8500" w:type="dxa"/>
            <w:gridSpan w:val="6"/>
            <w:tcBorders>
              <w:top w:val="nil"/>
              <w:left w:val="single" w:sz="4" w:space="0" w:color="auto"/>
              <w:bottom w:val="single" w:sz="4" w:space="0" w:color="auto"/>
              <w:right w:val="single" w:sz="4" w:space="0" w:color="auto"/>
            </w:tcBorders>
            <w:vAlign w:val="center"/>
          </w:tcPr>
          <w:p w14:paraId="49CE6312" w14:textId="77777777" w:rsidR="00D9733F" w:rsidRDefault="00000000">
            <w:pPr>
              <w:ind w:firstLineChars="0" w:firstLine="0"/>
              <w:jc w:val="center"/>
              <w:rPr>
                <w:rFonts w:eastAsia="仿宋" w:cs="仿宋"/>
                <w:b/>
                <w:kern w:val="0"/>
                <w:szCs w:val="20"/>
              </w:rPr>
            </w:pPr>
            <w:r>
              <w:rPr>
                <w:rFonts w:eastAsia="仿宋" w:cs="仿宋"/>
                <w:b/>
                <w:kern w:val="0"/>
                <w:szCs w:val="20"/>
              </w:rPr>
              <w:t>小</w:t>
            </w:r>
            <w:r>
              <w:rPr>
                <w:rFonts w:eastAsia="仿宋" w:cs="仿宋"/>
                <w:b/>
                <w:kern w:val="0"/>
                <w:szCs w:val="20"/>
              </w:rPr>
              <w:t xml:space="preserve">  </w:t>
            </w:r>
            <w:r>
              <w:rPr>
                <w:rFonts w:eastAsia="仿宋" w:cs="仿宋"/>
                <w:b/>
                <w:kern w:val="0"/>
                <w:szCs w:val="20"/>
              </w:rPr>
              <w:t>计</w:t>
            </w:r>
          </w:p>
        </w:tc>
        <w:tc>
          <w:tcPr>
            <w:tcW w:w="1275" w:type="dxa"/>
            <w:tcBorders>
              <w:top w:val="nil"/>
              <w:left w:val="nil"/>
              <w:bottom w:val="single" w:sz="4" w:space="0" w:color="auto"/>
              <w:right w:val="single" w:sz="4" w:space="0" w:color="auto"/>
            </w:tcBorders>
            <w:vAlign w:val="center"/>
          </w:tcPr>
          <w:p w14:paraId="49CE6313" w14:textId="77777777" w:rsidR="00D9733F" w:rsidRDefault="00000000">
            <w:pPr>
              <w:ind w:firstLineChars="0" w:firstLine="0"/>
              <w:jc w:val="center"/>
              <w:rPr>
                <w:rFonts w:eastAsia="仿宋"/>
                <w:color w:val="000000"/>
                <w:kern w:val="0"/>
                <w:szCs w:val="24"/>
              </w:rPr>
            </w:pPr>
            <w:r>
              <w:rPr>
                <w:rFonts w:eastAsia="仿宋" w:hint="eastAsia"/>
                <w:color w:val="000000"/>
                <w:kern w:val="0"/>
                <w:szCs w:val="24"/>
              </w:rPr>
              <w:t>1.32</w:t>
            </w:r>
          </w:p>
        </w:tc>
      </w:tr>
      <w:tr w:rsidR="00D9733F" w14:paraId="49CE6317" w14:textId="77777777">
        <w:trPr>
          <w:trHeight w:val="613"/>
          <w:jc w:val="center"/>
        </w:trPr>
        <w:tc>
          <w:tcPr>
            <w:tcW w:w="8500" w:type="dxa"/>
            <w:gridSpan w:val="6"/>
            <w:tcBorders>
              <w:top w:val="single" w:sz="4" w:space="0" w:color="auto"/>
              <w:left w:val="single" w:sz="4" w:space="0" w:color="auto"/>
              <w:bottom w:val="single" w:sz="4" w:space="0" w:color="auto"/>
              <w:right w:val="single" w:sz="4" w:space="0" w:color="auto"/>
            </w:tcBorders>
            <w:vAlign w:val="center"/>
          </w:tcPr>
          <w:p w14:paraId="49CE6315" w14:textId="77777777" w:rsidR="00D9733F" w:rsidRDefault="00000000">
            <w:pPr>
              <w:ind w:firstLineChars="0" w:firstLine="0"/>
              <w:jc w:val="center"/>
              <w:rPr>
                <w:rFonts w:eastAsia="仿宋" w:cs="仿宋"/>
                <w:b/>
                <w:kern w:val="0"/>
                <w:szCs w:val="20"/>
              </w:rPr>
            </w:pPr>
            <w:r>
              <w:rPr>
                <w:rFonts w:eastAsia="仿宋" w:cs="仿宋"/>
                <w:b/>
                <w:kern w:val="0"/>
                <w:szCs w:val="20"/>
              </w:rPr>
              <w:t>材料费合计</w:t>
            </w:r>
          </w:p>
        </w:tc>
        <w:tc>
          <w:tcPr>
            <w:tcW w:w="1275" w:type="dxa"/>
            <w:tcBorders>
              <w:top w:val="single" w:sz="4" w:space="0" w:color="auto"/>
              <w:left w:val="nil"/>
              <w:bottom w:val="single" w:sz="4" w:space="0" w:color="auto"/>
              <w:right w:val="single" w:sz="4" w:space="0" w:color="auto"/>
            </w:tcBorders>
            <w:vAlign w:val="center"/>
          </w:tcPr>
          <w:p w14:paraId="49CE6316" w14:textId="77777777" w:rsidR="00D9733F" w:rsidRDefault="00000000">
            <w:pPr>
              <w:ind w:firstLineChars="0" w:firstLine="0"/>
              <w:jc w:val="center"/>
              <w:rPr>
                <w:rFonts w:eastAsia="仿宋"/>
                <w:kern w:val="0"/>
                <w:szCs w:val="24"/>
              </w:rPr>
            </w:pPr>
            <w:r>
              <w:rPr>
                <w:rFonts w:eastAsia="仿宋" w:hint="eastAsia"/>
                <w:kern w:val="0"/>
                <w:szCs w:val="24"/>
              </w:rPr>
              <w:t>41.92</w:t>
            </w:r>
          </w:p>
        </w:tc>
      </w:tr>
    </w:tbl>
    <w:p w14:paraId="439CFF0F" w14:textId="77777777" w:rsidR="00D9733F" w:rsidRDefault="00D9733F">
      <w:pPr>
        <w:pStyle w:val="1fa"/>
        <w:adjustRightInd/>
        <w:spacing w:line="500" w:lineRule="exact"/>
        <w:outlineLvl w:val="5"/>
      </w:pPr>
    </w:p>
    <w:p w14:paraId="03750609" w14:textId="77777777" w:rsidR="00D9733F" w:rsidRDefault="00D9733F">
      <w:pPr>
        <w:pStyle w:val="1fa"/>
        <w:adjustRightInd/>
        <w:spacing w:line="500" w:lineRule="exact"/>
        <w:outlineLvl w:val="5"/>
      </w:pPr>
    </w:p>
    <w:bookmarkEnd w:id="14"/>
    <w:p w14:paraId="4A2E923A" w14:textId="77777777" w:rsidR="00D9733F" w:rsidRDefault="00D9733F">
      <w:pPr>
        <w:pStyle w:val="1fa"/>
        <w:adjustRightInd/>
        <w:spacing w:line="500" w:lineRule="exact"/>
        <w:ind w:firstLineChars="0" w:firstLine="0"/>
        <w:outlineLvl w:val="5"/>
      </w:pPr>
    </w:p>
    <w:p w14:paraId="58015A7D" w14:textId="77777777" w:rsidR="00D9733F" w:rsidRDefault="00D9733F">
      <w:pPr>
        <w:pStyle w:val="1fa"/>
        <w:adjustRightInd/>
        <w:spacing w:line="500" w:lineRule="exact"/>
        <w:ind w:firstLineChars="0" w:firstLine="0"/>
        <w:outlineLvl w:val="5"/>
      </w:pPr>
    </w:p>
    <w:p w14:paraId="00FCB5BE" w14:textId="77777777" w:rsidR="00D9733F" w:rsidRDefault="00D9733F">
      <w:pPr>
        <w:pStyle w:val="1fa"/>
        <w:adjustRightInd/>
        <w:spacing w:line="500" w:lineRule="exact"/>
        <w:ind w:firstLineChars="0" w:firstLine="0"/>
        <w:outlineLvl w:val="5"/>
      </w:pPr>
    </w:p>
    <w:p w14:paraId="13CB28EC" w14:textId="77777777" w:rsidR="00D9733F" w:rsidRDefault="00D9733F">
      <w:pPr>
        <w:pStyle w:val="1fa"/>
        <w:adjustRightInd/>
        <w:spacing w:line="500" w:lineRule="exact"/>
        <w:ind w:firstLineChars="0" w:firstLine="0"/>
        <w:outlineLvl w:val="5"/>
      </w:pPr>
    </w:p>
    <w:p w14:paraId="0844F683" w14:textId="77777777" w:rsidR="00D9733F" w:rsidRDefault="00D9733F">
      <w:pPr>
        <w:pStyle w:val="1fa"/>
        <w:adjustRightInd/>
        <w:spacing w:line="500" w:lineRule="exact"/>
        <w:ind w:firstLineChars="0" w:firstLine="0"/>
        <w:outlineLvl w:val="5"/>
      </w:pPr>
    </w:p>
    <w:p w14:paraId="13EB19AB" w14:textId="77777777" w:rsidR="00D9733F" w:rsidRDefault="00D9733F">
      <w:pPr>
        <w:pStyle w:val="1fa"/>
        <w:adjustRightInd/>
        <w:spacing w:line="500" w:lineRule="exact"/>
        <w:ind w:firstLineChars="0" w:firstLine="0"/>
        <w:outlineLvl w:val="5"/>
      </w:pPr>
    </w:p>
    <w:p w14:paraId="0A0D0DD0" w14:textId="77777777" w:rsidR="00D9733F" w:rsidRDefault="00D9733F">
      <w:pPr>
        <w:pStyle w:val="1fa"/>
        <w:adjustRightInd/>
        <w:spacing w:line="500" w:lineRule="exact"/>
        <w:ind w:firstLineChars="0" w:firstLine="0"/>
        <w:outlineLvl w:val="5"/>
      </w:pPr>
    </w:p>
    <w:p w14:paraId="61B2ACA7" w14:textId="77777777" w:rsidR="00D9733F" w:rsidRDefault="00D9733F">
      <w:pPr>
        <w:pStyle w:val="1fa"/>
        <w:adjustRightInd/>
        <w:spacing w:line="500" w:lineRule="exact"/>
        <w:ind w:firstLineChars="0" w:firstLine="0"/>
        <w:outlineLvl w:val="5"/>
      </w:pPr>
    </w:p>
    <w:p w14:paraId="6A33C8C6" w14:textId="77777777" w:rsidR="00D9733F" w:rsidRDefault="00000000">
      <w:pPr>
        <w:pStyle w:val="1fa"/>
        <w:adjustRightInd/>
        <w:spacing w:line="500" w:lineRule="exact"/>
        <w:outlineLvl w:val="5"/>
      </w:pPr>
      <w:r>
        <w:rPr>
          <w:rFonts w:hint="eastAsia"/>
        </w:rPr>
        <w:lastRenderedPageBreak/>
        <w:t>（</w:t>
      </w:r>
      <w:r>
        <w:rPr>
          <w:rFonts w:hint="eastAsia"/>
          <w:lang w:val="en-US"/>
        </w:rPr>
        <w:t>2</w:t>
      </w:r>
      <w:r>
        <w:rPr>
          <w:rFonts w:hint="eastAsia"/>
        </w:rPr>
        <w:t>）专用费</w:t>
      </w:r>
    </w:p>
    <w:p w14:paraId="733AD7B8" w14:textId="77777777" w:rsidR="00D9733F" w:rsidRDefault="00000000">
      <w:pPr>
        <w:pStyle w:val="1fa"/>
        <w:rPr>
          <w:i/>
          <w:iCs/>
          <w:color w:val="ED7D31" w:themeColor="accent2"/>
        </w:rPr>
      </w:pPr>
      <w:r>
        <w:rPr>
          <w:rFonts w:hint="eastAsia"/>
          <w:i/>
          <w:iCs/>
          <w:color w:val="ED7D31" w:themeColor="accent2"/>
        </w:rPr>
        <w:t>专用费是指在项目研究、试制过程中必须发生的专用工具软件费、技术引进费、专用工艺装备费、随产品交付的专用测试仪器设备购置费、知识产权使用费以及经国家和军队有关部门认可的保险费等。</w:t>
      </w:r>
    </w:p>
    <w:p w14:paraId="40190A3F" w14:textId="77777777" w:rsidR="00D9733F" w:rsidRDefault="00000000">
      <w:pPr>
        <w:pStyle w:val="1fa"/>
      </w:pPr>
      <w:r>
        <w:rPr>
          <w:rFonts w:hint="eastAsia"/>
        </w:rPr>
        <w:t>本项目专用费为</w:t>
      </w:r>
      <w:r>
        <w:rPr>
          <w:rFonts w:hint="eastAsia"/>
          <w:lang w:val="en-US"/>
        </w:rPr>
        <w:t>XX</w:t>
      </w:r>
      <w:r>
        <w:rPr>
          <w:rFonts w:hint="eastAsia"/>
          <w:lang w:val="en-US"/>
        </w:rPr>
        <w:t>万元，</w:t>
      </w:r>
      <w:r>
        <w:rPr>
          <w:rFonts w:hAnsi="Calibri" w:hint="eastAsia"/>
          <w:color w:val="auto"/>
          <w:lang w:val="en-US"/>
        </w:rPr>
        <w:t>见表</w:t>
      </w:r>
      <w:r>
        <w:rPr>
          <w:rFonts w:hAnsi="Calibri" w:hint="eastAsia"/>
          <w:color w:val="auto"/>
          <w:lang w:val="en-US"/>
        </w:rPr>
        <w:t>3</w:t>
      </w:r>
      <w:r>
        <w:rPr>
          <w:rFonts w:hAnsi="Calibri" w:hint="eastAsia"/>
          <w:color w:val="auto"/>
          <w:lang w:val="en-US"/>
        </w:rPr>
        <w:t>所示</w:t>
      </w:r>
      <w:r>
        <w:rPr>
          <w:rFonts w:hint="eastAsia"/>
        </w:rPr>
        <w:t>。</w:t>
      </w:r>
    </w:p>
    <w:p w14:paraId="3404BCCD" w14:textId="77777777" w:rsidR="00D9733F" w:rsidRDefault="00000000">
      <w:pPr>
        <w:pStyle w:val="1fa"/>
      </w:pPr>
      <w:commentRangeStart w:id="15"/>
      <w:r>
        <w:rPr>
          <w:rFonts w:hint="eastAsia"/>
          <w:i/>
          <w:iCs/>
          <w:highlight w:val="yellow"/>
          <w:lang w:val="en-US"/>
        </w:rPr>
        <w:t>详细写明专用费的支出内容和依据。</w:t>
      </w:r>
      <w:commentRangeEnd w:id="15"/>
      <w:r>
        <w:commentReference w:id="15"/>
      </w:r>
    </w:p>
    <w:p w14:paraId="7C7741F7" w14:textId="77777777" w:rsidR="00D9733F" w:rsidRDefault="00D9733F">
      <w:pPr>
        <w:pStyle w:val="1fa"/>
      </w:pPr>
    </w:p>
    <w:p w14:paraId="27A80C5E" w14:textId="77777777" w:rsidR="00D9733F" w:rsidRDefault="00D9733F">
      <w:pPr>
        <w:pStyle w:val="1fa"/>
      </w:pPr>
    </w:p>
    <w:p w14:paraId="6E07C601" w14:textId="77777777" w:rsidR="00D9733F" w:rsidRDefault="00D9733F">
      <w:pPr>
        <w:pStyle w:val="1fa"/>
      </w:pPr>
    </w:p>
    <w:p w14:paraId="45C17735" w14:textId="77777777" w:rsidR="00D9733F" w:rsidRDefault="00000000">
      <w:pPr>
        <w:pStyle w:val="1fa"/>
        <w:tabs>
          <w:tab w:val="left" w:pos="2811"/>
        </w:tabs>
        <w:rPr>
          <w:lang w:val="en-US"/>
        </w:rPr>
      </w:pPr>
      <w:r>
        <w:rPr>
          <w:rFonts w:hint="eastAsia"/>
        </w:rPr>
        <w:tab/>
      </w:r>
      <w:r>
        <w:rPr>
          <w:rFonts w:hint="eastAsia"/>
          <w:lang w:val="en-US"/>
        </w:rPr>
        <w:t xml:space="preserve">    </w:t>
      </w:r>
    </w:p>
    <w:p w14:paraId="72591608" w14:textId="77777777" w:rsidR="00D9733F" w:rsidRDefault="00D9733F">
      <w:pPr>
        <w:pStyle w:val="1fa"/>
      </w:pPr>
    </w:p>
    <w:p w14:paraId="6D1CC199" w14:textId="77777777" w:rsidR="00D9733F" w:rsidRDefault="00D9733F">
      <w:pPr>
        <w:pStyle w:val="1fa"/>
      </w:pPr>
    </w:p>
    <w:p w14:paraId="74402F50" w14:textId="77777777" w:rsidR="00D9733F" w:rsidRDefault="00D9733F">
      <w:pPr>
        <w:pStyle w:val="1fa"/>
      </w:pPr>
    </w:p>
    <w:p w14:paraId="18C57405" w14:textId="77777777" w:rsidR="00D9733F" w:rsidRDefault="00D9733F">
      <w:pPr>
        <w:pStyle w:val="1fa"/>
      </w:pPr>
    </w:p>
    <w:p w14:paraId="12CCC76A" w14:textId="77777777" w:rsidR="00D9733F" w:rsidRDefault="00D9733F">
      <w:pPr>
        <w:pStyle w:val="1fa"/>
      </w:pPr>
    </w:p>
    <w:p w14:paraId="764D1CD6" w14:textId="77777777" w:rsidR="00D9733F" w:rsidRDefault="00D9733F">
      <w:pPr>
        <w:pStyle w:val="1fa"/>
      </w:pPr>
    </w:p>
    <w:p w14:paraId="64851EBD" w14:textId="77777777" w:rsidR="00D9733F" w:rsidRDefault="00D9733F">
      <w:pPr>
        <w:pStyle w:val="1fa"/>
      </w:pPr>
    </w:p>
    <w:p w14:paraId="02EC585F" w14:textId="77777777" w:rsidR="00D9733F" w:rsidRDefault="00D9733F">
      <w:pPr>
        <w:pStyle w:val="1fa"/>
      </w:pPr>
    </w:p>
    <w:p w14:paraId="55E99732" w14:textId="77777777" w:rsidR="00D9733F" w:rsidRDefault="00D9733F">
      <w:pPr>
        <w:pStyle w:val="1fa"/>
      </w:pPr>
    </w:p>
    <w:p w14:paraId="3EE3C088" w14:textId="77777777" w:rsidR="00D9733F" w:rsidRDefault="00D9733F">
      <w:pPr>
        <w:pStyle w:val="1fa"/>
        <w:ind w:firstLineChars="0" w:firstLine="0"/>
        <w:sectPr w:rsidR="00D9733F">
          <w:headerReference w:type="even" r:id="rId17"/>
          <w:headerReference w:type="default" r:id="rId18"/>
          <w:footerReference w:type="even" r:id="rId19"/>
          <w:footerReference w:type="default" r:id="rId20"/>
          <w:pgSz w:w="11906" w:h="16838"/>
          <w:pgMar w:top="1418" w:right="1361" w:bottom="1418" w:left="1474" w:header="851" w:footer="992" w:gutter="0"/>
          <w:pgNumType w:start="1"/>
          <w:cols w:space="720"/>
          <w:docGrid w:type="lines" w:linePitch="381"/>
        </w:sectPr>
      </w:pPr>
    </w:p>
    <w:p w14:paraId="59AB1988" w14:textId="77777777" w:rsidR="00D9733F" w:rsidRDefault="00000000">
      <w:pPr>
        <w:keepNext/>
        <w:keepLines/>
        <w:spacing w:before="260" w:line="415" w:lineRule="auto"/>
        <w:ind w:firstLineChars="0" w:firstLine="0"/>
        <w:jc w:val="center"/>
        <w:outlineLvl w:val="2"/>
        <w:rPr>
          <w:b/>
          <w:bCs/>
          <w:kern w:val="0"/>
          <w:sz w:val="32"/>
        </w:rPr>
      </w:pPr>
      <w:r>
        <w:rPr>
          <w:rFonts w:hint="eastAsia"/>
          <w:b/>
          <w:bCs/>
          <w:kern w:val="0"/>
          <w:szCs w:val="28"/>
        </w:rPr>
        <w:lastRenderedPageBreak/>
        <w:t>表</w:t>
      </w:r>
      <w:r>
        <w:rPr>
          <w:rFonts w:hint="eastAsia"/>
          <w:b/>
          <w:bCs/>
          <w:kern w:val="0"/>
          <w:szCs w:val="28"/>
        </w:rPr>
        <w:t xml:space="preserve">3 </w:t>
      </w:r>
      <w:r>
        <w:rPr>
          <w:rFonts w:hint="eastAsia"/>
          <w:b/>
          <w:bCs/>
          <w:szCs w:val="28"/>
        </w:rPr>
        <w:t>专用费明细表</w:t>
      </w:r>
    </w:p>
    <w:tbl>
      <w:tblPr>
        <w:tblW w:w="9775" w:type="dxa"/>
        <w:jc w:val="center"/>
        <w:tblLayout w:type="fixed"/>
        <w:tblLook w:val="04A0" w:firstRow="1" w:lastRow="0" w:firstColumn="1" w:lastColumn="0" w:noHBand="0" w:noVBand="1"/>
      </w:tblPr>
      <w:tblGrid>
        <w:gridCol w:w="704"/>
        <w:gridCol w:w="1276"/>
        <w:gridCol w:w="3745"/>
        <w:gridCol w:w="900"/>
        <w:gridCol w:w="625"/>
        <w:gridCol w:w="1250"/>
        <w:gridCol w:w="1275"/>
      </w:tblGrid>
      <w:tr w:rsidR="00D9733F" w14:paraId="270C363A" w14:textId="77777777">
        <w:trPr>
          <w:trHeight w:val="272"/>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0197FF77" w14:textId="77777777" w:rsidR="00D9733F" w:rsidRDefault="00000000">
            <w:pPr>
              <w:ind w:firstLineChars="0" w:firstLine="0"/>
              <w:jc w:val="center"/>
              <w:rPr>
                <w:rFonts w:eastAsia="仿宋" w:cs="仿宋"/>
                <w:b/>
                <w:kern w:val="0"/>
                <w:szCs w:val="20"/>
              </w:rPr>
            </w:pPr>
            <w:r>
              <w:rPr>
                <w:rFonts w:eastAsia="仿宋" w:cs="仿宋"/>
                <w:b/>
                <w:kern w:val="0"/>
                <w:szCs w:val="20"/>
              </w:rPr>
              <w:t>序号</w:t>
            </w:r>
          </w:p>
        </w:tc>
        <w:tc>
          <w:tcPr>
            <w:tcW w:w="1276" w:type="dxa"/>
            <w:tcBorders>
              <w:top w:val="single" w:sz="4" w:space="0" w:color="auto"/>
              <w:left w:val="nil"/>
              <w:bottom w:val="single" w:sz="4" w:space="0" w:color="auto"/>
              <w:right w:val="single" w:sz="4" w:space="0" w:color="auto"/>
            </w:tcBorders>
            <w:vAlign w:val="center"/>
          </w:tcPr>
          <w:p w14:paraId="324F5199" w14:textId="77777777" w:rsidR="00D9733F" w:rsidRDefault="00000000">
            <w:pPr>
              <w:ind w:firstLineChars="0" w:firstLine="0"/>
              <w:jc w:val="center"/>
              <w:rPr>
                <w:rFonts w:eastAsia="仿宋" w:cs="仿宋"/>
                <w:b/>
                <w:kern w:val="0"/>
                <w:szCs w:val="20"/>
              </w:rPr>
            </w:pPr>
            <w:r>
              <w:rPr>
                <w:rFonts w:eastAsia="仿宋" w:cs="仿宋"/>
                <w:b/>
                <w:kern w:val="0"/>
                <w:szCs w:val="20"/>
              </w:rPr>
              <w:t>名</w:t>
            </w:r>
            <w:r>
              <w:rPr>
                <w:rFonts w:eastAsia="仿宋" w:cs="仿宋"/>
                <w:b/>
                <w:kern w:val="0"/>
                <w:szCs w:val="20"/>
              </w:rPr>
              <w:t xml:space="preserve">  </w:t>
            </w:r>
            <w:r>
              <w:rPr>
                <w:rFonts w:eastAsia="仿宋" w:cs="仿宋"/>
                <w:b/>
                <w:kern w:val="0"/>
                <w:szCs w:val="20"/>
              </w:rPr>
              <w:t>称</w:t>
            </w:r>
          </w:p>
        </w:tc>
        <w:tc>
          <w:tcPr>
            <w:tcW w:w="3745" w:type="dxa"/>
            <w:tcBorders>
              <w:top w:val="single" w:sz="4" w:space="0" w:color="auto"/>
              <w:left w:val="nil"/>
              <w:bottom w:val="single" w:sz="4" w:space="0" w:color="auto"/>
              <w:right w:val="single" w:sz="4" w:space="0" w:color="auto"/>
            </w:tcBorders>
            <w:vAlign w:val="center"/>
          </w:tcPr>
          <w:p w14:paraId="180ED2FE" w14:textId="77777777" w:rsidR="00D9733F" w:rsidRDefault="00000000">
            <w:pPr>
              <w:ind w:firstLineChars="0" w:firstLine="0"/>
              <w:jc w:val="center"/>
              <w:rPr>
                <w:rFonts w:eastAsia="仿宋" w:cs="仿宋"/>
                <w:b/>
                <w:kern w:val="0"/>
                <w:szCs w:val="20"/>
              </w:rPr>
            </w:pPr>
            <w:r>
              <w:rPr>
                <w:rFonts w:eastAsia="仿宋" w:cs="仿宋"/>
                <w:b/>
                <w:kern w:val="0"/>
                <w:szCs w:val="20"/>
              </w:rPr>
              <w:t>规格</w:t>
            </w:r>
          </w:p>
        </w:tc>
        <w:tc>
          <w:tcPr>
            <w:tcW w:w="900" w:type="dxa"/>
            <w:tcBorders>
              <w:top w:val="single" w:sz="4" w:space="0" w:color="auto"/>
              <w:left w:val="nil"/>
              <w:bottom w:val="single" w:sz="4" w:space="0" w:color="auto"/>
              <w:right w:val="single" w:sz="4" w:space="0" w:color="auto"/>
            </w:tcBorders>
            <w:vAlign w:val="center"/>
          </w:tcPr>
          <w:p w14:paraId="77D2D9AD" w14:textId="77777777" w:rsidR="00D9733F" w:rsidRDefault="00000000">
            <w:pPr>
              <w:ind w:firstLineChars="0" w:firstLine="0"/>
              <w:jc w:val="center"/>
              <w:rPr>
                <w:rFonts w:eastAsia="仿宋" w:cs="仿宋"/>
                <w:b/>
                <w:kern w:val="0"/>
                <w:szCs w:val="20"/>
              </w:rPr>
            </w:pPr>
            <w:r>
              <w:rPr>
                <w:rFonts w:eastAsia="仿宋" w:cs="仿宋"/>
                <w:b/>
                <w:kern w:val="0"/>
                <w:szCs w:val="20"/>
              </w:rPr>
              <w:t>计量</w:t>
            </w:r>
          </w:p>
          <w:p w14:paraId="75E13016" w14:textId="77777777" w:rsidR="00D9733F" w:rsidRDefault="00000000">
            <w:pPr>
              <w:ind w:firstLineChars="0" w:firstLine="0"/>
              <w:jc w:val="center"/>
              <w:rPr>
                <w:rFonts w:eastAsia="仿宋" w:cs="仿宋"/>
                <w:b/>
                <w:kern w:val="0"/>
                <w:szCs w:val="20"/>
              </w:rPr>
            </w:pPr>
            <w:r>
              <w:rPr>
                <w:rFonts w:eastAsia="仿宋" w:cs="仿宋"/>
                <w:b/>
                <w:kern w:val="0"/>
                <w:szCs w:val="20"/>
              </w:rPr>
              <w:t>单位</w:t>
            </w:r>
          </w:p>
        </w:tc>
        <w:tc>
          <w:tcPr>
            <w:tcW w:w="625" w:type="dxa"/>
            <w:tcBorders>
              <w:top w:val="single" w:sz="4" w:space="0" w:color="auto"/>
              <w:left w:val="nil"/>
              <w:bottom w:val="single" w:sz="4" w:space="0" w:color="auto"/>
              <w:right w:val="single" w:sz="4" w:space="0" w:color="auto"/>
            </w:tcBorders>
            <w:vAlign w:val="center"/>
          </w:tcPr>
          <w:p w14:paraId="5BD548AE" w14:textId="77777777" w:rsidR="00D9733F" w:rsidRDefault="00000000">
            <w:pPr>
              <w:ind w:firstLineChars="0" w:firstLine="0"/>
              <w:jc w:val="center"/>
              <w:rPr>
                <w:rFonts w:eastAsia="仿宋" w:cs="仿宋"/>
                <w:b/>
                <w:kern w:val="0"/>
                <w:szCs w:val="20"/>
              </w:rPr>
            </w:pPr>
            <w:r>
              <w:rPr>
                <w:rFonts w:eastAsia="仿宋" w:cs="仿宋" w:hint="eastAsia"/>
                <w:b/>
                <w:kern w:val="0"/>
                <w:szCs w:val="20"/>
              </w:rPr>
              <w:t>数</w:t>
            </w:r>
            <w:r>
              <w:rPr>
                <w:rFonts w:eastAsia="仿宋" w:cs="仿宋"/>
                <w:b/>
                <w:kern w:val="0"/>
                <w:szCs w:val="20"/>
              </w:rPr>
              <w:t>量</w:t>
            </w:r>
          </w:p>
        </w:tc>
        <w:tc>
          <w:tcPr>
            <w:tcW w:w="1250" w:type="dxa"/>
            <w:tcBorders>
              <w:top w:val="single" w:sz="4" w:space="0" w:color="auto"/>
              <w:left w:val="nil"/>
              <w:bottom w:val="single" w:sz="4" w:space="0" w:color="auto"/>
              <w:right w:val="single" w:sz="4" w:space="0" w:color="auto"/>
            </w:tcBorders>
            <w:vAlign w:val="center"/>
          </w:tcPr>
          <w:p w14:paraId="0D20A12A" w14:textId="77777777" w:rsidR="00D9733F" w:rsidRDefault="00000000">
            <w:pPr>
              <w:ind w:firstLineChars="0" w:firstLine="0"/>
              <w:jc w:val="center"/>
              <w:rPr>
                <w:rFonts w:eastAsia="仿宋" w:cs="仿宋"/>
                <w:b/>
                <w:kern w:val="0"/>
                <w:szCs w:val="20"/>
              </w:rPr>
            </w:pPr>
            <w:r>
              <w:rPr>
                <w:rFonts w:eastAsia="仿宋" w:cs="仿宋"/>
                <w:b/>
                <w:kern w:val="0"/>
                <w:szCs w:val="20"/>
              </w:rPr>
              <w:t>单价</w:t>
            </w:r>
          </w:p>
          <w:p w14:paraId="2EC10A11" w14:textId="77777777" w:rsidR="00D9733F" w:rsidRDefault="00000000">
            <w:pPr>
              <w:ind w:firstLineChars="0" w:firstLine="0"/>
              <w:jc w:val="center"/>
              <w:rPr>
                <w:rFonts w:eastAsia="仿宋" w:cs="仿宋"/>
                <w:b/>
                <w:kern w:val="0"/>
                <w:szCs w:val="20"/>
              </w:rPr>
            </w:pPr>
            <w:r>
              <w:rPr>
                <w:rFonts w:eastAsia="仿宋" w:cs="仿宋"/>
                <w:b/>
                <w:kern w:val="0"/>
                <w:szCs w:val="20"/>
              </w:rPr>
              <w:t>（</w:t>
            </w:r>
            <w:r>
              <w:rPr>
                <w:rFonts w:eastAsia="仿宋" w:cs="仿宋" w:hint="eastAsia"/>
                <w:b/>
                <w:kern w:val="0"/>
                <w:szCs w:val="20"/>
              </w:rPr>
              <w:t>万</w:t>
            </w:r>
            <w:r>
              <w:rPr>
                <w:rFonts w:eastAsia="仿宋" w:cs="仿宋"/>
                <w:b/>
                <w:kern w:val="0"/>
                <w:szCs w:val="20"/>
              </w:rPr>
              <w:t>元）</w:t>
            </w:r>
          </w:p>
        </w:tc>
        <w:tc>
          <w:tcPr>
            <w:tcW w:w="1275" w:type="dxa"/>
            <w:tcBorders>
              <w:top w:val="single" w:sz="4" w:space="0" w:color="auto"/>
              <w:left w:val="nil"/>
              <w:bottom w:val="single" w:sz="4" w:space="0" w:color="auto"/>
              <w:right w:val="single" w:sz="4" w:space="0" w:color="auto"/>
            </w:tcBorders>
            <w:vAlign w:val="center"/>
          </w:tcPr>
          <w:p w14:paraId="69024D72" w14:textId="77777777" w:rsidR="00D9733F" w:rsidRDefault="00000000">
            <w:pPr>
              <w:ind w:firstLineChars="0" w:firstLine="0"/>
              <w:jc w:val="center"/>
              <w:rPr>
                <w:rFonts w:eastAsia="仿宋" w:cs="仿宋"/>
                <w:b/>
                <w:kern w:val="0"/>
                <w:szCs w:val="20"/>
              </w:rPr>
            </w:pPr>
            <w:r>
              <w:rPr>
                <w:rFonts w:eastAsia="仿宋" w:cs="仿宋"/>
                <w:b/>
                <w:kern w:val="0"/>
                <w:szCs w:val="20"/>
              </w:rPr>
              <w:t>金额</w:t>
            </w:r>
          </w:p>
          <w:p w14:paraId="0ADD3C9F" w14:textId="77777777" w:rsidR="00D9733F" w:rsidRDefault="00000000">
            <w:pPr>
              <w:ind w:firstLineChars="0" w:firstLine="0"/>
              <w:jc w:val="center"/>
              <w:rPr>
                <w:rFonts w:eastAsia="仿宋" w:cs="仿宋"/>
                <w:b/>
                <w:kern w:val="0"/>
                <w:szCs w:val="20"/>
              </w:rPr>
            </w:pPr>
            <w:r>
              <w:rPr>
                <w:rFonts w:eastAsia="仿宋" w:cs="仿宋"/>
                <w:b/>
                <w:kern w:val="0"/>
                <w:szCs w:val="20"/>
              </w:rPr>
              <w:t>（万元）</w:t>
            </w:r>
          </w:p>
        </w:tc>
      </w:tr>
      <w:tr w:rsidR="00D9733F" w14:paraId="365801AD" w14:textId="77777777">
        <w:trPr>
          <w:trHeight w:val="270"/>
          <w:jc w:val="center"/>
        </w:trPr>
        <w:tc>
          <w:tcPr>
            <w:tcW w:w="704" w:type="dxa"/>
            <w:tcBorders>
              <w:top w:val="single" w:sz="4" w:space="0" w:color="auto"/>
              <w:left w:val="single" w:sz="4" w:space="0" w:color="auto"/>
              <w:bottom w:val="single" w:sz="4" w:space="0" w:color="auto"/>
              <w:right w:val="single" w:sz="4" w:space="0" w:color="auto"/>
            </w:tcBorders>
            <w:vAlign w:val="center"/>
          </w:tcPr>
          <w:p w14:paraId="3A0F3F09" w14:textId="77777777" w:rsidR="00D9733F" w:rsidRDefault="00000000">
            <w:pPr>
              <w:ind w:firstLineChars="0" w:firstLine="0"/>
              <w:jc w:val="center"/>
              <w:rPr>
                <w:rFonts w:eastAsia="仿宋" w:cs="仿宋"/>
                <w:b/>
                <w:kern w:val="0"/>
                <w:szCs w:val="20"/>
              </w:rPr>
            </w:pPr>
            <w:r>
              <w:rPr>
                <w:rFonts w:eastAsia="仿宋" w:cs="仿宋"/>
                <w:b/>
                <w:kern w:val="0"/>
                <w:szCs w:val="20"/>
              </w:rPr>
              <w:t>一</w:t>
            </w:r>
          </w:p>
        </w:tc>
        <w:tc>
          <w:tcPr>
            <w:tcW w:w="9071" w:type="dxa"/>
            <w:gridSpan w:val="6"/>
            <w:tcBorders>
              <w:top w:val="single" w:sz="4" w:space="0" w:color="auto"/>
              <w:left w:val="nil"/>
              <w:bottom w:val="single" w:sz="4" w:space="0" w:color="auto"/>
              <w:right w:val="single" w:sz="4" w:space="0" w:color="auto"/>
            </w:tcBorders>
            <w:vAlign w:val="center"/>
          </w:tcPr>
          <w:p w14:paraId="6AFA0C7A" w14:textId="77777777" w:rsidR="00D9733F" w:rsidRDefault="00000000">
            <w:pPr>
              <w:ind w:firstLineChars="0" w:firstLine="0"/>
              <w:jc w:val="center"/>
              <w:rPr>
                <w:rFonts w:eastAsia="仿宋" w:cs="仿宋"/>
                <w:b/>
                <w:kern w:val="0"/>
                <w:szCs w:val="20"/>
              </w:rPr>
            </w:pPr>
            <w:r>
              <w:rPr>
                <w:rFonts w:eastAsia="仿宋" w:cs="仿宋"/>
                <w:b/>
                <w:kern w:val="0"/>
                <w:szCs w:val="20"/>
              </w:rPr>
              <w:t>随产品交付的专用测试仪器设备</w:t>
            </w:r>
          </w:p>
        </w:tc>
      </w:tr>
      <w:tr w:rsidR="00D9733F" w14:paraId="28D59B9F"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62376DC7" w14:textId="77777777" w:rsidR="00D9733F" w:rsidRDefault="00000000">
            <w:pPr>
              <w:ind w:firstLineChars="0" w:firstLine="0"/>
              <w:jc w:val="center"/>
              <w:rPr>
                <w:rFonts w:eastAsia="仿宋"/>
                <w:color w:val="000000"/>
                <w:kern w:val="0"/>
                <w:szCs w:val="24"/>
              </w:rPr>
            </w:pPr>
            <w:r>
              <w:rPr>
                <w:rFonts w:eastAsia="仿宋"/>
                <w:color w:val="000000"/>
                <w:kern w:val="0"/>
                <w:szCs w:val="24"/>
              </w:rPr>
              <w:t>1</w:t>
            </w:r>
          </w:p>
        </w:tc>
        <w:tc>
          <w:tcPr>
            <w:tcW w:w="1276" w:type="dxa"/>
            <w:tcBorders>
              <w:top w:val="nil"/>
              <w:left w:val="nil"/>
              <w:bottom w:val="single" w:sz="4" w:space="0" w:color="auto"/>
              <w:right w:val="single" w:sz="4" w:space="0" w:color="auto"/>
            </w:tcBorders>
            <w:vAlign w:val="center"/>
          </w:tcPr>
          <w:p w14:paraId="00959EC8" w14:textId="77777777" w:rsidR="00D9733F"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高性能计算机</w:t>
            </w:r>
          </w:p>
        </w:tc>
        <w:tc>
          <w:tcPr>
            <w:tcW w:w="3745" w:type="dxa"/>
            <w:tcBorders>
              <w:top w:val="nil"/>
              <w:left w:val="nil"/>
              <w:bottom w:val="single" w:sz="4" w:space="0" w:color="auto"/>
              <w:right w:val="single" w:sz="4" w:space="0" w:color="auto"/>
            </w:tcBorders>
            <w:vAlign w:val="center"/>
          </w:tcPr>
          <w:p w14:paraId="58059C2B" w14:textId="77777777" w:rsidR="00D9733F"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联想</w:t>
            </w:r>
            <w:r>
              <w:rPr>
                <w:rFonts w:eastAsia="仿宋" w:hint="eastAsia"/>
                <w:color w:val="000000"/>
                <w:kern w:val="0"/>
                <w:szCs w:val="24"/>
                <w:highlight w:val="yellow"/>
              </w:rPr>
              <w:t>X13</w:t>
            </w:r>
          </w:p>
        </w:tc>
        <w:tc>
          <w:tcPr>
            <w:tcW w:w="900" w:type="dxa"/>
            <w:tcBorders>
              <w:top w:val="nil"/>
              <w:left w:val="nil"/>
              <w:bottom w:val="single" w:sz="4" w:space="0" w:color="auto"/>
              <w:right w:val="single" w:sz="4" w:space="0" w:color="auto"/>
            </w:tcBorders>
            <w:vAlign w:val="center"/>
          </w:tcPr>
          <w:p w14:paraId="20250DAD" w14:textId="77777777" w:rsidR="00D9733F"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台</w:t>
            </w:r>
          </w:p>
        </w:tc>
        <w:tc>
          <w:tcPr>
            <w:tcW w:w="625" w:type="dxa"/>
            <w:tcBorders>
              <w:top w:val="nil"/>
              <w:left w:val="nil"/>
              <w:bottom w:val="single" w:sz="4" w:space="0" w:color="auto"/>
              <w:right w:val="single" w:sz="4" w:space="0" w:color="auto"/>
            </w:tcBorders>
            <w:vAlign w:val="center"/>
          </w:tcPr>
          <w:p w14:paraId="0363405C" w14:textId="77777777" w:rsidR="00D9733F" w:rsidRDefault="00000000">
            <w:pPr>
              <w:spacing w:line="240" w:lineRule="auto"/>
              <w:ind w:firstLineChars="0" w:firstLine="0"/>
              <w:jc w:val="center"/>
              <w:rPr>
                <w:rFonts w:eastAsia="仿宋"/>
                <w:kern w:val="0"/>
                <w:szCs w:val="21"/>
                <w:highlight w:val="yellow"/>
              </w:rPr>
            </w:pPr>
            <w:r>
              <w:rPr>
                <w:rFonts w:eastAsia="仿宋" w:hint="eastAsia"/>
                <w:kern w:val="0"/>
                <w:szCs w:val="21"/>
                <w:highlight w:val="yellow"/>
              </w:rPr>
              <w:t>1</w:t>
            </w:r>
          </w:p>
        </w:tc>
        <w:tc>
          <w:tcPr>
            <w:tcW w:w="1250" w:type="dxa"/>
            <w:tcBorders>
              <w:top w:val="nil"/>
              <w:left w:val="nil"/>
              <w:bottom w:val="single" w:sz="4" w:space="0" w:color="auto"/>
              <w:right w:val="single" w:sz="4" w:space="0" w:color="auto"/>
            </w:tcBorders>
            <w:vAlign w:val="center"/>
          </w:tcPr>
          <w:p w14:paraId="5558C937" w14:textId="77777777" w:rsidR="00D9733F" w:rsidRDefault="00000000">
            <w:pPr>
              <w:spacing w:line="240" w:lineRule="auto"/>
              <w:ind w:firstLineChars="0" w:firstLine="0"/>
              <w:jc w:val="center"/>
              <w:rPr>
                <w:rFonts w:eastAsia="仿宋"/>
                <w:kern w:val="0"/>
                <w:szCs w:val="21"/>
                <w:highlight w:val="yellow"/>
              </w:rPr>
            </w:pPr>
            <w:r>
              <w:rPr>
                <w:rFonts w:eastAsia="仿宋" w:hint="eastAsia"/>
                <w:kern w:val="0"/>
                <w:szCs w:val="21"/>
                <w:highlight w:val="yellow"/>
              </w:rPr>
              <w:t>0.5</w:t>
            </w:r>
          </w:p>
        </w:tc>
        <w:tc>
          <w:tcPr>
            <w:tcW w:w="1275" w:type="dxa"/>
            <w:tcBorders>
              <w:top w:val="nil"/>
              <w:left w:val="nil"/>
              <w:bottom w:val="single" w:sz="4" w:space="0" w:color="auto"/>
              <w:right w:val="single" w:sz="4" w:space="0" w:color="auto"/>
            </w:tcBorders>
            <w:vAlign w:val="center"/>
          </w:tcPr>
          <w:p w14:paraId="5F79678D" w14:textId="77777777" w:rsidR="00D9733F" w:rsidRDefault="00000000">
            <w:pPr>
              <w:spacing w:line="240" w:lineRule="auto"/>
              <w:ind w:firstLineChars="0" w:firstLine="0"/>
              <w:jc w:val="center"/>
              <w:rPr>
                <w:rFonts w:eastAsia="仿宋"/>
                <w:kern w:val="0"/>
                <w:szCs w:val="21"/>
                <w:highlight w:val="yellow"/>
              </w:rPr>
            </w:pPr>
            <w:r>
              <w:rPr>
                <w:rFonts w:eastAsia="仿宋" w:hint="eastAsia"/>
                <w:kern w:val="0"/>
                <w:szCs w:val="21"/>
                <w:highlight w:val="yellow"/>
              </w:rPr>
              <w:t>0.50</w:t>
            </w:r>
          </w:p>
        </w:tc>
      </w:tr>
      <w:tr w:rsidR="00D9733F" w14:paraId="24526D3C"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72761C64" w14:textId="77777777" w:rsidR="00D9733F" w:rsidRDefault="00000000">
            <w:pPr>
              <w:ind w:firstLineChars="0" w:firstLine="0"/>
              <w:jc w:val="center"/>
              <w:rPr>
                <w:rFonts w:eastAsia="仿宋"/>
                <w:color w:val="000000"/>
                <w:kern w:val="0"/>
                <w:szCs w:val="24"/>
              </w:rPr>
            </w:pPr>
            <w:r>
              <w:rPr>
                <w:rFonts w:eastAsia="仿宋" w:hint="eastAsia"/>
                <w:color w:val="000000"/>
                <w:kern w:val="0"/>
                <w:szCs w:val="24"/>
              </w:rPr>
              <w:t>2</w:t>
            </w:r>
          </w:p>
        </w:tc>
        <w:tc>
          <w:tcPr>
            <w:tcW w:w="1276" w:type="dxa"/>
            <w:tcBorders>
              <w:top w:val="nil"/>
              <w:left w:val="nil"/>
              <w:bottom w:val="single" w:sz="4" w:space="0" w:color="auto"/>
              <w:right w:val="single" w:sz="4" w:space="0" w:color="auto"/>
            </w:tcBorders>
            <w:vAlign w:val="center"/>
          </w:tcPr>
          <w:p w14:paraId="385F1704" w14:textId="77777777" w:rsidR="00D9733F"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PLC</w:t>
            </w:r>
            <w:r>
              <w:rPr>
                <w:rFonts w:eastAsia="仿宋" w:hint="eastAsia"/>
                <w:color w:val="000000"/>
                <w:kern w:val="0"/>
                <w:szCs w:val="24"/>
                <w:highlight w:val="yellow"/>
              </w:rPr>
              <w:t>设备</w:t>
            </w:r>
          </w:p>
        </w:tc>
        <w:tc>
          <w:tcPr>
            <w:tcW w:w="3745" w:type="dxa"/>
            <w:tcBorders>
              <w:top w:val="nil"/>
              <w:left w:val="nil"/>
              <w:bottom w:val="single" w:sz="4" w:space="0" w:color="auto"/>
              <w:right w:val="single" w:sz="4" w:space="0" w:color="auto"/>
            </w:tcBorders>
            <w:vAlign w:val="center"/>
          </w:tcPr>
          <w:p w14:paraId="2293F383" w14:textId="77777777" w:rsidR="00D9733F"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工业控制用</w:t>
            </w:r>
            <w:r>
              <w:rPr>
                <w:rFonts w:eastAsia="仿宋" w:hint="eastAsia"/>
                <w:color w:val="000000"/>
                <w:kern w:val="0"/>
                <w:szCs w:val="24"/>
                <w:highlight w:val="yellow"/>
              </w:rPr>
              <w:t>PLC</w:t>
            </w:r>
            <w:r>
              <w:rPr>
                <w:rFonts w:eastAsia="仿宋" w:hint="eastAsia"/>
                <w:color w:val="000000"/>
                <w:kern w:val="0"/>
                <w:szCs w:val="24"/>
                <w:highlight w:val="yellow"/>
              </w:rPr>
              <w:t>设备（如西门子</w:t>
            </w:r>
            <w:r>
              <w:rPr>
                <w:rFonts w:eastAsia="仿宋" w:hint="eastAsia"/>
                <w:color w:val="000000"/>
                <w:kern w:val="0"/>
                <w:szCs w:val="24"/>
                <w:highlight w:val="yellow"/>
              </w:rPr>
              <w:t>S7-1200</w:t>
            </w:r>
            <w:r>
              <w:rPr>
                <w:rFonts w:eastAsia="仿宋" w:hint="eastAsia"/>
                <w:color w:val="000000"/>
                <w:kern w:val="0"/>
                <w:szCs w:val="24"/>
                <w:highlight w:val="yellow"/>
              </w:rPr>
              <w:t>系列等）</w:t>
            </w:r>
          </w:p>
        </w:tc>
        <w:tc>
          <w:tcPr>
            <w:tcW w:w="900" w:type="dxa"/>
            <w:tcBorders>
              <w:top w:val="nil"/>
              <w:left w:val="nil"/>
              <w:bottom w:val="single" w:sz="4" w:space="0" w:color="auto"/>
              <w:right w:val="single" w:sz="4" w:space="0" w:color="auto"/>
            </w:tcBorders>
            <w:vAlign w:val="center"/>
          </w:tcPr>
          <w:p w14:paraId="577ED9D8" w14:textId="77777777" w:rsidR="00D9733F"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台</w:t>
            </w:r>
          </w:p>
        </w:tc>
        <w:tc>
          <w:tcPr>
            <w:tcW w:w="625" w:type="dxa"/>
            <w:tcBorders>
              <w:top w:val="nil"/>
              <w:left w:val="nil"/>
              <w:bottom w:val="single" w:sz="4" w:space="0" w:color="auto"/>
              <w:right w:val="single" w:sz="4" w:space="0" w:color="auto"/>
            </w:tcBorders>
            <w:vAlign w:val="center"/>
          </w:tcPr>
          <w:p w14:paraId="1BD09F29" w14:textId="77777777" w:rsidR="00D9733F" w:rsidRDefault="00000000">
            <w:pPr>
              <w:spacing w:line="240" w:lineRule="auto"/>
              <w:ind w:firstLineChars="0" w:firstLine="0"/>
              <w:jc w:val="center"/>
              <w:rPr>
                <w:rFonts w:eastAsia="仿宋"/>
                <w:kern w:val="0"/>
                <w:szCs w:val="21"/>
                <w:highlight w:val="yellow"/>
              </w:rPr>
            </w:pPr>
            <w:r>
              <w:rPr>
                <w:rFonts w:eastAsia="仿宋"/>
                <w:kern w:val="0"/>
                <w:szCs w:val="21"/>
                <w:highlight w:val="yellow"/>
              </w:rPr>
              <w:t>5</w:t>
            </w:r>
          </w:p>
        </w:tc>
        <w:tc>
          <w:tcPr>
            <w:tcW w:w="1250" w:type="dxa"/>
            <w:tcBorders>
              <w:top w:val="nil"/>
              <w:left w:val="nil"/>
              <w:bottom w:val="single" w:sz="4" w:space="0" w:color="auto"/>
              <w:right w:val="single" w:sz="4" w:space="0" w:color="auto"/>
            </w:tcBorders>
            <w:vAlign w:val="center"/>
          </w:tcPr>
          <w:p w14:paraId="07F09531" w14:textId="77777777" w:rsidR="00D9733F" w:rsidRDefault="00000000">
            <w:pPr>
              <w:spacing w:line="240" w:lineRule="auto"/>
              <w:ind w:firstLineChars="0" w:firstLine="0"/>
              <w:jc w:val="center"/>
              <w:rPr>
                <w:rFonts w:eastAsia="仿宋"/>
                <w:kern w:val="0"/>
                <w:szCs w:val="21"/>
                <w:highlight w:val="yellow"/>
              </w:rPr>
            </w:pPr>
            <w:r>
              <w:rPr>
                <w:rFonts w:eastAsia="仿宋" w:hint="eastAsia"/>
                <w:kern w:val="0"/>
                <w:szCs w:val="21"/>
                <w:highlight w:val="yellow"/>
              </w:rPr>
              <w:t>1.32</w:t>
            </w:r>
          </w:p>
        </w:tc>
        <w:tc>
          <w:tcPr>
            <w:tcW w:w="1275" w:type="dxa"/>
            <w:tcBorders>
              <w:top w:val="nil"/>
              <w:left w:val="nil"/>
              <w:bottom w:val="single" w:sz="4" w:space="0" w:color="auto"/>
              <w:right w:val="single" w:sz="4" w:space="0" w:color="auto"/>
            </w:tcBorders>
            <w:vAlign w:val="center"/>
          </w:tcPr>
          <w:p w14:paraId="11885E5A" w14:textId="77777777" w:rsidR="00D9733F" w:rsidRDefault="00000000">
            <w:pPr>
              <w:spacing w:line="240" w:lineRule="auto"/>
              <w:ind w:firstLineChars="0" w:firstLine="0"/>
              <w:jc w:val="center"/>
              <w:rPr>
                <w:rFonts w:eastAsia="仿宋"/>
                <w:kern w:val="0"/>
                <w:szCs w:val="21"/>
                <w:highlight w:val="yellow"/>
              </w:rPr>
            </w:pPr>
            <w:r>
              <w:rPr>
                <w:rFonts w:eastAsia="仿宋" w:hint="eastAsia"/>
                <w:kern w:val="0"/>
                <w:szCs w:val="21"/>
                <w:highlight w:val="yellow"/>
              </w:rPr>
              <w:t>6</w:t>
            </w:r>
            <w:r>
              <w:rPr>
                <w:rFonts w:eastAsia="仿宋"/>
                <w:kern w:val="0"/>
                <w:szCs w:val="21"/>
                <w:highlight w:val="yellow"/>
              </w:rPr>
              <w:t>.</w:t>
            </w:r>
            <w:r>
              <w:rPr>
                <w:rFonts w:eastAsia="仿宋" w:hint="eastAsia"/>
                <w:kern w:val="0"/>
                <w:szCs w:val="21"/>
                <w:highlight w:val="yellow"/>
              </w:rPr>
              <w:t>6</w:t>
            </w:r>
            <w:r>
              <w:rPr>
                <w:rFonts w:eastAsia="仿宋"/>
                <w:kern w:val="0"/>
                <w:szCs w:val="21"/>
                <w:highlight w:val="yellow"/>
              </w:rPr>
              <w:t>0</w:t>
            </w:r>
          </w:p>
        </w:tc>
      </w:tr>
      <w:tr w:rsidR="00D9733F" w14:paraId="4BD69433"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27925554" w14:textId="77777777" w:rsidR="00D9733F" w:rsidRDefault="00000000">
            <w:pPr>
              <w:ind w:firstLineChars="0" w:firstLine="0"/>
              <w:jc w:val="center"/>
              <w:rPr>
                <w:rFonts w:eastAsia="仿宋"/>
                <w:color w:val="000000"/>
                <w:kern w:val="0"/>
                <w:szCs w:val="24"/>
              </w:rPr>
            </w:pPr>
            <w:r>
              <w:rPr>
                <w:rFonts w:eastAsia="仿宋" w:hint="eastAsia"/>
                <w:color w:val="000000"/>
                <w:kern w:val="0"/>
                <w:szCs w:val="24"/>
              </w:rPr>
              <w:t>3</w:t>
            </w:r>
          </w:p>
        </w:tc>
        <w:tc>
          <w:tcPr>
            <w:tcW w:w="1276" w:type="dxa"/>
            <w:tcBorders>
              <w:top w:val="nil"/>
              <w:left w:val="nil"/>
              <w:bottom w:val="single" w:sz="4" w:space="0" w:color="auto"/>
              <w:right w:val="single" w:sz="4" w:space="0" w:color="auto"/>
            </w:tcBorders>
            <w:vAlign w:val="center"/>
          </w:tcPr>
          <w:p w14:paraId="10D867F8" w14:textId="77777777" w:rsidR="00D9733F"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交换机</w:t>
            </w:r>
          </w:p>
        </w:tc>
        <w:tc>
          <w:tcPr>
            <w:tcW w:w="3745" w:type="dxa"/>
            <w:tcBorders>
              <w:top w:val="nil"/>
              <w:left w:val="nil"/>
              <w:bottom w:val="single" w:sz="4" w:space="0" w:color="auto"/>
              <w:right w:val="single" w:sz="4" w:space="0" w:color="auto"/>
            </w:tcBorders>
            <w:vAlign w:val="center"/>
          </w:tcPr>
          <w:p w14:paraId="7DB25F5B" w14:textId="77777777" w:rsidR="00D9733F"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24</w:t>
            </w:r>
            <w:r>
              <w:rPr>
                <w:rFonts w:eastAsia="仿宋" w:hint="eastAsia"/>
                <w:color w:val="000000"/>
                <w:kern w:val="0"/>
                <w:szCs w:val="24"/>
                <w:highlight w:val="yellow"/>
              </w:rPr>
              <w:t>口千兆交换机</w:t>
            </w:r>
          </w:p>
        </w:tc>
        <w:tc>
          <w:tcPr>
            <w:tcW w:w="900" w:type="dxa"/>
            <w:tcBorders>
              <w:top w:val="nil"/>
              <w:left w:val="nil"/>
              <w:bottom w:val="single" w:sz="4" w:space="0" w:color="auto"/>
              <w:right w:val="single" w:sz="4" w:space="0" w:color="auto"/>
            </w:tcBorders>
            <w:vAlign w:val="center"/>
          </w:tcPr>
          <w:p w14:paraId="226B2D6A" w14:textId="77777777" w:rsidR="00D9733F"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台</w:t>
            </w:r>
          </w:p>
        </w:tc>
        <w:tc>
          <w:tcPr>
            <w:tcW w:w="625" w:type="dxa"/>
            <w:tcBorders>
              <w:top w:val="nil"/>
              <w:left w:val="nil"/>
              <w:bottom w:val="single" w:sz="4" w:space="0" w:color="auto"/>
              <w:right w:val="single" w:sz="4" w:space="0" w:color="auto"/>
            </w:tcBorders>
            <w:vAlign w:val="center"/>
          </w:tcPr>
          <w:p w14:paraId="65333970" w14:textId="77777777" w:rsidR="00D9733F" w:rsidRDefault="00000000">
            <w:pPr>
              <w:spacing w:line="240" w:lineRule="auto"/>
              <w:ind w:firstLineChars="0" w:firstLine="0"/>
              <w:jc w:val="center"/>
              <w:rPr>
                <w:rFonts w:eastAsia="仿宋"/>
                <w:kern w:val="0"/>
                <w:szCs w:val="21"/>
                <w:highlight w:val="yellow"/>
              </w:rPr>
            </w:pPr>
            <w:r>
              <w:rPr>
                <w:rFonts w:eastAsia="仿宋" w:hint="eastAsia"/>
                <w:kern w:val="0"/>
                <w:szCs w:val="21"/>
                <w:highlight w:val="yellow"/>
              </w:rPr>
              <w:t>4</w:t>
            </w:r>
          </w:p>
        </w:tc>
        <w:tc>
          <w:tcPr>
            <w:tcW w:w="1250" w:type="dxa"/>
            <w:tcBorders>
              <w:top w:val="nil"/>
              <w:left w:val="nil"/>
              <w:bottom w:val="single" w:sz="4" w:space="0" w:color="auto"/>
              <w:right w:val="single" w:sz="4" w:space="0" w:color="auto"/>
            </w:tcBorders>
            <w:vAlign w:val="center"/>
          </w:tcPr>
          <w:p w14:paraId="1124FE7E" w14:textId="77777777" w:rsidR="00D9733F" w:rsidRDefault="00000000">
            <w:pPr>
              <w:spacing w:line="240" w:lineRule="auto"/>
              <w:ind w:firstLineChars="0" w:firstLine="0"/>
              <w:jc w:val="center"/>
              <w:rPr>
                <w:rFonts w:eastAsia="仿宋"/>
                <w:kern w:val="0"/>
                <w:szCs w:val="21"/>
                <w:highlight w:val="yellow"/>
              </w:rPr>
            </w:pPr>
            <w:r>
              <w:rPr>
                <w:rFonts w:eastAsia="仿宋" w:hint="eastAsia"/>
                <w:kern w:val="0"/>
                <w:szCs w:val="21"/>
                <w:highlight w:val="yellow"/>
              </w:rPr>
              <w:t>0.3</w:t>
            </w:r>
          </w:p>
        </w:tc>
        <w:tc>
          <w:tcPr>
            <w:tcW w:w="1275" w:type="dxa"/>
            <w:tcBorders>
              <w:top w:val="nil"/>
              <w:left w:val="nil"/>
              <w:bottom w:val="single" w:sz="4" w:space="0" w:color="auto"/>
              <w:right w:val="single" w:sz="4" w:space="0" w:color="auto"/>
            </w:tcBorders>
            <w:vAlign w:val="center"/>
          </w:tcPr>
          <w:p w14:paraId="5C7F16DB" w14:textId="77777777" w:rsidR="00D9733F" w:rsidRDefault="00000000">
            <w:pPr>
              <w:spacing w:line="240" w:lineRule="auto"/>
              <w:ind w:firstLineChars="0" w:firstLine="0"/>
              <w:jc w:val="center"/>
              <w:rPr>
                <w:rFonts w:eastAsia="仿宋"/>
                <w:kern w:val="0"/>
                <w:szCs w:val="21"/>
                <w:highlight w:val="yellow"/>
              </w:rPr>
            </w:pPr>
            <w:r>
              <w:rPr>
                <w:rFonts w:eastAsia="仿宋" w:hint="eastAsia"/>
                <w:kern w:val="0"/>
                <w:szCs w:val="21"/>
                <w:highlight w:val="yellow"/>
              </w:rPr>
              <w:t>1.20</w:t>
            </w:r>
          </w:p>
        </w:tc>
      </w:tr>
      <w:tr w:rsidR="00D9733F" w14:paraId="302CD382" w14:textId="77777777">
        <w:trPr>
          <w:trHeight w:val="270"/>
          <w:jc w:val="center"/>
        </w:trPr>
        <w:tc>
          <w:tcPr>
            <w:tcW w:w="8500" w:type="dxa"/>
            <w:gridSpan w:val="6"/>
            <w:tcBorders>
              <w:top w:val="nil"/>
              <w:left w:val="single" w:sz="4" w:space="0" w:color="auto"/>
              <w:bottom w:val="single" w:sz="4" w:space="0" w:color="auto"/>
              <w:right w:val="single" w:sz="4" w:space="0" w:color="auto"/>
            </w:tcBorders>
            <w:vAlign w:val="center"/>
          </w:tcPr>
          <w:p w14:paraId="68F184B6" w14:textId="77777777" w:rsidR="00D9733F" w:rsidRDefault="00000000">
            <w:pPr>
              <w:ind w:firstLineChars="0" w:firstLine="0"/>
              <w:jc w:val="center"/>
              <w:rPr>
                <w:rFonts w:eastAsia="仿宋" w:cs="仿宋"/>
                <w:b/>
                <w:kern w:val="0"/>
                <w:szCs w:val="20"/>
              </w:rPr>
            </w:pPr>
            <w:r>
              <w:rPr>
                <w:rFonts w:eastAsia="仿宋" w:cs="仿宋"/>
                <w:b/>
                <w:kern w:val="0"/>
                <w:szCs w:val="20"/>
              </w:rPr>
              <w:t>小</w:t>
            </w:r>
            <w:r>
              <w:rPr>
                <w:rFonts w:eastAsia="仿宋" w:cs="仿宋"/>
                <w:b/>
                <w:kern w:val="0"/>
                <w:szCs w:val="20"/>
              </w:rPr>
              <w:t xml:space="preserve">  </w:t>
            </w:r>
            <w:r>
              <w:rPr>
                <w:rFonts w:eastAsia="仿宋" w:cs="仿宋"/>
                <w:b/>
                <w:kern w:val="0"/>
                <w:szCs w:val="20"/>
              </w:rPr>
              <w:t>计</w:t>
            </w:r>
          </w:p>
        </w:tc>
        <w:tc>
          <w:tcPr>
            <w:tcW w:w="1275" w:type="dxa"/>
            <w:tcBorders>
              <w:top w:val="nil"/>
              <w:left w:val="nil"/>
              <w:bottom w:val="single" w:sz="4" w:space="0" w:color="auto"/>
              <w:right w:val="single" w:sz="4" w:space="0" w:color="auto"/>
            </w:tcBorders>
            <w:vAlign w:val="center"/>
          </w:tcPr>
          <w:p w14:paraId="41784795" w14:textId="77777777" w:rsidR="00D9733F" w:rsidRDefault="00000000">
            <w:pPr>
              <w:ind w:firstLineChars="0" w:firstLine="0"/>
              <w:jc w:val="center"/>
              <w:rPr>
                <w:rFonts w:eastAsia="仿宋"/>
                <w:color w:val="000000"/>
                <w:kern w:val="0"/>
                <w:szCs w:val="24"/>
              </w:rPr>
            </w:pPr>
            <w:r>
              <w:rPr>
                <w:rFonts w:eastAsia="仿宋" w:hint="eastAsia"/>
                <w:color w:val="000000"/>
                <w:kern w:val="0"/>
                <w:szCs w:val="24"/>
              </w:rPr>
              <w:t>8.30</w:t>
            </w:r>
          </w:p>
        </w:tc>
      </w:tr>
      <w:tr w:rsidR="00D9733F" w14:paraId="69FB654F"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0848F41B" w14:textId="77777777" w:rsidR="00D9733F" w:rsidRDefault="00000000">
            <w:pPr>
              <w:ind w:firstLineChars="0" w:firstLine="0"/>
              <w:jc w:val="center"/>
              <w:rPr>
                <w:rFonts w:eastAsia="仿宋" w:cs="仿宋"/>
                <w:b/>
                <w:kern w:val="0"/>
                <w:szCs w:val="20"/>
              </w:rPr>
            </w:pPr>
            <w:r>
              <w:rPr>
                <w:rFonts w:eastAsia="仿宋" w:cs="仿宋"/>
                <w:b/>
                <w:kern w:val="0"/>
                <w:szCs w:val="20"/>
              </w:rPr>
              <w:t>二</w:t>
            </w:r>
          </w:p>
        </w:tc>
        <w:tc>
          <w:tcPr>
            <w:tcW w:w="9071" w:type="dxa"/>
            <w:gridSpan w:val="6"/>
            <w:tcBorders>
              <w:top w:val="nil"/>
              <w:left w:val="nil"/>
              <w:bottom w:val="single" w:sz="4" w:space="0" w:color="auto"/>
              <w:right w:val="single" w:sz="4" w:space="0" w:color="auto"/>
            </w:tcBorders>
            <w:vAlign w:val="center"/>
          </w:tcPr>
          <w:p w14:paraId="5F04AE85" w14:textId="77777777" w:rsidR="00D9733F" w:rsidRDefault="00000000">
            <w:pPr>
              <w:ind w:firstLineChars="0" w:firstLine="0"/>
              <w:jc w:val="center"/>
              <w:rPr>
                <w:rFonts w:eastAsia="仿宋" w:cs="仿宋"/>
                <w:b/>
                <w:kern w:val="0"/>
                <w:szCs w:val="20"/>
              </w:rPr>
            </w:pPr>
            <w:r>
              <w:rPr>
                <w:rFonts w:eastAsia="仿宋" w:cs="仿宋"/>
                <w:b/>
                <w:kern w:val="0"/>
                <w:szCs w:val="20"/>
              </w:rPr>
              <w:t>专用工艺装备</w:t>
            </w:r>
          </w:p>
        </w:tc>
      </w:tr>
      <w:tr w:rsidR="00D9733F" w14:paraId="70150D82"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761F1EC7" w14:textId="77777777" w:rsidR="00D9733F" w:rsidRDefault="00000000">
            <w:pPr>
              <w:ind w:firstLineChars="0" w:firstLine="0"/>
              <w:jc w:val="center"/>
              <w:rPr>
                <w:rFonts w:eastAsia="仿宋"/>
                <w:color w:val="000000"/>
                <w:kern w:val="0"/>
                <w:szCs w:val="24"/>
              </w:rPr>
            </w:pPr>
            <w:r>
              <w:rPr>
                <w:rFonts w:eastAsia="仿宋"/>
                <w:color w:val="000000"/>
                <w:kern w:val="0"/>
                <w:szCs w:val="24"/>
              </w:rPr>
              <w:t>1</w:t>
            </w:r>
          </w:p>
        </w:tc>
        <w:tc>
          <w:tcPr>
            <w:tcW w:w="1276" w:type="dxa"/>
            <w:tcBorders>
              <w:top w:val="nil"/>
              <w:left w:val="nil"/>
              <w:bottom w:val="single" w:sz="4" w:space="0" w:color="auto"/>
              <w:right w:val="single" w:sz="4" w:space="0" w:color="auto"/>
            </w:tcBorders>
            <w:vAlign w:val="center"/>
          </w:tcPr>
          <w:p w14:paraId="35575374" w14:textId="77777777" w:rsidR="00D9733F" w:rsidRDefault="00000000">
            <w:pPr>
              <w:ind w:firstLineChars="0" w:firstLine="0"/>
              <w:jc w:val="center"/>
              <w:rPr>
                <w:rFonts w:eastAsia="仿宋"/>
                <w:color w:val="000000"/>
                <w:kern w:val="0"/>
                <w:szCs w:val="24"/>
                <w:highlight w:val="yellow"/>
              </w:rPr>
            </w:pPr>
            <w:r>
              <w:rPr>
                <w:rFonts w:eastAsia="仿宋"/>
                <w:color w:val="000000"/>
                <w:kern w:val="0"/>
                <w:szCs w:val="24"/>
                <w:highlight w:val="yellow"/>
              </w:rPr>
              <w:t>机柜</w:t>
            </w:r>
          </w:p>
        </w:tc>
        <w:tc>
          <w:tcPr>
            <w:tcW w:w="3745" w:type="dxa"/>
            <w:tcBorders>
              <w:top w:val="nil"/>
              <w:left w:val="nil"/>
              <w:bottom w:val="single" w:sz="4" w:space="0" w:color="auto"/>
              <w:right w:val="single" w:sz="4" w:space="0" w:color="auto"/>
            </w:tcBorders>
            <w:vAlign w:val="center"/>
          </w:tcPr>
          <w:p w14:paraId="00FA6045" w14:textId="77777777" w:rsidR="00D9733F" w:rsidRDefault="00000000">
            <w:pPr>
              <w:ind w:firstLineChars="0" w:firstLine="0"/>
              <w:jc w:val="center"/>
              <w:rPr>
                <w:rFonts w:eastAsia="仿宋"/>
                <w:color w:val="000000"/>
                <w:kern w:val="0"/>
                <w:szCs w:val="24"/>
                <w:highlight w:val="yellow"/>
              </w:rPr>
            </w:pPr>
            <w:r>
              <w:rPr>
                <w:rFonts w:eastAsia="仿宋"/>
                <w:color w:val="000000"/>
                <w:kern w:val="0"/>
                <w:szCs w:val="24"/>
                <w:highlight w:val="yellow"/>
              </w:rPr>
              <w:t>2055*600*600</w:t>
            </w:r>
            <w:r>
              <w:rPr>
                <w:rFonts w:eastAsia="仿宋"/>
                <w:color w:val="000000"/>
                <w:kern w:val="0"/>
                <w:szCs w:val="24"/>
                <w:highlight w:val="yellow"/>
              </w:rPr>
              <w:t>网孔门</w:t>
            </w:r>
          </w:p>
        </w:tc>
        <w:tc>
          <w:tcPr>
            <w:tcW w:w="900" w:type="dxa"/>
            <w:tcBorders>
              <w:top w:val="nil"/>
              <w:left w:val="nil"/>
              <w:bottom w:val="single" w:sz="4" w:space="0" w:color="auto"/>
              <w:right w:val="single" w:sz="4" w:space="0" w:color="auto"/>
            </w:tcBorders>
            <w:vAlign w:val="center"/>
          </w:tcPr>
          <w:p w14:paraId="0415C229" w14:textId="77777777" w:rsidR="00D9733F" w:rsidRDefault="00000000">
            <w:pPr>
              <w:ind w:firstLineChars="0" w:firstLine="0"/>
              <w:jc w:val="center"/>
              <w:rPr>
                <w:rFonts w:eastAsia="仿宋"/>
                <w:color w:val="000000"/>
                <w:kern w:val="0"/>
                <w:szCs w:val="24"/>
                <w:highlight w:val="yellow"/>
              </w:rPr>
            </w:pPr>
            <w:r>
              <w:rPr>
                <w:rFonts w:eastAsia="仿宋"/>
                <w:color w:val="000000"/>
                <w:kern w:val="0"/>
                <w:szCs w:val="24"/>
                <w:highlight w:val="yellow"/>
              </w:rPr>
              <w:t>架</w:t>
            </w:r>
          </w:p>
        </w:tc>
        <w:tc>
          <w:tcPr>
            <w:tcW w:w="625" w:type="dxa"/>
            <w:tcBorders>
              <w:top w:val="nil"/>
              <w:left w:val="nil"/>
              <w:bottom w:val="single" w:sz="4" w:space="0" w:color="auto"/>
              <w:right w:val="single" w:sz="4" w:space="0" w:color="auto"/>
            </w:tcBorders>
            <w:vAlign w:val="center"/>
          </w:tcPr>
          <w:p w14:paraId="3C9E08FA" w14:textId="77777777" w:rsidR="00D9733F"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1</w:t>
            </w:r>
          </w:p>
        </w:tc>
        <w:tc>
          <w:tcPr>
            <w:tcW w:w="1250" w:type="dxa"/>
            <w:tcBorders>
              <w:top w:val="nil"/>
              <w:left w:val="nil"/>
              <w:bottom w:val="single" w:sz="4" w:space="0" w:color="auto"/>
              <w:right w:val="single" w:sz="4" w:space="0" w:color="auto"/>
            </w:tcBorders>
            <w:vAlign w:val="center"/>
          </w:tcPr>
          <w:p w14:paraId="0DE16FAA" w14:textId="77777777" w:rsidR="00D9733F"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0.5</w:t>
            </w:r>
          </w:p>
        </w:tc>
        <w:tc>
          <w:tcPr>
            <w:tcW w:w="1275" w:type="dxa"/>
            <w:tcBorders>
              <w:top w:val="nil"/>
              <w:left w:val="nil"/>
              <w:bottom w:val="single" w:sz="4" w:space="0" w:color="auto"/>
              <w:right w:val="single" w:sz="4" w:space="0" w:color="auto"/>
            </w:tcBorders>
            <w:vAlign w:val="center"/>
          </w:tcPr>
          <w:p w14:paraId="580267B7" w14:textId="77777777" w:rsidR="00D9733F"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0.50</w:t>
            </w:r>
          </w:p>
        </w:tc>
      </w:tr>
      <w:tr w:rsidR="00D9733F" w14:paraId="4D5A1472" w14:textId="77777777">
        <w:trPr>
          <w:trHeight w:val="270"/>
          <w:jc w:val="center"/>
        </w:trPr>
        <w:tc>
          <w:tcPr>
            <w:tcW w:w="8500" w:type="dxa"/>
            <w:gridSpan w:val="6"/>
            <w:tcBorders>
              <w:top w:val="nil"/>
              <w:left w:val="single" w:sz="4" w:space="0" w:color="auto"/>
              <w:bottom w:val="single" w:sz="4" w:space="0" w:color="auto"/>
              <w:right w:val="single" w:sz="4" w:space="0" w:color="auto"/>
            </w:tcBorders>
            <w:vAlign w:val="center"/>
          </w:tcPr>
          <w:p w14:paraId="3DC764FF" w14:textId="77777777" w:rsidR="00D9733F" w:rsidRDefault="00000000">
            <w:pPr>
              <w:ind w:firstLineChars="0" w:firstLine="0"/>
              <w:jc w:val="center"/>
              <w:rPr>
                <w:rFonts w:eastAsia="仿宋" w:cs="仿宋"/>
                <w:b/>
                <w:kern w:val="0"/>
                <w:szCs w:val="20"/>
              </w:rPr>
            </w:pPr>
            <w:r>
              <w:rPr>
                <w:rFonts w:eastAsia="仿宋" w:cs="仿宋"/>
                <w:b/>
                <w:kern w:val="0"/>
                <w:szCs w:val="20"/>
              </w:rPr>
              <w:t>小</w:t>
            </w:r>
            <w:r>
              <w:rPr>
                <w:rFonts w:eastAsia="仿宋" w:cs="仿宋"/>
                <w:b/>
                <w:kern w:val="0"/>
                <w:szCs w:val="20"/>
              </w:rPr>
              <w:t xml:space="preserve">  </w:t>
            </w:r>
            <w:r>
              <w:rPr>
                <w:rFonts w:eastAsia="仿宋" w:cs="仿宋"/>
                <w:b/>
                <w:kern w:val="0"/>
                <w:szCs w:val="20"/>
              </w:rPr>
              <w:t>计</w:t>
            </w:r>
          </w:p>
        </w:tc>
        <w:tc>
          <w:tcPr>
            <w:tcW w:w="1275" w:type="dxa"/>
            <w:tcBorders>
              <w:top w:val="nil"/>
              <w:left w:val="nil"/>
              <w:bottom w:val="single" w:sz="4" w:space="0" w:color="auto"/>
              <w:right w:val="single" w:sz="4" w:space="0" w:color="auto"/>
            </w:tcBorders>
            <w:vAlign w:val="center"/>
          </w:tcPr>
          <w:p w14:paraId="6390517B" w14:textId="77777777" w:rsidR="00D9733F" w:rsidRDefault="00000000">
            <w:pPr>
              <w:ind w:firstLineChars="0" w:firstLine="0"/>
              <w:jc w:val="center"/>
              <w:rPr>
                <w:rFonts w:eastAsia="仿宋"/>
                <w:color w:val="000000"/>
                <w:kern w:val="0"/>
                <w:szCs w:val="24"/>
              </w:rPr>
            </w:pPr>
            <w:r>
              <w:rPr>
                <w:rFonts w:eastAsia="仿宋" w:hint="eastAsia"/>
                <w:color w:val="000000"/>
                <w:kern w:val="0"/>
                <w:szCs w:val="24"/>
              </w:rPr>
              <w:t>0.50</w:t>
            </w:r>
          </w:p>
        </w:tc>
      </w:tr>
      <w:tr w:rsidR="00D9733F" w14:paraId="64D6C3B1"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1AE11D88" w14:textId="77777777" w:rsidR="00D9733F" w:rsidRDefault="00000000">
            <w:pPr>
              <w:ind w:firstLineChars="0" w:firstLine="0"/>
              <w:jc w:val="center"/>
              <w:rPr>
                <w:rFonts w:eastAsia="仿宋" w:cs="仿宋"/>
                <w:b/>
                <w:kern w:val="0"/>
                <w:szCs w:val="20"/>
              </w:rPr>
            </w:pPr>
            <w:r>
              <w:rPr>
                <w:rFonts w:eastAsia="仿宋" w:cs="仿宋"/>
                <w:b/>
                <w:kern w:val="0"/>
                <w:szCs w:val="20"/>
              </w:rPr>
              <w:t>三</w:t>
            </w:r>
          </w:p>
        </w:tc>
        <w:tc>
          <w:tcPr>
            <w:tcW w:w="9071" w:type="dxa"/>
            <w:gridSpan w:val="6"/>
            <w:tcBorders>
              <w:top w:val="nil"/>
              <w:left w:val="nil"/>
              <w:bottom w:val="single" w:sz="4" w:space="0" w:color="auto"/>
              <w:right w:val="single" w:sz="4" w:space="0" w:color="auto"/>
            </w:tcBorders>
            <w:vAlign w:val="center"/>
          </w:tcPr>
          <w:p w14:paraId="333ABB1A" w14:textId="77777777" w:rsidR="00D9733F" w:rsidRDefault="00000000">
            <w:pPr>
              <w:ind w:firstLineChars="0" w:firstLine="0"/>
              <w:jc w:val="center"/>
              <w:rPr>
                <w:rFonts w:eastAsia="仿宋" w:cs="仿宋"/>
                <w:b/>
                <w:kern w:val="0"/>
                <w:szCs w:val="20"/>
              </w:rPr>
            </w:pPr>
            <w:r>
              <w:rPr>
                <w:rFonts w:eastAsia="仿宋" w:cs="仿宋"/>
                <w:b/>
                <w:kern w:val="0"/>
                <w:szCs w:val="20"/>
              </w:rPr>
              <w:t>专用工具软件</w:t>
            </w:r>
          </w:p>
        </w:tc>
      </w:tr>
      <w:tr w:rsidR="00D9733F" w14:paraId="47EE7818"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4DBC2861" w14:textId="77777777" w:rsidR="00D9733F" w:rsidRDefault="00000000">
            <w:pPr>
              <w:ind w:firstLineChars="0" w:firstLine="0"/>
              <w:jc w:val="center"/>
              <w:rPr>
                <w:rFonts w:eastAsia="仿宋"/>
                <w:color w:val="000000"/>
                <w:kern w:val="0"/>
                <w:szCs w:val="24"/>
              </w:rPr>
            </w:pPr>
            <w:r>
              <w:rPr>
                <w:rFonts w:eastAsia="仿宋"/>
                <w:color w:val="000000"/>
                <w:kern w:val="0"/>
                <w:szCs w:val="24"/>
              </w:rPr>
              <w:t>1</w:t>
            </w:r>
          </w:p>
        </w:tc>
        <w:tc>
          <w:tcPr>
            <w:tcW w:w="1276" w:type="dxa"/>
            <w:tcBorders>
              <w:top w:val="nil"/>
              <w:left w:val="nil"/>
              <w:bottom w:val="single" w:sz="4" w:space="0" w:color="auto"/>
              <w:right w:val="single" w:sz="4" w:space="0" w:color="auto"/>
            </w:tcBorders>
            <w:vAlign w:val="center"/>
          </w:tcPr>
          <w:p w14:paraId="406A7E83" w14:textId="77777777" w:rsidR="00D9733F" w:rsidRDefault="00000000">
            <w:pPr>
              <w:ind w:firstLineChars="0" w:firstLine="0"/>
              <w:jc w:val="center"/>
              <w:rPr>
                <w:rFonts w:eastAsia="仿宋"/>
                <w:color w:val="000000"/>
                <w:kern w:val="0"/>
                <w:szCs w:val="24"/>
              </w:rPr>
            </w:pPr>
            <w:r>
              <w:rPr>
                <w:rFonts w:eastAsia="仿宋"/>
                <w:color w:val="000000"/>
                <w:kern w:val="0"/>
                <w:szCs w:val="24"/>
              </w:rPr>
              <w:t>无</w:t>
            </w:r>
          </w:p>
        </w:tc>
        <w:tc>
          <w:tcPr>
            <w:tcW w:w="3745" w:type="dxa"/>
            <w:tcBorders>
              <w:top w:val="nil"/>
              <w:left w:val="nil"/>
              <w:bottom w:val="single" w:sz="4" w:space="0" w:color="auto"/>
              <w:right w:val="single" w:sz="4" w:space="0" w:color="auto"/>
            </w:tcBorders>
            <w:vAlign w:val="center"/>
          </w:tcPr>
          <w:p w14:paraId="2B66163B" w14:textId="77777777" w:rsidR="00D9733F" w:rsidRDefault="00000000">
            <w:pPr>
              <w:ind w:firstLineChars="0" w:firstLine="0"/>
              <w:jc w:val="center"/>
              <w:rPr>
                <w:rFonts w:eastAsia="仿宋"/>
                <w:color w:val="000000"/>
                <w:kern w:val="0"/>
                <w:szCs w:val="24"/>
              </w:rPr>
            </w:pPr>
            <w:r>
              <w:rPr>
                <w:rFonts w:eastAsia="仿宋"/>
                <w:color w:val="000000"/>
                <w:kern w:val="0"/>
                <w:szCs w:val="24"/>
              </w:rPr>
              <w:t>无</w:t>
            </w:r>
          </w:p>
        </w:tc>
        <w:tc>
          <w:tcPr>
            <w:tcW w:w="900" w:type="dxa"/>
            <w:tcBorders>
              <w:top w:val="nil"/>
              <w:left w:val="nil"/>
              <w:bottom w:val="single" w:sz="4" w:space="0" w:color="auto"/>
              <w:right w:val="single" w:sz="4" w:space="0" w:color="auto"/>
            </w:tcBorders>
            <w:vAlign w:val="center"/>
          </w:tcPr>
          <w:p w14:paraId="6B1E2E41" w14:textId="77777777" w:rsidR="00D9733F" w:rsidRDefault="00000000">
            <w:pPr>
              <w:ind w:firstLineChars="0" w:firstLine="0"/>
              <w:jc w:val="center"/>
              <w:rPr>
                <w:rFonts w:eastAsia="仿宋"/>
                <w:color w:val="000000"/>
                <w:kern w:val="0"/>
                <w:szCs w:val="24"/>
              </w:rPr>
            </w:pPr>
            <w:r>
              <w:rPr>
                <w:rFonts w:eastAsia="仿宋"/>
                <w:color w:val="000000"/>
                <w:kern w:val="0"/>
                <w:szCs w:val="24"/>
              </w:rPr>
              <w:t>无</w:t>
            </w:r>
          </w:p>
        </w:tc>
        <w:tc>
          <w:tcPr>
            <w:tcW w:w="625" w:type="dxa"/>
            <w:tcBorders>
              <w:top w:val="nil"/>
              <w:left w:val="nil"/>
              <w:bottom w:val="single" w:sz="4" w:space="0" w:color="auto"/>
              <w:right w:val="single" w:sz="4" w:space="0" w:color="auto"/>
            </w:tcBorders>
            <w:vAlign w:val="center"/>
          </w:tcPr>
          <w:p w14:paraId="6A872F02" w14:textId="77777777" w:rsidR="00D9733F" w:rsidRDefault="00000000">
            <w:pPr>
              <w:ind w:firstLineChars="0" w:firstLine="0"/>
              <w:jc w:val="center"/>
              <w:rPr>
                <w:rFonts w:eastAsia="仿宋"/>
                <w:color w:val="000000"/>
                <w:kern w:val="0"/>
                <w:szCs w:val="24"/>
              </w:rPr>
            </w:pPr>
            <w:r>
              <w:rPr>
                <w:rFonts w:eastAsia="仿宋"/>
                <w:color w:val="000000"/>
                <w:kern w:val="0"/>
                <w:szCs w:val="24"/>
              </w:rPr>
              <w:t>0</w:t>
            </w:r>
          </w:p>
        </w:tc>
        <w:tc>
          <w:tcPr>
            <w:tcW w:w="1250" w:type="dxa"/>
            <w:tcBorders>
              <w:top w:val="nil"/>
              <w:left w:val="nil"/>
              <w:bottom w:val="single" w:sz="4" w:space="0" w:color="auto"/>
              <w:right w:val="single" w:sz="4" w:space="0" w:color="auto"/>
            </w:tcBorders>
            <w:vAlign w:val="center"/>
          </w:tcPr>
          <w:p w14:paraId="08D09970" w14:textId="77777777" w:rsidR="00D9733F" w:rsidRDefault="00000000">
            <w:pPr>
              <w:ind w:firstLineChars="0" w:firstLine="0"/>
              <w:jc w:val="center"/>
              <w:rPr>
                <w:rFonts w:eastAsia="仿宋"/>
                <w:color w:val="000000"/>
                <w:kern w:val="0"/>
                <w:szCs w:val="24"/>
              </w:rPr>
            </w:pPr>
            <w:r>
              <w:rPr>
                <w:rFonts w:eastAsia="仿宋"/>
                <w:color w:val="000000"/>
                <w:kern w:val="0"/>
                <w:szCs w:val="24"/>
              </w:rPr>
              <w:t>0</w:t>
            </w:r>
          </w:p>
        </w:tc>
        <w:tc>
          <w:tcPr>
            <w:tcW w:w="1275" w:type="dxa"/>
            <w:tcBorders>
              <w:top w:val="nil"/>
              <w:left w:val="nil"/>
              <w:bottom w:val="single" w:sz="4" w:space="0" w:color="auto"/>
              <w:right w:val="single" w:sz="4" w:space="0" w:color="auto"/>
            </w:tcBorders>
            <w:vAlign w:val="center"/>
          </w:tcPr>
          <w:p w14:paraId="41EC673A" w14:textId="77777777" w:rsidR="00D9733F" w:rsidRDefault="00000000">
            <w:pPr>
              <w:ind w:firstLineChars="0" w:firstLine="0"/>
              <w:jc w:val="center"/>
              <w:rPr>
                <w:rFonts w:eastAsia="仿宋"/>
                <w:color w:val="000000"/>
                <w:kern w:val="0"/>
                <w:szCs w:val="24"/>
              </w:rPr>
            </w:pPr>
            <w:r>
              <w:rPr>
                <w:rFonts w:eastAsia="仿宋"/>
                <w:color w:val="000000"/>
                <w:kern w:val="0"/>
                <w:szCs w:val="24"/>
              </w:rPr>
              <w:t>0</w:t>
            </w:r>
          </w:p>
        </w:tc>
      </w:tr>
      <w:tr w:rsidR="00D9733F" w14:paraId="0EFDEA69" w14:textId="77777777">
        <w:trPr>
          <w:trHeight w:val="491"/>
          <w:jc w:val="center"/>
        </w:trPr>
        <w:tc>
          <w:tcPr>
            <w:tcW w:w="8500" w:type="dxa"/>
            <w:gridSpan w:val="6"/>
            <w:tcBorders>
              <w:top w:val="nil"/>
              <w:left w:val="single" w:sz="4" w:space="0" w:color="auto"/>
              <w:bottom w:val="single" w:sz="4" w:space="0" w:color="auto"/>
              <w:right w:val="single" w:sz="4" w:space="0" w:color="auto"/>
            </w:tcBorders>
            <w:vAlign w:val="center"/>
          </w:tcPr>
          <w:p w14:paraId="72E3A66E" w14:textId="77777777" w:rsidR="00D9733F" w:rsidRDefault="00000000">
            <w:pPr>
              <w:ind w:firstLineChars="0" w:firstLine="0"/>
              <w:jc w:val="center"/>
              <w:rPr>
                <w:rFonts w:eastAsia="仿宋" w:cs="仿宋"/>
                <w:b/>
                <w:kern w:val="0"/>
                <w:szCs w:val="20"/>
              </w:rPr>
            </w:pPr>
            <w:r>
              <w:rPr>
                <w:rFonts w:eastAsia="仿宋" w:cs="仿宋"/>
                <w:b/>
                <w:kern w:val="0"/>
                <w:szCs w:val="20"/>
              </w:rPr>
              <w:t>小</w:t>
            </w:r>
            <w:r>
              <w:rPr>
                <w:rFonts w:eastAsia="仿宋" w:cs="仿宋"/>
                <w:b/>
                <w:kern w:val="0"/>
                <w:szCs w:val="20"/>
              </w:rPr>
              <w:t xml:space="preserve">  </w:t>
            </w:r>
            <w:r>
              <w:rPr>
                <w:rFonts w:eastAsia="仿宋" w:cs="仿宋"/>
                <w:b/>
                <w:kern w:val="0"/>
                <w:szCs w:val="20"/>
              </w:rPr>
              <w:t>计</w:t>
            </w:r>
          </w:p>
        </w:tc>
        <w:tc>
          <w:tcPr>
            <w:tcW w:w="1275" w:type="dxa"/>
            <w:tcBorders>
              <w:top w:val="nil"/>
              <w:left w:val="nil"/>
              <w:bottom w:val="single" w:sz="4" w:space="0" w:color="auto"/>
              <w:right w:val="single" w:sz="4" w:space="0" w:color="auto"/>
            </w:tcBorders>
            <w:vAlign w:val="center"/>
          </w:tcPr>
          <w:p w14:paraId="68092915" w14:textId="77777777" w:rsidR="00D9733F" w:rsidRDefault="00000000">
            <w:pPr>
              <w:ind w:firstLineChars="0" w:firstLine="0"/>
              <w:jc w:val="center"/>
              <w:rPr>
                <w:rFonts w:eastAsia="仿宋"/>
                <w:color w:val="000000"/>
                <w:kern w:val="0"/>
                <w:szCs w:val="24"/>
              </w:rPr>
            </w:pPr>
            <w:r>
              <w:rPr>
                <w:rFonts w:eastAsia="仿宋"/>
                <w:color w:val="000000"/>
                <w:kern w:val="0"/>
                <w:szCs w:val="24"/>
              </w:rPr>
              <w:t>0</w:t>
            </w:r>
          </w:p>
        </w:tc>
      </w:tr>
      <w:tr w:rsidR="00D9733F" w14:paraId="0E80A08B"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0DF5C081" w14:textId="77777777" w:rsidR="00D9733F" w:rsidRDefault="00000000">
            <w:pPr>
              <w:ind w:firstLineChars="0" w:firstLine="0"/>
              <w:jc w:val="center"/>
              <w:rPr>
                <w:rFonts w:eastAsia="仿宋" w:cs="仿宋"/>
                <w:b/>
                <w:kern w:val="0"/>
                <w:szCs w:val="20"/>
              </w:rPr>
            </w:pPr>
            <w:r>
              <w:rPr>
                <w:rFonts w:eastAsia="仿宋" w:cs="仿宋"/>
                <w:b/>
                <w:kern w:val="0"/>
                <w:szCs w:val="20"/>
              </w:rPr>
              <w:t>四</w:t>
            </w:r>
          </w:p>
        </w:tc>
        <w:tc>
          <w:tcPr>
            <w:tcW w:w="9071" w:type="dxa"/>
            <w:gridSpan w:val="6"/>
            <w:tcBorders>
              <w:top w:val="nil"/>
              <w:left w:val="nil"/>
              <w:bottom w:val="single" w:sz="4" w:space="0" w:color="auto"/>
              <w:right w:val="single" w:sz="4" w:space="0" w:color="auto"/>
            </w:tcBorders>
            <w:vAlign w:val="center"/>
          </w:tcPr>
          <w:p w14:paraId="14DFB8F9" w14:textId="77777777" w:rsidR="00D9733F" w:rsidRDefault="00000000">
            <w:pPr>
              <w:ind w:firstLineChars="0" w:firstLine="0"/>
              <w:jc w:val="center"/>
              <w:rPr>
                <w:rFonts w:eastAsia="仿宋" w:cs="仿宋"/>
                <w:b/>
                <w:kern w:val="0"/>
                <w:szCs w:val="20"/>
              </w:rPr>
            </w:pPr>
            <w:r>
              <w:rPr>
                <w:rFonts w:eastAsia="仿宋" w:cs="仿宋"/>
                <w:b/>
                <w:kern w:val="0"/>
                <w:szCs w:val="20"/>
              </w:rPr>
              <w:t>知识产权使用</w:t>
            </w:r>
          </w:p>
        </w:tc>
      </w:tr>
      <w:tr w:rsidR="00D9733F" w14:paraId="6656403D"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6E0EA951" w14:textId="77777777" w:rsidR="00D9733F" w:rsidRDefault="00000000">
            <w:pPr>
              <w:ind w:firstLineChars="0" w:firstLine="0"/>
              <w:jc w:val="center"/>
              <w:rPr>
                <w:rFonts w:eastAsia="仿宋"/>
                <w:color w:val="000000"/>
                <w:kern w:val="0"/>
                <w:szCs w:val="24"/>
              </w:rPr>
            </w:pPr>
            <w:r>
              <w:rPr>
                <w:rFonts w:eastAsia="仿宋"/>
                <w:color w:val="000000"/>
                <w:kern w:val="0"/>
                <w:szCs w:val="24"/>
              </w:rPr>
              <w:t>1</w:t>
            </w:r>
          </w:p>
        </w:tc>
        <w:tc>
          <w:tcPr>
            <w:tcW w:w="1276" w:type="dxa"/>
            <w:tcBorders>
              <w:top w:val="nil"/>
              <w:left w:val="nil"/>
              <w:bottom w:val="single" w:sz="4" w:space="0" w:color="auto"/>
              <w:right w:val="single" w:sz="4" w:space="0" w:color="auto"/>
            </w:tcBorders>
            <w:vAlign w:val="center"/>
          </w:tcPr>
          <w:p w14:paraId="45EBFD57" w14:textId="77777777" w:rsidR="00D9733F" w:rsidRDefault="00000000">
            <w:pPr>
              <w:ind w:firstLineChars="0" w:firstLine="0"/>
              <w:jc w:val="center"/>
              <w:rPr>
                <w:rFonts w:eastAsia="仿宋"/>
                <w:color w:val="000000"/>
                <w:kern w:val="0"/>
                <w:szCs w:val="24"/>
              </w:rPr>
            </w:pPr>
            <w:r>
              <w:rPr>
                <w:rFonts w:eastAsia="仿宋"/>
                <w:color w:val="000000"/>
                <w:kern w:val="0"/>
                <w:szCs w:val="24"/>
              </w:rPr>
              <w:t>无</w:t>
            </w:r>
          </w:p>
        </w:tc>
        <w:tc>
          <w:tcPr>
            <w:tcW w:w="3745" w:type="dxa"/>
            <w:tcBorders>
              <w:top w:val="nil"/>
              <w:left w:val="nil"/>
              <w:bottom w:val="single" w:sz="4" w:space="0" w:color="auto"/>
              <w:right w:val="single" w:sz="4" w:space="0" w:color="auto"/>
            </w:tcBorders>
            <w:vAlign w:val="center"/>
          </w:tcPr>
          <w:p w14:paraId="266A5475" w14:textId="77777777" w:rsidR="00D9733F" w:rsidRDefault="00000000">
            <w:pPr>
              <w:ind w:firstLineChars="0" w:firstLine="0"/>
              <w:jc w:val="center"/>
              <w:rPr>
                <w:rFonts w:eastAsia="仿宋"/>
                <w:color w:val="000000"/>
                <w:kern w:val="0"/>
                <w:szCs w:val="24"/>
              </w:rPr>
            </w:pPr>
            <w:r>
              <w:rPr>
                <w:rFonts w:eastAsia="仿宋"/>
                <w:color w:val="000000"/>
                <w:kern w:val="0"/>
                <w:szCs w:val="24"/>
              </w:rPr>
              <w:t>无</w:t>
            </w:r>
          </w:p>
        </w:tc>
        <w:tc>
          <w:tcPr>
            <w:tcW w:w="900" w:type="dxa"/>
            <w:tcBorders>
              <w:top w:val="nil"/>
              <w:left w:val="nil"/>
              <w:bottom w:val="single" w:sz="4" w:space="0" w:color="auto"/>
              <w:right w:val="single" w:sz="4" w:space="0" w:color="auto"/>
            </w:tcBorders>
            <w:vAlign w:val="center"/>
          </w:tcPr>
          <w:p w14:paraId="263E371F" w14:textId="77777777" w:rsidR="00D9733F" w:rsidRDefault="00000000">
            <w:pPr>
              <w:ind w:firstLineChars="0" w:firstLine="0"/>
              <w:jc w:val="center"/>
              <w:rPr>
                <w:rFonts w:eastAsia="仿宋"/>
                <w:color w:val="000000"/>
                <w:kern w:val="0"/>
                <w:szCs w:val="24"/>
              </w:rPr>
            </w:pPr>
            <w:r>
              <w:rPr>
                <w:rFonts w:eastAsia="仿宋"/>
                <w:color w:val="000000"/>
                <w:kern w:val="0"/>
                <w:szCs w:val="24"/>
              </w:rPr>
              <w:t>无</w:t>
            </w:r>
          </w:p>
        </w:tc>
        <w:tc>
          <w:tcPr>
            <w:tcW w:w="625" w:type="dxa"/>
            <w:tcBorders>
              <w:top w:val="nil"/>
              <w:left w:val="nil"/>
              <w:bottom w:val="single" w:sz="4" w:space="0" w:color="auto"/>
              <w:right w:val="single" w:sz="4" w:space="0" w:color="auto"/>
            </w:tcBorders>
            <w:vAlign w:val="center"/>
          </w:tcPr>
          <w:p w14:paraId="7F6456E6" w14:textId="77777777" w:rsidR="00D9733F" w:rsidRDefault="00000000">
            <w:pPr>
              <w:ind w:firstLineChars="0" w:firstLine="0"/>
              <w:jc w:val="center"/>
              <w:rPr>
                <w:rFonts w:eastAsia="仿宋"/>
                <w:color w:val="000000"/>
                <w:kern w:val="0"/>
                <w:szCs w:val="24"/>
              </w:rPr>
            </w:pPr>
            <w:r>
              <w:rPr>
                <w:rFonts w:eastAsia="仿宋"/>
                <w:color w:val="000000"/>
                <w:kern w:val="0"/>
                <w:szCs w:val="24"/>
              </w:rPr>
              <w:t>0</w:t>
            </w:r>
          </w:p>
        </w:tc>
        <w:tc>
          <w:tcPr>
            <w:tcW w:w="1250" w:type="dxa"/>
            <w:tcBorders>
              <w:top w:val="nil"/>
              <w:left w:val="nil"/>
              <w:bottom w:val="single" w:sz="4" w:space="0" w:color="auto"/>
              <w:right w:val="single" w:sz="4" w:space="0" w:color="auto"/>
            </w:tcBorders>
            <w:vAlign w:val="center"/>
          </w:tcPr>
          <w:p w14:paraId="3DAA78A3" w14:textId="77777777" w:rsidR="00D9733F" w:rsidRDefault="00000000">
            <w:pPr>
              <w:ind w:firstLineChars="0" w:firstLine="0"/>
              <w:jc w:val="center"/>
              <w:rPr>
                <w:rFonts w:eastAsia="仿宋"/>
                <w:color w:val="000000"/>
                <w:kern w:val="0"/>
                <w:szCs w:val="24"/>
              </w:rPr>
            </w:pPr>
            <w:r>
              <w:rPr>
                <w:rFonts w:eastAsia="仿宋"/>
                <w:color w:val="000000"/>
                <w:kern w:val="0"/>
                <w:szCs w:val="24"/>
              </w:rPr>
              <w:t>0</w:t>
            </w:r>
          </w:p>
        </w:tc>
        <w:tc>
          <w:tcPr>
            <w:tcW w:w="1275" w:type="dxa"/>
            <w:tcBorders>
              <w:top w:val="nil"/>
              <w:left w:val="nil"/>
              <w:bottom w:val="single" w:sz="4" w:space="0" w:color="auto"/>
              <w:right w:val="single" w:sz="4" w:space="0" w:color="auto"/>
            </w:tcBorders>
            <w:vAlign w:val="center"/>
          </w:tcPr>
          <w:p w14:paraId="68D9144B" w14:textId="77777777" w:rsidR="00D9733F" w:rsidRDefault="00000000">
            <w:pPr>
              <w:ind w:firstLineChars="0" w:firstLine="0"/>
              <w:jc w:val="center"/>
              <w:rPr>
                <w:rFonts w:eastAsia="仿宋"/>
                <w:color w:val="000000"/>
                <w:kern w:val="0"/>
                <w:szCs w:val="24"/>
              </w:rPr>
            </w:pPr>
            <w:r>
              <w:rPr>
                <w:rFonts w:eastAsia="仿宋"/>
                <w:color w:val="000000"/>
                <w:kern w:val="0"/>
                <w:szCs w:val="24"/>
              </w:rPr>
              <w:t>0</w:t>
            </w:r>
          </w:p>
        </w:tc>
      </w:tr>
      <w:tr w:rsidR="00D9733F" w14:paraId="13FB8EB8" w14:textId="77777777">
        <w:trPr>
          <w:trHeight w:val="270"/>
          <w:jc w:val="center"/>
        </w:trPr>
        <w:tc>
          <w:tcPr>
            <w:tcW w:w="8500" w:type="dxa"/>
            <w:gridSpan w:val="6"/>
            <w:tcBorders>
              <w:top w:val="nil"/>
              <w:left w:val="single" w:sz="4" w:space="0" w:color="auto"/>
              <w:bottom w:val="single" w:sz="4" w:space="0" w:color="auto"/>
              <w:right w:val="single" w:sz="4" w:space="0" w:color="auto"/>
            </w:tcBorders>
            <w:vAlign w:val="center"/>
          </w:tcPr>
          <w:p w14:paraId="101A5406" w14:textId="77777777" w:rsidR="00D9733F" w:rsidRDefault="00000000">
            <w:pPr>
              <w:ind w:firstLineChars="0" w:firstLine="0"/>
              <w:jc w:val="center"/>
              <w:rPr>
                <w:rFonts w:eastAsia="仿宋" w:cs="仿宋"/>
                <w:b/>
                <w:kern w:val="0"/>
                <w:szCs w:val="20"/>
              </w:rPr>
            </w:pPr>
            <w:r>
              <w:rPr>
                <w:rFonts w:eastAsia="仿宋" w:cs="仿宋"/>
                <w:b/>
                <w:kern w:val="0"/>
                <w:szCs w:val="20"/>
              </w:rPr>
              <w:t>小</w:t>
            </w:r>
            <w:r>
              <w:rPr>
                <w:rFonts w:eastAsia="仿宋" w:cs="仿宋"/>
                <w:b/>
                <w:kern w:val="0"/>
                <w:szCs w:val="20"/>
              </w:rPr>
              <w:t xml:space="preserve">  </w:t>
            </w:r>
            <w:r>
              <w:rPr>
                <w:rFonts w:eastAsia="仿宋" w:cs="仿宋"/>
                <w:b/>
                <w:kern w:val="0"/>
                <w:szCs w:val="20"/>
              </w:rPr>
              <w:t>计</w:t>
            </w:r>
          </w:p>
        </w:tc>
        <w:tc>
          <w:tcPr>
            <w:tcW w:w="1275" w:type="dxa"/>
            <w:tcBorders>
              <w:top w:val="nil"/>
              <w:left w:val="nil"/>
              <w:bottom w:val="single" w:sz="4" w:space="0" w:color="auto"/>
              <w:right w:val="single" w:sz="4" w:space="0" w:color="auto"/>
            </w:tcBorders>
            <w:vAlign w:val="center"/>
          </w:tcPr>
          <w:p w14:paraId="22E4ACAF" w14:textId="77777777" w:rsidR="00D9733F" w:rsidRDefault="00000000">
            <w:pPr>
              <w:ind w:firstLineChars="0" w:firstLine="0"/>
              <w:jc w:val="center"/>
              <w:rPr>
                <w:rFonts w:eastAsia="仿宋"/>
                <w:color w:val="000000"/>
                <w:kern w:val="0"/>
                <w:szCs w:val="24"/>
              </w:rPr>
            </w:pPr>
            <w:r>
              <w:rPr>
                <w:rFonts w:eastAsia="仿宋"/>
                <w:color w:val="000000"/>
                <w:kern w:val="0"/>
                <w:szCs w:val="24"/>
              </w:rPr>
              <w:t>0</w:t>
            </w:r>
          </w:p>
        </w:tc>
      </w:tr>
      <w:tr w:rsidR="00D9733F" w14:paraId="0C75A43C"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6C1D4456" w14:textId="77777777" w:rsidR="00D9733F" w:rsidRDefault="00000000">
            <w:pPr>
              <w:ind w:firstLineChars="0" w:firstLine="0"/>
              <w:jc w:val="center"/>
              <w:rPr>
                <w:rFonts w:eastAsia="仿宋" w:cs="仿宋"/>
                <w:b/>
                <w:kern w:val="0"/>
                <w:szCs w:val="20"/>
              </w:rPr>
            </w:pPr>
            <w:r>
              <w:rPr>
                <w:rFonts w:eastAsia="仿宋" w:cs="仿宋"/>
                <w:b/>
                <w:kern w:val="0"/>
                <w:szCs w:val="20"/>
              </w:rPr>
              <w:t>五</w:t>
            </w:r>
          </w:p>
        </w:tc>
        <w:tc>
          <w:tcPr>
            <w:tcW w:w="9071" w:type="dxa"/>
            <w:gridSpan w:val="6"/>
            <w:tcBorders>
              <w:top w:val="nil"/>
              <w:left w:val="nil"/>
              <w:bottom w:val="single" w:sz="4" w:space="0" w:color="auto"/>
              <w:right w:val="single" w:sz="4" w:space="0" w:color="auto"/>
            </w:tcBorders>
            <w:vAlign w:val="center"/>
          </w:tcPr>
          <w:p w14:paraId="0CD98158" w14:textId="77777777" w:rsidR="00D9733F" w:rsidRDefault="00000000">
            <w:pPr>
              <w:ind w:firstLineChars="0" w:firstLine="0"/>
              <w:jc w:val="center"/>
              <w:rPr>
                <w:rFonts w:eastAsia="仿宋" w:cs="仿宋"/>
                <w:b/>
                <w:kern w:val="0"/>
                <w:szCs w:val="20"/>
              </w:rPr>
            </w:pPr>
            <w:r>
              <w:rPr>
                <w:rFonts w:eastAsia="仿宋" w:cs="仿宋"/>
                <w:b/>
                <w:kern w:val="0"/>
                <w:szCs w:val="20"/>
              </w:rPr>
              <w:t>国家和军队有关部门认可的相关保险</w:t>
            </w:r>
          </w:p>
        </w:tc>
      </w:tr>
      <w:tr w:rsidR="00D9733F" w14:paraId="017AACAE"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09E46B45" w14:textId="77777777" w:rsidR="00D9733F" w:rsidRDefault="00000000">
            <w:pPr>
              <w:ind w:firstLineChars="0" w:firstLine="0"/>
              <w:jc w:val="center"/>
              <w:rPr>
                <w:rFonts w:eastAsia="仿宋"/>
                <w:color w:val="000000"/>
                <w:kern w:val="0"/>
                <w:szCs w:val="24"/>
              </w:rPr>
            </w:pPr>
            <w:r>
              <w:rPr>
                <w:rFonts w:eastAsia="仿宋"/>
                <w:color w:val="000000"/>
                <w:kern w:val="0"/>
                <w:szCs w:val="24"/>
              </w:rPr>
              <w:t>1</w:t>
            </w:r>
          </w:p>
        </w:tc>
        <w:tc>
          <w:tcPr>
            <w:tcW w:w="1276" w:type="dxa"/>
            <w:tcBorders>
              <w:top w:val="nil"/>
              <w:left w:val="nil"/>
              <w:bottom w:val="single" w:sz="4" w:space="0" w:color="auto"/>
              <w:right w:val="single" w:sz="4" w:space="0" w:color="auto"/>
            </w:tcBorders>
            <w:vAlign w:val="center"/>
          </w:tcPr>
          <w:p w14:paraId="30D54E09" w14:textId="77777777" w:rsidR="00D9733F" w:rsidRDefault="00000000">
            <w:pPr>
              <w:ind w:firstLineChars="0" w:firstLine="0"/>
              <w:jc w:val="center"/>
              <w:rPr>
                <w:rFonts w:eastAsia="仿宋"/>
                <w:color w:val="000000"/>
                <w:kern w:val="0"/>
                <w:szCs w:val="24"/>
              </w:rPr>
            </w:pPr>
            <w:r>
              <w:rPr>
                <w:rFonts w:eastAsia="仿宋"/>
                <w:color w:val="000000"/>
                <w:kern w:val="0"/>
                <w:szCs w:val="24"/>
              </w:rPr>
              <w:t>无</w:t>
            </w:r>
          </w:p>
        </w:tc>
        <w:tc>
          <w:tcPr>
            <w:tcW w:w="3745" w:type="dxa"/>
            <w:tcBorders>
              <w:top w:val="nil"/>
              <w:left w:val="nil"/>
              <w:bottom w:val="single" w:sz="4" w:space="0" w:color="auto"/>
              <w:right w:val="single" w:sz="4" w:space="0" w:color="auto"/>
            </w:tcBorders>
            <w:vAlign w:val="center"/>
          </w:tcPr>
          <w:p w14:paraId="24901981" w14:textId="77777777" w:rsidR="00D9733F" w:rsidRDefault="00000000">
            <w:pPr>
              <w:ind w:firstLineChars="0" w:firstLine="0"/>
              <w:jc w:val="center"/>
              <w:rPr>
                <w:rFonts w:eastAsia="仿宋"/>
                <w:color w:val="000000"/>
                <w:kern w:val="0"/>
                <w:szCs w:val="24"/>
              </w:rPr>
            </w:pPr>
            <w:r>
              <w:rPr>
                <w:rFonts w:eastAsia="仿宋"/>
                <w:color w:val="000000"/>
                <w:kern w:val="0"/>
                <w:szCs w:val="24"/>
              </w:rPr>
              <w:t>无</w:t>
            </w:r>
          </w:p>
        </w:tc>
        <w:tc>
          <w:tcPr>
            <w:tcW w:w="900" w:type="dxa"/>
            <w:tcBorders>
              <w:top w:val="nil"/>
              <w:left w:val="nil"/>
              <w:bottom w:val="single" w:sz="4" w:space="0" w:color="auto"/>
              <w:right w:val="single" w:sz="4" w:space="0" w:color="auto"/>
            </w:tcBorders>
            <w:vAlign w:val="center"/>
          </w:tcPr>
          <w:p w14:paraId="22F350AC" w14:textId="77777777" w:rsidR="00D9733F" w:rsidRDefault="00000000">
            <w:pPr>
              <w:ind w:firstLineChars="0" w:firstLine="0"/>
              <w:jc w:val="center"/>
              <w:rPr>
                <w:rFonts w:eastAsia="仿宋"/>
                <w:color w:val="000000"/>
                <w:kern w:val="0"/>
                <w:szCs w:val="24"/>
              </w:rPr>
            </w:pPr>
            <w:r>
              <w:rPr>
                <w:rFonts w:eastAsia="仿宋"/>
                <w:color w:val="000000"/>
                <w:kern w:val="0"/>
                <w:szCs w:val="24"/>
              </w:rPr>
              <w:t>无</w:t>
            </w:r>
          </w:p>
        </w:tc>
        <w:tc>
          <w:tcPr>
            <w:tcW w:w="625" w:type="dxa"/>
            <w:tcBorders>
              <w:top w:val="nil"/>
              <w:left w:val="nil"/>
              <w:bottom w:val="single" w:sz="4" w:space="0" w:color="auto"/>
              <w:right w:val="single" w:sz="4" w:space="0" w:color="auto"/>
            </w:tcBorders>
            <w:vAlign w:val="center"/>
          </w:tcPr>
          <w:p w14:paraId="110033C7" w14:textId="77777777" w:rsidR="00D9733F" w:rsidRDefault="00000000">
            <w:pPr>
              <w:ind w:firstLineChars="0" w:firstLine="0"/>
              <w:jc w:val="center"/>
              <w:rPr>
                <w:rFonts w:eastAsia="仿宋"/>
                <w:color w:val="000000"/>
                <w:kern w:val="0"/>
                <w:szCs w:val="24"/>
              </w:rPr>
            </w:pPr>
            <w:r>
              <w:rPr>
                <w:rFonts w:eastAsia="仿宋"/>
                <w:color w:val="000000"/>
                <w:kern w:val="0"/>
                <w:szCs w:val="24"/>
              </w:rPr>
              <w:t>0</w:t>
            </w:r>
          </w:p>
        </w:tc>
        <w:tc>
          <w:tcPr>
            <w:tcW w:w="1250" w:type="dxa"/>
            <w:tcBorders>
              <w:top w:val="nil"/>
              <w:left w:val="nil"/>
              <w:bottom w:val="single" w:sz="4" w:space="0" w:color="auto"/>
              <w:right w:val="single" w:sz="4" w:space="0" w:color="auto"/>
            </w:tcBorders>
            <w:vAlign w:val="center"/>
          </w:tcPr>
          <w:p w14:paraId="50E66AC2" w14:textId="77777777" w:rsidR="00D9733F" w:rsidRDefault="00000000">
            <w:pPr>
              <w:ind w:firstLineChars="0" w:firstLine="0"/>
              <w:jc w:val="center"/>
              <w:rPr>
                <w:rFonts w:eastAsia="仿宋"/>
                <w:color w:val="000000"/>
                <w:kern w:val="0"/>
                <w:szCs w:val="24"/>
              </w:rPr>
            </w:pPr>
            <w:r>
              <w:rPr>
                <w:rFonts w:eastAsia="仿宋"/>
                <w:color w:val="000000"/>
                <w:kern w:val="0"/>
                <w:szCs w:val="24"/>
              </w:rPr>
              <w:t>0</w:t>
            </w:r>
          </w:p>
        </w:tc>
        <w:tc>
          <w:tcPr>
            <w:tcW w:w="1275" w:type="dxa"/>
            <w:tcBorders>
              <w:top w:val="nil"/>
              <w:left w:val="nil"/>
              <w:bottom w:val="single" w:sz="4" w:space="0" w:color="auto"/>
              <w:right w:val="single" w:sz="4" w:space="0" w:color="auto"/>
            </w:tcBorders>
            <w:vAlign w:val="center"/>
          </w:tcPr>
          <w:p w14:paraId="4383B829" w14:textId="77777777" w:rsidR="00D9733F" w:rsidRDefault="00000000">
            <w:pPr>
              <w:ind w:firstLineChars="0" w:firstLine="0"/>
              <w:jc w:val="center"/>
              <w:rPr>
                <w:rFonts w:eastAsia="仿宋"/>
                <w:color w:val="000000"/>
                <w:kern w:val="0"/>
                <w:szCs w:val="24"/>
              </w:rPr>
            </w:pPr>
            <w:r>
              <w:rPr>
                <w:rFonts w:eastAsia="仿宋"/>
                <w:color w:val="000000"/>
                <w:kern w:val="0"/>
                <w:szCs w:val="24"/>
              </w:rPr>
              <w:t>0</w:t>
            </w:r>
          </w:p>
        </w:tc>
      </w:tr>
      <w:tr w:rsidR="00D9733F" w14:paraId="1BAF42ED" w14:textId="77777777">
        <w:trPr>
          <w:trHeight w:val="475"/>
          <w:jc w:val="center"/>
        </w:trPr>
        <w:tc>
          <w:tcPr>
            <w:tcW w:w="8500" w:type="dxa"/>
            <w:gridSpan w:val="6"/>
            <w:tcBorders>
              <w:top w:val="nil"/>
              <w:left w:val="single" w:sz="4" w:space="0" w:color="auto"/>
              <w:bottom w:val="single" w:sz="4" w:space="0" w:color="auto"/>
              <w:right w:val="single" w:sz="4" w:space="0" w:color="auto"/>
            </w:tcBorders>
            <w:vAlign w:val="center"/>
          </w:tcPr>
          <w:p w14:paraId="5C9B005D" w14:textId="77777777" w:rsidR="00D9733F" w:rsidRDefault="00000000">
            <w:pPr>
              <w:ind w:firstLineChars="0" w:firstLine="0"/>
              <w:jc w:val="center"/>
              <w:rPr>
                <w:rFonts w:eastAsia="仿宋" w:cs="仿宋"/>
                <w:b/>
                <w:kern w:val="0"/>
                <w:szCs w:val="20"/>
              </w:rPr>
            </w:pPr>
            <w:r>
              <w:rPr>
                <w:rFonts w:eastAsia="仿宋" w:cs="仿宋"/>
                <w:b/>
                <w:kern w:val="0"/>
                <w:szCs w:val="20"/>
              </w:rPr>
              <w:t>小</w:t>
            </w:r>
            <w:r>
              <w:rPr>
                <w:rFonts w:eastAsia="仿宋" w:cs="仿宋"/>
                <w:b/>
                <w:kern w:val="0"/>
                <w:szCs w:val="20"/>
              </w:rPr>
              <w:t xml:space="preserve">  </w:t>
            </w:r>
            <w:r>
              <w:rPr>
                <w:rFonts w:eastAsia="仿宋" w:cs="仿宋"/>
                <w:b/>
                <w:kern w:val="0"/>
                <w:szCs w:val="20"/>
              </w:rPr>
              <w:t>计</w:t>
            </w:r>
          </w:p>
        </w:tc>
        <w:tc>
          <w:tcPr>
            <w:tcW w:w="1275" w:type="dxa"/>
            <w:tcBorders>
              <w:top w:val="nil"/>
              <w:left w:val="nil"/>
              <w:bottom w:val="single" w:sz="4" w:space="0" w:color="auto"/>
              <w:right w:val="single" w:sz="4" w:space="0" w:color="auto"/>
            </w:tcBorders>
            <w:vAlign w:val="center"/>
          </w:tcPr>
          <w:p w14:paraId="11EDDFB2" w14:textId="77777777" w:rsidR="00D9733F" w:rsidRDefault="00000000">
            <w:pPr>
              <w:ind w:firstLineChars="0" w:firstLine="0"/>
              <w:jc w:val="center"/>
              <w:rPr>
                <w:rFonts w:eastAsia="仿宋"/>
                <w:color w:val="000000"/>
                <w:kern w:val="0"/>
                <w:szCs w:val="24"/>
              </w:rPr>
            </w:pPr>
            <w:r>
              <w:rPr>
                <w:rFonts w:eastAsia="仿宋"/>
                <w:color w:val="000000"/>
                <w:kern w:val="0"/>
                <w:szCs w:val="24"/>
              </w:rPr>
              <w:t>0</w:t>
            </w:r>
          </w:p>
        </w:tc>
      </w:tr>
      <w:tr w:rsidR="00D9733F" w14:paraId="3F0D695A"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4338D1F9" w14:textId="77777777" w:rsidR="00D9733F" w:rsidRDefault="00000000">
            <w:pPr>
              <w:ind w:firstLineChars="0" w:firstLine="0"/>
              <w:jc w:val="center"/>
              <w:rPr>
                <w:rFonts w:eastAsia="仿宋" w:cs="仿宋"/>
                <w:b/>
                <w:kern w:val="0"/>
                <w:szCs w:val="20"/>
              </w:rPr>
            </w:pPr>
            <w:r>
              <w:rPr>
                <w:rFonts w:eastAsia="仿宋" w:cs="仿宋"/>
                <w:b/>
                <w:kern w:val="0"/>
                <w:szCs w:val="20"/>
              </w:rPr>
              <w:t>六</w:t>
            </w:r>
          </w:p>
        </w:tc>
        <w:tc>
          <w:tcPr>
            <w:tcW w:w="9071" w:type="dxa"/>
            <w:gridSpan w:val="6"/>
            <w:tcBorders>
              <w:top w:val="nil"/>
              <w:left w:val="nil"/>
              <w:bottom w:val="single" w:sz="4" w:space="0" w:color="auto"/>
              <w:right w:val="single" w:sz="4" w:space="0" w:color="auto"/>
            </w:tcBorders>
            <w:vAlign w:val="center"/>
          </w:tcPr>
          <w:p w14:paraId="34BAC7E1" w14:textId="77777777" w:rsidR="00D9733F" w:rsidRDefault="00000000">
            <w:pPr>
              <w:ind w:firstLineChars="0" w:firstLine="0"/>
              <w:jc w:val="center"/>
              <w:rPr>
                <w:rFonts w:eastAsia="仿宋" w:cs="仿宋"/>
                <w:b/>
                <w:kern w:val="0"/>
                <w:szCs w:val="20"/>
              </w:rPr>
            </w:pPr>
            <w:r>
              <w:rPr>
                <w:rFonts w:eastAsia="仿宋" w:cs="仿宋"/>
                <w:b/>
                <w:kern w:val="0"/>
                <w:szCs w:val="20"/>
              </w:rPr>
              <w:t>技术引进</w:t>
            </w:r>
          </w:p>
        </w:tc>
      </w:tr>
      <w:tr w:rsidR="00D9733F" w14:paraId="188F5339"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73E162A9" w14:textId="77777777" w:rsidR="00D9733F" w:rsidRDefault="00000000">
            <w:pPr>
              <w:ind w:firstLineChars="0" w:firstLine="0"/>
              <w:jc w:val="center"/>
              <w:rPr>
                <w:rFonts w:eastAsia="仿宋"/>
                <w:color w:val="000000"/>
                <w:kern w:val="0"/>
                <w:szCs w:val="24"/>
              </w:rPr>
            </w:pPr>
            <w:r>
              <w:rPr>
                <w:rFonts w:eastAsia="仿宋"/>
                <w:color w:val="000000"/>
                <w:kern w:val="0"/>
                <w:szCs w:val="24"/>
              </w:rPr>
              <w:t>1</w:t>
            </w:r>
          </w:p>
        </w:tc>
        <w:tc>
          <w:tcPr>
            <w:tcW w:w="1276" w:type="dxa"/>
            <w:tcBorders>
              <w:top w:val="nil"/>
              <w:left w:val="nil"/>
              <w:bottom w:val="single" w:sz="4" w:space="0" w:color="auto"/>
              <w:right w:val="single" w:sz="4" w:space="0" w:color="auto"/>
            </w:tcBorders>
            <w:vAlign w:val="center"/>
          </w:tcPr>
          <w:p w14:paraId="69A07CC4" w14:textId="77777777" w:rsidR="00D9733F" w:rsidRDefault="00000000">
            <w:pPr>
              <w:ind w:firstLineChars="0" w:firstLine="0"/>
              <w:jc w:val="center"/>
              <w:rPr>
                <w:rFonts w:eastAsia="仿宋"/>
                <w:color w:val="000000"/>
                <w:kern w:val="0"/>
                <w:szCs w:val="24"/>
              </w:rPr>
            </w:pPr>
            <w:r>
              <w:rPr>
                <w:rFonts w:eastAsia="仿宋"/>
                <w:color w:val="000000"/>
                <w:kern w:val="0"/>
                <w:szCs w:val="24"/>
              </w:rPr>
              <w:t>无</w:t>
            </w:r>
          </w:p>
        </w:tc>
        <w:tc>
          <w:tcPr>
            <w:tcW w:w="3745" w:type="dxa"/>
            <w:tcBorders>
              <w:top w:val="nil"/>
              <w:left w:val="nil"/>
              <w:bottom w:val="single" w:sz="4" w:space="0" w:color="auto"/>
              <w:right w:val="single" w:sz="4" w:space="0" w:color="auto"/>
            </w:tcBorders>
            <w:vAlign w:val="center"/>
          </w:tcPr>
          <w:p w14:paraId="5AA6E6B8" w14:textId="77777777" w:rsidR="00D9733F" w:rsidRDefault="00000000">
            <w:pPr>
              <w:ind w:firstLineChars="0" w:firstLine="0"/>
              <w:jc w:val="center"/>
              <w:rPr>
                <w:rFonts w:eastAsia="仿宋"/>
                <w:color w:val="000000"/>
                <w:kern w:val="0"/>
                <w:szCs w:val="24"/>
              </w:rPr>
            </w:pPr>
            <w:r>
              <w:rPr>
                <w:rFonts w:eastAsia="仿宋"/>
                <w:color w:val="000000"/>
                <w:kern w:val="0"/>
                <w:szCs w:val="24"/>
              </w:rPr>
              <w:t>无</w:t>
            </w:r>
          </w:p>
        </w:tc>
        <w:tc>
          <w:tcPr>
            <w:tcW w:w="900" w:type="dxa"/>
            <w:tcBorders>
              <w:top w:val="nil"/>
              <w:left w:val="nil"/>
              <w:bottom w:val="single" w:sz="4" w:space="0" w:color="auto"/>
              <w:right w:val="single" w:sz="4" w:space="0" w:color="auto"/>
            </w:tcBorders>
            <w:vAlign w:val="center"/>
          </w:tcPr>
          <w:p w14:paraId="5892567D" w14:textId="77777777" w:rsidR="00D9733F" w:rsidRDefault="00000000">
            <w:pPr>
              <w:ind w:firstLineChars="0" w:firstLine="0"/>
              <w:jc w:val="center"/>
              <w:rPr>
                <w:rFonts w:eastAsia="仿宋"/>
                <w:color w:val="000000"/>
                <w:kern w:val="0"/>
                <w:szCs w:val="24"/>
              </w:rPr>
            </w:pPr>
            <w:r>
              <w:rPr>
                <w:rFonts w:eastAsia="仿宋"/>
                <w:color w:val="000000"/>
                <w:kern w:val="0"/>
                <w:szCs w:val="24"/>
              </w:rPr>
              <w:t>无</w:t>
            </w:r>
          </w:p>
        </w:tc>
        <w:tc>
          <w:tcPr>
            <w:tcW w:w="625" w:type="dxa"/>
            <w:tcBorders>
              <w:top w:val="nil"/>
              <w:left w:val="nil"/>
              <w:bottom w:val="single" w:sz="4" w:space="0" w:color="auto"/>
              <w:right w:val="single" w:sz="4" w:space="0" w:color="auto"/>
            </w:tcBorders>
            <w:vAlign w:val="center"/>
          </w:tcPr>
          <w:p w14:paraId="2B05B75B" w14:textId="77777777" w:rsidR="00D9733F" w:rsidRDefault="00000000">
            <w:pPr>
              <w:ind w:firstLineChars="0" w:firstLine="0"/>
              <w:jc w:val="center"/>
              <w:rPr>
                <w:rFonts w:eastAsia="仿宋"/>
                <w:color w:val="000000"/>
                <w:kern w:val="0"/>
                <w:szCs w:val="24"/>
              </w:rPr>
            </w:pPr>
            <w:r>
              <w:rPr>
                <w:rFonts w:eastAsia="仿宋"/>
                <w:color w:val="000000"/>
                <w:kern w:val="0"/>
                <w:szCs w:val="24"/>
              </w:rPr>
              <w:t>0</w:t>
            </w:r>
          </w:p>
        </w:tc>
        <w:tc>
          <w:tcPr>
            <w:tcW w:w="1250" w:type="dxa"/>
            <w:tcBorders>
              <w:top w:val="nil"/>
              <w:left w:val="nil"/>
              <w:bottom w:val="single" w:sz="4" w:space="0" w:color="auto"/>
              <w:right w:val="single" w:sz="4" w:space="0" w:color="auto"/>
            </w:tcBorders>
            <w:vAlign w:val="center"/>
          </w:tcPr>
          <w:p w14:paraId="1B69DCE8" w14:textId="77777777" w:rsidR="00D9733F" w:rsidRDefault="00000000">
            <w:pPr>
              <w:ind w:firstLineChars="0" w:firstLine="0"/>
              <w:jc w:val="center"/>
              <w:rPr>
                <w:rFonts w:eastAsia="仿宋"/>
                <w:color w:val="000000"/>
                <w:kern w:val="0"/>
                <w:szCs w:val="24"/>
              </w:rPr>
            </w:pPr>
            <w:r>
              <w:rPr>
                <w:rFonts w:eastAsia="仿宋"/>
                <w:color w:val="000000"/>
                <w:kern w:val="0"/>
                <w:szCs w:val="24"/>
              </w:rPr>
              <w:t>0</w:t>
            </w:r>
          </w:p>
        </w:tc>
        <w:tc>
          <w:tcPr>
            <w:tcW w:w="1275" w:type="dxa"/>
            <w:tcBorders>
              <w:top w:val="nil"/>
              <w:left w:val="nil"/>
              <w:bottom w:val="single" w:sz="4" w:space="0" w:color="auto"/>
              <w:right w:val="single" w:sz="4" w:space="0" w:color="auto"/>
            </w:tcBorders>
            <w:vAlign w:val="center"/>
          </w:tcPr>
          <w:p w14:paraId="5ED6B53C" w14:textId="77777777" w:rsidR="00D9733F" w:rsidRDefault="00000000">
            <w:pPr>
              <w:ind w:firstLineChars="0" w:firstLine="0"/>
              <w:jc w:val="center"/>
              <w:rPr>
                <w:rFonts w:eastAsia="仿宋"/>
                <w:color w:val="000000"/>
                <w:kern w:val="0"/>
                <w:szCs w:val="24"/>
              </w:rPr>
            </w:pPr>
            <w:r>
              <w:rPr>
                <w:rFonts w:eastAsia="仿宋"/>
                <w:color w:val="000000"/>
                <w:kern w:val="0"/>
                <w:szCs w:val="24"/>
              </w:rPr>
              <w:t>0</w:t>
            </w:r>
          </w:p>
        </w:tc>
      </w:tr>
      <w:tr w:rsidR="00D9733F" w14:paraId="0E8A2362" w14:textId="77777777">
        <w:trPr>
          <w:trHeight w:val="470"/>
          <w:jc w:val="center"/>
        </w:trPr>
        <w:tc>
          <w:tcPr>
            <w:tcW w:w="8500" w:type="dxa"/>
            <w:gridSpan w:val="6"/>
            <w:tcBorders>
              <w:top w:val="nil"/>
              <w:left w:val="single" w:sz="4" w:space="0" w:color="auto"/>
              <w:bottom w:val="single" w:sz="4" w:space="0" w:color="auto"/>
              <w:right w:val="single" w:sz="4" w:space="0" w:color="auto"/>
            </w:tcBorders>
            <w:vAlign w:val="center"/>
          </w:tcPr>
          <w:p w14:paraId="7656856B" w14:textId="77777777" w:rsidR="00D9733F" w:rsidRDefault="00000000">
            <w:pPr>
              <w:ind w:firstLineChars="0" w:firstLine="0"/>
              <w:jc w:val="center"/>
              <w:rPr>
                <w:rFonts w:eastAsia="仿宋" w:cs="仿宋"/>
                <w:b/>
                <w:kern w:val="0"/>
                <w:szCs w:val="20"/>
              </w:rPr>
            </w:pPr>
            <w:r>
              <w:rPr>
                <w:rFonts w:eastAsia="仿宋" w:cs="仿宋"/>
                <w:b/>
                <w:kern w:val="0"/>
                <w:szCs w:val="20"/>
              </w:rPr>
              <w:t>小</w:t>
            </w:r>
            <w:r>
              <w:rPr>
                <w:rFonts w:eastAsia="仿宋" w:cs="仿宋"/>
                <w:b/>
                <w:kern w:val="0"/>
                <w:szCs w:val="20"/>
              </w:rPr>
              <w:t xml:space="preserve">  </w:t>
            </w:r>
            <w:r>
              <w:rPr>
                <w:rFonts w:eastAsia="仿宋" w:cs="仿宋"/>
                <w:b/>
                <w:kern w:val="0"/>
                <w:szCs w:val="20"/>
              </w:rPr>
              <w:t>计</w:t>
            </w:r>
          </w:p>
        </w:tc>
        <w:tc>
          <w:tcPr>
            <w:tcW w:w="1275" w:type="dxa"/>
            <w:tcBorders>
              <w:top w:val="nil"/>
              <w:left w:val="nil"/>
              <w:bottom w:val="single" w:sz="4" w:space="0" w:color="auto"/>
              <w:right w:val="single" w:sz="4" w:space="0" w:color="auto"/>
            </w:tcBorders>
            <w:vAlign w:val="center"/>
          </w:tcPr>
          <w:p w14:paraId="56843341" w14:textId="77777777" w:rsidR="00D9733F" w:rsidRDefault="00000000">
            <w:pPr>
              <w:ind w:firstLineChars="0" w:firstLine="0"/>
              <w:jc w:val="center"/>
              <w:rPr>
                <w:rFonts w:eastAsia="仿宋"/>
                <w:color w:val="000000"/>
                <w:kern w:val="0"/>
                <w:szCs w:val="24"/>
              </w:rPr>
            </w:pPr>
            <w:r>
              <w:rPr>
                <w:rFonts w:eastAsia="仿宋"/>
                <w:color w:val="000000"/>
                <w:kern w:val="0"/>
                <w:szCs w:val="24"/>
              </w:rPr>
              <w:t>0</w:t>
            </w:r>
          </w:p>
        </w:tc>
      </w:tr>
      <w:tr w:rsidR="00D9733F" w14:paraId="3FF75FFF" w14:textId="77777777">
        <w:trPr>
          <w:trHeight w:val="613"/>
          <w:jc w:val="center"/>
        </w:trPr>
        <w:tc>
          <w:tcPr>
            <w:tcW w:w="8500" w:type="dxa"/>
            <w:gridSpan w:val="6"/>
            <w:tcBorders>
              <w:top w:val="single" w:sz="4" w:space="0" w:color="auto"/>
              <w:left w:val="single" w:sz="4" w:space="0" w:color="auto"/>
              <w:bottom w:val="single" w:sz="4" w:space="0" w:color="auto"/>
              <w:right w:val="single" w:sz="4" w:space="0" w:color="auto"/>
            </w:tcBorders>
            <w:vAlign w:val="center"/>
          </w:tcPr>
          <w:p w14:paraId="6E786CC7" w14:textId="77777777" w:rsidR="00D9733F" w:rsidRDefault="00000000">
            <w:pPr>
              <w:ind w:firstLineChars="0" w:firstLine="0"/>
              <w:jc w:val="center"/>
              <w:rPr>
                <w:rFonts w:eastAsia="仿宋" w:cs="仿宋"/>
                <w:b/>
                <w:kern w:val="0"/>
                <w:szCs w:val="20"/>
              </w:rPr>
            </w:pPr>
            <w:r>
              <w:rPr>
                <w:rFonts w:eastAsia="仿宋" w:cs="仿宋" w:hint="eastAsia"/>
                <w:b/>
                <w:kern w:val="0"/>
                <w:szCs w:val="20"/>
              </w:rPr>
              <w:t>专用</w:t>
            </w:r>
            <w:r>
              <w:rPr>
                <w:rFonts w:eastAsia="仿宋" w:cs="仿宋"/>
                <w:b/>
                <w:kern w:val="0"/>
                <w:szCs w:val="20"/>
              </w:rPr>
              <w:t>费合计</w:t>
            </w:r>
          </w:p>
        </w:tc>
        <w:tc>
          <w:tcPr>
            <w:tcW w:w="1275" w:type="dxa"/>
            <w:tcBorders>
              <w:top w:val="single" w:sz="4" w:space="0" w:color="auto"/>
              <w:left w:val="nil"/>
              <w:bottom w:val="single" w:sz="4" w:space="0" w:color="auto"/>
              <w:right w:val="single" w:sz="4" w:space="0" w:color="auto"/>
            </w:tcBorders>
            <w:vAlign w:val="center"/>
          </w:tcPr>
          <w:p w14:paraId="00BD65B2" w14:textId="77777777" w:rsidR="00D9733F" w:rsidRDefault="00000000">
            <w:pPr>
              <w:ind w:firstLineChars="0" w:firstLine="0"/>
              <w:jc w:val="center"/>
              <w:rPr>
                <w:rFonts w:eastAsia="仿宋"/>
                <w:kern w:val="0"/>
                <w:szCs w:val="24"/>
              </w:rPr>
            </w:pPr>
            <w:r>
              <w:rPr>
                <w:rFonts w:eastAsia="仿宋" w:hint="eastAsia"/>
                <w:kern w:val="0"/>
                <w:szCs w:val="24"/>
              </w:rPr>
              <w:t>8.80</w:t>
            </w:r>
          </w:p>
        </w:tc>
      </w:tr>
    </w:tbl>
    <w:p w14:paraId="59B8831E" w14:textId="77777777" w:rsidR="00D9733F" w:rsidRDefault="00000000">
      <w:pPr>
        <w:pStyle w:val="1fa"/>
        <w:adjustRightInd/>
        <w:spacing w:line="500" w:lineRule="exact"/>
        <w:outlineLvl w:val="5"/>
        <w:rPr>
          <w:lang w:val="en-US"/>
        </w:rPr>
      </w:pPr>
      <w:r>
        <w:rPr>
          <w:rFonts w:hint="eastAsia"/>
          <w:lang w:val="en-US"/>
        </w:rPr>
        <w:lastRenderedPageBreak/>
        <w:t>（</w:t>
      </w:r>
      <w:r>
        <w:rPr>
          <w:rFonts w:hint="eastAsia"/>
          <w:lang w:val="en-US"/>
        </w:rPr>
        <w:t>3</w:t>
      </w:r>
      <w:r>
        <w:rPr>
          <w:rFonts w:hint="eastAsia"/>
          <w:lang w:val="en-US"/>
        </w:rPr>
        <w:t>）外协费</w:t>
      </w:r>
    </w:p>
    <w:p w14:paraId="236168F4" w14:textId="77777777" w:rsidR="00D9733F" w:rsidRDefault="00000000">
      <w:pPr>
        <w:pStyle w:val="1fa"/>
        <w:rPr>
          <w:i/>
          <w:iCs/>
          <w:color w:val="ED7D31" w:themeColor="accent2"/>
          <w:lang w:val="en-US"/>
        </w:rPr>
      </w:pPr>
      <w:r>
        <w:rPr>
          <w:rFonts w:hint="eastAsia"/>
          <w:i/>
          <w:iCs/>
          <w:color w:val="ED7D31" w:themeColor="accent2"/>
          <w:lang w:val="en-US"/>
        </w:rPr>
        <w:t>外协费是指在项目研究、试制过程中，项目承担单位由于自身的技术、工艺和设备等条件限制，必须由外单位进行研制、研究、设计、机加工、检测、软件评测、试验等所需的费用。</w:t>
      </w:r>
    </w:p>
    <w:p w14:paraId="642E68D2" w14:textId="77777777" w:rsidR="00D9733F" w:rsidRDefault="00000000">
      <w:pPr>
        <w:pStyle w:val="1fa"/>
        <w:rPr>
          <w:i/>
          <w:iCs/>
          <w:color w:val="ED7D31" w:themeColor="accent2"/>
          <w:lang w:val="en-US"/>
        </w:rPr>
      </w:pPr>
      <w:r>
        <w:rPr>
          <w:rFonts w:hint="eastAsia"/>
          <w:i/>
          <w:iCs/>
          <w:color w:val="ED7D31" w:themeColor="accent2"/>
          <w:lang w:val="en-US"/>
        </w:rPr>
        <w:t>项目承担单位内部研究机构、车间、独立核算的非法人单位之间协作科研任务所发生的费用，不得作为外协费计列，由项目承担单位根据科研任务所消耗费用的性质，分别计入国防科研项目相应成本费用。</w:t>
      </w:r>
    </w:p>
    <w:p w14:paraId="2E7A7947" w14:textId="77777777" w:rsidR="00D9733F" w:rsidRDefault="00000000">
      <w:pPr>
        <w:pStyle w:val="1fa"/>
        <w:rPr>
          <w:i/>
          <w:iCs/>
          <w:color w:val="ED7D31" w:themeColor="accent2"/>
          <w:lang w:val="en-US"/>
        </w:rPr>
      </w:pPr>
      <w:r>
        <w:rPr>
          <w:rFonts w:hint="eastAsia"/>
          <w:i/>
          <w:iCs/>
          <w:color w:val="ED7D31" w:themeColor="accent2"/>
          <w:highlight w:val="yellow"/>
          <w:lang w:val="en-US"/>
        </w:rPr>
        <w:t>外协费不能超过总额的</w:t>
      </w:r>
      <w:r>
        <w:rPr>
          <w:rFonts w:hint="eastAsia"/>
          <w:i/>
          <w:iCs/>
          <w:color w:val="ED7D31" w:themeColor="accent2"/>
          <w:highlight w:val="yellow"/>
          <w:lang w:val="en-US"/>
        </w:rPr>
        <w:t>30%</w:t>
      </w:r>
      <w:r>
        <w:rPr>
          <w:rFonts w:hint="eastAsia"/>
          <w:i/>
          <w:iCs/>
          <w:color w:val="ED7D31" w:themeColor="accent2"/>
          <w:highlight w:val="yellow"/>
          <w:lang w:val="en-US"/>
        </w:rPr>
        <w:t>。</w:t>
      </w:r>
    </w:p>
    <w:p w14:paraId="0665DDD5" w14:textId="77777777" w:rsidR="00D9733F" w:rsidRDefault="00000000">
      <w:pPr>
        <w:pStyle w:val="1fa"/>
        <w:rPr>
          <w:lang w:val="en-US"/>
        </w:rPr>
      </w:pPr>
      <w:r>
        <w:rPr>
          <w:rFonts w:hint="eastAsia"/>
          <w:lang w:val="en-US"/>
        </w:rPr>
        <w:t>本项目外协费为</w:t>
      </w:r>
      <w:r>
        <w:rPr>
          <w:lang w:val="en-US"/>
        </w:rPr>
        <w:t>XX</w:t>
      </w:r>
      <w:r>
        <w:rPr>
          <w:rFonts w:hint="eastAsia"/>
          <w:lang w:val="en-US"/>
        </w:rPr>
        <w:t>万元，见表</w:t>
      </w:r>
      <w:r>
        <w:rPr>
          <w:lang w:val="en-US"/>
        </w:rPr>
        <w:t>4</w:t>
      </w:r>
      <w:r>
        <w:rPr>
          <w:rFonts w:hint="eastAsia"/>
          <w:lang w:val="en-US"/>
        </w:rPr>
        <w:t>所示。</w:t>
      </w:r>
    </w:p>
    <w:p w14:paraId="597A3AFA" w14:textId="77777777" w:rsidR="00D9733F" w:rsidRDefault="00000000">
      <w:pPr>
        <w:pStyle w:val="1fa"/>
        <w:rPr>
          <w:i/>
          <w:iCs/>
          <w:highlight w:val="yellow"/>
          <w:lang w:val="en-US"/>
        </w:rPr>
      </w:pPr>
      <w:commentRangeStart w:id="16"/>
      <w:r>
        <w:rPr>
          <w:rFonts w:hint="eastAsia"/>
          <w:i/>
          <w:iCs/>
          <w:highlight w:val="yellow"/>
          <w:lang w:val="en-US"/>
        </w:rPr>
        <w:t>详细写明外协费的支出内容和依据。</w:t>
      </w:r>
      <w:commentRangeEnd w:id="16"/>
      <w:r>
        <w:commentReference w:id="16"/>
      </w:r>
    </w:p>
    <w:p w14:paraId="537F0396" w14:textId="77777777" w:rsidR="00D9733F" w:rsidRDefault="00000000">
      <w:pPr>
        <w:pStyle w:val="1fa"/>
        <w:ind w:firstLineChars="0" w:firstLine="0"/>
        <w:jc w:val="center"/>
        <w:rPr>
          <w:b/>
          <w:bCs/>
          <w:kern w:val="0"/>
          <w:sz w:val="32"/>
          <w:szCs w:val="32"/>
          <w:lang w:val="en-US"/>
        </w:rPr>
      </w:pPr>
      <w:r>
        <w:rPr>
          <w:rFonts w:hint="eastAsia"/>
          <w:b/>
          <w:bCs/>
          <w:kern w:val="0"/>
          <w:lang w:val="en-US"/>
        </w:rPr>
        <w:t>表</w:t>
      </w:r>
      <w:r>
        <w:rPr>
          <w:rFonts w:hint="eastAsia"/>
          <w:b/>
          <w:bCs/>
          <w:kern w:val="0"/>
          <w:lang w:val="en-US"/>
        </w:rPr>
        <w:t xml:space="preserve">4 </w:t>
      </w:r>
      <w:r>
        <w:rPr>
          <w:rFonts w:hint="eastAsia"/>
          <w:b/>
          <w:bCs/>
          <w:lang w:val="en-US"/>
        </w:rPr>
        <w:t>外协</w:t>
      </w:r>
      <w:r>
        <w:rPr>
          <w:rFonts w:hint="eastAsia"/>
          <w:b/>
          <w:bCs/>
        </w:rPr>
        <w:t>费明细</w:t>
      </w:r>
      <w:r>
        <w:rPr>
          <w:rFonts w:hint="eastAsia"/>
          <w:b/>
          <w:bCs/>
          <w:lang w:val="en-US"/>
        </w:rPr>
        <w:t>表</w:t>
      </w:r>
    </w:p>
    <w:tbl>
      <w:tblPr>
        <w:tblW w:w="8516" w:type="dxa"/>
        <w:jc w:val="center"/>
        <w:tblLayout w:type="fixed"/>
        <w:tblLook w:val="04A0" w:firstRow="1" w:lastRow="0" w:firstColumn="1" w:lastColumn="0" w:noHBand="0" w:noVBand="1"/>
      </w:tblPr>
      <w:tblGrid>
        <w:gridCol w:w="971"/>
        <w:gridCol w:w="2763"/>
        <w:gridCol w:w="914"/>
        <w:gridCol w:w="836"/>
        <w:gridCol w:w="1491"/>
        <w:gridCol w:w="1541"/>
      </w:tblGrid>
      <w:tr w:rsidR="00D9733F" w14:paraId="4510CB26" w14:textId="77777777">
        <w:trPr>
          <w:trHeight w:val="272"/>
          <w:tblHeader/>
          <w:jc w:val="center"/>
        </w:trPr>
        <w:tc>
          <w:tcPr>
            <w:tcW w:w="971" w:type="dxa"/>
            <w:tcBorders>
              <w:top w:val="single" w:sz="4" w:space="0" w:color="auto"/>
              <w:left w:val="single" w:sz="4" w:space="0" w:color="auto"/>
              <w:bottom w:val="single" w:sz="4" w:space="0" w:color="auto"/>
              <w:right w:val="single" w:sz="4" w:space="0" w:color="auto"/>
            </w:tcBorders>
            <w:vAlign w:val="center"/>
          </w:tcPr>
          <w:p w14:paraId="41BCED98" w14:textId="77777777" w:rsidR="00D9733F" w:rsidRDefault="00000000">
            <w:pPr>
              <w:ind w:firstLineChars="0" w:firstLine="0"/>
              <w:jc w:val="center"/>
              <w:rPr>
                <w:rFonts w:eastAsia="仿宋" w:cs="仿宋"/>
                <w:b/>
                <w:kern w:val="0"/>
                <w:szCs w:val="20"/>
              </w:rPr>
            </w:pPr>
            <w:r>
              <w:rPr>
                <w:rFonts w:eastAsia="仿宋" w:cs="仿宋"/>
                <w:b/>
                <w:kern w:val="0"/>
                <w:szCs w:val="20"/>
              </w:rPr>
              <w:t>序号</w:t>
            </w:r>
          </w:p>
        </w:tc>
        <w:tc>
          <w:tcPr>
            <w:tcW w:w="2763" w:type="dxa"/>
            <w:tcBorders>
              <w:top w:val="single" w:sz="4" w:space="0" w:color="auto"/>
              <w:left w:val="nil"/>
              <w:bottom w:val="single" w:sz="4" w:space="0" w:color="auto"/>
              <w:right w:val="single" w:sz="4" w:space="0" w:color="auto"/>
            </w:tcBorders>
            <w:vAlign w:val="center"/>
          </w:tcPr>
          <w:p w14:paraId="7BAD97CA" w14:textId="77777777" w:rsidR="00D9733F" w:rsidRDefault="00000000">
            <w:pPr>
              <w:ind w:firstLineChars="0" w:firstLine="0"/>
              <w:jc w:val="center"/>
              <w:rPr>
                <w:rFonts w:eastAsia="仿宋" w:cs="仿宋"/>
                <w:b/>
                <w:kern w:val="0"/>
                <w:szCs w:val="20"/>
              </w:rPr>
            </w:pPr>
            <w:r>
              <w:rPr>
                <w:rFonts w:eastAsia="仿宋" w:cs="仿宋" w:hint="eastAsia"/>
                <w:b/>
                <w:kern w:val="0"/>
                <w:szCs w:val="20"/>
              </w:rPr>
              <w:t>外协课题</w:t>
            </w:r>
            <w:r>
              <w:rPr>
                <w:rFonts w:eastAsia="仿宋" w:cs="仿宋"/>
                <w:b/>
                <w:kern w:val="0"/>
                <w:szCs w:val="20"/>
              </w:rPr>
              <w:t>名称</w:t>
            </w:r>
          </w:p>
        </w:tc>
        <w:tc>
          <w:tcPr>
            <w:tcW w:w="914" w:type="dxa"/>
            <w:tcBorders>
              <w:top w:val="single" w:sz="4" w:space="0" w:color="auto"/>
              <w:left w:val="nil"/>
              <w:bottom w:val="single" w:sz="4" w:space="0" w:color="auto"/>
              <w:right w:val="single" w:sz="4" w:space="0" w:color="auto"/>
            </w:tcBorders>
            <w:vAlign w:val="center"/>
          </w:tcPr>
          <w:p w14:paraId="7893F098" w14:textId="77777777" w:rsidR="00D9733F" w:rsidRDefault="00000000">
            <w:pPr>
              <w:ind w:firstLineChars="0" w:firstLine="0"/>
              <w:jc w:val="center"/>
              <w:rPr>
                <w:rFonts w:eastAsia="仿宋" w:cs="仿宋"/>
                <w:b/>
                <w:kern w:val="0"/>
                <w:szCs w:val="20"/>
              </w:rPr>
            </w:pPr>
            <w:r>
              <w:rPr>
                <w:rFonts w:eastAsia="仿宋" w:cs="仿宋"/>
                <w:b/>
                <w:kern w:val="0"/>
                <w:szCs w:val="20"/>
              </w:rPr>
              <w:t>单位</w:t>
            </w:r>
          </w:p>
        </w:tc>
        <w:tc>
          <w:tcPr>
            <w:tcW w:w="836" w:type="dxa"/>
            <w:tcBorders>
              <w:top w:val="single" w:sz="4" w:space="0" w:color="auto"/>
              <w:left w:val="nil"/>
              <w:bottom w:val="single" w:sz="4" w:space="0" w:color="auto"/>
              <w:right w:val="single" w:sz="4" w:space="0" w:color="auto"/>
            </w:tcBorders>
            <w:vAlign w:val="center"/>
          </w:tcPr>
          <w:p w14:paraId="0B148F01" w14:textId="77777777" w:rsidR="00D9733F" w:rsidRDefault="00000000">
            <w:pPr>
              <w:ind w:firstLineChars="0" w:firstLine="0"/>
              <w:jc w:val="center"/>
              <w:rPr>
                <w:rFonts w:eastAsia="仿宋" w:cs="仿宋"/>
                <w:b/>
                <w:kern w:val="0"/>
                <w:szCs w:val="20"/>
              </w:rPr>
            </w:pPr>
            <w:r>
              <w:rPr>
                <w:rFonts w:eastAsia="仿宋" w:cs="仿宋" w:hint="eastAsia"/>
                <w:b/>
                <w:kern w:val="0"/>
                <w:szCs w:val="20"/>
              </w:rPr>
              <w:t>数</w:t>
            </w:r>
            <w:r>
              <w:rPr>
                <w:rFonts w:eastAsia="仿宋" w:cs="仿宋"/>
                <w:b/>
                <w:kern w:val="0"/>
                <w:szCs w:val="20"/>
              </w:rPr>
              <w:t>量</w:t>
            </w:r>
          </w:p>
        </w:tc>
        <w:tc>
          <w:tcPr>
            <w:tcW w:w="1491" w:type="dxa"/>
            <w:tcBorders>
              <w:top w:val="single" w:sz="4" w:space="0" w:color="auto"/>
              <w:left w:val="nil"/>
              <w:bottom w:val="single" w:sz="4" w:space="0" w:color="auto"/>
              <w:right w:val="single" w:sz="4" w:space="0" w:color="auto"/>
            </w:tcBorders>
            <w:vAlign w:val="center"/>
          </w:tcPr>
          <w:p w14:paraId="2A036A27" w14:textId="77777777" w:rsidR="00D9733F" w:rsidRDefault="00000000">
            <w:pPr>
              <w:ind w:firstLineChars="0" w:firstLine="0"/>
              <w:jc w:val="center"/>
              <w:rPr>
                <w:rFonts w:eastAsia="仿宋" w:cs="仿宋"/>
                <w:b/>
                <w:kern w:val="0"/>
                <w:szCs w:val="20"/>
              </w:rPr>
            </w:pPr>
            <w:r>
              <w:rPr>
                <w:rFonts w:eastAsia="仿宋" w:cs="仿宋" w:hint="eastAsia"/>
                <w:b/>
                <w:kern w:val="0"/>
                <w:szCs w:val="20"/>
              </w:rPr>
              <w:t>协作单位</w:t>
            </w:r>
          </w:p>
        </w:tc>
        <w:tc>
          <w:tcPr>
            <w:tcW w:w="1541" w:type="dxa"/>
            <w:tcBorders>
              <w:top w:val="single" w:sz="4" w:space="0" w:color="auto"/>
              <w:left w:val="nil"/>
              <w:bottom w:val="single" w:sz="4" w:space="0" w:color="auto"/>
              <w:right w:val="single" w:sz="4" w:space="0" w:color="auto"/>
            </w:tcBorders>
            <w:vAlign w:val="center"/>
          </w:tcPr>
          <w:p w14:paraId="2E6F983D" w14:textId="77777777" w:rsidR="00D9733F" w:rsidRDefault="00000000">
            <w:pPr>
              <w:ind w:firstLineChars="0" w:firstLine="0"/>
              <w:jc w:val="center"/>
              <w:rPr>
                <w:rFonts w:eastAsia="仿宋" w:cs="仿宋"/>
                <w:b/>
                <w:kern w:val="0"/>
                <w:szCs w:val="20"/>
              </w:rPr>
            </w:pPr>
            <w:r>
              <w:rPr>
                <w:rFonts w:eastAsia="仿宋" w:cs="仿宋"/>
                <w:b/>
                <w:kern w:val="0"/>
                <w:szCs w:val="20"/>
              </w:rPr>
              <w:t>金额</w:t>
            </w:r>
          </w:p>
          <w:p w14:paraId="4014A81F" w14:textId="77777777" w:rsidR="00D9733F" w:rsidRDefault="00000000">
            <w:pPr>
              <w:ind w:firstLineChars="0" w:firstLine="0"/>
              <w:jc w:val="center"/>
              <w:rPr>
                <w:rFonts w:eastAsia="仿宋" w:cs="仿宋"/>
                <w:b/>
                <w:kern w:val="0"/>
                <w:szCs w:val="20"/>
              </w:rPr>
            </w:pPr>
            <w:r>
              <w:rPr>
                <w:rFonts w:eastAsia="仿宋" w:cs="仿宋"/>
                <w:b/>
                <w:kern w:val="0"/>
                <w:szCs w:val="20"/>
              </w:rPr>
              <w:t>（万元）</w:t>
            </w:r>
          </w:p>
        </w:tc>
      </w:tr>
      <w:tr w:rsidR="00D9733F" w14:paraId="560A5618" w14:textId="77777777">
        <w:trPr>
          <w:trHeight w:val="270"/>
          <w:jc w:val="center"/>
        </w:trPr>
        <w:tc>
          <w:tcPr>
            <w:tcW w:w="971" w:type="dxa"/>
            <w:tcBorders>
              <w:top w:val="nil"/>
              <w:left w:val="single" w:sz="4" w:space="0" w:color="auto"/>
              <w:bottom w:val="single" w:sz="4" w:space="0" w:color="auto"/>
              <w:right w:val="single" w:sz="4" w:space="0" w:color="auto"/>
            </w:tcBorders>
            <w:vAlign w:val="center"/>
          </w:tcPr>
          <w:p w14:paraId="352FE588" w14:textId="77777777" w:rsidR="00D9733F" w:rsidRDefault="00000000">
            <w:pPr>
              <w:ind w:firstLineChars="0" w:firstLine="0"/>
              <w:jc w:val="center"/>
              <w:rPr>
                <w:rFonts w:eastAsia="仿宋"/>
                <w:color w:val="000000"/>
                <w:kern w:val="0"/>
                <w:szCs w:val="24"/>
              </w:rPr>
            </w:pPr>
            <w:r>
              <w:rPr>
                <w:rFonts w:eastAsia="仿宋"/>
                <w:color w:val="000000"/>
                <w:kern w:val="0"/>
                <w:szCs w:val="24"/>
              </w:rPr>
              <w:t>1</w:t>
            </w:r>
          </w:p>
        </w:tc>
        <w:tc>
          <w:tcPr>
            <w:tcW w:w="2763" w:type="dxa"/>
            <w:tcBorders>
              <w:top w:val="nil"/>
              <w:left w:val="nil"/>
              <w:bottom w:val="single" w:sz="4" w:space="0" w:color="auto"/>
              <w:right w:val="single" w:sz="4" w:space="0" w:color="auto"/>
            </w:tcBorders>
            <w:vAlign w:val="center"/>
          </w:tcPr>
          <w:p w14:paraId="12A04B93" w14:textId="77777777" w:rsidR="00D9733F" w:rsidRDefault="00000000">
            <w:pPr>
              <w:ind w:firstLineChars="0" w:firstLine="0"/>
              <w:jc w:val="center"/>
              <w:rPr>
                <w:rFonts w:eastAsia="仿宋"/>
                <w:color w:val="000000"/>
                <w:kern w:val="0"/>
                <w:szCs w:val="24"/>
              </w:rPr>
            </w:pPr>
            <w:r>
              <w:rPr>
                <w:rFonts w:eastAsia="仿宋" w:hint="eastAsia"/>
                <w:color w:val="000000"/>
                <w:kern w:val="0"/>
                <w:szCs w:val="24"/>
              </w:rPr>
              <w:t>XXXXXX</w:t>
            </w:r>
          </w:p>
        </w:tc>
        <w:tc>
          <w:tcPr>
            <w:tcW w:w="914" w:type="dxa"/>
            <w:tcBorders>
              <w:top w:val="nil"/>
              <w:left w:val="nil"/>
              <w:bottom w:val="single" w:sz="4" w:space="0" w:color="auto"/>
              <w:right w:val="single" w:sz="4" w:space="0" w:color="auto"/>
            </w:tcBorders>
            <w:vAlign w:val="center"/>
          </w:tcPr>
          <w:p w14:paraId="780930EC" w14:textId="77777777" w:rsidR="00D9733F" w:rsidRDefault="00000000">
            <w:pPr>
              <w:ind w:firstLineChars="0" w:firstLine="0"/>
              <w:jc w:val="center"/>
              <w:rPr>
                <w:rFonts w:eastAsia="仿宋"/>
                <w:color w:val="000000"/>
                <w:kern w:val="0"/>
                <w:szCs w:val="24"/>
              </w:rPr>
            </w:pPr>
            <w:r>
              <w:rPr>
                <w:rFonts w:eastAsia="仿宋" w:hint="eastAsia"/>
                <w:color w:val="000000"/>
                <w:kern w:val="0"/>
                <w:szCs w:val="24"/>
              </w:rPr>
              <w:t>项</w:t>
            </w:r>
          </w:p>
        </w:tc>
        <w:tc>
          <w:tcPr>
            <w:tcW w:w="836" w:type="dxa"/>
            <w:tcBorders>
              <w:top w:val="nil"/>
              <w:left w:val="nil"/>
              <w:bottom w:val="single" w:sz="4" w:space="0" w:color="auto"/>
              <w:right w:val="single" w:sz="4" w:space="0" w:color="auto"/>
            </w:tcBorders>
            <w:vAlign w:val="center"/>
          </w:tcPr>
          <w:p w14:paraId="7AF0FDF3" w14:textId="77777777" w:rsidR="00D9733F" w:rsidRDefault="00D9733F">
            <w:pPr>
              <w:spacing w:line="240" w:lineRule="auto"/>
              <w:ind w:firstLineChars="0" w:firstLine="0"/>
              <w:jc w:val="center"/>
              <w:rPr>
                <w:rFonts w:eastAsia="仿宋"/>
                <w:kern w:val="0"/>
                <w:szCs w:val="21"/>
              </w:rPr>
            </w:pPr>
          </w:p>
        </w:tc>
        <w:tc>
          <w:tcPr>
            <w:tcW w:w="1491" w:type="dxa"/>
            <w:tcBorders>
              <w:top w:val="nil"/>
              <w:left w:val="nil"/>
              <w:bottom w:val="single" w:sz="4" w:space="0" w:color="auto"/>
              <w:right w:val="single" w:sz="4" w:space="0" w:color="auto"/>
            </w:tcBorders>
            <w:vAlign w:val="center"/>
          </w:tcPr>
          <w:p w14:paraId="174EF393" w14:textId="77777777" w:rsidR="00D9733F" w:rsidRDefault="00D9733F">
            <w:pPr>
              <w:spacing w:line="240" w:lineRule="auto"/>
              <w:ind w:firstLineChars="0" w:firstLine="0"/>
              <w:jc w:val="center"/>
              <w:rPr>
                <w:rFonts w:eastAsia="仿宋"/>
                <w:kern w:val="0"/>
                <w:szCs w:val="21"/>
              </w:rPr>
            </w:pPr>
          </w:p>
        </w:tc>
        <w:tc>
          <w:tcPr>
            <w:tcW w:w="1541" w:type="dxa"/>
            <w:tcBorders>
              <w:top w:val="nil"/>
              <w:left w:val="nil"/>
              <w:bottom w:val="single" w:sz="4" w:space="0" w:color="auto"/>
              <w:right w:val="single" w:sz="4" w:space="0" w:color="auto"/>
            </w:tcBorders>
            <w:vAlign w:val="center"/>
          </w:tcPr>
          <w:p w14:paraId="0F9DFEBC" w14:textId="77777777" w:rsidR="00D9733F" w:rsidRDefault="00D9733F">
            <w:pPr>
              <w:spacing w:line="240" w:lineRule="auto"/>
              <w:ind w:firstLineChars="0" w:firstLine="0"/>
              <w:jc w:val="center"/>
              <w:rPr>
                <w:rFonts w:eastAsia="仿宋"/>
                <w:kern w:val="0"/>
                <w:szCs w:val="21"/>
              </w:rPr>
            </w:pPr>
          </w:p>
        </w:tc>
      </w:tr>
      <w:tr w:rsidR="00D9733F" w14:paraId="7002AE66" w14:textId="77777777">
        <w:trPr>
          <w:trHeight w:val="270"/>
          <w:jc w:val="center"/>
        </w:trPr>
        <w:tc>
          <w:tcPr>
            <w:tcW w:w="971" w:type="dxa"/>
            <w:tcBorders>
              <w:top w:val="nil"/>
              <w:left w:val="single" w:sz="4" w:space="0" w:color="auto"/>
              <w:bottom w:val="single" w:sz="4" w:space="0" w:color="auto"/>
              <w:right w:val="single" w:sz="4" w:space="0" w:color="auto"/>
            </w:tcBorders>
            <w:vAlign w:val="center"/>
          </w:tcPr>
          <w:p w14:paraId="41E6F4D5" w14:textId="77777777" w:rsidR="00D9733F" w:rsidRDefault="00000000">
            <w:pPr>
              <w:ind w:firstLineChars="0" w:firstLine="0"/>
              <w:jc w:val="center"/>
              <w:rPr>
                <w:rFonts w:eastAsia="仿宋"/>
                <w:color w:val="000000"/>
                <w:kern w:val="0"/>
                <w:szCs w:val="24"/>
              </w:rPr>
            </w:pPr>
            <w:r>
              <w:rPr>
                <w:rFonts w:eastAsia="仿宋" w:hint="eastAsia"/>
                <w:color w:val="000000"/>
                <w:kern w:val="0"/>
                <w:szCs w:val="24"/>
              </w:rPr>
              <w:t>2</w:t>
            </w:r>
          </w:p>
        </w:tc>
        <w:tc>
          <w:tcPr>
            <w:tcW w:w="2763" w:type="dxa"/>
            <w:tcBorders>
              <w:top w:val="nil"/>
              <w:left w:val="nil"/>
              <w:bottom w:val="single" w:sz="4" w:space="0" w:color="auto"/>
              <w:right w:val="single" w:sz="4" w:space="0" w:color="auto"/>
            </w:tcBorders>
            <w:vAlign w:val="center"/>
          </w:tcPr>
          <w:p w14:paraId="056ECC84" w14:textId="77777777" w:rsidR="00D9733F" w:rsidRDefault="00000000">
            <w:pPr>
              <w:ind w:firstLineChars="0" w:firstLine="0"/>
              <w:jc w:val="center"/>
              <w:rPr>
                <w:rFonts w:eastAsia="仿宋"/>
                <w:color w:val="000000"/>
                <w:kern w:val="0"/>
                <w:szCs w:val="24"/>
              </w:rPr>
            </w:pPr>
            <w:r>
              <w:rPr>
                <w:rFonts w:eastAsia="仿宋" w:hint="eastAsia"/>
                <w:color w:val="000000"/>
                <w:kern w:val="0"/>
                <w:szCs w:val="24"/>
              </w:rPr>
              <w:t>XXXXXX</w:t>
            </w:r>
          </w:p>
        </w:tc>
        <w:tc>
          <w:tcPr>
            <w:tcW w:w="914" w:type="dxa"/>
            <w:tcBorders>
              <w:top w:val="nil"/>
              <w:left w:val="nil"/>
              <w:bottom w:val="single" w:sz="4" w:space="0" w:color="auto"/>
              <w:right w:val="single" w:sz="4" w:space="0" w:color="auto"/>
            </w:tcBorders>
            <w:vAlign w:val="center"/>
          </w:tcPr>
          <w:p w14:paraId="7F865FDC" w14:textId="77777777" w:rsidR="00D9733F" w:rsidRDefault="00000000">
            <w:pPr>
              <w:ind w:firstLineChars="0" w:firstLine="0"/>
              <w:jc w:val="center"/>
              <w:rPr>
                <w:rFonts w:eastAsia="仿宋"/>
                <w:color w:val="000000"/>
                <w:kern w:val="0"/>
                <w:szCs w:val="24"/>
              </w:rPr>
            </w:pPr>
            <w:r>
              <w:rPr>
                <w:rFonts w:eastAsia="仿宋" w:hint="eastAsia"/>
                <w:color w:val="000000"/>
                <w:kern w:val="0"/>
                <w:szCs w:val="24"/>
              </w:rPr>
              <w:t>项</w:t>
            </w:r>
          </w:p>
        </w:tc>
        <w:tc>
          <w:tcPr>
            <w:tcW w:w="836" w:type="dxa"/>
            <w:tcBorders>
              <w:top w:val="nil"/>
              <w:left w:val="nil"/>
              <w:bottom w:val="single" w:sz="4" w:space="0" w:color="auto"/>
              <w:right w:val="single" w:sz="4" w:space="0" w:color="auto"/>
            </w:tcBorders>
            <w:vAlign w:val="center"/>
          </w:tcPr>
          <w:p w14:paraId="3FB4C570" w14:textId="77777777" w:rsidR="00D9733F" w:rsidRDefault="00D9733F">
            <w:pPr>
              <w:spacing w:line="240" w:lineRule="auto"/>
              <w:ind w:firstLineChars="0" w:firstLine="0"/>
              <w:jc w:val="center"/>
              <w:rPr>
                <w:rFonts w:eastAsia="仿宋"/>
                <w:kern w:val="0"/>
                <w:szCs w:val="21"/>
              </w:rPr>
            </w:pPr>
          </w:p>
        </w:tc>
        <w:tc>
          <w:tcPr>
            <w:tcW w:w="1491" w:type="dxa"/>
            <w:tcBorders>
              <w:top w:val="nil"/>
              <w:left w:val="nil"/>
              <w:bottom w:val="single" w:sz="4" w:space="0" w:color="auto"/>
              <w:right w:val="single" w:sz="4" w:space="0" w:color="auto"/>
            </w:tcBorders>
            <w:vAlign w:val="center"/>
          </w:tcPr>
          <w:p w14:paraId="3E6AD150" w14:textId="77777777" w:rsidR="00D9733F" w:rsidRDefault="00D9733F">
            <w:pPr>
              <w:spacing w:line="240" w:lineRule="auto"/>
              <w:ind w:firstLineChars="0" w:firstLine="0"/>
              <w:jc w:val="center"/>
              <w:rPr>
                <w:rFonts w:eastAsia="仿宋"/>
                <w:kern w:val="0"/>
                <w:szCs w:val="21"/>
              </w:rPr>
            </w:pPr>
          </w:p>
        </w:tc>
        <w:tc>
          <w:tcPr>
            <w:tcW w:w="1541" w:type="dxa"/>
            <w:tcBorders>
              <w:top w:val="nil"/>
              <w:left w:val="nil"/>
              <w:bottom w:val="single" w:sz="4" w:space="0" w:color="auto"/>
              <w:right w:val="single" w:sz="4" w:space="0" w:color="auto"/>
            </w:tcBorders>
            <w:vAlign w:val="center"/>
          </w:tcPr>
          <w:p w14:paraId="4E903EE0" w14:textId="77777777" w:rsidR="00D9733F" w:rsidRDefault="00D9733F">
            <w:pPr>
              <w:spacing w:line="240" w:lineRule="auto"/>
              <w:ind w:firstLineChars="0" w:firstLine="0"/>
              <w:jc w:val="center"/>
              <w:rPr>
                <w:rFonts w:eastAsia="仿宋"/>
                <w:kern w:val="0"/>
                <w:szCs w:val="21"/>
              </w:rPr>
            </w:pPr>
          </w:p>
        </w:tc>
      </w:tr>
      <w:tr w:rsidR="00D9733F" w14:paraId="05E5AB58" w14:textId="77777777">
        <w:trPr>
          <w:trHeight w:val="270"/>
          <w:jc w:val="center"/>
        </w:trPr>
        <w:tc>
          <w:tcPr>
            <w:tcW w:w="971" w:type="dxa"/>
            <w:tcBorders>
              <w:top w:val="nil"/>
              <w:left w:val="single" w:sz="4" w:space="0" w:color="auto"/>
              <w:bottom w:val="single" w:sz="4" w:space="0" w:color="auto"/>
              <w:right w:val="single" w:sz="4" w:space="0" w:color="auto"/>
            </w:tcBorders>
            <w:vAlign w:val="center"/>
          </w:tcPr>
          <w:p w14:paraId="365F06E3" w14:textId="77777777" w:rsidR="00D9733F" w:rsidRDefault="00000000">
            <w:pPr>
              <w:ind w:firstLineChars="0" w:firstLine="0"/>
              <w:jc w:val="center"/>
              <w:rPr>
                <w:rFonts w:eastAsia="仿宋"/>
                <w:color w:val="000000"/>
                <w:kern w:val="0"/>
                <w:szCs w:val="24"/>
              </w:rPr>
            </w:pPr>
            <w:r>
              <w:rPr>
                <w:rFonts w:eastAsia="仿宋" w:hint="eastAsia"/>
                <w:color w:val="000000"/>
                <w:kern w:val="0"/>
                <w:szCs w:val="24"/>
              </w:rPr>
              <w:t>3</w:t>
            </w:r>
          </w:p>
        </w:tc>
        <w:tc>
          <w:tcPr>
            <w:tcW w:w="2763" w:type="dxa"/>
            <w:tcBorders>
              <w:top w:val="nil"/>
              <w:left w:val="nil"/>
              <w:bottom w:val="single" w:sz="4" w:space="0" w:color="auto"/>
              <w:right w:val="single" w:sz="4" w:space="0" w:color="auto"/>
            </w:tcBorders>
            <w:vAlign w:val="center"/>
          </w:tcPr>
          <w:p w14:paraId="762C9EF1" w14:textId="77777777" w:rsidR="00D9733F" w:rsidRDefault="00000000">
            <w:pPr>
              <w:ind w:firstLineChars="0" w:firstLine="0"/>
              <w:jc w:val="center"/>
              <w:rPr>
                <w:rFonts w:eastAsia="仿宋"/>
                <w:color w:val="000000"/>
                <w:kern w:val="0"/>
                <w:szCs w:val="24"/>
              </w:rPr>
            </w:pPr>
            <w:r>
              <w:rPr>
                <w:rFonts w:eastAsia="仿宋" w:hint="eastAsia"/>
                <w:color w:val="000000"/>
                <w:kern w:val="0"/>
                <w:szCs w:val="24"/>
              </w:rPr>
              <w:t>XXXXXX</w:t>
            </w:r>
          </w:p>
        </w:tc>
        <w:tc>
          <w:tcPr>
            <w:tcW w:w="914" w:type="dxa"/>
            <w:tcBorders>
              <w:top w:val="nil"/>
              <w:left w:val="nil"/>
              <w:bottom w:val="single" w:sz="4" w:space="0" w:color="auto"/>
              <w:right w:val="single" w:sz="4" w:space="0" w:color="auto"/>
            </w:tcBorders>
            <w:vAlign w:val="center"/>
          </w:tcPr>
          <w:p w14:paraId="15F5DC25" w14:textId="77777777" w:rsidR="00D9733F" w:rsidRDefault="00000000">
            <w:pPr>
              <w:ind w:firstLineChars="0" w:firstLine="0"/>
              <w:jc w:val="center"/>
              <w:rPr>
                <w:rFonts w:eastAsia="仿宋"/>
                <w:color w:val="000000"/>
                <w:kern w:val="0"/>
                <w:szCs w:val="24"/>
              </w:rPr>
            </w:pPr>
            <w:r>
              <w:rPr>
                <w:rFonts w:eastAsia="仿宋" w:hint="eastAsia"/>
                <w:color w:val="000000"/>
                <w:kern w:val="0"/>
                <w:szCs w:val="24"/>
              </w:rPr>
              <w:t>项</w:t>
            </w:r>
          </w:p>
        </w:tc>
        <w:tc>
          <w:tcPr>
            <w:tcW w:w="836" w:type="dxa"/>
            <w:tcBorders>
              <w:top w:val="nil"/>
              <w:left w:val="nil"/>
              <w:bottom w:val="single" w:sz="4" w:space="0" w:color="auto"/>
              <w:right w:val="single" w:sz="4" w:space="0" w:color="auto"/>
            </w:tcBorders>
            <w:vAlign w:val="center"/>
          </w:tcPr>
          <w:p w14:paraId="672CD400" w14:textId="77777777" w:rsidR="00D9733F" w:rsidRDefault="00D9733F">
            <w:pPr>
              <w:spacing w:line="240" w:lineRule="auto"/>
              <w:ind w:firstLineChars="0" w:firstLine="0"/>
              <w:jc w:val="center"/>
              <w:rPr>
                <w:rFonts w:eastAsia="仿宋"/>
                <w:kern w:val="0"/>
                <w:szCs w:val="21"/>
              </w:rPr>
            </w:pPr>
          </w:p>
        </w:tc>
        <w:tc>
          <w:tcPr>
            <w:tcW w:w="1491" w:type="dxa"/>
            <w:tcBorders>
              <w:top w:val="nil"/>
              <w:left w:val="nil"/>
              <w:bottom w:val="single" w:sz="4" w:space="0" w:color="auto"/>
              <w:right w:val="single" w:sz="4" w:space="0" w:color="auto"/>
            </w:tcBorders>
            <w:vAlign w:val="center"/>
          </w:tcPr>
          <w:p w14:paraId="23C0B0E0" w14:textId="77777777" w:rsidR="00D9733F" w:rsidRDefault="00D9733F">
            <w:pPr>
              <w:spacing w:line="240" w:lineRule="auto"/>
              <w:ind w:firstLineChars="0" w:firstLine="0"/>
              <w:jc w:val="center"/>
              <w:rPr>
                <w:rFonts w:eastAsia="仿宋"/>
                <w:kern w:val="0"/>
                <w:szCs w:val="21"/>
              </w:rPr>
            </w:pPr>
          </w:p>
        </w:tc>
        <w:tc>
          <w:tcPr>
            <w:tcW w:w="1541" w:type="dxa"/>
            <w:tcBorders>
              <w:top w:val="nil"/>
              <w:left w:val="nil"/>
              <w:bottom w:val="single" w:sz="4" w:space="0" w:color="auto"/>
              <w:right w:val="single" w:sz="4" w:space="0" w:color="auto"/>
            </w:tcBorders>
            <w:vAlign w:val="center"/>
          </w:tcPr>
          <w:p w14:paraId="16DE3861" w14:textId="77777777" w:rsidR="00D9733F" w:rsidRDefault="00D9733F">
            <w:pPr>
              <w:spacing w:line="240" w:lineRule="auto"/>
              <w:ind w:firstLineChars="0" w:firstLine="0"/>
              <w:jc w:val="center"/>
              <w:rPr>
                <w:rFonts w:eastAsia="仿宋"/>
                <w:kern w:val="0"/>
                <w:szCs w:val="21"/>
              </w:rPr>
            </w:pPr>
          </w:p>
        </w:tc>
      </w:tr>
    </w:tbl>
    <w:p w14:paraId="7A105A09" w14:textId="77777777" w:rsidR="00D9733F" w:rsidRDefault="00D9733F">
      <w:pPr>
        <w:ind w:firstLine="560"/>
        <w:rPr>
          <w:szCs w:val="24"/>
        </w:rPr>
      </w:pPr>
    </w:p>
    <w:p w14:paraId="5051B3EF" w14:textId="77777777" w:rsidR="00D9733F" w:rsidRDefault="00D9733F">
      <w:pPr>
        <w:pStyle w:val="1fa"/>
        <w:ind w:firstLineChars="0" w:firstLine="0"/>
        <w:rPr>
          <w:lang w:val="en-US"/>
        </w:rPr>
        <w:sectPr w:rsidR="00D9733F">
          <w:headerReference w:type="even" r:id="rId21"/>
          <w:headerReference w:type="default" r:id="rId22"/>
          <w:footerReference w:type="even" r:id="rId23"/>
          <w:footerReference w:type="default" r:id="rId24"/>
          <w:pgSz w:w="11906" w:h="16838"/>
          <w:pgMar w:top="1418" w:right="1361" w:bottom="1418" w:left="1474" w:header="851" w:footer="992" w:gutter="0"/>
          <w:pgNumType w:start="1"/>
          <w:cols w:space="720"/>
          <w:docGrid w:type="lines" w:linePitch="381"/>
        </w:sectPr>
      </w:pPr>
    </w:p>
    <w:p w14:paraId="3899C6E0" w14:textId="77777777" w:rsidR="00D9733F" w:rsidRDefault="00D9733F">
      <w:pPr>
        <w:pStyle w:val="1fa"/>
        <w:rPr>
          <w:lang w:val="en-US"/>
        </w:rPr>
      </w:pPr>
    </w:p>
    <w:p w14:paraId="2D71CA86" w14:textId="77777777" w:rsidR="00D9733F" w:rsidRDefault="00000000">
      <w:pPr>
        <w:pStyle w:val="1fa"/>
        <w:adjustRightInd/>
        <w:spacing w:line="500" w:lineRule="exact"/>
        <w:outlineLvl w:val="5"/>
        <w:rPr>
          <w:lang w:val="en-US"/>
        </w:rPr>
      </w:pPr>
      <w:r>
        <w:rPr>
          <w:rFonts w:hint="eastAsia"/>
          <w:lang w:val="en-US"/>
        </w:rPr>
        <w:t>（</w:t>
      </w:r>
      <w:r>
        <w:rPr>
          <w:rFonts w:hint="eastAsia"/>
          <w:lang w:val="en-US"/>
        </w:rPr>
        <w:t>4</w:t>
      </w:r>
      <w:r>
        <w:rPr>
          <w:rFonts w:hint="eastAsia"/>
          <w:lang w:val="en-US"/>
        </w:rPr>
        <w:t>）燃料动力费</w:t>
      </w:r>
    </w:p>
    <w:p w14:paraId="104EC604" w14:textId="77777777" w:rsidR="00D9733F" w:rsidRDefault="00000000">
      <w:pPr>
        <w:pStyle w:val="1fa"/>
        <w:rPr>
          <w:lang w:val="en-US"/>
        </w:rPr>
      </w:pPr>
      <w:r>
        <w:rPr>
          <w:rFonts w:hint="eastAsia"/>
          <w:i/>
          <w:iCs/>
          <w:color w:val="ED7D31" w:themeColor="accent2"/>
          <w:lang w:val="en-US"/>
        </w:rPr>
        <w:t>燃料动力费是指在项目研究、试制过程中直接消耗且可以单独计算或按标准分摊计入的水、电、气、燃料等费用。燃料动力费根据批准的研制内容明确的产品和部件数量、试验次数，以及消耗标准和价格计列，不包括单位日常运行所发生的间接同类费用</w:t>
      </w:r>
      <w:r>
        <w:rPr>
          <w:rFonts w:hint="eastAsia"/>
          <w:lang w:val="en-US"/>
        </w:rPr>
        <w:t>。</w:t>
      </w:r>
    </w:p>
    <w:p w14:paraId="2EEEBD3F" w14:textId="77777777" w:rsidR="00D9733F" w:rsidRDefault="00000000">
      <w:pPr>
        <w:pStyle w:val="1fa"/>
        <w:rPr>
          <w:highlight w:val="yellow"/>
          <w:lang w:val="en-US"/>
        </w:rPr>
      </w:pPr>
      <w:r>
        <w:rPr>
          <w:rFonts w:hint="eastAsia"/>
          <w:highlight w:val="yellow"/>
          <w:lang w:val="en-US"/>
        </w:rPr>
        <w:t>202</w:t>
      </w:r>
      <w:r>
        <w:rPr>
          <w:highlight w:val="yellow"/>
          <w:lang w:val="en-US"/>
        </w:rPr>
        <w:t>X</w:t>
      </w:r>
      <w:r>
        <w:rPr>
          <w:rFonts w:hint="eastAsia"/>
          <w:highlight w:val="yellow"/>
          <w:lang w:val="en-US"/>
        </w:rPr>
        <w:t>年我所用于基本生产的燃料动力费为</w:t>
      </w:r>
      <w:r>
        <w:rPr>
          <w:highlight w:val="yellow"/>
          <w:lang w:val="en-US"/>
        </w:rPr>
        <w:t>A</w:t>
      </w:r>
      <w:r>
        <w:rPr>
          <w:rFonts w:hint="eastAsia"/>
          <w:highlight w:val="yellow"/>
          <w:lang w:val="en-US"/>
        </w:rPr>
        <w:t>元。</w:t>
      </w:r>
    </w:p>
    <w:p w14:paraId="31DDEC90" w14:textId="77777777" w:rsidR="00D9733F" w:rsidRDefault="00000000">
      <w:pPr>
        <w:pStyle w:val="1fa"/>
        <w:rPr>
          <w:highlight w:val="yellow"/>
          <w:lang w:val="en-US"/>
        </w:rPr>
      </w:pPr>
      <w:r>
        <w:rPr>
          <w:rFonts w:hint="eastAsia"/>
          <w:highlight w:val="yellow"/>
          <w:lang w:val="en-US"/>
        </w:rPr>
        <w:t>202</w:t>
      </w:r>
      <w:r>
        <w:rPr>
          <w:highlight w:val="yellow"/>
          <w:lang w:val="en-US"/>
        </w:rPr>
        <w:t>X</w:t>
      </w:r>
      <w:r>
        <w:rPr>
          <w:rFonts w:hint="eastAsia"/>
          <w:highlight w:val="yellow"/>
          <w:lang w:val="en-US"/>
        </w:rPr>
        <w:t>年我所科研人员人数为</w:t>
      </w:r>
      <w:r>
        <w:rPr>
          <w:highlight w:val="yellow"/>
          <w:lang w:val="en-US"/>
        </w:rPr>
        <w:t>B</w:t>
      </w:r>
      <w:r>
        <w:rPr>
          <w:rFonts w:hint="eastAsia"/>
          <w:highlight w:val="yellow"/>
          <w:lang w:val="en-US"/>
        </w:rPr>
        <w:t>人。</w:t>
      </w:r>
    </w:p>
    <w:p w14:paraId="58653F99" w14:textId="77777777" w:rsidR="00D9733F" w:rsidRDefault="00000000">
      <w:pPr>
        <w:pStyle w:val="1fa"/>
        <w:rPr>
          <w:highlight w:val="yellow"/>
          <w:lang w:val="en-US"/>
        </w:rPr>
      </w:pPr>
      <w:r>
        <w:rPr>
          <w:rFonts w:hint="eastAsia"/>
          <w:highlight w:val="yellow"/>
          <w:lang w:val="en-US"/>
        </w:rPr>
        <w:t>燃料动力费分配标准：</w:t>
      </w:r>
      <w:r>
        <w:rPr>
          <w:highlight w:val="yellow"/>
          <w:lang w:val="en-US"/>
        </w:rPr>
        <w:t>A</w:t>
      </w:r>
      <w:r>
        <w:rPr>
          <w:rFonts w:hint="eastAsia"/>
          <w:highlight w:val="yellow"/>
          <w:lang w:val="en-US"/>
        </w:rPr>
        <w:t>元</w:t>
      </w:r>
      <w:r>
        <w:rPr>
          <w:highlight w:val="yellow"/>
          <w:lang w:val="en-US"/>
        </w:rPr>
        <w:t>/B</w:t>
      </w:r>
      <w:r>
        <w:rPr>
          <w:rFonts w:hint="eastAsia"/>
          <w:highlight w:val="yellow"/>
          <w:lang w:val="en-US"/>
        </w:rPr>
        <w:t>人＝</w:t>
      </w:r>
      <w:r>
        <w:rPr>
          <w:highlight w:val="yellow"/>
          <w:lang w:val="en-US"/>
        </w:rPr>
        <w:t>C</w:t>
      </w:r>
      <w:r>
        <w:rPr>
          <w:rFonts w:hint="eastAsia"/>
          <w:highlight w:val="yellow"/>
          <w:lang w:val="en-US"/>
        </w:rPr>
        <w:t>元</w:t>
      </w:r>
      <w:r>
        <w:rPr>
          <w:highlight w:val="yellow"/>
          <w:lang w:val="en-US"/>
        </w:rPr>
        <w:t>/</w:t>
      </w:r>
      <w:r>
        <w:rPr>
          <w:rFonts w:hint="eastAsia"/>
          <w:highlight w:val="yellow"/>
          <w:lang w:val="en-US"/>
        </w:rPr>
        <w:t>人</w:t>
      </w:r>
      <w:r>
        <w:rPr>
          <w:rFonts w:hint="cs"/>
          <w:highlight w:val="yellow"/>
          <w:lang w:val="en-US"/>
        </w:rPr>
        <w:t>•</w:t>
      </w:r>
      <w:r>
        <w:rPr>
          <w:rFonts w:hint="eastAsia"/>
          <w:highlight w:val="yellow"/>
          <w:lang w:val="en-US"/>
        </w:rPr>
        <w:t>年。</w:t>
      </w:r>
    </w:p>
    <w:p w14:paraId="6AD9B3D1" w14:textId="77777777" w:rsidR="00D9733F" w:rsidRDefault="00000000">
      <w:pPr>
        <w:pStyle w:val="1fa"/>
        <w:rPr>
          <w:lang w:val="en-US"/>
        </w:rPr>
      </w:pPr>
      <w:r>
        <w:rPr>
          <w:rFonts w:hint="eastAsia"/>
          <w:highlight w:val="yellow"/>
          <w:lang w:val="en-US"/>
        </w:rPr>
        <w:t>本项目燃料动力费按照投入</w:t>
      </w:r>
      <w:r>
        <w:rPr>
          <w:highlight w:val="yellow"/>
          <w:lang w:val="en-US"/>
        </w:rPr>
        <w:t>D</w:t>
      </w:r>
      <w:r>
        <w:rPr>
          <w:rFonts w:hint="eastAsia"/>
          <w:highlight w:val="yellow"/>
          <w:lang w:val="en-US"/>
        </w:rPr>
        <w:t>人</w:t>
      </w:r>
      <w:r>
        <w:rPr>
          <w:rFonts w:hint="cs"/>
          <w:highlight w:val="yellow"/>
          <w:lang w:val="en-US"/>
        </w:rPr>
        <w:t>•</w:t>
      </w:r>
      <w:r>
        <w:rPr>
          <w:rFonts w:hint="eastAsia"/>
          <w:highlight w:val="yellow"/>
          <w:lang w:val="en-US"/>
        </w:rPr>
        <w:t>年×</w:t>
      </w:r>
      <w:r>
        <w:rPr>
          <w:highlight w:val="yellow"/>
          <w:lang w:val="en-US"/>
        </w:rPr>
        <w:t>C</w:t>
      </w:r>
      <w:r>
        <w:rPr>
          <w:rFonts w:hint="eastAsia"/>
          <w:highlight w:val="yellow"/>
          <w:lang w:val="en-US"/>
        </w:rPr>
        <w:t>元</w:t>
      </w:r>
      <w:r>
        <w:rPr>
          <w:highlight w:val="yellow"/>
          <w:lang w:val="en-US"/>
        </w:rPr>
        <w:t>/</w:t>
      </w:r>
      <w:r>
        <w:rPr>
          <w:rFonts w:hint="eastAsia"/>
          <w:highlight w:val="yellow"/>
          <w:lang w:val="en-US"/>
        </w:rPr>
        <w:t>人</w:t>
      </w:r>
      <w:r>
        <w:rPr>
          <w:rFonts w:hint="cs"/>
          <w:highlight w:val="yellow"/>
          <w:lang w:val="en-US"/>
        </w:rPr>
        <w:t>•</w:t>
      </w:r>
      <w:r>
        <w:rPr>
          <w:rFonts w:hint="eastAsia"/>
          <w:highlight w:val="yellow"/>
          <w:lang w:val="en-US"/>
        </w:rPr>
        <w:t>年进行计算得</w:t>
      </w:r>
      <w:r>
        <w:rPr>
          <w:highlight w:val="yellow"/>
          <w:lang w:val="en-US"/>
        </w:rPr>
        <w:t>E</w:t>
      </w:r>
      <w:r>
        <w:rPr>
          <w:rFonts w:hint="eastAsia"/>
          <w:highlight w:val="yellow"/>
          <w:lang w:val="en-US"/>
        </w:rPr>
        <w:t>元，计</w:t>
      </w:r>
      <w:r>
        <w:rPr>
          <w:highlight w:val="yellow"/>
          <w:lang w:val="en-US"/>
        </w:rPr>
        <w:t>F</w:t>
      </w:r>
      <w:r>
        <w:rPr>
          <w:rFonts w:hint="eastAsia"/>
          <w:highlight w:val="yellow"/>
          <w:lang w:val="en-US"/>
        </w:rPr>
        <w:t>万元。</w:t>
      </w:r>
    </w:p>
    <w:p w14:paraId="480A7B32" w14:textId="77777777" w:rsidR="00D9733F" w:rsidRDefault="00000000">
      <w:pPr>
        <w:pStyle w:val="1fa"/>
        <w:rPr>
          <w:lang w:val="en-US"/>
        </w:rPr>
        <w:sectPr w:rsidR="00D9733F">
          <w:pgSz w:w="11906" w:h="16838"/>
          <w:pgMar w:top="1418" w:right="1361" w:bottom="1418" w:left="1474" w:header="851" w:footer="992" w:gutter="0"/>
          <w:pgNumType w:start="1"/>
          <w:cols w:space="720"/>
          <w:docGrid w:type="lines" w:linePitch="381"/>
        </w:sectPr>
      </w:pPr>
      <w:r>
        <w:rPr>
          <w:rFonts w:hint="eastAsia"/>
          <w:i/>
          <w:iCs/>
          <w:highlight w:val="yellow"/>
          <w:lang w:val="en-US"/>
        </w:rPr>
        <w:t>详细写明燃料动力费的支出内容和依据。（我校原则上一般不预算燃料动力费。）</w:t>
      </w:r>
    </w:p>
    <w:p w14:paraId="1B7EF976" w14:textId="77777777" w:rsidR="00D9733F" w:rsidRDefault="00000000">
      <w:pPr>
        <w:pStyle w:val="1fa"/>
        <w:adjustRightInd/>
        <w:spacing w:line="500" w:lineRule="exact"/>
        <w:outlineLvl w:val="5"/>
        <w:rPr>
          <w:lang w:val="en-US"/>
        </w:rPr>
      </w:pPr>
      <w:r>
        <w:rPr>
          <w:rFonts w:hint="eastAsia"/>
          <w:lang w:val="en-US"/>
        </w:rPr>
        <w:lastRenderedPageBreak/>
        <w:t>（</w:t>
      </w:r>
      <w:r>
        <w:rPr>
          <w:rFonts w:hint="eastAsia"/>
          <w:lang w:val="en-US"/>
        </w:rPr>
        <w:t>5</w:t>
      </w:r>
      <w:r>
        <w:rPr>
          <w:rFonts w:hint="eastAsia"/>
          <w:lang w:val="en-US"/>
        </w:rPr>
        <w:t>）事务费</w:t>
      </w:r>
    </w:p>
    <w:p w14:paraId="03898BDF" w14:textId="77777777" w:rsidR="00D9733F" w:rsidRDefault="00000000">
      <w:pPr>
        <w:pStyle w:val="1fa"/>
        <w:rPr>
          <w:i/>
          <w:iCs/>
          <w:color w:val="ED7D31" w:themeColor="accent2"/>
          <w:lang w:val="en-US"/>
        </w:rPr>
      </w:pPr>
      <w:r>
        <w:rPr>
          <w:rFonts w:hint="eastAsia"/>
          <w:i/>
          <w:iCs/>
          <w:color w:val="ED7D31" w:themeColor="accent2"/>
          <w:lang w:val="en-US"/>
        </w:rPr>
        <w:t>事务费是指在项目研究、试制过程中必须发生的会议费、差旅费和专家咨询费。</w:t>
      </w:r>
    </w:p>
    <w:p w14:paraId="37582A6F" w14:textId="77777777" w:rsidR="00D9733F" w:rsidRDefault="00000000">
      <w:pPr>
        <w:pStyle w:val="1fa"/>
        <w:rPr>
          <w:i/>
          <w:iCs/>
          <w:color w:val="ED7D31" w:themeColor="accent2"/>
          <w:lang w:val="en-US"/>
        </w:rPr>
      </w:pPr>
      <w:r>
        <w:rPr>
          <w:rFonts w:hint="eastAsia"/>
          <w:i/>
          <w:iCs/>
          <w:color w:val="ED7D31" w:themeColor="accent2"/>
          <w:lang w:val="en-US"/>
        </w:rPr>
        <w:t>会议费是指在项目研究、试制过程中组织开展学术研讨、咨询、评审以及项目协调等活动发生的会议场所租赁费、租车费、资料费、伙食费、住宿费、交通费等。差旅费是指在项目研究、试制过程中为开展科学实验（试验）、科学考察、业务调研、学术交流等发生的国内外差旅费，包括交通费、住宿费、伙食补贴费等。专家咨询费是指在项目研究试制过程中一次性支付给外单位专家的评审咨询费用。</w:t>
      </w:r>
    </w:p>
    <w:p w14:paraId="280C4969" w14:textId="77777777" w:rsidR="00D9733F" w:rsidRDefault="00000000">
      <w:pPr>
        <w:pStyle w:val="1fa"/>
        <w:rPr>
          <w:i/>
          <w:iCs/>
          <w:color w:val="ED7D31" w:themeColor="accent2"/>
        </w:rPr>
      </w:pPr>
      <w:r>
        <w:rPr>
          <w:rFonts w:hint="eastAsia"/>
          <w:i/>
          <w:iCs/>
          <w:color w:val="ED7D31" w:themeColor="accent2"/>
          <w:lang w:val="en-US"/>
        </w:rPr>
        <w:t>对试制类项目，事务费以材料费、专用费、</w:t>
      </w:r>
      <w:r>
        <w:rPr>
          <w:rFonts w:hint="eastAsia"/>
          <w:i/>
          <w:iCs/>
          <w:color w:val="ED7D31" w:themeColor="accent2"/>
          <w:lang w:val="en-US"/>
        </w:rPr>
        <w:t>50</w:t>
      </w:r>
      <w:r>
        <w:rPr>
          <w:rFonts w:hint="eastAsia"/>
          <w:i/>
          <w:iCs/>
          <w:color w:val="ED7D31" w:themeColor="accent2"/>
          <w:lang w:val="en-US"/>
        </w:rPr>
        <w:t>％外协费三项之和为基数，按不超过表</w:t>
      </w:r>
      <w:r>
        <w:rPr>
          <w:rFonts w:hint="eastAsia"/>
          <w:i/>
          <w:iCs/>
          <w:color w:val="ED7D31" w:themeColor="accent2"/>
          <w:lang w:val="en-US"/>
        </w:rPr>
        <w:t>5</w:t>
      </w:r>
      <w:r>
        <w:rPr>
          <w:rFonts w:hint="eastAsia"/>
          <w:i/>
          <w:iCs/>
          <w:color w:val="ED7D31" w:themeColor="accent2"/>
          <w:lang w:val="en-US"/>
        </w:rPr>
        <w:t>所列比例超额累退计算</w:t>
      </w:r>
      <w:r>
        <w:rPr>
          <w:rFonts w:hint="eastAsia"/>
          <w:i/>
          <w:iCs/>
          <w:color w:val="ED7D31" w:themeColor="accent2"/>
        </w:rPr>
        <w:t>。</w:t>
      </w:r>
    </w:p>
    <w:p w14:paraId="24211353" w14:textId="77777777" w:rsidR="00D9733F" w:rsidRDefault="00000000">
      <w:pPr>
        <w:adjustRightInd w:val="0"/>
        <w:snapToGrid w:val="0"/>
        <w:spacing w:line="360" w:lineRule="auto"/>
        <w:ind w:firstLineChars="0" w:firstLine="0"/>
        <w:jc w:val="center"/>
        <w:rPr>
          <w:b/>
          <w:bCs/>
          <w:color w:val="000000"/>
          <w:kern w:val="0"/>
          <w:szCs w:val="28"/>
          <w:lang w:val="zh-CN"/>
        </w:rPr>
      </w:pPr>
      <w:r>
        <w:rPr>
          <w:rFonts w:hint="eastAsia"/>
          <w:b/>
          <w:bCs/>
          <w:color w:val="000000"/>
          <w:kern w:val="0"/>
          <w:szCs w:val="28"/>
          <w:lang w:val="zh-CN"/>
        </w:rPr>
        <w:t>表</w:t>
      </w:r>
      <w:r>
        <w:rPr>
          <w:rFonts w:hint="eastAsia"/>
          <w:b/>
          <w:bCs/>
          <w:color w:val="000000"/>
          <w:kern w:val="0"/>
          <w:szCs w:val="28"/>
        </w:rPr>
        <w:t>5</w:t>
      </w:r>
      <w:r>
        <w:rPr>
          <w:rFonts w:hint="eastAsia"/>
          <w:b/>
          <w:bCs/>
          <w:color w:val="000000"/>
          <w:kern w:val="0"/>
          <w:szCs w:val="28"/>
          <w:lang w:val="zh-CN"/>
        </w:rPr>
        <w:t xml:space="preserve"> </w:t>
      </w:r>
      <w:r>
        <w:rPr>
          <w:rFonts w:hint="eastAsia"/>
          <w:b/>
          <w:bCs/>
          <w:color w:val="000000"/>
          <w:kern w:val="0"/>
          <w:szCs w:val="28"/>
        </w:rPr>
        <w:t>试制</w:t>
      </w:r>
      <w:r>
        <w:rPr>
          <w:rFonts w:hint="eastAsia"/>
          <w:b/>
          <w:bCs/>
          <w:color w:val="000000"/>
          <w:kern w:val="0"/>
          <w:szCs w:val="28"/>
          <w:lang w:val="zh-CN"/>
        </w:rPr>
        <w:t>类项目事务费计提比例</w:t>
      </w: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774"/>
        <w:gridCol w:w="5511"/>
        <w:gridCol w:w="3002"/>
      </w:tblGrid>
      <w:tr w:rsidR="00D9733F" w14:paraId="450B5097" w14:textId="77777777">
        <w:trPr>
          <w:trHeight w:val="340"/>
          <w:tblHeader/>
          <w:jc w:val="center"/>
        </w:trPr>
        <w:tc>
          <w:tcPr>
            <w:tcW w:w="444" w:type="pct"/>
            <w:noWrap/>
            <w:vAlign w:val="center"/>
          </w:tcPr>
          <w:p w14:paraId="615FAB0A" w14:textId="77777777" w:rsidR="00D9733F"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b/>
                <w:bCs/>
                <w:kern w:val="0"/>
                <w:szCs w:val="28"/>
              </w:rPr>
            </w:pPr>
            <w:r>
              <w:rPr>
                <w:rFonts w:ascii="仿宋_GB2312" w:hAnsi="仿宋_GB2312" w:cs="仿宋_GB2312" w:hint="eastAsia"/>
                <w:b/>
                <w:bCs/>
                <w:kern w:val="0"/>
                <w:szCs w:val="28"/>
              </w:rPr>
              <w:t>序号</w:t>
            </w:r>
          </w:p>
        </w:tc>
        <w:tc>
          <w:tcPr>
            <w:tcW w:w="2938" w:type="pct"/>
            <w:noWrap/>
            <w:vAlign w:val="center"/>
          </w:tcPr>
          <w:p w14:paraId="387B9EB6" w14:textId="77777777" w:rsidR="00D9733F"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b/>
                <w:bCs/>
                <w:kern w:val="0"/>
                <w:szCs w:val="28"/>
              </w:rPr>
            </w:pPr>
            <w:r>
              <w:rPr>
                <w:rFonts w:ascii="仿宋_GB2312" w:hAnsi="仿宋_GB2312" w:cs="仿宋_GB2312" w:hint="eastAsia"/>
                <w:b/>
                <w:bCs/>
                <w:kern w:val="0"/>
                <w:szCs w:val="28"/>
              </w:rPr>
              <w:t>材料费、专用费、50％外协费之和（万元）</w:t>
            </w:r>
          </w:p>
        </w:tc>
        <w:tc>
          <w:tcPr>
            <w:tcW w:w="1618" w:type="pct"/>
            <w:noWrap/>
            <w:vAlign w:val="center"/>
          </w:tcPr>
          <w:p w14:paraId="3270961C" w14:textId="77777777" w:rsidR="00D9733F"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b/>
                <w:bCs/>
                <w:kern w:val="0"/>
                <w:szCs w:val="28"/>
              </w:rPr>
            </w:pPr>
            <w:r>
              <w:rPr>
                <w:rFonts w:ascii="仿宋_GB2312" w:hAnsi="仿宋_GB2312" w:cs="仿宋_GB2312" w:hint="eastAsia"/>
                <w:b/>
                <w:bCs/>
                <w:kern w:val="0"/>
                <w:szCs w:val="28"/>
              </w:rPr>
              <w:t>试制类项目事务费比例</w:t>
            </w:r>
          </w:p>
        </w:tc>
      </w:tr>
      <w:tr w:rsidR="00D9733F" w14:paraId="5190E6AA" w14:textId="77777777">
        <w:trPr>
          <w:trHeight w:val="340"/>
          <w:jc w:val="center"/>
        </w:trPr>
        <w:tc>
          <w:tcPr>
            <w:tcW w:w="444" w:type="pct"/>
            <w:vAlign w:val="center"/>
          </w:tcPr>
          <w:p w14:paraId="7AD7120B" w14:textId="77777777" w:rsidR="00D9733F"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1</w:t>
            </w:r>
          </w:p>
        </w:tc>
        <w:tc>
          <w:tcPr>
            <w:tcW w:w="2938" w:type="pct"/>
            <w:noWrap/>
            <w:vAlign w:val="center"/>
          </w:tcPr>
          <w:p w14:paraId="5C83DFF2" w14:textId="77777777" w:rsidR="00D9733F" w:rsidRDefault="00000000">
            <w:pPr>
              <w:widowControl/>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50以下（含）</w:t>
            </w:r>
          </w:p>
        </w:tc>
        <w:tc>
          <w:tcPr>
            <w:tcW w:w="1618" w:type="pct"/>
            <w:noWrap/>
            <w:vAlign w:val="center"/>
          </w:tcPr>
          <w:p w14:paraId="4A52F1E3" w14:textId="77777777" w:rsidR="00D9733F"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13％</w:t>
            </w:r>
          </w:p>
        </w:tc>
      </w:tr>
      <w:tr w:rsidR="00D9733F" w14:paraId="6CFB3843" w14:textId="77777777">
        <w:trPr>
          <w:trHeight w:val="340"/>
          <w:jc w:val="center"/>
        </w:trPr>
        <w:tc>
          <w:tcPr>
            <w:tcW w:w="444" w:type="pct"/>
            <w:vAlign w:val="center"/>
          </w:tcPr>
          <w:p w14:paraId="45A5E7DB" w14:textId="77777777" w:rsidR="00D9733F"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2</w:t>
            </w:r>
          </w:p>
        </w:tc>
        <w:tc>
          <w:tcPr>
            <w:tcW w:w="2938" w:type="pct"/>
            <w:noWrap/>
            <w:vAlign w:val="center"/>
          </w:tcPr>
          <w:p w14:paraId="1E1F5B3C" w14:textId="77777777" w:rsidR="00D9733F" w:rsidRDefault="00000000">
            <w:pPr>
              <w:widowControl/>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50~200（含）</w:t>
            </w:r>
          </w:p>
        </w:tc>
        <w:tc>
          <w:tcPr>
            <w:tcW w:w="1618" w:type="pct"/>
            <w:noWrap/>
            <w:vAlign w:val="center"/>
          </w:tcPr>
          <w:p w14:paraId="67BD52E7" w14:textId="77777777" w:rsidR="00D9733F"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12％</w:t>
            </w:r>
          </w:p>
        </w:tc>
      </w:tr>
      <w:tr w:rsidR="00D9733F" w14:paraId="1D9C33E3" w14:textId="77777777">
        <w:trPr>
          <w:trHeight w:val="340"/>
          <w:jc w:val="center"/>
        </w:trPr>
        <w:tc>
          <w:tcPr>
            <w:tcW w:w="444" w:type="pct"/>
            <w:vAlign w:val="center"/>
          </w:tcPr>
          <w:p w14:paraId="47DAD030" w14:textId="77777777" w:rsidR="00D9733F"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3</w:t>
            </w:r>
          </w:p>
        </w:tc>
        <w:tc>
          <w:tcPr>
            <w:tcW w:w="2938" w:type="pct"/>
            <w:noWrap/>
            <w:vAlign w:val="center"/>
          </w:tcPr>
          <w:p w14:paraId="6F402BB8" w14:textId="77777777" w:rsidR="00D9733F" w:rsidRDefault="00000000">
            <w:pPr>
              <w:widowControl/>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200~500（含）</w:t>
            </w:r>
          </w:p>
        </w:tc>
        <w:tc>
          <w:tcPr>
            <w:tcW w:w="1618" w:type="pct"/>
            <w:noWrap/>
            <w:vAlign w:val="center"/>
          </w:tcPr>
          <w:p w14:paraId="710CE656" w14:textId="77777777" w:rsidR="00D9733F"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11％</w:t>
            </w:r>
          </w:p>
        </w:tc>
      </w:tr>
      <w:tr w:rsidR="00D9733F" w14:paraId="60FEFCB6" w14:textId="77777777">
        <w:trPr>
          <w:trHeight w:val="340"/>
          <w:jc w:val="center"/>
        </w:trPr>
        <w:tc>
          <w:tcPr>
            <w:tcW w:w="444" w:type="pct"/>
            <w:vAlign w:val="center"/>
          </w:tcPr>
          <w:p w14:paraId="363F2956" w14:textId="77777777" w:rsidR="00D9733F"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4</w:t>
            </w:r>
          </w:p>
        </w:tc>
        <w:tc>
          <w:tcPr>
            <w:tcW w:w="2938" w:type="pct"/>
            <w:noWrap/>
            <w:vAlign w:val="center"/>
          </w:tcPr>
          <w:p w14:paraId="59F0BD65" w14:textId="77777777" w:rsidR="00D9733F" w:rsidRDefault="00000000">
            <w:pPr>
              <w:widowControl/>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500~1000（含）</w:t>
            </w:r>
          </w:p>
        </w:tc>
        <w:tc>
          <w:tcPr>
            <w:tcW w:w="1618" w:type="pct"/>
            <w:noWrap/>
            <w:vAlign w:val="center"/>
          </w:tcPr>
          <w:p w14:paraId="4EA1B7FF" w14:textId="77777777" w:rsidR="00D9733F"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7％</w:t>
            </w:r>
          </w:p>
        </w:tc>
      </w:tr>
      <w:tr w:rsidR="00D9733F" w14:paraId="42AA8C76" w14:textId="77777777">
        <w:trPr>
          <w:trHeight w:val="340"/>
          <w:jc w:val="center"/>
        </w:trPr>
        <w:tc>
          <w:tcPr>
            <w:tcW w:w="444" w:type="pct"/>
            <w:vAlign w:val="center"/>
          </w:tcPr>
          <w:p w14:paraId="39B48D98" w14:textId="77777777" w:rsidR="00D9733F"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5</w:t>
            </w:r>
          </w:p>
        </w:tc>
        <w:tc>
          <w:tcPr>
            <w:tcW w:w="2938" w:type="pct"/>
            <w:noWrap/>
            <w:vAlign w:val="center"/>
          </w:tcPr>
          <w:p w14:paraId="370918BF" w14:textId="77777777" w:rsidR="00D9733F" w:rsidRDefault="00000000">
            <w:pPr>
              <w:widowControl/>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1000~2000（含）</w:t>
            </w:r>
          </w:p>
        </w:tc>
        <w:tc>
          <w:tcPr>
            <w:tcW w:w="1618" w:type="pct"/>
            <w:noWrap/>
            <w:vAlign w:val="center"/>
          </w:tcPr>
          <w:p w14:paraId="490B7F3C" w14:textId="77777777" w:rsidR="00D9733F"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6.5％</w:t>
            </w:r>
          </w:p>
        </w:tc>
      </w:tr>
      <w:tr w:rsidR="00D9733F" w14:paraId="0EF9A196" w14:textId="77777777">
        <w:trPr>
          <w:trHeight w:val="340"/>
          <w:jc w:val="center"/>
        </w:trPr>
        <w:tc>
          <w:tcPr>
            <w:tcW w:w="444" w:type="pct"/>
            <w:vAlign w:val="center"/>
          </w:tcPr>
          <w:p w14:paraId="5D3FAC54" w14:textId="77777777" w:rsidR="00D9733F"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6</w:t>
            </w:r>
          </w:p>
        </w:tc>
        <w:tc>
          <w:tcPr>
            <w:tcW w:w="2938" w:type="pct"/>
            <w:noWrap/>
            <w:vAlign w:val="center"/>
          </w:tcPr>
          <w:p w14:paraId="15D4F22E" w14:textId="77777777" w:rsidR="00D9733F" w:rsidRDefault="00000000">
            <w:pPr>
              <w:widowControl/>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2000~5000（含）</w:t>
            </w:r>
          </w:p>
        </w:tc>
        <w:tc>
          <w:tcPr>
            <w:tcW w:w="1618" w:type="pct"/>
            <w:noWrap/>
            <w:vAlign w:val="center"/>
          </w:tcPr>
          <w:p w14:paraId="2E766E83" w14:textId="77777777" w:rsidR="00D9733F"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4.5％</w:t>
            </w:r>
          </w:p>
        </w:tc>
      </w:tr>
      <w:tr w:rsidR="00D9733F" w14:paraId="7FC28708" w14:textId="77777777">
        <w:trPr>
          <w:trHeight w:val="340"/>
          <w:jc w:val="center"/>
        </w:trPr>
        <w:tc>
          <w:tcPr>
            <w:tcW w:w="444" w:type="pct"/>
            <w:vAlign w:val="center"/>
          </w:tcPr>
          <w:p w14:paraId="59373737" w14:textId="77777777" w:rsidR="00D9733F"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7</w:t>
            </w:r>
          </w:p>
        </w:tc>
        <w:tc>
          <w:tcPr>
            <w:tcW w:w="2938" w:type="pct"/>
            <w:noWrap/>
            <w:vAlign w:val="center"/>
          </w:tcPr>
          <w:p w14:paraId="1036808C" w14:textId="77777777" w:rsidR="00D9733F" w:rsidRDefault="00000000">
            <w:pPr>
              <w:widowControl/>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5000~10000（含）</w:t>
            </w:r>
          </w:p>
        </w:tc>
        <w:tc>
          <w:tcPr>
            <w:tcW w:w="1618" w:type="pct"/>
            <w:noWrap/>
            <w:vAlign w:val="center"/>
          </w:tcPr>
          <w:p w14:paraId="18446DF1" w14:textId="77777777" w:rsidR="00D9733F"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4％</w:t>
            </w:r>
          </w:p>
        </w:tc>
      </w:tr>
      <w:tr w:rsidR="00D9733F" w14:paraId="5D9A9FB6" w14:textId="77777777">
        <w:trPr>
          <w:trHeight w:val="90"/>
          <w:jc w:val="center"/>
        </w:trPr>
        <w:tc>
          <w:tcPr>
            <w:tcW w:w="444" w:type="pct"/>
            <w:vAlign w:val="center"/>
          </w:tcPr>
          <w:p w14:paraId="23FEE316" w14:textId="77777777" w:rsidR="00D9733F"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8</w:t>
            </w:r>
          </w:p>
        </w:tc>
        <w:tc>
          <w:tcPr>
            <w:tcW w:w="2938" w:type="pct"/>
            <w:noWrap/>
            <w:vAlign w:val="center"/>
          </w:tcPr>
          <w:p w14:paraId="2676B1F1" w14:textId="77777777" w:rsidR="00D9733F" w:rsidRDefault="00000000">
            <w:pPr>
              <w:widowControl/>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10000以上</w:t>
            </w:r>
          </w:p>
        </w:tc>
        <w:tc>
          <w:tcPr>
            <w:tcW w:w="1618" w:type="pct"/>
            <w:noWrap/>
            <w:vAlign w:val="center"/>
          </w:tcPr>
          <w:p w14:paraId="3783D630" w14:textId="77777777" w:rsidR="00D9733F"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2％</w:t>
            </w:r>
          </w:p>
        </w:tc>
      </w:tr>
    </w:tbl>
    <w:p w14:paraId="7B510F2C" w14:textId="77777777" w:rsidR="00D9733F" w:rsidRDefault="00000000">
      <w:pPr>
        <w:pStyle w:val="1fa"/>
        <w:rPr>
          <w:lang w:val="en-US"/>
        </w:rPr>
      </w:pPr>
      <w:r>
        <w:rPr>
          <w:rFonts w:hint="eastAsia"/>
        </w:rPr>
        <w:t>本</w:t>
      </w:r>
      <w:r>
        <w:rPr>
          <w:rFonts w:hint="eastAsia"/>
          <w:lang w:val="en-US"/>
        </w:rPr>
        <w:t>项目为</w:t>
      </w:r>
      <w:r>
        <w:rPr>
          <w:rFonts w:hint="eastAsia"/>
          <w:b/>
          <w:bCs/>
          <w:lang w:val="en-US"/>
        </w:rPr>
        <w:t>试制类项目</w:t>
      </w:r>
      <w:r>
        <w:rPr>
          <w:rFonts w:hint="eastAsia"/>
          <w:lang w:val="en-US"/>
        </w:rPr>
        <w:t>，试制类项目的事务费</w:t>
      </w:r>
      <w:r>
        <w:rPr>
          <w:rFonts w:hint="eastAsia"/>
        </w:rPr>
        <w:t>按比例超额累退计列事务费为</w:t>
      </w:r>
      <w:r>
        <w:t>XX</w:t>
      </w:r>
      <w:r>
        <w:rPr>
          <w:rFonts w:hint="eastAsia"/>
        </w:rPr>
        <w:t>万元，</w:t>
      </w:r>
      <w:r>
        <w:rPr>
          <w:rFonts w:hint="eastAsia"/>
          <w:lang w:val="en-US"/>
        </w:rPr>
        <w:t>见</w:t>
      </w:r>
      <w:r>
        <w:rPr>
          <w:rFonts w:hint="eastAsia"/>
        </w:rPr>
        <w:t>表</w:t>
      </w:r>
      <w:r>
        <w:rPr>
          <w:rFonts w:hint="eastAsia"/>
          <w:lang w:val="en-US"/>
        </w:rPr>
        <w:t>6</w:t>
      </w:r>
      <w:r>
        <w:rPr>
          <w:rFonts w:hint="eastAsia"/>
        </w:rPr>
        <w:t>所示。</w:t>
      </w:r>
      <w:r>
        <w:rPr>
          <w:rFonts w:hint="eastAsia"/>
          <w:lang w:val="en-US"/>
        </w:rPr>
        <w:t>事务费具体支出内容见表</w:t>
      </w:r>
      <w:r>
        <w:rPr>
          <w:rFonts w:hint="eastAsia"/>
          <w:lang w:val="en-US"/>
        </w:rPr>
        <w:t>7</w:t>
      </w:r>
      <w:r>
        <w:rPr>
          <w:rFonts w:hint="eastAsia"/>
          <w:lang w:val="en-US"/>
        </w:rPr>
        <w:t>所示。</w:t>
      </w:r>
    </w:p>
    <w:p w14:paraId="70A9BCCE" w14:textId="77777777" w:rsidR="00D9733F" w:rsidRDefault="00D9733F">
      <w:pPr>
        <w:pStyle w:val="1fa"/>
      </w:pPr>
    </w:p>
    <w:p w14:paraId="10B86A09" w14:textId="77777777" w:rsidR="00D9733F" w:rsidRDefault="00D9733F">
      <w:pPr>
        <w:adjustRightInd w:val="0"/>
        <w:snapToGrid w:val="0"/>
        <w:spacing w:line="360" w:lineRule="auto"/>
        <w:ind w:firstLineChars="0" w:firstLine="0"/>
        <w:jc w:val="center"/>
        <w:rPr>
          <w:b/>
          <w:bCs/>
          <w:color w:val="000000"/>
          <w:kern w:val="0"/>
          <w:sz w:val="32"/>
        </w:rPr>
      </w:pPr>
      <w:bookmarkStart w:id="17" w:name="_Ref135667057"/>
      <w:bookmarkStart w:id="18" w:name="_Ref102759702"/>
    </w:p>
    <w:p w14:paraId="54D23BA3" w14:textId="77777777" w:rsidR="00D9733F" w:rsidRDefault="00D9733F">
      <w:pPr>
        <w:adjustRightInd w:val="0"/>
        <w:snapToGrid w:val="0"/>
        <w:spacing w:line="360" w:lineRule="auto"/>
        <w:ind w:firstLineChars="0" w:firstLine="0"/>
        <w:jc w:val="center"/>
        <w:rPr>
          <w:b/>
          <w:bCs/>
          <w:color w:val="000000"/>
          <w:kern w:val="0"/>
          <w:sz w:val="32"/>
        </w:rPr>
      </w:pPr>
    </w:p>
    <w:p w14:paraId="45C0816D" w14:textId="77777777" w:rsidR="00D9733F" w:rsidRDefault="00D9733F">
      <w:pPr>
        <w:adjustRightInd w:val="0"/>
        <w:snapToGrid w:val="0"/>
        <w:spacing w:line="360" w:lineRule="auto"/>
        <w:ind w:firstLineChars="0" w:firstLine="0"/>
        <w:jc w:val="center"/>
        <w:rPr>
          <w:b/>
          <w:bCs/>
          <w:color w:val="000000"/>
          <w:kern w:val="0"/>
          <w:sz w:val="32"/>
        </w:rPr>
      </w:pPr>
    </w:p>
    <w:p w14:paraId="44A5832F" w14:textId="77777777" w:rsidR="00D9733F" w:rsidRDefault="00D9733F">
      <w:pPr>
        <w:adjustRightInd w:val="0"/>
        <w:snapToGrid w:val="0"/>
        <w:spacing w:line="360" w:lineRule="auto"/>
        <w:ind w:firstLineChars="0" w:firstLine="0"/>
        <w:jc w:val="center"/>
        <w:rPr>
          <w:b/>
          <w:bCs/>
          <w:color w:val="000000"/>
          <w:kern w:val="0"/>
          <w:sz w:val="32"/>
        </w:rPr>
      </w:pPr>
    </w:p>
    <w:p w14:paraId="00B1F130" w14:textId="77777777" w:rsidR="00D9733F" w:rsidRDefault="00000000">
      <w:pPr>
        <w:adjustRightInd w:val="0"/>
        <w:snapToGrid w:val="0"/>
        <w:spacing w:line="360" w:lineRule="auto"/>
        <w:ind w:firstLineChars="0" w:firstLine="0"/>
        <w:jc w:val="center"/>
        <w:rPr>
          <w:b/>
          <w:bCs/>
          <w:color w:val="000000"/>
          <w:kern w:val="0"/>
          <w:sz w:val="32"/>
        </w:rPr>
      </w:pPr>
      <w:r>
        <w:rPr>
          <w:rFonts w:hint="eastAsia"/>
          <w:b/>
          <w:bCs/>
          <w:color w:val="000000"/>
          <w:kern w:val="0"/>
          <w:szCs w:val="28"/>
          <w:lang w:val="zh-CN"/>
        </w:rPr>
        <w:lastRenderedPageBreak/>
        <w:t>表</w:t>
      </w:r>
      <w:bookmarkEnd w:id="17"/>
      <w:r>
        <w:rPr>
          <w:rFonts w:hint="eastAsia"/>
          <w:b/>
          <w:bCs/>
          <w:color w:val="000000"/>
          <w:kern w:val="0"/>
          <w:szCs w:val="28"/>
        </w:rPr>
        <w:t>6</w:t>
      </w:r>
      <w:r>
        <w:rPr>
          <w:rFonts w:hint="eastAsia"/>
          <w:b/>
          <w:bCs/>
          <w:color w:val="000000"/>
          <w:kern w:val="0"/>
          <w:szCs w:val="28"/>
          <w:lang w:val="zh-CN"/>
        </w:rPr>
        <w:t xml:space="preserve"> </w:t>
      </w:r>
      <w:r>
        <w:rPr>
          <w:rFonts w:hint="eastAsia"/>
          <w:b/>
          <w:bCs/>
          <w:color w:val="000000"/>
          <w:kern w:val="0"/>
          <w:szCs w:val="28"/>
          <w:lang w:val="zh-CN"/>
        </w:rPr>
        <w:t>事务费</w:t>
      </w:r>
      <w:r>
        <w:rPr>
          <w:rFonts w:hint="eastAsia"/>
          <w:b/>
          <w:bCs/>
          <w:color w:val="000000"/>
          <w:kern w:val="0"/>
          <w:szCs w:val="28"/>
          <w:lang w:val="zh-CN"/>
        </w:rPr>
        <w:t>-</w:t>
      </w:r>
      <w:r>
        <w:rPr>
          <w:rFonts w:hint="eastAsia"/>
          <w:b/>
          <w:bCs/>
          <w:color w:val="000000"/>
          <w:kern w:val="0"/>
          <w:szCs w:val="28"/>
          <w:lang w:val="zh-CN"/>
        </w:rPr>
        <w:t>按比例超额累退计列</w:t>
      </w:r>
      <w:bookmarkEnd w:id="18"/>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77"/>
        <w:gridCol w:w="1896"/>
        <w:gridCol w:w="1474"/>
        <w:gridCol w:w="1171"/>
        <w:gridCol w:w="1059"/>
        <w:gridCol w:w="1042"/>
        <w:gridCol w:w="1090"/>
        <w:gridCol w:w="778"/>
      </w:tblGrid>
      <w:tr w:rsidR="00D9733F" w14:paraId="2560847E" w14:textId="77777777">
        <w:trPr>
          <w:trHeight w:val="340"/>
        </w:trPr>
        <w:tc>
          <w:tcPr>
            <w:tcW w:w="418" w:type="pct"/>
            <w:vMerge w:val="restart"/>
            <w:tcBorders>
              <w:top w:val="single" w:sz="12" w:space="0" w:color="auto"/>
              <w:left w:val="single" w:sz="12" w:space="0" w:color="auto"/>
              <w:bottom w:val="single" w:sz="6" w:space="0" w:color="auto"/>
              <w:right w:val="single" w:sz="6" w:space="0" w:color="auto"/>
            </w:tcBorders>
            <w:noWrap/>
            <w:vAlign w:val="center"/>
          </w:tcPr>
          <w:p w14:paraId="639AEA8A" w14:textId="77777777" w:rsidR="00D9733F" w:rsidRDefault="00000000">
            <w:pPr>
              <w:ind w:firstLineChars="0" w:firstLine="0"/>
              <w:jc w:val="center"/>
              <w:rPr>
                <w:rFonts w:ascii="宋体" w:hAnsi="宋体" w:hint="eastAsia"/>
                <w:b/>
                <w:bCs/>
                <w:szCs w:val="28"/>
              </w:rPr>
            </w:pPr>
            <w:r>
              <w:rPr>
                <w:rFonts w:ascii="宋体" w:hAnsi="宋体" w:hint="eastAsia"/>
                <w:b/>
                <w:bCs/>
                <w:szCs w:val="28"/>
              </w:rPr>
              <w:t>序号</w:t>
            </w:r>
          </w:p>
        </w:tc>
        <w:tc>
          <w:tcPr>
            <w:tcW w:w="1019" w:type="pct"/>
            <w:vMerge w:val="restart"/>
            <w:tcBorders>
              <w:top w:val="single" w:sz="12" w:space="0" w:color="auto"/>
              <w:left w:val="single" w:sz="6" w:space="0" w:color="auto"/>
              <w:bottom w:val="single" w:sz="6" w:space="0" w:color="auto"/>
              <w:right w:val="single" w:sz="6" w:space="0" w:color="auto"/>
            </w:tcBorders>
            <w:noWrap/>
            <w:vAlign w:val="center"/>
          </w:tcPr>
          <w:p w14:paraId="37E0C9C8" w14:textId="77777777" w:rsidR="00D9733F" w:rsidRDefault="00000000">
            <w:pPr>
              <w:ind w:firstLineChars="0" w:firstLine="0"/>
              <w:jc w:val="center"/>
              <w:rPr>
                <w:rFonts w:ascii="宋体" w:hAnsi="宋体" w:hint="eastAsia"/>
                <w:b/>
                <w:bCs/>
                <w:szCs w:val="28"/>
              </w:rPr>
            </w:pPr>
            <w:r>
              <w:rPr>
                <w:rFonts w:ascii="宋体" w:hAnsi="宋体" w:hint="eastAsia"/>
                <w:b/>
                <w:bCs/>
                <w:szCs w:val="28"/>
              </w:rPr>
              <w:t>名称</w:t>
            </w:r>
          </w:p>
        </w:tc>
        <w:tc>
          <w:tcPr>
            <w:tcW w:w="793" w:type="pct"/>
            <w:vMerge w:val="restart"/>
            <w:tcBorders>
              <w:top w:val="single" w:sz="12" w:space="0" w:color="auto"/>
              <w:left w:val="single" w:sz="6" w:space="0" w:color="auto"/>
              <w:bottom w:val="single" w:sz="6" w:space="0" w:color="auto"/>
              <w:right w:val="single" w:sz="6" w:space="0" w:color="auto"/>
            </w:tcBorders>
            <w:noWrap/>
            <w:vAlign w:val="center"/>
          </w:tcPr>
          <w:p w14:paraId="12E52329" w14:textId="77777777" w:rsidR="00D9733F" w:rsidRDefault="00000000">
            <w:pPr>
              <w:ind w:firstLineChars="0" w:firstLine="0"/>
              <w:jc w:val="center"/>
              <w:rPr>
                <w:rFonts w:ascii="宋体" w:hAnsi="宋体" w:hint="eastAsia"/>
                <w:b/>
                <w:bCs/>
                <w:szCs w:val="28"/>
              </w:rPr>
            </w:pPr>
            <w:r>
              <w:rPr>
                <w:rFonts w:ascii="宋体" w:hAnsi="宋体" w:hint="eastAsia"/>
                <w:b/>
                <w:bCs/>
                <w:szCs w:val="28"/>
              </w:rPr>
              <w:t>计提金额（万元）</w:t>
            </w:r>
          </w:p>
        </w:tc>
        <w:tc>
          <w:tcPr>
            <w:tcW w:w="2348" w:type="pct"/>
            <w:gridSpan w:val="4"/>
            <w:tcBorders>
              <w:top w:val="single" w:sz="12" w:space="0" w:color="auto"/>
              <w:left w:val="single" w:sz="6" w:space="0" w:color="auto"/>
              <w:bottom w:val="single" w:sz="6" w:space="0" w:color="auto"/>
              <w:right w:val="single" w:sz="6" w:space="0" w:color="auto"/>
            </w:tcBorders>
            <w:noWrap/>
            <w:vAlign w:val="center"/>
          </w:tcPr>
          <w:p w14:paraId="66F4A6D2" w14:textId="77777777" w:rsidR="00D9733F" w:rsidRDefault="00000000">
            <w:pPr>
              <w:ind w:firstLineChars="0" w:firstLine="0"/>
              <w:jc w:val="center"/>
              <w:rPr>
                <w:rFonts w:ascii="宋体" w:hAnsi="宋体" w:hint="eastAsia"/>
                <w:b/>
                <w:bCs/>
                <w:szCs w:val="28"/>
              </w:rPr>
            </w:pPr>
            <w:r>
              <w:rPr>
                <w:rFonts w:ascii="宋体" w:hAnsi="宋体" w:hint="eastAsia"/>
                <w:b/>
                <w:bCs/>
                <w:szCs w:val="28"/>
              </w:rPr>
              <w:t>计提基数（万元）</w:t>
            </w:r>
          </w:p>
        </w:tc>
        <w:tc>
          <w:tcPr>
            <w:tcW w:w="419" w:type="pct"/>
            <w:vMerge w:val="restart"/>
            <w:tcBorders>
              <w:top w:val="single" w:sz="12" w:space="0" w:color="auto"/>
              <w:left w:val="single" w:sz="6" w:space="0" w:color="auto"/>
              <w:bottom w:val="single" w:sz="6" w:space="0" w:color="auto"/>
              <w:right w:val="single" w:sz="12" w:space="0" w:color="auto"/>
            </w:tcBorders>
            <w:noWrap/>
            <w:vAlign w:val="center"/>
          </w:tcPr>
          <w:p w14:paraId="4A4C5855" w14:textId="77777777" w:rsidR="00D9733F" w:rsidRDefault="00000000">
            <w:pPr>
              <w:ind w:firstLineChars="0" w:firstLine="0"/>
              <w:jc w:val="center"/>
              <w:rPr>
                <w:rFonts w:ascii="宋体" w:hAnsi="宋体" w:hint="eastAsia"/>
                <w:b/>
                <w:bCs/>
                <w:szCs w:val="28"/>
              </w:rPr>
            </w:pPr>
            <w:r>
              <w:rPr>
                <w:rFonts w:ascii="宋体" w:hAnsi="宋体" w:hint="eastAsia"/>
                <w:b/>
                <w:bCs/>
                <w:szCs w:val="28"/>
              </w:rPr>
              <w:t>备注</w:t>
            </w:r>
          </w:p>
        </w:tc>
      </w:tr>
      <w:tr w:rsidR="00D9733F" w14:paraId="3C590F77" w14:textId="77777777">
        <w:trPr>
          <w:trHeight w:val="340"/>
        </w:trPr>
        <w:tc>
          <w:tcPr>
            <w:tcW w:w="418" w:type="pct"/>
            <w:vMerge/>
            <w:tcBorders>
              <w:top w:val="single" w:sz="12" w:space="0" w:color="auto"/>
              <w:left w:val="single" w:sz="12" w:space="0" w:color="auto"/>
              <w:bottom w:val="single" w:sz="4" w:space="0" w:color="auto"/>
              <w:right w:val="single" w:sz="6" w:space="0" w:color="auto"/>
            </w:tcBorders>
            <w:vAlign w:val="center"/>
          </w:tcPr>
          <w:p w14:paraId="621EBB47" w14:textId="77777777" w:rsidR="00D9733F" w:rsidRDefault="00D9733F">
            <w:pPr>
              <w:ind w:firstLine="562"/>
              <w:jc w:val="center"/>
              <w:rPr>
                <w:rFonts w:ascii="宋体" w:hAnsi="宋体" w:hint="eastAsia"/>
                <w:b/>
                <w:bCs/>
                <w:szCs w:val="28"/>
              </w:rPr>
            </w:pPr>
          </w:p>
        </w:tc>
        <w:tc>
          <w:tcPr>
            <w:tcW w:w="1019" w:type="pct"/>
            <w:vMerge/>
            <w:tcBorders>
              <w:top w:val="single" w:sz="12" w:space="0" w:color="auto"/>
              <w:left w:val="single" w:sz="6" w:space="0" w:color="auto"/>
              <w:bottom w:val="single" w:sz="4" w:space="0" w:color="auto"/>
              <w:right w:val="single" w:sz="6" w:space="0" w:color="auto"/>
            </w:tcBorders>
            <w:vAlign w:val="center"/>
          </w:tcPr>
          <w:p w14:paraId="556E9361" w14:textId="77777777" w:rsidR="00D9733F" w:rsidRDefault="00D9733F">
            <w:pPr>
              <w:ind w:firstLine="562"/>
              <w:jc w:val="center"/>
              <w:rPr>
                <w:rFonts w:ascii="宋体" w:hAnsi="宋体" w:hint="eastAsia"/>
                <w:b/>
                <w:bCs/>
                <w:szCs w:val="28"/>
              </w:rPr>
            </w:pPr>
          </w:p>
        </w:tc>
        <w:tc>
          <w:tcPr>
            <w:tcW w:w="793" w:type="pct"/>
            <w:vMerge/>
            <w:tcBorders>
              <w:top w:val="single" w:sz="12" w:space="0" w:color="auto"/>
              <w:left w:val="single" w:sz="6" w:space="0" w:color="auto"/>
              <w:bottom w:val="single" w:sz="4" w:space="0" w:color="auto"/>
              <w:right w:val="single" w:sz="6" w:space="0" w:color="auto"/>
            </w:tcBorders>
            <w:vAlign w:val="center"/>
          </w:tcPr>
          <w:p w14:paraId="2EEA456F" w14:textId="77777777" w:rsidR="00D9733F" w:rsidRDefault="00D9733F">
            <w:pPr>
              <w:ind w:firstLine="562"/>
              <w:jc w:val="center"/>
              <w:rPr>
                <w:rFonts w:ascii="宋体" w:hAnsi="宋体" w:hint="eastAsia"/>
                <w:b/>
                <w:bCs/>
                <w:szCs w:val="28"/>
              </w:rPr>
            </w:pPr>
          </w:p>
        </w:tc>
        <w:tc>
          <w:tcPr>
            <w:tcW w:w="630" w:type="pct"/>
            <w:tcBorders>
              <w:top w:val="single" w:sz="6" w:space="0" w:color="auto"/>
              <w:left w:val="single" w:sz="6" w:space="0" w:color="auto"/>
              <w:bottom w:val="single" w:sz="6" w:space="0" w:color="auto"/>
              <w:right w:val="single" w:sz="6" w:space="0" w:color="auto"/>
            </w:tcBorders>
            <w:noWrap/>
            <w:vAlign w:val="center"/>
          </w:tcPr>
          <w:p w14:paraId="0B46E3A2" w14:textId="77777777" w:rsidR="00D9733F" w:rsidRDefault="00000000">
            <w:pPr>
              <w:ind w:firstLineChars="0" w:firstLine="0"/>
              <w:jc w:val="center"/>
              <w:rPr>
                <w:rFonts w:ascii="宋体" w:hAnsi="宋体" w:hint="eastAsia"/>
                <w:b/>
                <w:bCs/>
                <w:szCs w:val="28"/>
              </w:rPr>
            </w:pPr>
            <w:r>
              <w:rPr>
                <w:rFonts w:ascii="宋体" w:hAnsi="宋体" w:hint="eastAsia"/>
                <w:b/>
                <w:bCs/>
                <w:szCs w:val="28"/>
              </w:rPr>
              <w:t>小计</w:t>
            </w:r>
          </w:p>
        </w:tc>
        <w:tc>
          <w:tcPr>
            <w:tcW w:w="570" w:type="pct"/>
            <w:tcBorders>
              <w:top w:val="single" w:sz="6" w:space="0" w:color="auto"/>
              <w:left w:val="single" w:sz="6" w:space="0" w:color="auto"/>
              <w:bottom w:val="single" w:sz="6" w:space="0" w:color="auto"/>
              <w:right w:val="single" w:sz="6" w:space="0" w:color="auto"/>
            </w:tcBorders>
            <w:noWrap/>
            <w:vAlign w:val="center"/>
          </w:tcPr>
          <w:p w14:paraId="221A148A" w14:textId="77777777" w:rsidR="00D9733F" w:rsidRDefault="00000000">
            <w:pPr>
              <w:ind w:firstLineChars="0" w:firstLine="0"/>
              <w:jc w:val="center"/>
              <w:rPr>
                <w:rFonts w:ascii="宋体" w:hAnsi="宋体" w:hint="eastAsia"/>
                <w:b/>
                <w:bCs/>
                <w:szCs w:val="28"/>
              </w:rPr>
            </w:pPr>
            <w:r>
              <w:rPr>
                <w:rFonts w:ascii="宋体" w:hAnsi="宋体" w:hint="eastAsia"/>
                <w:b/>
                <w:bCs/>
                <w:szCs w:val="28"/>
              </w:rPr>
              <w:t>材料费</w:t>
            </w:r>
          </w:p>
        </w:tc>
        <w:tc>
          <w:tcPr>
            <w:tcW w:w="561" w:type="pct"/>
            <w:tcBorders>
              <w:top w:val="single" w:sz="6" w:space="0" w:color="auto"/>
              <w:left w:val="single" w:sz="6" w:space="0" w:color="auto"/>
              <w:bottom w:val="single" w:sz="6" w:space="0" w:color="auto"/>
              <w:right w:val="single" w:sz="6" w:space="0" w:color="auto"/>
            </w:tcBorders>
            <w:vAlign w:val="center"/>
          </w:tcPr>
          <w:p w14:paraId="710161B0" w14:textId="77777777" w:rsidR="00D9733F" w:rsidRDefault="00000000">
            <w:pPr>
              <w:ind w:firstLineChars="0" w:firstLine="0"/>
              <w:jc w:val="center"/>
              <w:rPr>
                <w:rFonts w:ascii="宋体" w:hAnsi="宋体" w:hint="eastAsia"/>
                <w:b/>
                <w:bCs/>
                <w:szCs w:val="28"/>
              </w:rPr>
            </w:pPr>
            <w:r>
              <w:rPr>
                <w:rFonts w:ascii="宋体" w:hAnsi="宋体" w:hint="eastAsia"/>
                <w:b/>
                <w:bCs/>
                <w:szCs w:val="28"/>
              </w:rPr>
              <w:t>专用费</w:t>
            </w:r>
          </w:p>
        </w:tc>
        <w:tc>
          <w:tcPr>
            <w:tcW w:w="586" w:type="pct"/>
            <w:tcBorders>
              <w:top w:val="single" w:sz="6" w:space="0" w:color="auto"/>
              <w:left w:val="single" w:sz="6" w:space="0" w:color="auto"/>
              <w:bottom w:val="single" w:sz="6" w:space="0" w:color="auto"/>
              <w:right w:val="single" w:sz="6" w:space="0" w:color="auto"/>
            </w:tcBorders>
            <w:noWrap/>
            <w:vAlign w:val="center"/>
          </w:tcPr>
          <w:p w14:paraId="3F4120F8" w14:textId="77777777" w:rsidR="00D9733F" w:rsidRDefault="00000000">
            <w:pPr>
              <w:ind w:firstLineChars="0" w:firstLine="0"/>
              <w:jc w:val="center"/>
              <w:rPr>
                <w:rFonts w:ascii="宋体" w:hAnsi="宋体" w:hint="eastAsia"/>
                <w:b/>
                <w:bCs/>
                <w:szCs w:val="28"/>
              </w:rPr>
            </w:pPr>
            <w:r>
              <w:rPr>
                <w:rFonts w:ascii="宋体" w:hAnsi="宋体"/>
                <w:b/>
                <w:bCs/>
                <w:szCs w:val="28"/>
              </w:rPr>
              <w:t>50</w:t>
            </w:r>
            <w:r>
              <w:rPr>
                <w:rFonts w:ascii="宋体" w:hAnsi="宋体" w:hint="eastAsia"/>
                <w:b/>
                <w:bCs/>
                <w:szCs w:val="28"/>
              </w:rPr>
              <w:t>％外协费</w:t>
            </w:r>
          </w:p>
        </w:tc>
        <w:tc>
          <w:tcPr>
            <w:tcW w:w="419" w:type="pct"/>
            <w:vMerge/>
            <w:tcBorders>
              <w:top w:val="single" w:sz="12" w:space="0" w:color="auto"/>
              <w:left w:val="single" w:sz="6" w:space="0" w:color="auto"/>
              <w:bottom w:val="single" w:sz="6" w:space="0" w:color="auto"/>
              <w:right w:val="single" w:sz="12" w:space="0" w:color="auto"/>
            </w:tcBorders>
            <w:vAlign w:val="center"/>
          </w:tcPr>
          <w:p w14:paraId="0B6C8BC0" w14:textId="77777777" w:rsidR="00D9733F" w:rsidRDefault="00D9733F">
            <w:pPr>
              <w:ind w:firstLine="562"/>
              <w:jc w:val="center"/>
              <w:rPr>
                <w:rFonts w:ascii="宋体" w:hAnsi="宋体" w:hint="eastAsia"/>
                <w:b/>
                <w:bCs/>
                <w:szCs w:val="28"/>
              </w:rPr>
            </w:pPr>
          </w:p>
        </w:tc>
      </w:tr>
      <w:tr w:rsidR="00D9733F" w14:paraId="019A9B54" w14:textId="77777777">
        <w:trPr>
          <w:trHeight w:val="340"/>
        </w:trPr>
        <w:tc>
          <w:tcPr>
            <w:tcW w:w="418" w:type="pct"/>
            <w:tcBorders>
              <w:top w:val="single" w:sz="4" w:space="0" w:color="auto"/>
              <w:left w:val="single" w:sz="12" w:space="0" w:color="auto"/>
              <w:bottom w:val="single" w:sz="4" w:space="0" w:color="auto"/>
              <w:right w:val="single" w:sz="6" w:space="0" w:color="auto"/>
            </w:tcBorders>
            <w:vAlign w:val="center"/>
          </w:tcPr>
          <w:p w14:paraId="6E1F3AA9" w14:textId="77777777" w:rsidR="00D9733F" w:rsidRDefault="00D9733F">
            <w:pPr>
              <w:ind w:firstLine="562"/>
              <w:jc w:val="center"/>
              <w:rPr>
                <w:rFonts w:ascii="宋体" w:hAnsi="宋体" w:hint="eastAsia"/>
                <w:b/>
                <w:bCs/>
                <w:szCs w:val="28"/>
              </w:rPr>
            </w:pPr>
          </w:p>
        </w:tc>
        <w:tc>
          <w:tcPr>
            <w:tcW w:w="1019" w:type="pct"/>
            <w:tcBorders>
              <w:top w:val="single" w:sz="4" w:space="0" w:color="auto"/>
              <w:left w:val="single" w:sz="6" w:space="0" w:color="auto"/>
              <w:bottom w:val="single" w:sz="4" w:space="0" w:color="auto"/>
              <w:right w:val="single" w:sz="6" w:space="0" w:color="auto"/>
            </w:tcBorders>
            <w:vAlign w:val="center"/>
          </w:tcPr>
          <w:p w14:paraId="0925D818" w14:textId="77777777" w:rsidR="00D9733F" w:rsidRDefault="00000000">
            <w:pPr>
              <w:ind w:firstLineChars="0" w:firstLine="0"/>
              <w:jc w:val="center"/>
              <w:rPr>
                <w:rFonts w:ascii="宋体" w:hAnsi="宋体" w:hint="eastAsia"/>
                <w:b/>
                <w:bCs/>
                <w:szCs w:val="28"/>
              </w:rPr>
            </w:pPr>
            <w:r>
              <w:rPr>
                <w:rFonts w:ascii="宋体" w:hAnsi="宋体" w:hint="eastAsia"/>
                <w:b/>
                <w:bCs/>
                <w:szCs w:val="28"/>
              </w:rPr>
              <w:t>栏次</w:t>
            </w:r>
          </w:p>
        </w:tc>
        <w:tc>
          <w:tcPr>
            <w:tcW w:w="793" w:type="pct"/>
            <w:tcBorders>
              <w:top w:val="single" w:sz="4" w:space="0" w:color="auto"/>
              <w:left w:val="single" w:sz="6" w:space="0" w:color="auto"/>
              <w:bottom w:val="single" w:sz="4" w:space="0" w:color="auto"/>
              <w:right w:val="single" w:sz="6" w:space="0" w:color="auto"/>
            </w:tcBorders>
            <w:vAlign w:val="center"/>
          </w:tcPr>
          <w:p w14:paraId="46A0CDD4" w14:textId="77777777" w:rsidR="00D9733F" w:rsidRDefault="00000000">
            <w:pPr>
              <w:ind w:firstLineChars="0" w:firstLine="0"/>
              <w:jc w:val="center"/>
              <w:rPr>
                <w:rFonts w:ascii="宋体" w:hAnsi="宋体" w:hint="eastAsia"/>
                <w:b/>
                <w:bCs/>
                <w:szCs w:val="28"/>
              </w:rPr>
            </w:pPr>
            <w:r>
              <w:rPr>
                <w:rFonts w:ascii="宋体" w:hAnsi="宋体" w:hint="eastAsia"/>
                <w:b/>
                <w:bCs/>
                <w:szCs w:val="28"/>
              </w:rPr>
              <w:t>A</w:t>
            </w:r>
          </w:p>
        </w:tc>
        <w:tc>
          <w:tcPr>
            <w:tcW w:w="630" w:type="pct"/>
            <w:tcBorders>
              <w:top w:val="single" w:sz="6" w:space="0" w:color="auto"/>
              <w:left w:val="single" w:sz="6" w:space="0" w:color="auto"/>
              <w:bottom w:val="single" w:sz="6" w:space="0" w:color="auto"/>
              <w:right w:val="single" w:sz="6" w:space="0" w:color="auto"/>
            </w:tcBorders>
            <w:noWrap/>
            <w:vAlign w:val="center"/>
          </w:tcPr>
          <w:p w14:paraId="543B0226" w14:textId="77777777" w:rsidR="00D9733F" w:rsidRDefault="00000000">
            <w:pPr>
              <w:ind w:firstLineChars="0" w:firstLine="0"/>
              <w:jc w:val="center"/>
              <w:rPr>
                <w:rFonts w:ascii="宋体" w:hAnsi="宋体" w:hint="eastAsia"/>
                <w:b/>
                <w:bCs/>
                <w:szCs w:val="28"/>
              </w:rPr>
            </w:pPr>
            <w:r>
              <w:rPr>
                <w:rFonts w:ascii="宋体" w:hAnsi="宋体" w:hint="eastAsia"/>
                <w:b/>
                <w:bCs/>
                <w:szCs w:val="28"/>
              </w:rPr>
              <w:t>B</w:t>
            </w:r>
          </w:p>
        </w:tc>
        <w:tc>
          <w:tcPr>
            <w:tcW w:w="570" w:type="pct"/>
            <w:tcBorders>
              <w:top w:val="single" w:sz="6" w:space="0" w:color="auto"/>
              <w:left w:val="single" w:sz="6" w:space="0" w:color="auto"/>
              <w:bottom w:val="single" w:sz="6" w:space="0" w:color="auto"/>
              <w:right w:val="single" w:sz="6" w:space="0" w:color="auto"/>
            </w:tcBorders>
            <w:noWrap/>
            <w:vAlign w:val="center"/>
          </w:tcPr>
          <w:p w14:paraId="5133C20D" w14:textId="77777777" w:rsidR="00D9733F" w:rsidRDefault="00000000">
            <w:pPr>
              <w:ind w:firstLineChars="0" w:firstLine="0"/>
              <w:jc w:val="center"/>
              <w:rPr>
                <w:rFonts w:ascii="宋体" w:hAnsi="宋体" w:hint="eastAsia"/>
                <w:b/>
                <w:bCs/>
                <w:szCs w:val="28"/>
              </w:rPr>
            </w:pPr>
            <w:r>
              <w:rPr>
                <w:rFonts w:ascii="宋体" w:hAnsi="宋体" w:hint="eastAsia"/>
                <w:b/>
                <w:bCs/>
                <w:szCs w:val="28"/>
              </w:rPr>
              <w:t>C</w:t>
            </w:r>
          </w:p>
        </w:tc>
        <w:tc>
          <w:tcPr>
            <w:tcW w:w="561" w:type="pct"/>
            <w:tcBorders>
              <w:top w:val="single" w:sz="6" w:space="0" w:color="auto"/>
              <w:left w:val="single" w:sz="6" w:space="0" w:color="auto"/>
              <w:bottom w:val="single" w:sz="6" w:space="0" w:color="auto"/>
              <w:right w:val="single" w:sz="6" w:space="0" w:color="auto"/>
            </w:tcBorders>
            <w:vAlign w:val="center"/>
          </w:tcPr>
          <w:p w14:paraId="3AFDEAC3" w14:textId="77777777" w:rsidR="00D9733F" w:rsidRDefault="00000000">
            <w:pPr>
              <w:ind w:firstLineChars="0" w:firstLine="0"/>
              <w:jc w:val="center"/>
              <w:rPr>
                <w:rFonts w:ascii="宋体" w:hAnsi="宋体" w:hint="eastAsia"/>
                <w:b/>
                <w:bCs/>
                <w:szCs w:val="28"/>
              </w:rPr>
            </w:pPr>
            <w:r>
              <w:rPr>
                <w:rFonts w:ascii="宋体" w:hAnsi="宋体" w:hint="eastAsia"/>
                <w:b/>
                <w:bCs/>
                <w:szCs w:val="28"/>
              </w:rPr>
              <w:t>D</w:t>
            </w:r>
          </w:p>
        </w:tc>
        <w:tc>
          <w:tcPr>
            <w:tcW w:w="586" w:type="pct"/>
            <w:tcBorders>
              <w:top w:val="single" w:sz="6" w:space="0" w:color="auto"/>
              <w:left w:val="single" w:sz="6" w:space="0" w:color="auto"/>
              <w:bottom w:val="single" w:sz="6" w:space="0" w:color="auto"/>
              <w:right w:val="single" w:sz="6" w:space="0" w:color="auto"/>
            </w:tcBorders>
            <w:vAlign w:val="center"/>
          </w:tcPr>
          <w:p w14:paraId="13AA91E1" w14:textId="77777777" w:rsidR="00D9733F" w:rsidRDefault="00000000">
            <w:pPr>
              <w:ind w:firstLineChars="0" w:firstLine="0"/>
              <w:jc w:val="center"/>
              <w:rPr>
                <w:rFonts w:ascii="宋体" w:hAnsi="宋体" w:hint="eastAsia"/>
                <w:b/>
                <w:bCs/>
                <w:szCs w:val="28"/>
              </w:rPr>
            </w:pPr>
            <w:r>
              <w:rPr>
                <w:rFonts w:ascii="宋体" w:hAnsi="宋体" w:hint="eastAsia"/>
                <w:b/>
                <w:bCs/>
                <w:szCs w:val="28"/>
              </w:rPr>
              <w:t>E</w:t>
            </w:r>
          </w:p>
        </w:tc>
        <w:tc>
          <w:tcPr>
            <w:tcW w:w="419" w:type="pct"/>
            <w:tcBorders>
              <w:top w:val="single" w:sz="6" w:space="0" w:color="auto"/>
              <w:left w:val="single" w:sz="6" w:space="0" w:color="auto"/>
              <w:bottom w:val="single" w:sz="6" w:space="0" w:color="auto"/>
              <w:right w:val="single" w:sz="12" w:space="0" w:color="auto"/>
            </w:tcBorders>
            <w:vAlign w:val="center"/>
          </w:tcPr>
          <w:p w14:paraId="5144620F" w14:textId="77777777" w:rsidR="00D9733F" w:rsidRDefault="00D9733F">
            <w:pPr>
              <w:ind w:firstLine="562"/>
              <w:jc w:val="center"/>
              <w:rPr>
                <w:rFonts w:ascii="宋体" w:hAnsi="宋体" w:hint="eastAsia"/>
                <w:b/>
                <w:bCs/>
                <w:szCs w:val="28"/>
              </w:rPr>
            </w:pPr>
          </w:p>
        </w:tc>
      </w:tr>
      <w:tr w:rsidR="00D9733F" w14:paraId="001F6AA5" w14:textId="77777777">
        <w:trPr>
          <w:trHeight w:val="340"/>
        </w:trPr>
        <w:tc>
          <w:tcPr>
            <w:tcW w:w="418" w:type="pct"/>
            <w:tcBorders>
              <w:top w:val="single" w:sz="6" w:space="0" w:color="auto"/>
              <w:left w:val="single" w:sz="12" w:space="0" w:color="auto"/>
              <w:bottom w:val="single" w:sz="6" w:space="0" w:color="auto"/>
              <w:right w:val="single" w:sz="6" w:space="0" w:color="auto"/>
            </w:tcBorders>
            <w:noWrap/>
            <w:vAlign w:val="center"/>
          </w:tcPr>
          <w:p w14:paraId="06B2A796" w14:textId="77777777" w:rsidR="00D9733F" w:rsidRDefault="00000000">
            <w:pPr>
              <w:ind w:firstLineChars="0" w:firstLine="0"/>
              <w:jc w:val="center"/>
              <w:rPr>
                <w:rFonts w:ascii="宋体" w:hAnsi="宋体" w:cs="宋体" w:hint="eastAsia"/>
                <w:kern w:val="0"/>
                <w:sz w:val="24"/>
                <w:szCs w:val="24"/>
              </w:rPr>
            </w:pPr>
            <w:r>
              <w:rPr>
                <w:rFonts w:ascii="宋体" w:hAnsi="宋体" w:cs="宋体"/>
                <w:kern w:val="0"/>
                <w:sz w:val="24"/>
                <w:szCs w:val="24"/>
              </w:rPr>
              <w:t>1</w:t>
            </w:r>
          </w:p>
        </w:tc>
        <w:tc>
          <w:tcPr>
            <w:tcW w:w="1019" w:type="pct"/>
            <w:tcBorders>
              <w:top w:val="single" w:sz="6" w:space="0" w:color="auto"/>
              <w:left w:val="single" w:sz="6" w:space="0" w:color="auto"/>
              <w:bottom w:val="single" w:sz="6" w:space="0" w:color="auto"/>
              <w:right w:val="single" w:sz="6" w:space="0" w:color="auto"/>
            </w:tcBorders>
            <w:noWrap/>
            <w:vAlign w:val="center"/>
          </w:tcPr>
          <w:p w14:paraId="31276537" w14:textId="77777777" w:rsidR="00D9733F" w:rsidRDefault="00000000">
            <w:pPr>
              <w:ind w:firstLineChars="0" w:firstLine="0"/>
              <w:jc w:val="center"/>
              <w:rPr>
                <w:rFonts w:ascii="宋体" w:hAnsi="宋体" w:cs="宋体" w:hint="eastAsia"/>
                <w:kern w:val="0"/>
                <w:sz w:val="24"/>
                <w:szCs w:val="24"/>
              </w:rPr>
            </w:pPr>
            <w:r>
              <w:rPr>
                <w:rFonts w:ascii="宋体" w:hAnsi="宋体" w:cs="宋体" w:hint="eastAsia"/>
                <w:kern w:val="0"/>
                <w:sz w:val="24"/>
                <w:szCs w:val="24"/>
              </w:rPr>
              <w:t>事务费累退计列</w:t>
            </w:r>
          </w:p>
        </w:tc>
        <w:tc>
          <w:tcPr>
            <w:tcW w:w="793" w:type="pct"/>
            <w:tcBorders>
              <w:top w:val="single" w:sz="6" w:space="0" w:color="auto"/>
              <w:left w:val="single" w:sz="6" w:space="0" w:color="auto"/>
              <w:bottom w:val="single" w:sz="6" w:space="0" w:color="auto"/>
              <w:right w:val="single" w:sz="6" w:space="0" w:color="auto"/>
            </w:tcBorders>
            <w:noWrap/>
            <w:vAlign w:val="center"/>
          </w:tcPr>
          <w:p w14:paraId="2271B011" w14:textId="77777777" w:rsidR="00D9733F" w:rsidRDefault="00D9733F">
            <w:pPr>
              <w:autoSpaceDE w:val="0"/>
              <w:autoSpaceDN w:val="0"/>
              <w:adjustRightInd w:val="0"/>
              <w:snapToGrid w:val="0"/>
              <w:spacing w:before="60" w:line="240" w:lineRule="auto"/>
              <w:ind w:firstLineChars="0" w:firstLine="0"/>
              <w:jc w:val="center"/>
              <w:textAlignment w:val="baseline"/>
              <w:rPr>
                <w:rFonts w:eastAsia="宋体"/>
                <w:kern w:val="0"/>
                <w:sz w:val="21"/>
                <w:szCs w:val="21"/>
              </w:rPr>
            </w:pPr>
          </w:p>
        </w:tc>
        <w:tc>
          <w:tcPr>
            <w:tcW w:w="630" w:type="pct"/>
            <w:tcBorders>
              <w:top w:val="single" w:sz="6" w:space="0" w:color="auto"/>
              <w:left w:val="single" w:sz="6" w:space="0" w:color="auto"/>
              <w:bottom w:val="single" w:sz="6" w:space="0" w:color="auto"/>
              <w:right w:val="single" w:sz="6" w:space="0" w:color="auto"/>
            </w:tcBorders>
            <w:noWrap/>
            <w:vAlign w:val="center"/>
          </w:tcPr>
          <w:p w14:paraId="2E4CA96B" w14:textId="77777777" w:rsidR="00D9733F" w:rsidRDefault="00D9733F">
            <w:pPr>
              <w:autoSpaceDE w:val="0"/>
              <w:autoSpaceDN w:val="0"/>
              <w:adjustRightInd w:val="0"/>
              <w:snapToGrid w:val="0"/>
              <w:spacing w:before="60" w:line="240" w:lineRule="auto"/>
              <w:ind w:firstLineChars="0" w:firstLine="0"/>
              <w:jc w:val="center"/>
              <w:textAlignment w:val="baseline"/>
              <w:rPr>
                <w:rFonts w:eastAsia="宋体"/>
                <w:kern w:val="0"/>
                <w:sz w:val="21"/>
                <w:szCs w:val="21"/>
              </w:rPr>
            </w:pPr>
          </w:p>
        </w:tc>
        <w:tc>
          <w:tcPr>
            <w:tcW w:w="570" w:type="pct"/>
            <w:tcBorders>
              <w:top w:val="single" w:sz="6" w:space="0" w:color="auto"/>
              <w:left w:val="single" w:sz="6" w:space="0" w:color="auto"/>
              <w:bottom w:val="single" w:sz="6" w:space="0" w:color="auto"/>
              <w:right w:val="single" w:sz="6" w:space="0" w:color="auto"/>
            </w:tcBorders>
            <w:noWrap/>
            <w:vAlign w:val="center"/>
          </w:tcPr>
          <w:p w14:paraId="156267A4" w14:textId="77777777" w:rsidR="00D9733F" w:rsidRDefault="00D9733F">
            <w:pPr>
              <w:autoSpaceDE w:val="0"/>
              <w:autoSpaceDN w:val="0"/>
              <w:adjustRightInd w:val="0"/>
              <w:snapToGrid w:val="0"/>
              <w:spacing w:before="60" w:line="240" w:lineRule="auto"/>
              <w:ind w:firstLineChars="0" w:firstLine="0"/>
              <w:jc w:val="center"/>
              <w:textAlignment w:val="baseline"/>
              <w:rPr>
                <w:rFonts w:eastAsia="宋体"/>
                <w:kern w:val="0"/>
                <w:sz w:val="21"/>
                <w:szCs w:val="21"/>
              </w:rPr>
            </w:pPr>
          </w:p>
        </w:tc>
        <w:tc>
          <w:tcPr>
            <w:tcW w:w="561" w:type="pct"/>
            <w:tcBorders>
              <w:top w:val="single" w:sz="6" w:space="0" w:color="auto"/>
              <w:left w:val="single" w:sz="6" w:space="0" w:color="auto"/>
              <w:bottom w:val="single" w:sz="6" w:space="0" w:color="auto"/>
              <w:right w:val="single" w:sz="6" w:space="0" w:color="auto"/>
            </w:tcBorders>
            <w:noWrap/>
            <w:vAlign w:val="center"/>
          </w:tcPr>
          <w:p w14:paraId="0C716CA0" w14:textId="77777777" w:rsidR="00D9733F" w:rsidRDefault="00D9733F">
            <w:pPr>
              <w:autoSpaceDE w:val="0"/>
              <w:autoSpaceDN w:val="0"/>
              <w:adjustRightInd w:val="0"/>
              <w:snapToGrid w:val="0"/>
              <w:spacing w:before="60" w:line="240" w:lineRule="auto"/>
              <w:ind w:firstLineChars="0" w:firstLine="0"/>
              <w:jc w:val="center"/>
              <w:textAlignment w:val="baseline"/>
              <w:rPr>
                <w:rFonts w:eastAsia="宋体"/>
                <w:kern w:val="0"/>
                <w:sz w:val="21"/>
                <w:szCs w:val="21"/>
              </w:rPr>
            </w:pPr>
          </w:p>
        </w:tc>
        <w:tc>
          <w:tcPr>
            <w:tcW w:w="586" w:type="pct"/>
            <w:tcBorders>
              <w:top w:val="single" w:sz="6" w:space="0" w:color="auto"/>
              <w:left w:val="single" w:sz="6" w:space="0" w:color="auto"/>
              <w:bottom w:val="single" w:sz="6" w:space="0" w:color="auto"/>
              <w:right w:val="single" w:sz="6" w:space="0" w:color="auto"/>
            </w:tcBorders>
            <w:noWrap/>
            <w:vAlign w:val="center"/>
          </w:tcPr>
          <w:p w14:paraId="30D896FA" w14:textId="77777777" w:rsidR="00D9733F" w:rsidRDefault="00D9733F">
            <w:pPr>
              <w:autoSpaceDE w:val="0"/>
              <w:autoSpaceDN w:val="0"/>
              <w:adjustRightInd w:val="0"/>
              <w:snapToGrid w:val="0"/>
              <w:spacing w:before="60" w:line="240" w:lineRule="auto"/>
              <w:ind w:firstLineChars="0" w:firstLine="0"/>
              <w:jc w:val="center"/>
              <w:textAlignment w:val="baseline"/>
              <w:rPr>
                <w:rFonts w:eastAsia="宋体"/>
                <w:kern w:val="0"/>
                <w:sz w:val="21"/>
                <w:szCs w:val="21"/>
              </w:rPr>
            </w:pPr>
          </w:p>
        </w:tc>
        <w:tc>
          <w:tcPr>
            <w:tcW w:w="419" w:type="pct"/>
            <w:tcBorders>
              <w:top w:val="single" w:sz="6" w:space="0" w:color="auto"/>
              <w:left w:val="single" w:sz="6" w:space="0" w:color="auto"/>
              <w:bottom w:val="single" w:sz="6" w:space="0" w:color="auto"/>
              <w:right w:val="single" w:sz="12" w:space="0" w:color="auto"/>
            </w:tcBorders>
            <w:noWrap/>
            <w:vAlign w:val="center"/>
          </w:tcPr>
          <w:p w14:paraId="3045BB7A" w14:textId="77777777" w:rsidR="00D9733F" w:rsidRDefault="00D9733F">
            <w:pPr>
              <w:widowControl/>
              <w:autoSpaceDE w:val="0"/>
              <w:autoSpaceDN w:val="0"/>
              <w:adjustRightInd w:val="0"/>
              <w:snapToGrid w:val="0"/>
              <w:spacing w:before="60" w:line="240" w:lineRule="auto"/>
              <w:ind w:firstLineChars="0" w:firstLine="0"/>
              <w:jc w:val="center"/>
              <w:textAlignment w:val="baseline"/>
              <w:rPr>
                <w:rFonts w:eastAsia="宋体"/>
                <w:kern w:val="0"/>
                <w:sz w:val="21"/>
                <w:szCs w:val="21"/>
              </w:rPr>
            </w:pPr>
          </w:p>
        </w:tc>
      </w:tr>
    </w:tbl>
    <w:p w14:paraId="6AD927ED" w14:textId="77777777" w:rsidR="00D9733F" w:rsidRDefault="00000000">
      <w:pPr>
        <w:pStyle w:val="1fa"/>
        <w:adjustRightInd/>
        <w:spacing w:line="500" w:lineRule="exact"/>
        <w:outlineLvl w:val="5"/>
        <w:rPr>
          <w:rFonts w:ascii="仿宋_GB2312" w:hAnsi="宋体" w:cs="宋体" w:hint="eastAsia"/>
          <w:kern w:val="0"/>
          <w:lang w:val="en-US"/>
        </w:rPr>
      </w:pPr>
      <w:r>
        <w:rPr>
          <w:rFonts w:ascii="仿宋_GB2312" w:hAnsi="宋体" w:cs="宋体" w:hint="eastAsia"/>
          <w:kern w:val="0"/>
          <w:lang w:val="en-US"/>
        </w:rPr>
        <w:t>说明：B</w:t>
      </w:r>
      <w:r>
        <w:rPr>
          <w:rFonts w:ascii="仿宋_GB2312" w:hAnsi="宋体" w:cs="宋体" w:hint="eastAsia"/>
          <w:kern w:val="0"/>
        </w:rPr>
        <w:t>=</w:t>
      </w:r>
      <w:r>
        <w:rPr>
          <w:rFonts w:ascii="仿宋_GB2312" w:hAnsi="宋体" w:cs="宋体" w:hint="eastAsia"/>
          <w:kern w:val="0"/>
          <w:lang w:val="en-US"/>
        </w:rPr>
        <w:t>C+D+E；A=B*表5中比例。</w:t>
      </w:r>
    </w:p>
    <w:p w14:paraId="6C0A75B2" w14:textId="77777777" w:rsidR="00D9733F" w:rsidRDefault="00D9733F">
      <w:pPr>
        <w:pStyle w:val="1fa"/>
        <w:adjustRightInd/>
        <w:spacing w:line="500" w:lineRule="exact"/>
        <w:outlineLvl w:val="5"/>
        <w:rPr>
          <w:rFonts w:ascii="仿宋_GB2312" w:hAnsi="宋体" w:cs="宋体" w:hint="eastAsia"/>
          <w:kern w:val="0"/>
          <w:lang w:val="en-US"/>
        </w:rPr>
      </w:pPr>
    </w:p>
    <w:p w14:paraId="0552544B" w14:textId="77777777" w:rsidR="00D9733F" w:rsidRDefault="00000000">
      <w:pPr>
        <w:pStyle w:val="afffa"/>
        <w:ind w:firstLine="643"/>
        <w:jc w:val="center"/>
        <w:rPr>
          <w:rFonts w:ascii="仿宋_GB2312" w:eastAsia="仿宋_GB2312" w:hAnsi="仿宋_GB2312" w:cs="仿宋_GB2312" w:hint="eastAsia"/>
          <w:sz w:val="24"/>
          <w:szCs w:val="28"/>
        </w:rPr>
      </w:pPr>
      <w:r>
        <w:rPr>
          <w:rFonts w:ascii="Times New Roman" w:eastAsia="仿宋_GB2312" w:hAnsi="Times New Roman" w:hint="eastAsia"/>
          <w:b/>
          <w:bCs/>
          <w:color w:val="000000"/>
          <w:kern w:val="0"/>
          <w:sz w:val="32"/>
          <w:szCs w:val="32"/>
        </w:rPr>
        <w:t xml:space="preserve">             </w:t>
      </w:r>
      <w:r>
        <w:rPr>
          <w:rFonts w:ascii="Times New Roman" w:eastAsia="仿宋_GB2312" w:hAnsi="Times New Roman" w:hint="eastAsia"/>
          <w:b/>
          <w:bCs/>
          <w:color w:val="000000"/>
          <w:kern w:val="0"/>
          <w:sz w:val="28"/>
          <w:szCs w:val="28"/>
        </w:rPr>
        <w:t xml:space="preserve"> </w:t>
      </w:r>
      <w:r>
        <w:rPr>
          <w:rFonts w:ascii="Times New Roman" w:eastAsia="仿宋_GB2312" w:hAnsi="Times New Roman" w:hint="eastAsia"/>
          <w:b/>
          <w:bCs/>
          <w:color w:val="000000"/>
          <w:kern w:val="0"/>
          <w:sz w:val="28"/>
          <w:szCs w:val="28"/>
          <w:lang w:val="zh-CN"/>
        </w:rPr>
        <w:t>表</w:t>
      </w:r>
      <w:r>
        <w:rPr>
          <w:rFonts w:ascii="Times New Roman" w:eastAsia="仿宋_GB2312" w:hAnsi="Times New Roman" w:hint="eastAsia"/>
          <w:b/>
          <w:bCs/>
          <w:color w:val="000000"/>
          <w:kern w:val="0"/>
          <w:sz w:val="28"/>
          <w:szCs w:val="28"/>
        </w:rPr>
        <w:t>7</w:t>
      </w:r>
      <w:r>
        <w:rPr>
          <w:rFonts w:ascii="Times New Roman" w:eastAsia="仿宋_GB2312" w:hAnsi="Times New Roman" w:hint="eastAsia"/>
          <w:b/>
          <w:bCs/>
          <w:color w:val="000000"/>
          <w:kern w:val="0"/>
          <w:sz w:val="28"/>
          <w:szCs w:val="28"/>
          <w:lang w:val="zh-CN"/>
        </w:rPr>
        <w:t xml:space="preserve"> </w:t>
      </w:r>
      <w:r>
        <w:rPr>
          <w:rFonts w:ascii="Times New Roman" w:eastAsia="仿宋_GB2312" w:hAnsi="Times New Roman" w:hint="eastAsia"/>
          <w:b/>
          <w:bCs/>
          <w:color w:val="000000"/>
          <w:kern w:val="0"/>
          <w:sz w:val="28"/>
          <w:szCs w:val="28"/>
          <w:lang w:val="zh-CN"/>
        </w:rPr>
        <w:t>事务费明细表</w:t>
      </w:r>
      <w:r>
        <w:rPr>
          <w:rFonts w:ascii="Times New Roman" w:eastAsia="仿宋_GB2312" w:hAnsi="Times New Roman" w:hint="eastAsia"/>
          <w:b/>
          <w:bCs/>
          <w:color w:val="000000"/>
          <w:kern w:val="0"/>
          <w:sz w:val="28"/>
          <w:szCs w:val="28"/>
        </w:rPr>
        <w:t xml:space="preserve">  </w:t>
      </w:r>
      <w:r>
        <w:rPr>
          <w:rFonts w:ascii="Times New Roman" w:eastAsia="仿宋_GB2312" w:hAnsi="Times New Roman" w:hint="eastAsia"/>
          <w:b/>
          <w:bCs/>
          <w:color w:val="000000"/>
          <w:kern w:val="0"/>
          <w:sz w:val="32"/>
          <w:szCs w:val="32"/>
        </w:rPr>
        <w:t xml:space="preserve">             </w:t>
      </w:r>
      <w:r>
        <w:rPr>
          <w:rFonts w:ascii="仿宋_GB2312" w:eastAsia="仿宋_GB2312" w:hAnsi="仿宋_GB2312" w:cs="仿宋_GB2312" w:hint="eastAsia"/>
          <w:b/>
          <w:bCs/>
          <w:sz w:val="24"/>
          <w:szCs w:val="28"/>
        </w:rPr>
        <w:t>单位：万元</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0"/>
        <w:gridCol w:w="1438"/>
        <w:gridCol w:w="875"/>
        <w:gridCol w:w="4412"/>
        <w:gridCol w:w="1386"/>
      </w:tblGrid>
      <w:tr w:rsidR="00D9733F" w14:paraId="0FAFC2C3" w14:textId="77777777">
        <w:trPr>
          <w:trHeight w:val="640"/>
          <w:tblHeader/>
          <w:jc w:val="center"/>
        </w:trPr>
        <w:tc>
          <w:tcPr>
            <w:tcW w:w="920" w:type="dxa"/>
            <w:tcBorders>
              <w:top w:val="single" w:sz="4" w:space="0" w:color="auto"/>
              <w:left w:val="single" w:sz="4" w:space="0" w:color="auto"/>
              <w:bottom w:val="single" w:sz="4" w:space="0" w:color="auto"/>
              <w:right w:val="single" w:sz="4" w:space="0" w:color="auto"/>
            </w:tcBorders>
            <w:vAlign w:val="center"/>
          </w:tcPr>
          <w:p w14:paraId="42787D0A" w14:textId="77777777" w:rsidR="00D9733F" w:rsidRDefault="00000000">
            <w:pPr>
              <w:ind w:firstLineChars="0" w:firstLine="0"/>
              <w:jc w:val="center"/>
              <w:rPr>
                <w:rFonts w:ascii="宋体" w:hAnsi="宋体" w:hint="eastAsia"/>
                <w:b/>
                <w:bCs/>
                <w:sz w:val="26"/>
                <w:szCs w:val="24"/>
              </w:rPr>
            </w:pPr>
            <w:r>
              <w:rPr>
                <w:rFonts w:ascii="宋体" w:hAnsi="宋体" w:hint="eastAsia"/>
                <w:b/>
                <w:bCs/>
                <w:sz w:val="26"/>
                <w:szCs w:val="24"/>
              </w:rPr>
              <w:t>序号</w:t>
            </w:r>
          </w:p>
        </w:tc>
        <w:tc>
          <w:tcPr>
            <w:tcW w:w="1438" w:type="dxa"/>
            <w:tcBorders>
              <w:top w:val="single" w:sz="4" w:space="0" w:color="auto"/>
              <w:left w:val="single" w:sz="4" w:space="0" w:color="auto"/>
              <w:bottom w:val="single" w:sz="4" w:space="0" w:color="auto"/>
              <w:right w:val="single" w:sz="4" w:space="0" w:color="auto"/>
            </w:tcBorders>
            <w:vAlign w:val="center"/>
          </w:tcPr>
          <w:p w14:paraId="2361C087" w14:textId="77777777" w:rsidR="00D9733F" w:rsidRDefault="00000000">
            <w:pPr>
              <w:ind w:firstLineChars="0" w:firstLine="0"/>
              <w:jc w:val="center"/>
              <w:rPr>
                <w:rFonts w:ascii="宋体" w:hAnsi="宋体" w:hint="eastAsia"/>
                <w:b/>
                <w:bCs/>
                <w:sz w:val="26"/>
                <w:szCs w:val="24"/>
              </w:rPr>
            </w:pPr>
            <w:r>
              <w:rPr>
                <w:rFonts w:ascii="宋体" w:hAnsi="宋体" w:hint="eastAsia"/>
                <w:b/>
                <w:bCs/>
                <w:sz w:val="26"/>
                <w:szCs w:val="24"/>
              </w:rPr>
              <w:t>项目</w:t>
            </w:r>
          </w:p>
        </w:tc>
        <w:tc>
          <w:tcPr>
            <w:tcW w:w="875" w:type="dxa"/>
            <w:tcBorders>
              <w:top w:val="single" w:sz="4" w:space="0" w:color="auto"/>
              <w:left w:val="single" w:sz="4" w:space="0" w:color="auto"/>
              <w:bottom w:val="single" w:sz="4" w:space="0" w:color="auto"/>
              <w:right w:val="single" w:sz="4" w:space="0" w:color="auto"/>
            </w:tcBorders>
            <w:vAlign w:val="center"/>
          </w:tcPr>
          <w:p w14:paraId="7823B0FD" w14:textId="77777777" w:rsidR="00D9733F" w:rsidRDefault="00000000">
            <w:pPr>
              <w:ind w:firstLineChars="0" w:firstLine="0"/>
              <w:jc w:val="center"/>
              <w:rPr>
                <w:rFonts w:ascii="宋体" w:hAnsi="宋体" w:hint="eastAsia"/>
                <w:b/>
                <w:bCs/>
                <w:sz w:val="26"/>
                <w:szCs w:val="24"/>
              </w:rPr>
            </w:pPr>
            <w:r>
              <w:rPr>
                <w:rFonts w:ascii="宋体" w:hAnsi="宋体" w:hint="eastAsia"/>
                <w:b/>
                <w:bCs/>
                <w:sz w:val="26"/>
                <w:szCs w:val="24"/>
              </w:rPr>
              <w:t>金额</w:t>
            </w:r>
          </w:p>
        </w:tc>
        <w:tc>
          <w:tcPr>
            <w:tcW w:w="4412" w:type="dxa"/>
            <w:tcBorders>
              <w:top w:val="single" w:sz="4" w:space="0" w:color="auto"/>
              <w:left w:val="single" w:sz="4" w:space="0" w:color="auto"/>
              <w:bottom w:val="single" w:sz="4" w:space="0" w:color="auto"/>
              <w:right w:val="single" w:sz="4" w:space="0" w:color="auto"/>
            </w:tcBorders>
            <w:vAlign w:val="center"/>
          </w:tcPr>
          <w:p w14:paraId="0C49D1B9" w14:textId="77777777" w:rsidR="00D9733F" w:rsidRDefault="00000000">
            <w:pPr>
              <w:ind w:firstLineChars="0" w:firstLine="0"/>
              <w:jc w:val="center"/>
              <w:rPr>
                <w:rFonts w:ascii="宋体" w:hAnsi="宋体" w:hint="eastAsia"/>
                <w:b/>
                <w:bCs/>
                <w:sz w:val="26"/>
                <w:szCs w:val="24"/>
              </w:rPr>
            </w:pPr>
            <w:r>
              <w:rPr>
                <w:rFonts w:ascii="宋体" w:hAnsi="宋体" w:hint="eastAsia"/>
                <w:b/>
                <w:bCs/>
                <w:sz w:val="26"/>
                <w:szCs w:val="24"/>
              </w:rPr>
              <w:t>计算方法</w:t>
            </w:r>
          </w:p>
        </w:tc>
        <w:tc>
          <w:tcPr>
            <w:tcW w:w="1386" w:type="dxa"/>
            <w:tcBorders>
              <w:top w:val="single" w:sz="4" w:space="0" w:color="auto"/>
              <w:left w:val="single" w:sz="4" w:space="0" w:color="auto"/>
              <w:bottom w:val="single" w:sz="4" w:space="0" w:color="auto"/>
              <w:right w:val="single" w:sz="4" w:space="0" w:color="auto"/>
            </w:tcBorders>
            <w:vAlign w:val="center"/>
          </w:tcPr>
          <w:p w14:paraId="06FF6AC5" w14:textId="77777777" w:rsidR="00D9733F" w:rsidRDefault="00000000">
            <w:pPr>
              <w:ind w:firstLineChars="0" w:firstLine="0"/>
              <w:jc w:val="center"/>
              <w:rPr>
                <w:rFonts w:ascii="宋体" w:hAnsi="宋体" w:hint="eastAsia"/>
                <w:b/>
                <w:bCs/>
                <w:sz w:val="26"/>
                <w:szCs w:val="24"/>
              </w:rPr>
            </w:pPr>
            <w:r>
              <w:rPr>
                <w:rFonts w:ascii="宋体" w:hAnsi="宋体" w:hint="eastAsia"/>
                <w:b/>
                <w:bCs/>
                <w:sz w:val="26"/>
                <w:szCs w:val="24"/>
              </w:rPr>
              <w:t>备注（内容描述）</w:t>
            </w:r>
          </w:p>
        </w:tc>
      </w:tr>
      <w:tr w:rsidR="00D9733F" w14:paraId="651B2225" w14:textId="77777777">
        <w:trPr>
          <w:trHeight w:val="1413"/>
          <w:jc w:val="center"/>
        </w:trPr>
        <w:tc>
          <w:tcPr>
            <w:tcW w:w="920" w:type="dxa"/>
            <w:tcBorders>
              <w:top w:val="single" w:sz="4" w:space="0" w:color="auto"/>
              <w:left w:val="single" w:sz="4" w:space="0" w:color="auto"/>
              <w:bottom w:val="single" w:sz="4" w:space="0" w:color="auto"/>
              <w:right w:val="single" w:sz="4" w:space="0" w:color="auto"/>
            </w:tcBorders>
            <w:vAlign w:val="center"/>
          </w:tcPr>
          <w:p w14:paraId="366E5152" w14:textId="77777777" w:rsidR="00D9733F" w:rsidRDefault="00000000">
            <w:pPr>
              <w:adjustRightInd w:val="0"/>
              <w:snapToGrid w:val="0"/>
              <w:spacing w:line="460" w:lineRule="exact"/>
              <w:ind w:firstLineChars="0" w:firstLine="0"/>
              <w:jc w:val="center"/>
              <w:rPr>
                <w:rFonts w:ascii="仿宋_GB2312" w:hAnsi="仿宋_GB2312" w:cs="仿宋_GB2312" w:hint="eastAsia"/>
                <w:szCs w:val="36"/>
              </w:rPr>
            </w:pPr>
            <w:r>
              <w:rPr>
                <w:rFonts w:ascii="仿宋_GB2312" w:hAnsi="仿宋_GB2312" w:cs="仿宋_GB2312" w:hint="eastAsia"/>
                <w:szCs w:val="36"/>
              </w:rPr>
              <w:t>1</w:t>
            </w:r>
          </w:p>
        </w:tc>
        <w:tc>
          <w:tcPr>
            <w:tcW w:w="1438" w:type="dxa"/>
            <w:tcBorders>
              <w:top w:val="single" w:sz="4" w:space="0" w:color="auto"/>
              <w:left w:val="single" w:sz="4" w:space="0" w:color="auto"/>
              <w:bottom w:val="single" w:sz="4" w:space="0" w:color="auto"/>
              <w:right w:val="single" w:sz="4" w:space="0" w:color="auto"/>
            </w:tcBorders>
            <w:vAlign w:val="center"/>
          </w:tcPr>
          <w:p w14:paraId="413283BE" w14:textId="77777777" w:rsidR="00D9733F" w:rsidRDefault="00000000">
            <w:pPr>
              <w:adjustRightInd w:val="0"/>
              <w:snapToGrid w:val="0"/>
              <w:spacing w:line="460" w:lineRule="exact"/>
              <w:ind w:firstLineChars="0" w:firstLine="0"/>
              <w:jc w:val="center"/>
              <w:rPr>
                <w:rFonts w:ascii="仿宋_GB2312" w:hAnsi="仿宋_GB2312" w:cs="仿宋_GB2312" w:hint="eastAsia"/>
                <w:szCs w:val="36"/>
              </w:rPr>
            </w:pPr>
            <w:r>
              <w:rPr>
                <w:rFonts w:ascii="仿宋_GB2312" w:hAnsi="仿宋_GB2312" w:cs="仿宋_GB2312" w:hint="eastAsia"/>
                <w:szCs w:val="36"/>
              </w:rPr>
              <w:t>会议费</w:t>
            </w:r>
          </w:p>
        </w:tc>
        <w:tc>
          <w:tcPr>
            <w:tcW w:w="875" w:type="dxa"/>
            <w:tcBorders>
              <w:top w:val="single" w:sz="4" w:space="0" w:color="auto"/>
              <w:left w:val="single" w:sz="4" w:space="0" w:color="auto"/>
              <w:bottom w:val="single" w:sz="4" w:space="0" w:color="auto"/>
              <w:right w:val="single" w:sz="4" w:space="0" w:color="auto"/>
            </w:tcBorders>
            <w:vAlign w:val="center"/>
          </w:tcPr>
          <w:p w14:paraId="49F4D867" w14:textId="77777777" w:rsidR="00D9733F" w:rsidRDefault="00000000">
            <w:pPr>
              <w:adjustRightInd w:val="0"/>
              <w:snapToGrid w:val="0"/>
              <w:spacing w:line="460" w:lineRule="exact"/>
              <w:ind w:firstLineChars="0" w:firstLine="0"/>
              <w:jc w:val="center"/>
              <w:rPr>
                <w:rFonts w:ascii="仿宋_GB2312" w:hAnsi="仿宋_GB2312" w:cs="仿宋_GB2312" w:hint="eastAsia"/>
                <w:szCs w:val="36"/>
                <w:highlight w:val="yellow"/>
              </w:rPr>
            </w:pPr>
            <w:r>
              <w:rPr>
                <w:rFonts w:ascii="仿宋_GB2312" w:hAnsi="仿宋_GB2312" w:cs="仿宋_GB2312" w:hint="eastAsia"/>
                <w:szCs w:val="36"/>
                <w:highlight w:val="yellow"/>
              </w:rPr>
              <w:t>10</w:t>
            </w:r>
          </w:p>
        </w:tc>
        <w:tc>
          <w:tcPr>
            <w:tcW w:w="4412" w:type="dxa"/>
            <w:tcBorders>
              <w:top w:val="single" w:sz="4" w:space="0" w:color="auto"/>
              <w:left w:val="single" w:sz="4" w:space="0" w:color="auto"/>
              <w:bottom w:val="single" w:sz="4" w:space="0" w:color="auto"/>
              <w:right w:val="single" w:sz="4" w:space="0" w:color="auto"/>
            </w:tcBorders>
            <w:vAlign w:val="center"/>
          </w:tcPr>
          <w:p w14:paraId="2694F3DF" w14:textId="77777777" w:rsidR="00D9733F" w:rsidRDefault="00000000">
            <w:pPr>
              <w:adjustRightInd w:val="0"/>
              <w:snapToGrid w:val="0"/>
              <w:spacing w:line="460" w:lineRule="exact"/>
              <w:ind w:firstLine="560"/>
              <w:jc w:val="left"/>
              <w:rPr>
                <w:rFonts w:ascii="仿宋_GB2312" w:hAnsi="仿宋_GB2312" w:cs="仿宋_GB2312" w:hint="eastAsia"/>
                <w:szCs w:val="36"/>
              </w:rPr>
            </w:pPr>
            <w:r>
              <w:rPr>
                <w:rFonts w:ascii="仿宋_GB2312" w:hAnsi="仿宋_GB2312" w:cs="仿宋_GB2312" w:hint="eastAsia"/>
                <w:szCs w:val="36"/>
              </w:rPr>
              <w:t>根据国家、军队有关会议费管理规定，会议费按三四类会议标准人均</w:t>
            </w:r>
            <w:r>
              <w:rPr>
                <w:rFonts w:ascii="仿宋_GB2312" w:hAnsi="仿宋_GB2312" w:cs="仿宋_GB2312" w:hint="eastAsia"/>
                <w:szCs w:val="36"/>
                <w:highlight w:val="yellow"/>
              </w:rPr>
              <w:t>550元/天</w:t>
            </w:r>
            <w:r>
              <w:rPr>
                <w:rFonts w:ascii="仿宋_GB2312" w:hAnsi="仿宋_GB2312" w:cs="仿宋_GB2312" w:hint="eastAsia"/>
                <w:szCs w:val="36"/>
              </w:rPr>
              <w:t>计算。会议费=参加人数×次数×会议天数×人均会议费标准+参加人数×次数×人均交通费</w:t>
            </w:r>
          </w:p>
        </w:tc>
        <w:tc>
          <w:tcPr>
            <w:tcW w:w="1386" w:type="dxa"/>
            <w:tcBorders>
              <w:top w:val="single" w:sz="4" w:space="0" w:color="auto"/>
              <w:left w:val="single" w:sz="4" w:space="0" w:color="auto"/>
              <w:bottom w:val="single" w:sz="4" w:space="0" w:color="auto"/>
              <w:right w:val="single" w:sz="4" w:space="0" w:color="auto"/>
            </w:tcBorders>
            <w:vAlign w:val="center"/>
          </w:tcPr>
          <w:p w14:paraId="3B5C75AC" w14:textId="77777777" w:rsidR="00D9733F" w:rsidRDefault="00D9733F">
            <w:pPr>
              <w:widowControl/>
              <w:spacing w:line="460" w:lineRule="exact"/>
              <w:ind w:firstLine="560"/>
              <w:rPr>
                <w:rFonts w:ascii="仿宋_GB2312" w:hAnsi="仿宋_GB2312" w:cs="仿宋_GB2312" w:hint="eastAsia"/>
                <w:szCs w:val="36"/>
              </w:rPr>
            </w:pPr>
          </w:p>
        </w:tc>
      </w:tr>
      <w:tr w:rsidR="00D9733F" w14:paraId="5EB82D90" w14:textId="77777777">
        <w:trPr>
          <w:trHeight w:val="1572"/>
          <w:jc w:val="center"/>
        </w:trPr>
        <w:tc>
          <w:tcPr>
            <w:tcW w:w="920" w:type="dxa"/>
            <w:tcBorders>
              <w:top w:val="single" w:sz="4" w:space="0" w:color="auto"/>
              <w:left w:val="single" w:sz="4" w:space="0" w:color="auto"/>
              <w:bottom w:val="single" w:sz="4" w:space="0" w:color="auto"/>
              <w:right w:val="single" w:sz="4" w:space="0" w:color="auto"/>
            </w:tcBorders>
            <w:vAlign w:val="center"/>
          </w:tcPr>
          <w:p w14:paraId="78AF8AD6" w14:textId="77777777" w:rsidR="00D9733F" w:rsidRDefault="00000000">
            <w:pPr>
              <w:adjustRightInd w:val="0"/>
              <w:snapToGrid w:val="0"/>
              <w:spacing w:line="460" w:lineRule="exact"/>
              <w:ind w:firstLineChars="0" w:firstLine="0"/>
              <w:jc w:val="center"/>
              <w:rPr>
                <w:rFonts w:ascii="仿宋_GB2312" w:hAnsi="仿宋_GB2312" w:cs="仿宋_GB2312" w:hint="eastAsia"/>
                <w:szCs w:val="36"/>
              </w:rPr>
            </w:pPr>
            <w:r>
              <w:rPr>
                <w:rFonts w:ascii="仿宋_GB2312" w:hAnsi="仿宋_GB2312" w:cs="仿宋_GB2312" w:hint="eastAsia"/>
                <w:szCs w:val="36"/>
              </w:rPr>
              <w:t>2</w:t>
            </w:r>
          </w:p>
        </w:tc>
        <w:tc>
          <w:tcPr>
            <w:tcW w:w="1438" w:type="dxa"/>
            <w:tcBorders>
              <w:top w:val="single" w:sz="4" w:space="0" w:color="auto"/>
              <w:left w:val="single" w:sz="4" w:space="0" w:color="auto"/>
              <w:bottom w:val="single" w:sz="4" w:space="0" w:color="auto"/>
              <w:right w:val="single" w:sz="4" w:space="0" w:color="auto"/>
            </w:tcBorders>
            <w:vAlign w:val="center"/>
          </w:tcPr>
          <w:p w14:paraId="016E2C75" w14:textId="77777777" w:rsidR="00D9733F" w:rsidRDefault="00000000">
            <w:pPr>
              <w:adjustRightInd w:val="0"/>
              <w:snapToGrid w:val="0"/>
              <w:spacing w:line="460" w:lineRule="exact"/>
              <w:ind w:firstLineChars="0" w:firstLine="0"/>
              <w:jc w:val="center"/>
              <w:rPr>
                <w:rFonts w:ascii="仿宋_GB2312" w:hAnsi="仿宋_GB2312" w:cs="仿宋_GB2312" w:hint="eastAsia"/>
                <w:szCs w:val="36"/>
              </w:rPr>
            </w:pPr>
            <w:r>
              <w:rPr>
                <w:rFonts w:ascii="仿宋_GB2312" w:hAnsi="仿宋_GB2312" w:cs="仿宋_GB2312" w:hint="eastAsia"/>
                <w:szCs w:val="36"/>
              </w:rPr>
              <w:t>差旅费</w:t>
            </w:r>
          </w:p>
        </w:tc>
        <w:tc>
          <w:tcPr>
            <w:tcW w:w="875" w:type="dxa"/>
            <w:tcBorders>
              <w:top w:val="single" w:sz="4" w:space="0" w:color="auto"/>
              <w:left w:val="single" w:sz="4" w:space="0" w:color="auto"/>
              <w:bottom w:val="single" w:sz="4" w:space="0" w:color="auto"/>
              <w:right w:val="single" w:sz="4" w:space="0" w:color="auto"/>
            </w:tcBorders>
            <w:vAlign w:val="center"/>
          </w:tcPr>
          <w:p w14:paraId="7AAC2997" w14:textId="77777777" w:rsidR="00D9733F" w:rsidRDefault="00000000">
            <w:pPr>
              <w:adjustRightInd w:val="0"/>
              <w:snapToGrid w:val="0"/>
              <w:spacing w:line="460" w:lineRule="exact"/>
              <w:ind w:firstLineChars="0" w:firstLine="0"/>
              <w:jc w:val="center"/>
              <w:rPr>
                <w:rFonts w:ascii="仿宋_GB2312" w:hAnsi="仿宋_GB2312" w:cs="仿宋_GB2312" w:hint="eastAsia"/>
                <w:szCs w:val="36"/>
                <w:highlight w:val="yellow"/>
              </w:rPr>
            </w:pPr>
            <w:r>
              <w:rPr>
                <w:rFonts w:ascii="仿宋_GB2312" w:hAnsi="仿宋_GB2312" w:cs="仿宋_GB2312" w:hint="eastAsia"/>
                <w:szCs w:val="36"/>
                <w:highlight w:val="yellow"/>
              </w:rPr>
              <w:t>24.70</w:t>
            </w:r>
          </w:p>
        </w:tc>
        <w:tc>
          <w:tcPr>
            <w:tcW w:w="4412" w:type="dxa"/>
            <w:tcBorders>
              <w:top w:val="single" w:sz="4" w:space="0" w:color="auto"/>
              <w:left w:val="single" w:sz="4" w:space="0" w:color="auto"/>
              <w:bottom w:val="single" w:sz="4" w:space="0" w:color="auto"/>
              <w:right w:val="single" w:sz="4" w:space="0" w:color="auto"/>
            </w:tcBorders>
            <w:vAlign w:val="center"/>
          </w:tcPr>
          <w:p w14:paraId="37A5F0A8" w14:textId="77777777" w:rsidR="00D9733F" w:rsidRDefault="00000000">
            <w:pPr>
              <w:adjustRightInd w:val="0"/>
              <w:snapToGrid w:val="0"/>
              <w:spacing w:line="460" w:lineRule="exact"/>
              <w:ind w:firstLine="560"/>
              <w:jc w:val="left"/>
              <w:rPr>
                <w:rFonts w:ascii="仿宋_GB2312" w:hAnsi="仿宋_GB2312" w:cs="仿宋_GB2312" w:hint="eastAsia"/>
                <w:szCs w:val="36"/>
              </w:rPr>
            </w:pPr>
            <w:r>
              <w:rPr>
                <w:rFonts w:ascii="仿宋_GB2312" w:hAnsi="仿宋_GB2312" w:cs="仿宋_GB2312" w:hint="eastAsia"/>
                <w:szCs w:val="36"/>
              </w:rPr>
              <w:t>根据项目研制需要，拟赴</w:t>
            </w:r>
            <w:r>
              <w:rPr>
                <w:rFonts w:ascii="仿宋_GB2312" w:hAnsi="仿宋_GB2312" w:cs="仿宋_GB2312" w:hint="eastAsia"/>
                <w:szCs w:val="36"/>
                <w:highlight w:val="yellow"/>
              </w:rPr>
              <w:t>北京、长沙、上海</w:t>
            </w:r>
            <w:r>
              <w:rPr>
                <w:rFonts w:ascii="仿宋_GB2312" w:hAnsi="仿宋_GB2312" w:cs="仿宋_GB2312" w:hint="eastAsia"/>
                <w:szCs w:val="36"/>
              </w:rPr>
              <w:t>等地出差。根据国家、军队有关会议费管理规定。差旅费=出差人数×次数×人均食宿费及补助+出差交通费</w:t>
            </w:r>
          </w:p>
        </w:tc>
        <w:tc>
          <w:tcPr>
            <w:tcW w:w="1386" w:type="dxa"/>
            <w:tcBorders>
              <w:top w:val="single" w:sz="4" w:space="0" w:color="auto"/>
              <w:left w:val="single" w:sz="4" w:space="0" w:color="auto"/>
              <w:bottom w:val="single" w:sz="4" w:space="0" w:color="auto"/>
              <w:right w:val="single" w:sz="4" w:space="0" w:color="auto"/>
            </w:tcBorders>
            <w:vAlign w:val="center"/>
          </w:tcPr>
          <w:p w14:paraId="740E2BEE" w14:textId="77777777" w:rsidR="00D9733F" w:rsidRDefault="00D9733F">
            <w:pPr>
              <w:adjustRightInd w:val="0"/>
              <w:snapToGrid w:val="0"/>
              <w:spacing w:line="460" w:lineRule="exact"/>
              <w:ind w:firstLine="560"/>
              <w:jc w:val="center"/>
              <w:rPr>
                <w:rFonts w:ascii="仿宋_GB2312" w:hAnsi="仿宋_GB2312" w:cs="仿宋_GB2312" w:hint="eastAsia"/>
                <w:szCs w:val="21"/>
              </w:rPr>
            </w:pPr>
          </w:p>
        </w:tc>
      </w:tr>
      <w:tr w:rsidR="00D9733F" w14:paraId="74A13D5A" w14:textId="77777777">
        <w:trPr>
          <w:trHeight w:val="1517"/>
          <w:jc w:val="center"/>
        </w:trPr>
        <w:tc>
          <w:tcPr>
            <w:tcW w:w="920" w:type="dxa"/>
            <w:tcBorders>
              <w:top w:val="single" w:sz="4" w:space="0" w:color="auto"/>
              <w:left w:val="single" w:sz="4" w:space="0" w:color="auto"/>
              <w:bottom w:val="single" w:sz="4" w:space="0" w:color="auto"/>
              <w:right w:val="single" w:sz="4" w:space="0" w:color="auto"/>
            </w:tcBorders>
            <w:vAlign w:val="center"/>
          </w:tcPr>
          <w:p w14:paraId="5AB8E0ED" w14:textId="77777777" w:rsidR="00D9733F" w:rsidRDefault="00000000">
            <w:pPr>
              <w:adjustRightInd w:val="0"/>
              <w:snapToGrid w:val="0"/>
              <w:spacing w:line="460" w:lineRule="exact"/>
              <w:ind w:firstLineChars="0" w:firstLine="0"/>
              <w:jc w:val="center"/>
              <w:rPr>
                <w:rFonts w:ascii="仿宋_GB2312" w:hAnsi="仿宋_GB2312" w:cs="仿宋_GB2312" w:hint="eastAsia"/>
                <w:szCs w:val="36"/>
              </w:rPr>
            </w:pPr>
            <w:r>
              <w:rPr>
                <w:rFonts w:ascii="仿宋_GB2312" w:hAnsi="仿宋_GB2312" w:cs="仿宋_GB2312" w:hint="eastAsia"/>
                <w:szCs w:val="36"/>
              </w:rPr>
              <w:t>3</w:t>
            </w:r>
          </w:p>
        </w:tc>
        <w:tc>
          <w:tcPr>
            <w:tcW w:w="1438" w:type="dxa"/>
            <w:tcBorders>
              <w:top w:val="single" w:sz="4" w:space="0" w:color="auto"/>
              <w:left w:val="single" w:sz="4" w:space="0" w:color="auto"/>
              <w:bottom w:val="single" w:sz="4" w:space="0" w:color="auto"/>
              <w:right w:val="single" w:sz="4" w:space="0" w:color="auto"/>
            </w:tcBorders>
            <w:vAlign w:val="center"/>
          </w:tcPr>
          <w:p w14:paraId="0199C85B" w14:textId="77777777" w:rsidR="00D9733F" w:rsidRDefault="00000000">
            <w:pPr>
              <w:adjustRightInd w:val="0"/>
              <w:snapToGrid w:val="0"/>
              <w:spacing w:line="460" w:lineRule="exact"/>
              <w:ind w:firstLineChars="0" w:firstLine="0"/>
              <w:jc w:val="center"/>
              <w:rPr>
                <w:rFonts w:ascii="仿宋_GB2312" w:hAnsi="仿宋_GB2312" w:cs="仿宋_GB2312" w:hint="eastAsia"/>
                <w:szCs w:val="36"/>
              </w:rPr>
            </w:pPr>
            <w:r>
              <w:rPr>
                <w:rFonts w:ascii="仿宋_GB2312" w:hAnsi="仿宋_GB2312" w:cs="仿宋_GB2312" w:hint="eastAsia"/>
                <w:szCs w:val="36"/>
              </w:rPr>
              <w:t>专家咨询费</w:t>
            </w:r>
          </w:p>
        </w:tc>
        <w:tc>
          <w:tcPr>
            <w:tcW w:w="875" w:type="dxa"/>
            <w:tcBorders>
              <w:top w:val="single" w:sz="4" w:space="0" w:color="auto"/>
              <w:left w:val="single" w:sz="4" w:space="0" w:color="auto"/>
              <w:bottom w:val="single" w:sz="4" w:space="0" w:color="auto"/>
              <w:right w:val="single" w:sz="4" w:space="0" w:color="auto"/>
            </w:tcBorders>
            <w:vAlign w:val="center"/>
          </w:tcPr>
          <w:p w14:paraId="03A7FFE3" w14:textId="77777777" w:rsidR="00D9733F" w:rsidRDefault="00000000">
            <w:pPr>
              <w:adjustRightInd w:val="0"/>
              <w:snapToGrid w:val="0"/>
              <w:spacing w:line="460" w:lineRule="exact"/>
              <w:ind w:firstLineChars="0" w:firstLine="0"/>
              <w:jc w:val="center"/>
              <w:rPr>
                <w:rFonts w:ascii="仿宋_GB2312" w:hAnsi="仿宋_GB2312" w:cs="仿宋_GB2312" w:hint="eastAsia"/>
                <w:szCs w:val="36"/>
                <w:highlight w:val="yellow"/>
              </w:rPr>
            </w:pPr>
            <w:r>
              <w:rPr>
                <w:rFonts w:ascii="仿宋_GB2312" w:hAnsi="仿宋_GB2312" w:cs="仿宋_GB2312" w:hint="eastAsia"/>
                <w:szCs w:val="36"/>
                <w:highlight w:val="yellow"/>
              </w:rPr>
              <w:t>7</w:t>
            </w:r>
          </w:p>
        </w:tc>
        <w:tc>
          <w:tcPr>
            <w:tcW w:w="4412" w:type="dxa"/>
            <w:tcBorders>
              <w:top w:val="single" w:sz="4" w:space="0" w:color="auto"/>
              <w:left w:val="single" w:sz="4" w:space="0" w:color="auto"/>
              <w:bottom w:val="single" w:sz="4" w:space="0" w:color="auto"/>
              <w:right w:val="single" w:sz="4" w:space="0" w:color="auto"/>
            </w:tcBorders>
            <w:vAlign w:val="center"/>
          </w:tcPr>
          <w:p w14:paraId="1B51EE1C" w14:textId="77777777" w:rsidR="00D9733F" w:rsidRDefault="00000000">
            <w:pPr>
              <w:adjustRightInd w:val="0"/>
              <w:snapToGrid w:val="0"/>
              <w:spacing w:line="460" w:lineRule="exact"/>
              <w:ind w:firstLine="560"/>
              <w:jc w:val="left"/>
              <w:rPr>
                <w:rFonts w:ascii="仿宋_GB2312" w:hAnsi="仿宋_GB2312" w:cs="仿宋_GB2312" w:hint="eastAsia"/>
                <w:szCs w:val="36"/>
              </w:rPr>
            </w:pPr>
            <w:r>
              <w:rPr>
                <w:rFonts w:ascii="仿宋_GB2312" w:hAnsi="仿宋_GB2312" w:cs="仿宋_GB2312" w:hint="eastAsia"/>
                <w:szCs w:val="36"/>
              </w:rPr>
              <w:t>根据国家、军队有关会议费管理规定。专家咨询费=专家人数×人均评审费用2400元/人×评审天数</w:t>
            </w:r>
          </w:p>
        </w:tc>
        <w:tc>
          <w:tcPr>
            <w:tcW w:w="1386" w:type="dxa"/>
            <w:tcBorders>
              <w:top w:val="single" w:sz="4" w:space="0" w:color="auto"/>
              <w:left w:val="single" w:sz="4" w:space="0" w:color="auto"/>
              <w:bottom w:val="single" w:sz="4" w:space="0" w:color="auto"/>
              <w:right w:val="single" w:sz="4" w:space="0" w:color="auto"/>
            </w:tcBorders>
            <w:vAlign w:val="center"/>
          </w:tcPr>
          <w:p w14:paraId="31285DBF" w14:textId="77777777" w:rsidR="00D9733F" w:rsidRDefault="00D9733F">
            <w:pPr>
              <w:adjustRightInd w:val="0"/>
              <w:snapToGrid w:val="0"/>
              <w:spacing w:line="460" w:lineRule="exact"/>
              <w:ind w:firstLine="560"/>
              <w:jc w:val="center"/>
              <w:rPr>
                <w:rFonts w:ascii="仿宋_GB2312" w:hAnsi="仿宋_GB2312" w:cs="仿宋_GB2312" w:hint="eastAsia"/>
                <w:szCs w:val="21"/>
              </w:rPr>
            </w:pPr>
          </w:p>
        </w:tc>
      </w:tr>
      <w:tr w:rsidR="00D9733F" w14:paraId="0C2F8B34" w14:textId="77777777">
        <w:trPr>
          <w:trHeight w:val="979"/>
          <w:jc w:val="center"/>
        </w:trPr>
        <w:tc>
          <w:tcPr>
            <w:tcW w:w="920" w:type="dxa"/>
            <w:tcBorders>
              <w:top w:val="single" w:sz="4" w:space="0" w:color="auto"/>
              <w:left w:val="single" w:sz="4" w:space="0" w:color="auto"/>
              <w:bottom w:val="single" w:sz="4" w:space="0" w:color="auto"/>
              <w:right w:val="single" w:sz="4" w:space="0" w:color="auto"/>
            </w:tcBorders>
            <w:vAlign w:val="center"/>
          </w:tcPr>
          <w:p w14:paraId="308A53CD" w14:textId="77777777" w:rsidR="00D9733F" w:rsidRDefault="00D9733F">
            <w:pPr>
              <w:adjustRightInd w:val="0"/>
              <w:snapToGrid w:val="0"/>
              <w:spacing w:line="460" w:lineRule="exact"/>
              <w:ind w:firstLine="560"/>
              <w:jc w:val="center"/>
              <w:rPr>
                <w:rFonts w:ascii="仿宋_GB2312" w:hAnsi="仿宋_GB2312" w:cs="仿宋_GB2312" w:hint="eastAsia"/>
                <w:szCs w:val="36"/>
              </w:rPr>
            </w:pPr>
          </w:p>
        </w:tc>
        <w:tc>
          <w:tcPr>
            <w:tcW w:w="1438" w:type="dxa"/>
            <w:tcBorders>
              <w:top w:val="single" w:sz="4" w:space="0" w:color="auto"/>
              <w:left w:val="single" w:sz="4" w:space="0" w:color="auto"/>
              <w:bottom w:val="single" w:sz="4" w:space="0" w:color="auto"/>
              <w:right w:val="single" w:sz="4" w:space="0" w:color="auto"/>
            </w:tcBorders>
            <w:vAlign w:val="center"/>
          </w:tcPr>
          <w:p w14:paraId="45BDA8E7" w14:textId="77777777" w:rsidR="00D9733F" w:rsidRDefault="00000000">
            <w:pPr>
              <w:adjustRightInd w:val="0"/>
              <w:snapToGrid w:val="0"/>
              <w:spacing w:line="460" w:lineRule="exact"/>
              <w:ind w:firstLineChars="0" w:firstLine="0"/>
              <w:jc w:val="center"/>
              <w:rPr>
                <w:rFonts w:ascii="仿宋_GB2312" w:hAnsi="仿宋_GB2312" w:cs="仿宋_GB2312" w:hint="eastAsia"/>
                <w:b/>
                <w:bCs/>
                <w:szCs w:val="36"/>
              </w:rPr>
            </w:pPr>
            <w:r>
              <w:rPr>
                <w:rFonts w:ascii="仿宋_GB2312" w:hAnsi="仿宋_GB2312" w:cs="仿宋_GB2312" w:hint="eastAsia"/>
                <w:b/>
                <w:bCs/>
                <w:szCs w:val="36"/>
              </w:rPr>
              <w:t>合计</w:t>
            </w:r>
          </w:p>
        </w:tc>
        <w:tc>
          <w:tcPr>
            <w:tcW w:w="875" w:type="dxa"/>
            <w:tcBorders>
              <w:top w:val="single" w:sz="4" w:space="0" w:color="auto"/>
              <w:left w:val="single" w:sz="4" w:space="0" w:color="auto"/>
              <w:bottom w:val="single" w:sz="4" w:space="0" w:color="auto"/>
              <w:right w:val="single" w:sz="4" w:space="0" w:color="auto"/>
            </w:tcBorders>
            <w:vAlign w:val="center"/>
          </w:tcPr>
          <w:p w14:paraId="1805800F" w14:textId="77777777" w:rsidR="00D9733F" w:rsidRDefault="00000000">
            <w:pPr>
              <w:adjustRightInd w:val="0"/>
              <w:snapToGrid w:val="0"/>
              <w:spacing w:line="460" w:lineRule="exact"/>
              <w:ind w:firstLineChars="0" w:firstLine="0"/>
              <w:jc w:val="center"/>
              <w:rPr>
                <w:rFonts w:ascii="仿宋_GB2312" w:hAnsi="仿宋_GB2312" w:cs="仿宋_GB2312" w:hint="eastAsia"/>
                <w:b/>
                <w:bCs/>
                <w:szCs w:val="36"/>
                <w:highlight w:val="yellow"/>
              </w:rPr>
            </w:pPr>
            <w:r>
              <w:rPr>
                <w:rFonts w:ascii="仿宋_GB2312" w:hAnsi="仿宋_GB2312" w:cs="仿宋_GB2312" w:hint="eastAsia"/>
                <w:b/>
                <w:bCs/>
                <w:szCs w:val="36"/>
                <w:highlight w:val="yellow"/>
              </w:rPr>
              <w:t>41.7</w:t>
            </w:r>
          </w:p>
        </w:tc>
        <w:tc>
          <w:tcPr>
            <w:tcW w:w="4412" w:type="dxa"/>
            <w:tcBorders>
              <w:top w:val="single" w:sz="4" w:space="0" w:color="auto"/>
              <w:left w:val="single" w:sz="4" w:space="0" w:color="auto"/>
              <w:bottom w:val="single" w:sz="4" w:space="0" w:color="auto"/>
              <w:right w:val="single" w:sz="4" w:space="0" w:color="auto"/>
            </w:tcBorders>
            <w:vAlign w:val="center"/>
          </w:tcPr>
          <w:p w14:paraId="260E86A2" w14:textId="77777777" w:rsidR="00D9733F" w:rsidRDefault="00D9733F">
            <w:pPr>
              <w:adjustRightInd w:val="0"/>
              <w:snapToGrid w:val="0"/>
              <w:spacing w:line="460" w:lineRule="exact"/>
              <w:ind w:firstLine="560"/>
              <w:jc w:val="left"/>
              <w:rPr>
                <w:rFonts w:ascii="仿宋_GB2312" w:hAnsi="仿宋_GB2312" w:cs="仿宋_GB2312" w:hint="eastAsia"/>
                <w:szCs w:val="36"/>
              </w:rPr>
            </w:pPr>
          </w:p>
        </w:tc>
        <w:tc>
          <w:tcPr>
            <w:tcW w:w="1386" w:type="dxa"/>
            <w:tcBorders>
              <w:top w:val="single" w:sz="4" w:space="0" w:color="auto"/>
              <w:left w:val="single" w:sz="4" w:space="0" w:color="auto"/>
              <w:bottom w:val="single" w:sz="4" w:space="0" w:color="auto"/>
              <w:right w:val="single" w:sz="4" w:space="0" w:color="auto"/>
            </w:tcBorders>
            <w:vAlign w:val="center"/>
          </w:tcPr>
          <w:p w14:paraId="164FBDC2" w14:textId="77777777" w:rsidR="00D9733F" w:rsidRDefault="00D9733F">
            <w:pPr>
              <w:adjustRightInd w:val="0"/>
              <w:snapToGrid w:val="0"/>
              <w:spacing w:line="460" w:lineRule="exact"/>
              <w:ind w:firstLine="560"/>
              <w:jc w:val="center"/>
              <w:rPr>
                <w:rFonts w:ascii="仿宋_GB2312" w:hAnsi="仿宋_GB2312" w:cs="仿宋_GB2312" w:hint="eastAsia"/>
                <w:szCs w:val="21"/>
              </w:rPr>
            </w:pPr>
          </w:p>
        </w:tc>
      </w:tr>
    </w:tbl>
    <w:p w14:paraId="68BBA525" w14:textId="77777777" w:rsidR="00D9733F" w:rsidRDefault="00D9733F">
      <w:pPr>
        <w:pStyle w:val="affc"/>
        <w:ind w:firstLine="640"/>
        <w:rPr>
          <w:rFonts w:hint="eastAsia"/>
          <w:lang w:bidi="ar"/>
        </w:rPr>
      </w:pPr>
    </w:p>
    <w:p w14:paraId="01BB7B99" w14:textId="77777777" w:rsidR="00D9733F" w:rsidRDefault="00000000">
      <w:pPr>
        <w:pStyle w:val="af3"/>
        <w:numPr>
          <w:ilvl w:val="4"/>
          <w:numId w:val="0"/>
        </w:numPr>
        <w:ind w:leftChars="200" w:left="560"/>
      </w:pPr>
      <w:r>
        <w:rPr>
          <w:rFonts w:hint="eastAsia"/>
          <w:lang w:bidi="ar"/>
        </w:rPr>
        <w:t>5.1</w:t>
      </w:r>
      <w:r>
        <w:rPr>
          <w:rFonts w:hint="eastAsia"/>
          <w:lang w:bidi="ar"/>
        </w:rPr>
        <w:t>会议费</w:t>
      </w:r>
    </w:p>
    <w:p w14:paraId="3247A6A5" w14:textId="77777777" w:rsidR="00D9733F" w:rsidRDefault="00000000">
      <w:pPr>
        <w:spacing w:line="600" w:lineRule="exact"/>
        <w:ind w:firstLine="560"/>
        <w:rPr>
          <w:rFonts w:ascii="仿宋_GB2312"/>
          <w:color w:val="000000"/>
          <w:kern w:val="0"/>
        </w:rPr>
      </w:pPr>
      <w:r>
        <w:rPr>
          <w:rFonts w:ascii="仿宋_GB2312" w:hint="eastAsia"/>
          <w:color w:val="000000"/>
          <w:lang w:bidi="ar"/>
        </w:rPr>
        <w:t>本课题会议费预算为</w:t>
      </w:r>
      <w:r>
        <w:rPr>
          <w:rFonts w:ascii="仿宋_GB2312" w:hint="eastAsia"/>
          <w:color w:val="000000"/>
          <w:highlight w:val="yellow"/>
          <w:lang w:bidi="ar"/>
        </w:rPr>
        <w:t>10</w:t>
      </w:r>
      <w:r>
        <w:rPr>
          <w:rFonts w:ascii="仿宋_GB2312" w:hint="eastAsia"/>
          <w:color w:val="000000"/>
          <w:lang w:bidi="ar"/>
        </w:rPr>
        <w:t>万元。</w:t>
      </w:r>
    </w:p>
    <w:p w14:paraId="4D5070F5" w14:textId="77777777" w:rsidR="00D9733F" w:rsidRDefault="00000000">
      <w:pPr>
        <w:pStyle w:val="af4"/>
        <w:ind w:firstLine="560"/>
      </w:pPr>
      <w:r>
        <w:rPr>
          <w:rFonts w:hint="eastAsia"/>
        </w:rPr>
        <w:t>测算依据</w:t>
      </w:r>
    </w:p>
    <w:p w14:paraId="76EDC82D" w14:textId="77777777" w:rsidR="00D9733F" w:rsidRDefault="00000000">
      <w:pPr>
        <w:spacing w:line="600" w:lineRule="exact"/>
        <w:ind w:firstLine="560"/>
        <w:rPr>
          <w:rFonts w:ascii="仿宋_GB2312"/>
          <w:color w:val="000000"/>
        </w:rPr>
      </w:pPr>
      <w:r>
        <w:rPr>
          <w:rFonts w:ascii="仿宋_GB2312" w:hint="eastAsia"/>
          <w:color w:val="000000"/>
          <w:lang w:bidi="ar"/>
        </w:rPr>
        <w:t>根据国家、军队有关会议费管理规定，会议费按三、四类会议，</w:t>
      </w:r>
      <w:r>
        <w:rPr>
          <w:rFonts w:ascii="仿宋_GB2312" w:hint="eastAsia"/>
          <w:lang w:bidi="ar"/>
        </w:rPr>
        <w:t>综合</w:t>
      </w:r>
      <w:r>
        <w:rPr>
          <w:rFonts w:ascii="仿宋_GB2312" w:hint="eastAsia"/>
          <w:color w:val="000000"/>
          <w:lang w:bidi="ar"/>
        </w:rPr>
        <w:t>标准人均550元/天计算。</w:t>
      </w:r>
    </w:p>
    <w:p w14:paraId="7F522588" w14:textId="77777777" w:rsidR="00D9733F" w:rsidRDefault="00000000">
      <w:pPr>
        <w:pStyle w:val="af4"/>
        <w:ind w:firstLine="560"/>
      </w:pPr>
      <w:r>
        <w:rPr>
          <w:rFonts w:hint="eastAsia"/>
          <w:lang w:bidi="ar"/>
        </w:rPr>
        <w:t>会议费预算</w:t>
      </w:r>
    </w:p>
    <w:p w14:paraId="0D76D981" w14:textId="77777777" w:rsidR="00D9733F" w:rsidRDefault="00000000">
      <w:pPr>
        <w:spacing w:line="600" w:lineRule="exact"/>
        <w:ind w:firstLine="560"/>
        <w:rPr>
          <w:rFonts w:ascii="仿宋_GB2312"/>
          <w:color w:val="000000"/>
          <w:lang w:bidi="ar"/>
        </w:rPr>
      </w:pPr>
      <w:r>
        <w:rPr>
          <w:rFonts w:ascii="仿宋_GB2312" w:hint="eastAsia"/>
          <w:color w:val="000000"/>
          <w:lang w:bidi="ar"/>
        </w:rPr>
        <w:t>会议预算明细见表8所示。</w:t>
      </w:r>
    </w:p>
    <w:p w14:paraId="10EFFE34" w14:textId="77777777" w:rsidR="00D9733F" w:rsidRDefault="00000000">
      <w:pPr>
        <w:pStyle w:val="affc"/>
        <w:ind w:firstLine="640"/>
        <w:rPr>
          <w:rFonts w:hint="eastAsia"/>
          <w:lang w:bidi="ar"/>
        </w:rPr>
      </w:pPr>
      <w:r>
        <w:rPr>
          <w:lang w:bidi="ar"/>
        </w:rPr>
        <w:br w:type="page"/>
      </w:r>
    </w:p>
    <w:p w14:paraId="77D0EAC0" w14:textId="77777777" w:rsidR="00D9733F" w:rsidRDefault="00D9733F">
      <w:pPr>
        <w:spacing w:line="600" w:lineRule="exact"/>
        <w:ind w:firstLine="560"/>
        <w:rPr>
          <w:rFonts w:ascii="仿宋_GB2312"/>
          <w:color w:val="000000"/>
        </w:rPr>
      </w:pPr>
    </w:p>
    <w:p w14:paraId="7152032B" w14:textId="77777777" w:rsidR="00D9733F" w:rsidRDefault="00000000">
      <w:pPr>
        <w:pStyle w:val="afffa"/>
        <w:ind w:firstLine="643"/>
        <w:jc w:val="center"/>
        <w:rPr>
          <w:rFonts w:ascii="仿宋_GB2312" w:eastAsia="仿宋_GB2312" w:hAnsi="仿宋_GB2312" w:cs="仿宋_GB2312" w:hint="eastAsia"/>
          <w:b/>
          <w:bCs/>
          <w:sz w:val="24"/>
          <w:szCs w:val="28"/>
          <w:lang w:val="zh-CN"/>
        </w:rPr>
      </w:pPr>
      <w:r>
        <w:rPr>
          <w:rFonts w:ascii="Times New Roman" w:eastAsia="仿宋_GB2312" w:hAnsi="Times New Roman" w:hint="eastAsia"/>
          <w:b/>
          <w:bCs/>
          <w:color w:val="000000"/>
          <w:kern w:val="0"/>
          <w:sz w:val="32"/>
          <w:szCs w:val="32"/>
        </w:rPr>
        <w:t xml:space="preserve">            </w:t>
      </w:r>
      <w:r>
        <w:rPr>
          <w:rFonts w:ascii="Times New Roman" w:eastAsia="仿宋_GB2312" w:hAnsi="Times New Roman" w:hint="eastAsia"/>
          <w:b/>
          <w:bCs/>
          <w:color w:val="000000"/>
          <w:kern w:val="0"/>
          <w:sz w:val="28"/>
          <w:szCs w:val="28"/>
          <w:lang w:val="zh-CN"/>
        </w:rPr>
        <w:t>表</w:t>
      </w:r>
      <w:r>
        <w:rPr>
          <w:rFonts w:ascii="Times New Roman" w:eastAsia="仿宋_GB2312" w:hAnsi="Times New Roman" w:hint="eastAsia"/>
          <w:b/>
          <w:bCs/>
          <w:color w:val="000000"/>
          <w:kern w:val="0"/>
          <w:sz w:val="28"/>
          <w:szCs w:val="28"/>
        </w:rPr>
        <w:t xml:space="preserve">8 </w:t>
      </w:r>
      <w:r>
        <w:rPr>
          <w:rFonts w:ascii="Times New Roman" w:eastAsia="仿宋_GB2312" w:hAnsi="Times New Roman" w:hint="eastAsia"/>
          <w:b/>
          <w:bCs/>
          <w:color w:val="000000"/>
          <w:kern w:val="0"/>
          <w:sz w:val="28"/>
          <w:szCs w:val="28"/>
          <w:lang w:val="zh-CN"/>
        </w:rPr>
        <w:t>会议费明细表</w:t>
      </w:r>
      <w:r>
        <w:rPr>
          <w:rFonts w:ascii="Times New Roman" w:eastAsia="仿宋_GB2312" w:hAnsi="Times New Roman" w:hint="eastAsia"/>
          <w:b/>
          <w:bCs/>
          <w:color w:val="000000"/>
          <w:kern w:val="0"/>
          <w:sz w:val="28"/>
          <w:szCs w:val="28"/>
        </w:rPr>
        <w:t xml:space="preserve">     </w:t>
      </w:r>
      <w:r>
        <w:rPr>
          <w:rFonts w:ascii="Times New Roman" w:eastAsia="仿宋_GB2312" w:hAnsi="Times New Roman" w:hint="eastAsia"/>
          <w:b/>
          <w:bCs/>
          <w:color w:val="000000"/>
          <w:kern w:val="0"/>
          <w:sz w:val="32"/>
          <w:szCs w:val="32"/>
        </w:rPr>
        <w:t xml:space="preserve">          </w:t>
      </w:r>
      <w:r>
        <w:rPr>
          <w:rFonts w:ascii="Times New Roman" w:eastAsia="仿宋_GB2312" w:hAnsi="Times New Roman" w:hint="eastAsia"/>
          <w:b/>
          <w:bCs/>
          <w:color w:val="000000"/>
          <w:kern w:val="0"/>
          <w:sz w:val="24"/>
          <w:szCs w:val="24"/>
        </w:rPr>
        <w:t xml:space="preserve"> </w:t>
      </w:r>
      <w:r>
        <w:rPr>
          <w:rFonts w:ascii="仿宋_GB2312" w:eastAsia="仿宋_GB2312" w:hAnsi="仿宋_GB2312" w:cs="仿宋_GB2312" w:hint="eastAsia"/>
          <w:b/>
          <w:bCs/>
          <w:sz w:val="24"/>
          <w:szCs w:val="28"/>
        </w:rPr>
        <w:t>单位：万元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77"/>
        <w:gridCol w:w="2866"/>
        <w:gridCol w:w="895"/>
        <w:gridCol w:w="1373"/>
        <w:gridCol w:w="934"/>
        <w:gridCol w:w="1321"/>
        <w:gridCol w:w="1321"/>
      </w:tblGrid>
      <w:tr w:rsidR="00D9733F" w14:paraId="564546A8" w14:textId="77777777">
        <w:trPr>
          <w:trHeight w:val="87"/>
          <w:tblHeader/>
          <w:jc w:val="center"/>
        </w:trPr>
        <w:tc>
          <w:tcPr>
            <w:tcW w:w="310" w:type="pct"/>
            <w:tcMar>
              <w:left w:w="108" w:type="dxa"/>
              <w:right w:w="108" w:type="dxa"/>
            </w:tcMar>
            <w:vAlign w:val="center"/>
          </w:tcPr>
          <w:p w14:paraId="72507530" w14:textId="77777777" w:rsidR="00D9733F" w:rsidRDefault="00000000">
            <w:pPr>
              <w:ind w:firstLineChars="0" w:firstLine="0"/>
              <w:jc w:val="center"/>
              <w:rPr>
                <w:rFonts w:ascii="宋体" w:hAnsi="宋体" w:hint="eastAsia"/>
                <w:b/>
                <w:bCs/>
                <w:sz w:val="26"/>
                <w:szCs w:val="24"/>
              </w:rPr>
            </w:pPr>
            <w:r>
              <w:rPr>
                <w:rFonts w:ascii="宋体" w:hAnsi="宋体" w:hint="eastAsia"/>
                <w:b/>
                <w:bCs/>
                <w:sz w:val="26"/>
                <w:szCs w:val="24"/>
              </w:rPr>
              <w:t>序号</w:t>
            </w:r>
          </w:p>
        </w:tc>
        <w:tc>
          <w:tcPr>
            <w:tcW w:w="1543" w:type="pct"/>
            <w:tcMar>
              <w:left w:w="108" w:type="dxa"/>
              <w:right w:w="108" w:type="dxa"/>
            </w:tcMar>
            <w:vAlign w:val="center"/>
          </w:tcPr>
          <w:p w14:paraId="13ACBA49" w14:textId="77777777" w:rsidR="00D9733F" w:rsidRDefault="00000000">
            <w:pPr>
              <w:ind w:firstLineChars="0" w:firstLine="0"/>
              <w:jc w:val="center"/>
              <w:rPr>
                <w:rFonts w:ascii="宋体" w:hAnsi="宋体" w:hint="eastAsia"/>
                <w:b/>
                <w:bCs/>
                <w:sz w:val="26"/>
                <w:szCs w:val="24"/>
              </w:rPr>
            </w:pPr>
            <w:r>
              <w:rPr>
                <w:rFonts w:ascii="宋体" w:hAnsi="宋体" w:hint="eastAsia"/>
                <w:b/>
                <w:bCs/>
                <w:sz w:val="26"/>
                <w:szCs w:val="24"/>
              </w:rPr>
              <w:t>会议内容</w:t>
            </w:r>
          </w:p>
        </w:tc>
        <w:tc>
          <w:tcPr>
            <w:tcW w:w="482" w:type="pct"/>
            <w:tcMar>
              <w:left w:w="108" w:type="dxa"/>
              <w:right w:w="108" w:type="dxa"/>
            </w:tcMar>
            <w:vAlign w:val="center"/>
          </w:tcPr>
          <w:p w14:paraId="64734222" w14:textId="77777777" w:rsidR="00D9733F" w:rsidRDefault="00000000">
            <w:pPr>
              <w:ind w:firstLineChars="0" w:firstLine="0"/>
              <w:jc w:val="center"/>
              <w:rPr>
                <w:rFonts w:ascii="宋体" w:hAnsi="宋体" w:hint="eastAsia"/>
                <w:b/>
                <w:bCs/>
                <w:sz w:val="26"/>
                <w:szCs w:val="24"/>
              </w:rPr>
            </w:pPr>
            <w:r>
              <w:rPr>
                <w:rFonts w:ascii="宋体" w:hAnsi="宋体" w:hint="eastAsia"/>
                <w:b/>
                <w:bCs/>
                <w:sz w:val="26"/>
                <w:szCs w:val="24"/>
              </w:rPr>
              <w:t>与会人数</w:t>
            </w:r>
          </w:p>
        </w:tc>
        <w:tc>
          <w:tcPr>
            <w:tcW w:w="739" w:type="pct"/>
            <w:vAlign w:val="center"/>
          </w:tcPr>
          <w:p w14:paraId="34BCF45C" w14:textId="77777777" w:rsidR="00D9733F" w:rsidRDefault="00000000">
            <w:pPr>
              <w:ind w:firstLineChars="0" w:firstLine="0"/>
              <w:jc w:val="center"/>
              <w:rPr>
                <w:rFonts w:ascii="宋体" w:hAnsi="宋体" w:hint="eastAsia"/>
                <w:b/>
                <w:bCs/>
                <w:sz w:val="26"/>
                <w:szCs w:val="24"/>
              </w:rPr>
            </w:pPr>
            <w:r>
              <w:rPr>
                <w:rFonts w:ascii="宋体" w:hAnsi="宋体" w:hint="eastAsia"/>
                <w:b/>
                <w:bCs/>
                <w:sz w:val="26"/>
                <w:szCs w:val="24"/>
              </w:rPr>
              <w:t>会期</w:t>
            </w:r>
          </w:p>
        </w:tc>
        <w:tc>
          <w:tcPr>
            <w:tcW w:w="501" w:type="pct"/>
            <w:tcMar>
              <w:left w:w="108" w:type="dxa"/>
              <w:right w:w="108" w:type="dxa"/>
            </w:tcMar>
            <w:vAlign w:val="center"/>
          </w:tcPr>
          <w:p w14:paraId="4FF73760" w14:textId="77777777" w:rsidR="00D9733F" w:rsidRDefault="00000000">
            <w:pPr>
              <w:ind w:firstLineChars="0" w:firstLine="0"/>
              <w:jc w:val="center"/>
              <w:rPr>
                <w:rFonts w:ascii="宋体" w:hAnsi="宋体" w:hint="eastAsia"/>
                <w:b/>
                <w:bCs/>
                <w:sz w:val="26"/>
                <w:szCs w:val="24"/>
              </w:rPr>
            </w:pPr>
            <w:r>
              <w:rPr>
                <w:rFonts w:ascii="宋体" w:hAnsi="宋体" w:hint="eastAsia"/>
                <w:b/>
                <w:bCs/>
                <w:sz w:val="26"/>
                <w:szCs w:val="24"/>
              </w:rPr>
              <w:t>次数</w:t>
            </w:r>
          </w:p>
        </w:tc>
        <w:tc>
          <w:tcPr>
            <w:tcW w:w="711" w:type="pct"/>
            <w:vAlign w:val="center"/>
          </w:tcPr>
          <w:p w14:paraId="5AD76BB3" w14:textId="77777777" w:rsidR="00D9733F" w:rsidRDefault="00000000">
            <w:pPr>
              <w:ind w:firstLineChars="0" w:firstLine="0"/>
              <w:jc w:val="center"/>
              <w:rPr>
                <w:rFonts w:ascii="宋体" w:hAnsi="宋体" w:hint="eastAsia"/>
                <w:b/>
                <w:bCs/>
                <w:sz w:val="26"/>
                <w:szCs w:val="24"/>
              </w:rPr>
            </w:pPr>
            <w:r>
              <w:rPr>
                <w:rFonts w:ascii="宋体" w:hAnsi="宋体" w:hint="eastAsia"/>
                <w:b/>
                <w:bCs/>
                <w:sz w:val="26"/>
                <w:szCs w:val="24"/>
              </w:rPr>
              <w:t>标准</w:t>
            </w:r>
          </w:p>
        </w:tc>
        <w:tc>
          <w:tcPr>
            <w:tcW w:w="711" w:type="pct"/>
            <w:tcMar>
              <w:left w:w="108" w:type="dxa"/>
              <w:right w:w="108" w:type="dxa"/>
            </w:tcMar>
            <w:vAlign w:val="center"/>
          </w:tcPr>
          <w:p w14:paraId="5A14426D" w14:textId="77777777" w:rsidR="00D9733F" w:rsidRDefault="00000000">
            <w:pPr>
              <w:ind w:firstLineChars="0" w:firstLine="0"/>
              <w:jc w:val="center"/>
              <w:rPr>
                <w:rFonts w:ascii="宋体" w:hAnsi="宋体" w:hint="eastAsia"/>
                <w:b/>
                <w:bCs/>
                <w:sz w:val="26"/>
                <w:szCs w:val="24"/>
              </w:rPr>
            </w:pPr>
            <w:r>
              <w:rPr>
                <w:rFonts w:ascii="宋体" w:hAnsi="宋体" w:hint="eastAsia"/>
                <w:b/>
                <w:bCs/>
                <w:sz w:val="26"/>
                <w:szCs w:val="24"/>
              </w:rPr>
              <w:t>金额</w:t>
            </w:r>
          </w:p>
        </w:tc>
      </w:tr>
      <w:tr w:rsidR="00D9733F" w14:paraId="23A63363" w14:textId="77777777">
        <w:trPr>
          <w:trHeight w:val="624"/>
          <w:jc w:val="center"/>
        </w:trPr>
        <w:tc>
          <w:tcPr>
            <w:tcW w:w="310" w:type="pct"/>
            <w:tcMar>
              <w:left w:w="108" w:type="dxa"/>
              <w:right w:w="108" w:type="dxa"/>
            </w:tcMar>
            <w:vAlign w:val="center"/>
          </w:tcPr>
          <w:p w14:paraId="75FABA47" w14:textId="77777777" w:rsidR="00D9733F" w:rsidRDefault="00D9733F">
            <w:pPr>
              <w:adjustRightInd w:val="0"/>
              <w:snapToGrid w:val="0"/>
              <w:spacing w:line="460" w:lineRule="exact"/>
              <w:ind w:firstLineChars="0" w:firstLine="0"/>
              <w:jc w:val="center"/>
              <w:rPr>
                <w:rFonts w:ascii="仿宋_GB2312" w:hAnsi="仿宋_GB2312" w:cs="仿宋_GB2312" w:hint="eastAsia"/>
                <w:sz w:val="24"/>
              </w:rPr>
            </w:pPr>
          </w:p>
        </w:tc>
        <w:tc>
          <w:tcPr>
            <w:tcW w:w="2867" w:type="dxa"/>
            <w:tcMar>
              <w:left w:w="108" w:type="dxa"/>
              <w:right w:w="108" w:type="dxa"/>
            </w:tcMar>
            <w:vAlign w:val="center"/>
          </w:tcPr>
          <w:p w14:paraId="75A956AC" w14:textId="77777777" w:rsidR="00D9733F" w:rsidRDefault="00000000">
            <w:pPr>
              <w:ind w:firstLineChars="0" w:firstLine="0"/>
              <w:jc w:val="center"/>
              <w:rPr>
                <w:rFonts w:ascii="仿宋_GB2312" w:hAnsi="仿宋_GB2312" w:cs="仿宋_GB2312" w:hint="eastAsia"/>
                <w:sz w:val="24"/>
              </w:rPr>
            </w:pPr>
            <w:r>
              <w:rPr>
                <w:rFonts w:ascii="宋体" w:hAnsi="宋体" w:hint="eastAsia"/>
                <w:b/>
                <w:bCs/>
                <w:szCs w:val="28"/>
              </w:rPr>
              <w:t>栏次</w:t>
            </w:r>
          </w:p>
        </w:tc>
        <w:tc>
          <w:tcPr>
            <w:tcW w:w="895" w:type="dxa"/>
            <w:tcMar>
              <w:left w:w="108" w:type="dxa"/>
              <w:right w:w="108" w:type="dxa"/>
            </w:tcMar>
            <w:vAlign w:val="center"/>
          </w:tcPr>
          <w:p w14:paraId="6B5D8305" w14:textId="77777777" w:rsidR="00D9733F" w:rsidRDefault="00000000">
            <w:pPr>
              <w:ind w:firstLineChars="0" w:firstLine="0"/>
              <w:jc w:val="center"/>
              <w:rPr>
                <w:rFonts w:ascii="仿宋_GB2312" w:hAnsi="仿宋_GB2312" w:cs="仿宋_GB2312" w:hint="eastAsia"/>
                <w:sz w:val="24"/>
                <w:highlight w:val="yellow"/>
              </w:rPr>
            </w:pPr>
            <w:r>
              <w:rPr>
                <w:rFonts w:ascii="宋体" w:hAnsi="宋体" w:hint="eastAsia"/>
                <w:b/>
                <w:bCs/>
                <w:szCs w:val="28"/>
              </w:rPr>
              <w:t>A</w:t>
            </w:r>
          </w:p>
        </w:tc>
        <w:tc>
          <w:tcPr>
            <w:tcW w:w="1373" w:type="dxa"/>
            <w:vAlign w:val="center"/>
          </w:tcPr>
          <w:p w14:paraId="4467CA1E" w14:textId="77777777" w:rsidR="00D9733F" w:rsidRDefault="00000000">
            <w:pPr>
              <w:ind w:firstLineChars="0" w:firstLine="0"/>
              <w:jc w:val="center"/>
              <w:rPr>
                <w:rFonts w:ascii="仿宋_GB2312" w:hAnsi="仿宋_GB2312" w:cs="仿宋_GB2312" w:hint="eastAsia"/>
                <w:kern w:val="0"/>
                <w:sz w:val="24"/>
              </w:rPr>
            </w:pPr>
            <w:r>
              <w:rPr>
                <w:rFonts w:ascii="宋体" w:hAnsi="宋体" w:hint="eastAsia"/>
                <w:b/>
                <w:bCs/>
                <w:szCs w:val="28"/>
              </w:rPr>
              <w:t>B</w:t>
            </w:r>
          </w:p>
        </w:tc>
        <w:tc>
          <w:tcPr>
            <w:tcW w:w="934" w:type="dxa"/>
            <w:tcMar>
              <w:left w:w="108" w:type="dxa"/>
              <w:right w:w="108" w:type="dxa"/>
            </w:tcMar>
            <w:vAlign w:val="center"/>
          </w:tcPr>
          <w:p w14:paraId="214EBB6A" w14:textId="77777777" w:rsidR="00D9733F" w:rsidRDefault="00000000">
            <w:pPr>
              <w:ind w:firstLineChars="0" w:firstLine="0"/>
              <w:jc w:val="center"/>
              <w:rPr>
                <w:rFonts w:ascii="仿宋_GB2312" w:hAnsi="等线" w:cs="宋体" w:hint="eastAsia"/>
                <w:color w:val="000000"/>
                <w:kern w:val="0"/>
                <w:sz w:val="24"/>
              </w:rPr>
            </w:pPr>
            <w:r>
              <w:rPr>
                <w:rFonts w:ascii="宋体" w:hAnsi="宋体" w:hint="eastAsia"/>
                <w:b/>
                <w:bCs/>
                <w:szCs w:val="28"/>
              </w:rPr>
              <w:t>C</w:t>
            </w:r>
          </w:p>
        </w:tc>
        <w:tc>
          <w:tcPr>
            <w:tcW w:w="1321" w:type="dxa"/>
            <w:vAlign w:val="center"/>
          </w:tcPr>
          <w:p w14:paraId="2D618849" w14:textId="77777777" w:rsidR="00D9733F" w:rsidRDefault="00000000">
            <w:pPr>
              <w:ind w:firstLineChars="0" w:firstLine="0"/>
              <w:jc w:val="center"/>
              <w:rPr>
                <w:rFonts w:ascii="仿宋_GB2312" w:hAnsi="等线" w:cs="宋体" w:hint="eastAsia"/>
                <w:color w:val="000000"/>
                <w:kern w:val="0"/>
                <w:sz w:val="24"/>
              </w:rPr>
            </w:pPr>
            <w:r>
              <w:rPr>
                <w:rFonts w:ascii="宋体" w:hAnsi="宋体" w:hint="eastAsia"/>
                <w:b/>
                <w:bCs/>
                <w:szCs w:val="28"/>
              </w:rPr>
              <w:t>D</w:t>
            </w:r>
          </w:p>
        </w:tc>
        <w:tc>
          <w:tcPr>
            <w:tcW w:w="711" w:type="pct"/>
            <w:tcMar>
              <w:left w:w="108" w:type="dxa"/>
              <w:right w:w="108" w:type="dxa"/>
            </w:tcMar>
            <w:vAlign w:val="center"/>
          </w:tcPr>
          <w:p w14:paraId="6483C11E" w14:textId="77777777" w:rsidR="00D9733F" w:rsidRDefault="00000000">
            <w:pPr>
              <w:adjustRightInd w:val="0"/>
              <w:snapToGrid w:val="0"/>
              <w:spacing w:line="460" w:lineRule="exact"/>
              <w:ind w:firstLineChars="0" w:firstLine="0"/>
              <w:jc w:val="center"/>
              <w:rPr>
                <w:rFonts w:ascii="仿宋_GB2312" w:hAnsi="仿宋_GB2312" w:cs="仿宋_GB2312" w:hint="eastAsia"/>
                <w:kern w:val="0"/>
                <w:sz w:val="24"/>
                <w:highlight w:val="yellow"/>
              </w:rPr>
            </w:pPr>
            <w:r>
              <w:rPr>
                <w:rFonts w:ascii="宋体" w:hAnsi="宋体" w:hint="eastAsia"/>
                <w:b/>
                <w:bCs/>
                <w:szCs w:val="28"/>
              </w:rPr>
              <w:t>E</w:t>
            </w:r>
          </w:p>
        </w:tc>
      </w:tr>
      <w:tr w:rsidR="00D9733F" w14:paraId="358DFD7F" w14:textId="77777777">
        <w:trPr>
          <w:trHeight w:val="624"/>
          <w:jc w:val="center"/>
        </w:trPr>
        <w:tc>
          <w:tcPr>
            <w:tcW w:w="310" w:type="pct"/>
            <w:tcMar>
              <w:left w:w="108" w:type="dxa"/>
              <w:right w:w="108" w:type="dxa"/>
            </w:tcMar>
            <w:vAlign w:val="center"/>
          </w:tcPr>
          <w:p w14:paraId="3AB48CEC" w14:textId="77777777" w:rsidR="00D9733F" w:rsidRDefault="00000000">
            <w:pPr>
              <w:adjustRightInd w:val="0"/>
              <w:snapToGrid w:val="0"/>
              <w:spacing w:line="460" w:lineRule="exact"/>
              <w:ind w:firstLineChars="0" w:firstLine="0"/>
              <w:jc w:val="center"/>
              <w:rPr>
                <w:sz w:val="24"/>
              </w:rPr>
            </w:pPr>
            <w:r>
              <w:rPr>
                <w:rFonts w:ascii="仿宋_GB2312" w:hAnsi="仿宋_GB2312" w:cs="仿宋_GB2312" w:hint="eastAsia"/>
                <w:sz w:val="24"/>
              </w:rPr>
              <w:t>1</w:t>
            </w:r>
          </w:p>
        </w:tc>
        <w:tc>
          <w:tcPr>
            <w:tcW w:w="1543" w:type="pct"/>
            <w:tcMar>
              <w:left w:w="108" w:type="dxa"/>
              <w:right w:w="108" w:type="dxa"/>
            </w:tcMar>
            <w:vAlign w:val="center"/>
          </w:tcPr>
          <w:p w14:paraId="3B8F172C" w14:textId="77777777" w:rsidR="00D9733F" w:rsidRDefault="00000000">
            <w:pPr>
              <w:widowControl/>
              <w:spacing w:line="460" w:lineRule="exact"/>
              <w:ind w:firstLineChars="0" w:firstLine="0"/>
              <w:jc w:val="center"/>
              <w:textAlignment w:val="center"/>
              <w:rPr>
                <w:i/>
                <w:iCs/>
                <w:color w:val="FF0000"/>
                <w:sz w:val="24"/>
              </w:rPr>
            </w:pPr>
            <w:r>
              <w:rPr>
                <w:rFonts w:ascii="仿宋_GB2312" w:hAnsi="仿宋_GB2312" w:cs="仿宋_GB2312" w:hint="eastAsia"/>
                <w:sz w:val="24"/>
              </w:rPr>
              <w:t>XXX</w:t>
            </w:r>
          </w:p>
        </w:tc>
        <w:tc>
          <w:tcPr>
            <w:tcW w:w="482" w:type="pct"/>
            <w:tcMar>
              <w:left w:w="108" w:type="dxa"/>
              <w:right w:w="108" w:type="dxa"/>
            </w:tcMar>
            <w:vAlign w:val="center"/>
          </w:tcPr>
          <w:p w14:paraId="7B78B9DD" w14:textId="77777777" w:rsidR="00D9733F" w:rsidRDefault="00000000">
            <w:pPr>
              <w:widowControl/>
              <w:spacing w:line="460" w:lineRule="exact"/>
              <w:ind w:firstLineChars="0" w:firstLine="0"/>
              <w:jc w:val="center"/>
              <w:textAlignment w:val="center"/>
              <w:rPr>
                <w:i/>
                <w:iCs/>
                <w:strike/>
                <w:color w:val="FF0000"/>
                <w:sz w:val="24"/>
                <w:highlight w:val="yellow"/>
              </w:rPr>
            </w:pPr>
            <w:r>
              <w:rPr>
                <w:rFonts w:ascii="仿宋_GB2312" w:hAnsi="仿宋_GB2312" w:cs="仿宋_GB2312" w:hint="eastAsia"/>
                <w:sz w:val="24"/>
                <w:highlight w:val="yellow"/>
              </w:rPr>
              <w:t>20</w:t>
            </w:r>
          </w:p>
        </w:tc>
        <w:tc>
          <w:tcPr>
            <w:tcW w:w="739" w:type="pct"/>
            <w:vAlign w:val="center"/>
          </w:tcPr>
          <w:p w14:paraId="617F4D0B" w14:textId="77777777" w:rsidR="00D9733F" w:rsidRDefault="00000000">
            <w:pPr>
              <w:adjustRightInd w:val="0"/>
              <w:snapToGrid w:val="0"/>
              <w:spacing w:line="460" w:lineRule="exact"/>
              <w:ind w:firstLineChars="0" w:firstLine="0"/>
              <w:jc w:val="center"/>
              <w:rPr>
                <w:i/>
                <w:iCs/>
                <w:color w:val="FF0000"/>
                <w:sz w:val="24"/>
                <w:lang w:bidi="ar"/>
              </w:rPr>
            </w:pPr>
            <w:r>
              <w:rPr>
                <w:rFonts w:ascii="仿宋_GB2312" w:hAnsi="仿宋_GB2312" w:cs="仿宋_GB2312" w:hint="eastAsia"/>
                <w:kern w:val="0"/>
                <w:sz w:val="24"/>
              </w:rPr>
              <w:t>1</w:t>
            </w:r>
          </w:p>
        </w:tc>
        <w:tc>
          <w:tcPr>
            <w:tcW w:w="501" w:type="pct"/>
            <w:tcMar>
              <w:left w:w="108" w:type="dxa"/>
              <w:right w:w="108" w:type="dxa"/>
            </w:tcMar>
            <w:vAlign w:val="center"/>
          </w:tcPr>
          <w:p w14:paraId="6BBB7F47" w14:textId="77777777" w:rsidR="00D9733F" w:rsidRDefault="00000000">
            <w:pPr>
              <w:adjustRightInd w:val="0"/>
              <w:snapToGrid w:val="0"/>
              <w:spacing w:line="460" w:lineRule="exact"/>
              <w:ind w:firstLineChars="0" w:firstLine="0"/>
              <w:jc w:val="center"/>
              <w:rPr>
                <w:i/>
                <w:iCs/>
                <w:color w:val="FF0000"/>
                <w:kern w:val="0"/>
                <w:sz w:val="24"/>
              </w:rPr>
            </w:pPr>
            <w:r>
              <w:rPr>
                <w:rFonts w:ascii="仿宋_GB2312" w:hAnsi="等线" w:cs="宋体" w:hint="eastAsia"/>
                <w:color w:val="000000"/>
                <w:kern w:val="0"/>
                <w:sz w:val="24"/>
              </w:rPr>
              <w:t>1</w:t>
            </w:r>
          </w:p>
        </w:tc>
        <w:tc>
          <w:tcPr>
            <w:tcW w:w="711" w:type="pct"/>
            <w:vAlign w:val="center"/>
          </w:tcPr>
          <w:p w14:paraId="11245416" w14:textId="77777777" w:rsidR="00D9733F" w:rsidRDefault="00000000">
            <w:pPr>
              <w:adjustRightInd w:val="0"/>
              <w:snapToGrid w:val="0"/>
              <w:spacing w:line="460" w:lineRule="exact"/>
              <w:ind w:firstLineChars="0" w:firstLine="0"/>
              <w:jc w:val="center"/>
              <w:rPr>
                <w:rFonts w:ascii="仿宋_GB2312" w:hAnsi="等线" w:cs="宋体" w:hint="eastAsia"/>
                <w:color w:val="000000"/>
                <w:kern w:val="0"/>
                <w:sz w:val="24"/>
              </w:rPr>
            </w:pPr>
            <w:r>
              <w:rPr>
                <w:rFonts w:ascii="仿宋_GB2312" w:hAnsi="等线" w:cs="宋体" w:hint="eastAsia"/>
                <w:color w:val="000000"/>
                <w:kern w:val="0"/>
                <w:sz w:val="24"/>
              </w:rPr>
              <w:t>550</w:t>
            </w:r>
          </w:p>
        </w:tc>
        <w:tc>
          <w:tcPr>
            <w:tcW w:w="711" w:type="pct"/>
            <w:tcMar>
              <w:left w:w="108" w:type="dxa"/>
              <w:right w:w="108" w:type="dxa"/>
            </w:tcMar>
            <w:vAlign w:val="center"/>
          </w:tcPr>
          <w:p w14:paraId="130EB04C" w14:textId="77777777" w:rsidR="00D9733F" w:rsidRDefault="00000000">
            <w:pPr>
              <w:adjustRightInd w:val="0"/>
              <w:snapToGrid w:val="0"/>
              <w:spacing w:line="460" w:lineRule="exact"/>
              <w:ind w:firstLineChars="0" w:firstLine="0"/>
              <w:jc w:val="center"/>
              <w:rPr>
                <w:i/>
                <w:iCs/>
                <w:color w:val="FF0000"/>
                <w:kern w:val="0"/>
                <w:sz w:val="24"/>
                <w:highlight w:val="yellow"/>
              </w:rPr>
            </w:pPr>
            <w:r>
              <w:rPr>
                <w:rFonts w:ascii="仿宋_GB2312" w:hAnsi="仿宋_GB2312" w:cs="仿宋_GB2312" w:hint="eastAsia"/>
                <w:kern w:val="0"/>
                <w:sz w:val="24"/>
                <w:highlight w:val="yellow"/>
              </w:rPr>
              <w:t>10000</w:t>
            </w:r>
          </w:p>
        </w:tc>
      </w:tr>
      <w:tr w:rsidR="00D9733F" w14:paraId="1BF01621" w14:textId="77777777">
        <w:trPr>
          <w:trHeight w:val="624"/>
          <w:jc w:val="center"/>
        </w:trPr>
        <w:tc>
          <w:tcPr>
            <w:tcW w:w="310" w:type="pct"/>
            <w:tcMar>
              <w:left w:w="108" w:type="dxa"/>
              <w:right w:w="108" w:type="dxa"/>
            </w:tcMar>
            <w:vAlign w:val="center"/>
          </w:tcPr>
          <w:p w14:paraId="2342B938" w14:textId="77777777" w:rsidR="00D9733F" w:rsidRDefault="00000000">
            <w:pPr>
              <w:adjustRightInd w:val="0"/>
              <w:snapToGrid w:val="0"/>
              <w:spacing w:line="460" w:lineRule="exact"/>
              <w:ind w:firstLineChars="0" w:firstLine="0"/>
              <w:jc w:val="center"/>
              <w:rPr>
                <w:sz w:val="24"/>
              </w:rPr>
            </w:pPr>
            <w:r>
              <w:rPr>
                <w:rFonts w:ascii="仿宋_GB2312" w:hAnsi="仿宋_GB2312" w:cs="仿宋_GB2312" w:hint="eastAsia"/>
                <w:sz w:val="24"/>
              </w:rPr>
              <w:t>2</w:t>
            </w:r>
          </w:p>
        </w:tc>
        <w:tc>
          <w:tcPr>
            <w:tcW w:w="1543" w:type="pct"/>
            <w:tcMar>
              <w:left w:w="108" w:type="dxa"/>
              <w:right w:w="108" w:type="dxa"/>
            </w:tcMar>
            <w:vAlign w:val="center"/>
          </w:tcPr>
          <w:p w14:paraId="51C86924" w14:textId="77777777" w:rsidR="00D9733F" w:rsidRDefault="00000000">
            <w:pPr>
              <w:widowControl/>
              <w:spacing w:line="460" w:lineRule="exact"/>
              <w:ind w:firstLineChars="0" w:firstLine="0"/>
              <w:jc w:val="center"/>
              <w:textAlignment w:val="center"/>
              <w:rPr>
                <w:sz w:val="24"/>
              </w:rPr>
            </w:pPr>
            <w:r>
              <w:rPr>
                <w:rFonts w:ascii="仿宋_GB2312" w:hAnsi="仿宋_GB2312" w:cs="仿宋_GB2312" w:hint="eastAsia"/>
                <w:sz w:val="24"/>
              </w:rPr>
              <w:t>XXX</w:t>
            </w:r>
          </w:p>
        </w:tc>
        <w:tc>
          <w:tcPr>
            <w:tcW w:w="482" w:type="pct"/>
            <w:tcMar>
              <w:left w:w="108" w:type="dxa"/>
              <w:right w:w="108" w:type="dxa"/>
            </w:tcMar>
            <w:vAlign w:val="center"/>
          </w:tcPr>
          <w:p w14:paraId="10767514" w14:textId="77777777" w:rsidR="00D9733F" w:rsidRDefault="00000000">
            <w:pPr>
              <w:widowControl/>
              <w:spacing w:line="460" w:lineRule="exact"/>
              <w:ind w:firstLineChars="0" w:firstLine="0"/>
              <w:jc w:val="center"/>
              <w:textAlignment w:val="center"/>
              <w:rPr>
                <w:sz w:val="24"/>
                <w:highlight w:val="yellow"/>
              </w:rPr>
            </w:pPr>
            <w:r>
              <w:rPr>
                <w:rFonts w:ascii="仿宋_GB2312" w:hAnsi="仿宋_GB2312" w:cs="仿宋_GB2312" w:hint="eastAsia"/>
                <w:sz w:val="24"/>
                <w:highlight w:val="yellow"/>
              </w:rPr>
              <w:t>20</w:t>
            </w:r>
          </w:p>
        </w:tc>
        <w:tc>
          <w:tcPr>
            <w:tcW w:w="739" w:type="pct"/>
            <w:vAlign w:val="center"/>
          </w:tcPr>
          <w:p w14:paraId="2B76426E" w14:textId="77777777" w:rsidR="00D9733F" w:rsidRDefault="00000000">
            <w:pPr>
              <w:adjustRightInd w:val="0"/>
              <w:snapToGrid w:val="0"/>
              <w:spacing w:line="460" w:lineRule="exact"/>
              <w:ind w:firstLineChars="0" w:firstLine="0"/>
              <w:jc w:val="center"/>
              <w:rPr>
                <w:sz w:val="24"/>
                <w:lang w:bidi="ar"/>
              </w:rPr>
            </w:pPr>
            <w:r>
              <w:rPr>
                <w:rFonts w:ascii="仿宋_GB2312" w:hAnsi="仿宋_GB2312" w:cs="仿宋_GB2312" w:hint="eastAsia"/>
                <w:kern w:val="0"/>
                <w:sz w:val="24"/>
              </w:rPr>
              <w:t>1</w:t>
            </w:r>
          </w:p>
        </w:tc>
        <w:tc>
          <w:tcPr>
            <w:tcW w:w="501" w:type="pct"/>
            <w:tcMar>
              <w:left w:w="108" w:type="dxa"/>
              <w:right w:w="108" w:type="dxa"/>
            </w:tcMar>
            <w:vAlign w:val="center"/>
          </w:tcPr>
          <w:p w14:paraId="72DF3858" w14:textId="77777777" w:rsidR="00D9733F" w:rsidRDefault="00000000">
            <w:pPr>
              <w:adjustRightInd w:val="0"/>
              <w:snapToGrid w:val="0"/>
              <w:spacing w:line="460" w:lineRule="exact"/>
              <w:ind w:firstLineChars="0" w:firstLine="0"/>
              <w:jc w:val="center"/>
              <w:rPr>
                <w:kern w:val="0"/>
                <w:sz w:val="24"/>
              </w:rPr>
            </w:pPr>
            <w:r>
              <w:rPr>
                <w:rFonts w:ascii="仿宋_GB2312" w:hAnsi="等线" w:cs="宋体" w:hint="eastAsia"/>
                <w:color w:val="000000"/>
                <w:kern w:val="0"/>
                <w:sz w:val="24"/>
              </w:rPr>
              <w:t>1</w:t>
            </w:r>
          </w:p>
        </w:tc>
        <w:tc>
          <w:tcPr>
            <w:tcW w:w="711" w:type="pct"/>
            <w:vAlign w:val="center"/>
          </w:tcPr>
          <w:p w14:paraId="4582EB0C" w14:textId="77777777" w:rsidR="00D9733F" w:rsidRDefault="00000000">
            <w:pPr>
              <w:adjustRightInd w:val="0"/>
              <w:snapToGrid w:val="0"/>
              <w:spacing w:line="460" w:lineRule="exact"/>
              <w:ind w:firstLineChars="0" w:firstLine="0"/>
              <w:jc w:val="center"/>
              <w:rPr>
                <w:rFonts w:ascii="仿宋_GB2312" w:hAnsi="等线" w:cs="宋体" w:hint="eastAsia"/>
                <w:color w:val="000000"/>
                <w:kern w:val="0"/>
                <w:sz w:val="24"/>
              </w:rPr>
            </w:pPr>
            <w:r>
              <w:rPr>
                <w:rFonts w:ascii="仿宋_GB2312" w:hAnsi="等线" w:cs="宋体" w:hint="eastAsia"/>
                <w:color w:val="000000"/>
                <w:kern w:val="0"/>
                <w:sz w:val="24"/>
              </w:rPr>
              <w:t>550</w:t>
            </w:r>
          </w:p>
        </w:tc>
        <w:tc>
          <w:tcPr>
            <w:tcW w:w="711" w:type="pct"/>
            <w:tcMar>
              <w:left w:w="108" w:type="dxa"/>
              <w:right w:w="108" w:type="dxa"/>
            </w:tcMar>
            <w:vAlign w:val="center"/>
          </w:tcPr>
          <w:p w14:paraId="7881859F" w14:textId="77777777" w:rsidR="00D9733F" w:rsidRDefault="00000000">
            <w:pPr>
              <w:adjustRightInd w:val="0"/>
              <w:snapToGrid w:val="0"/>
              <w:spacing w:line="460" w:lineRule="exact"/>
              <w:ind w:firstLineChars="0" w:firstLine="0"/>
              <w:jc w:val="center"/>
              <w:rPr>
                <w:kern w:val="0"/>
                <w:sz w:val="24"/>
                <w:highlight w:val="yellow"/>
              </w:rPr>
            </w:pPr>
            <w:r>
              <w:rPr>
                <w:rFonts w:ascii="仿宋_GB2312" w:hAnsi="仿宋_GB2312" w:cs="仿宋_GB2312" w:hint="eastAsia"/>
                <w:kern w:val="0"/>
                <w:sz w:val="24"/>
                <w:highlight w:val="yellow"/>
              </w:rPr>
              <w:t>10000</w:t>
            </w:r>
          </w:p>
        </w:tc>
      </w:tr>
      <w:tr w:rsidR="00D9733F" w14:paraId="140D43FB" w14:textId="77777777">
        <w:trPr>
          <w:trHeight w:val="624"/>
          <w:jc w:val="center"/>
        </w:trPr>
        <w:tc>
          <w:tcPr>
            <w:tcW w:w="310" w:type="pct"/>
            <w:tcMar>
              <w:left w:w="108" w:type="dxa"/>
              <w:right w:w="108" w:type="dxa"/>
            </w:tcMar>
            <w:vAlign w:val="center"/>
          </w:tcPr>
          <w:p w14:paraId="648DC315" w14:textId="77777777" w:rsidR="00D9733F" w:rsidRDefault="00000000">
            <w:pPr>
              <w:adjustRightInd w:val="0"/>
              <w:snapToGrid w:val="0"/>
              <w:spacing w:line="460" w:lineRule="exact"/>
              <w:ind w:firstLineChars="0" w:firstLine="0"/>
              <w:jc w:val="center"/>
              <w:rPr>
                <w:sz w:val="24"/>
              </w:rPr>
            </w:pPr>
            <w:r>
              <w:rPr>
                <w:rFonts w:ascii="仿宋_GB2312" w:hAnsi="仿宋_GB2312" w:cs="仿宋_GB2312" w:hint="eastAsia"/>
                <w:sz w:val="24"/>
              </w:rPr>
              <w:t>3</w:t>
            </w:r>
          </w:p>
        </w:tc>
        <w:tc>
          <w:tcPr>
            <w:tcW w:w="1543" w:type="pct"/>
            <w:tcMar>
              <w:left w:w="108" w:type="dxa"/>
              <w:right w:w="108" w:type="dxa"/>
            </w:tcMar>
            <w:vAlign w:val="center"/>
          </w:tcPr>
          <w:p w14:paraId="2D81E754" w14:textId="77777777" w:rsidR="00D9733F" w:rsidRDefault="00000000">
            <w:pPr>
              <w:widowControl/>
              <w:spacing w:line="460" w:lineRule="exact"/>
              <w:ind w:firstLineChars="0" w:firstLine="0"/>
              <w:jc w:val="center"/>
              <w:textAlignment w:val="center"/>
              <w:rPr>
                <w:sz w:val="24"/>
              </w:rPr>
            </w:pPr>
            <w:r>
              <w:rPr>
                <w:rFonts w:ascii="仿宋_GB2312" w:hAnsi="仿宋_GB2312" w:cs="仿宋_GB2312" w:hint="eastAsia"/>
                <w:sz w:val="24"/>
              </w:rPr>
              <w:t>XXX</w:t>
            </w:r>
          </w:p>
        </w:tc>
        <w:tc>
          <w:tcPr>
            <w:tcW w:w="482" w:type="pct"/>
            <w:tcMar>
              <w:left w:w="108" w:type="dxa"/>
              <w:right w:w="108" w:type="dxa"/>
            </w:tcMar>
            <w:vAlign w:val="center"/>
          </w:tcPr>
          <w:p w14:paraId="6B944E2A" w14:textId="77777777" w:rsidR="00D9733F" w:rsidRDefault="00000000">
            <w:pPr>
              <w:widowControl/>
              <w:spacing w:line="460" w:lineRule="exact"/>
              <w:ind w:firstLineChars="0" w:firstLine="0"/>
              <w:jc w:val="center"/>
              <w:textAlignment w:val="center"/>
              <w:rPr>
                <w:sz w:val="24"/>
                <w:highlight w:val="yellow"/>
              </w:rPr>
            </w:pPr>
            <w:r>
              <w:rPr>
                <w:rFonts w:ascii="仿宋_GB2312" w:hAnsi="仿宋_GB2312" w:cs="仿宋_GB2312" w:hint="eastAsia"/>
                <w:sz w:val="24"/>
                <w:highlight w:val="yellow"/>
              </w:rPr>
              <w:t>20</w:t>
            </w:r>
          </w:p>
        </w:tc>
        <w:tc>
          <w:tcPr>
            <w:tcW w:w="739" w:type="pct"/>
            <w:vAlign w:val="center"/>
          </w:tcPr>
          <w:p w14:paraId="33879A7E" w14:textId="77777777" w:rsidR="00D9733F" w:rsidRDefault="00000000">
            <w:pPr>
              <w:adjustRightInd w:val="0"/>
              <w:snapToGrid w:val="0"/>
              <w:spacing w:line="460" w:lineRule="exact"/>
              <w:ind w:firstLineChars="0" w:firstLine="0"/>
              <w:jc w:val="center"/>
              <w:rPr>
                <w:sz w:val="24"/>
                <w:lang w:bidi="ar"/>
              </w:rPr>
            </w:pPr>
            <w:r>
              <w:rPr>
                <w:rFonts w:ascii="仿宋_GB2312" w:hAnsi="仿宋_GB2312" w:cs="仿宋_GB2312" w:hint="eastAsia"/>
                <w:kern w:val="0"/>
                <w:sz w:val="24"/>
              </w:rPr>
              <w:t>1</w:t>
            </w:r>
          </w:p>
        </w:tc>
        <w:tc>
          <w:tcPr>
            <w:tcW w:w="501" w:type="pct"/>
            <w:tcMar>
              <w:left w:w="108" w:type="dxa"/>
              <w:right w:w="108" w:type="dxa"/>
            </w:tcMar>
            <w:vAlign w:val="center"/>
          </w:tcPr>
          <w:p w14:paraId="743EA9B7" w14:textId="77777777" w:rsidR="00D9733F" w:rsidRDefault="00000000">
            <w:pPr>
              <w:adjustRightInd w:val="0"/>
              <w:snapToGrid w:val="0"/>
              <w:spacing w:line="460" w:lineRule="exact"/>
              <w:ind w:firstLineChars="0" w:firstLine="0"/>
              <w:jc w:val="center"/>
              <w:rPr>
                <w:kern w:val="0"/>
                <w:sz w:val="24"/>
              </w:rPr>
            </w:pPr>
            <w:r>
              <w:rPr>
                <w:rFonts w:ascii="仿宋_GB2312" w:hAnsi="等线" w:cs="宋体" w:hint="eastAsia"/>
                <w:color w:val="000000"/>
                <w:kern w:val="0"/>
                <w:sz w:val="24"/>
              </w:rPr>
              <w:t>2</w:t>
            </w:r>
          </w:p>
        </w:tc>
        <w:tc>
          <w:tcPr>
            <w:tcW w:w="711" w:type="pct"/>
            <w:vAlign w:val="center"/>
          </w:tcPr>
          <w:p w14:paraId="2C90A47C" w14:textId="77777777" w:rsidR="00D9733F" w:rsidRDefault="00000000">
            <w:pPr>
              <w:adjustRightInd w:val="0"/>
              <w:snapToGrid w:val="0"/>
              <w:spacing w:line="460" w:lineRule="exact"/>
              <w:ind w:firstLineChars="0" w:firstLine="0"/>
              <w:jc w:val="center"/>
              <w:rPr>
                <w:rFonts w:ascii="仿宋_GB2312" w:hAnsi="等线" w:cs="宋体" w:hint="eastAsia"/>
                <w:color w:val="000000"/>
                <w:kern w:val="0"/>
                <w:sz w:val="24"/>
              </w:rPr>
            </w:pPr>
            <w:r>
              <w:rPr>
                <w:rFonts w:ascii="仿宋_GB2312" w:hAnsi="等线" w:cs="宋体" w:hint="eastAsia"/>
                <w:color w:val="000000"/>
                <w:kern w:val="0"/>
                <w:sz w:val="24"/>
              </w:rPr>
              <w:t>550</w:t>
            </w:r>
          </w:p>
        </w:tc>
        <w:tc>
          <w:tcPr>
            <w:tcW w:w="711" w:type="pct"/>
            <w:tcMar>
              <w:left w:w="108" w:type="dxa"/>
              <w:right w:w="108" w:type="dxa"/>
            </w:tcMar>
            <w:vAlign w:val="center"/>
          </w:tcPr>
          <w:p w14:paraId="2301B86F" w14:textId="77777777" w:rsidR="00D9733F" w:rsidRDefault="00000000">
            <w:pPr>
              <w:adjustRightInd w:val="0"/>
              <w:snapToGrid w:val="0"/>
              <w:spacing w:line="460" w:lineRule="exact"/>
              <w:ind w:firstLineChars="0" w:firstLine="0"/>
              <w:jc w:val="center"/>
              <w:rPr>
                <w:kern w:val="0"/>
                <w:sz w:val="24"/>
                <w:highlight w:val="yellow"/>
              </w:rPr>
            </w:pPr>
            <w:r>
              <w:rPr>
                <w:rFonts w:ascii="仿宋_GB2312" w:hAnsi="仿宋_GB2312" w:cs="仿宋_GB2312" w:hint="eastAsia"/>
                <w:kern w:val="0"/>
                <w:sz w:val="24"/>
                <w:highlight w:val="yellow"/>
              </w:rPr>
              <w:t>20000</w:t>
            </w:r>
          </w:p>
        </w:tc>
      </w:tr>
      <w:tr w:rsidR="00D9733F" w14:paraId="73045695" w14:textId="77777777">
        <w:trPr>
          <w:trHeight w:val="624"/>
          <w:jc w:val="center"/>
        </w:trPr>
        <w:tc>
          <w:tcPr>
            <w:tcW w:w="3577" w:type="pct"/>
            <w:gridSpan w:val="5"/>
            <w:vAlign w:val="center"/>
          </w:tcPr>
          <w:p w14:paraId="5030B9B9" w14:textId="77777777" w:rsidR="00D9733F" w:rsidRDefault="00000000">
            <w:pPr>
              <w:adjustRightInd w:val="0"/>
              <w:snapToGrid w:val="0"/>
              <w:spacing w:line="460" w:lineRule="exact"/>
              <w:ind w:firstLine="482"/>
              <w:jc w:val="center"/>
              <w:rPr>
                <w:b/>
                <w:bCs/>
                <w:kern w:val="0"/>
                <w:sz w:val="24"/>
              </w:rPr>
            </w:pPr>
            <w:r>
              <w:rPr>
                <w:b/>
                <w:bCs/>
                <w:kern w:val="0"/>
                <w:sz w:val="24"/>
                <w:lang w:bidi="ar"/>
              </w:rPr>
              <w:t>合</w:t>
            </w:r>
            <w:r>
              <w:rPr>
                <w:b/>
                <w:bCs/>
                <w:kern w:val="0"/>
                <w:sz w:val="24"/>
                <w:szCs w:val="21"/>
                <w:lang w:bidi="ar"/>
              </w:rPr>
              <w:t>计</w:t>
            </w:r>
          </w:p>
        </w:tc>
        <w:tc>
          <w:tcPr>
            <w:tcW w:w="711" w:type="pct"/>
            <w:vAlign w:val="center"/>
          </w:tcPr>
          <w:p w14:paraId="7AC2F679" w14:textId="77777777" w:rsidR="00D9733F" w:rsidRDefault="00D9733F">
            <w:pPr>
              <w:adjustRightInd w:val="0"/>
              <w:snapToGrid w:val="0"/>
              <w:spacing w:line="460" w:lineRule="exact"/>
              <w:ind w:firstLine="482"/>
              <w:jc w:val="center"/>
              <w:rPr>
                <w:b/>
                <w:bCs/>
                <w:kern w:val="0"/>
                <w:sz w:val="24"/>
              </w:rPr>
            </w:pPr>
          </w:p>
        </w:tc>
        <w:tc>
          <w:tcPr>
            <w:tcW w:w="711" w:type="pct"/>
            <w:tcMar>
              <w:left w:w="108" w:type="dxa"/>
              <w:right w:w="108" w:type="dxa"/>
            </w:tcMar>
            <w:vAlign w:val="center"/>
          </w:tcPr>
          <w:p w14:paraId="7851BE74" w14:textId="77777777" w:rsidR="00D9733F" w:rsidRDefault="00000000">
            <w:pPr>
              <w:adjustRightInd w:val="0"/>
              <w:snapToGrid w:val="0"/>
              <w:spacing w:line="460" w:lineRule="exact"/>
              <w:ind w:firstLineChars="0" w:firstLine="0"/>
              <w:jc w:val="center"/>
              <w:rPr>
                <w:b/>
                <w:bCs/>
                <w:kern w:val="0"/>
                <w:sz w:val="24"/>
                <w:highlight w:val="yellow"/>
              </w:rPr>
            </w:pPr>
            <w:r>
              <w:rPr>
                <w:rFonts w:hint="eastAsia"/>
                <w:b/>
                <w:bCs/>
                <w:kern w:val="0"/>
                <w:sz w:val="24"/>
                <w:highlight w:val="yellow"/>
              </w:rPr>
              <w:t>40000</w:t>
            </w:r>
          </w:p>
        </w:tc>
      </w:tr>
    </w:tbl>
    <w:p w14:paraId="01D99525" w14:textId="77777777" w:rsidR="00D9733F" w:rsidRDefault="00000000">
      <w:pPr>
        <w:pStyle w:val="af3"/>
        <w:numPr>
          <w:ilvl w:val="4"/>
          <w:numId w:val="0"/>
        </w:numPr>
        <w:ind w:leftChars="200" w:left="560"/>
        <w:rPr>
          <w:lang w:bidi="ar"/>
        </w:rPr>
      </w:pPr>
      <w:r>
        <w:rPr>
          <w:rFonts w:ascii="仿宋_GB2312" w:hAnsi="宋体" w:cs="宋体" w:hint="eastAsia"/>
          <w:kern w:val="0"/>
          <w:szCs w:val="28"/>
        </w:rPr>
        <w:t>说明：E=A*B*C*D</w:t>
      </w:r>
    </w:p>
    <w:p w14:paraId="087A8872" w14:textId="77777777" w:rsidR="00D9733F" w:rsidRDefault="00000000">
      <w:pPr>
        <w:pStyle w:val="af3"/>
        <w:numPr>
          <w:ilvl w:val="4"/>
          <w:numId w:val="0"/>
        </w:numPr>
        <w:ind w:leftChars="200" w:left="560"/>
      </w:pPr>
      <w:r>
        <w:rPr>
          <w:rFonts w:hint="eastAsia"/>
          <w:lang w:bidi="ar"/>
        </w:rPr>
        <w:t>5.2</w:t>
      </w:r>
      <w:r>
        <w:rPr>
          <w:rFonts w:hint="eastAsia"/>
          <w:lang w:bidi="ar"/>
        </w:rPr>
        <w:t>差旅费</w:t>
      </w:r>
    </w:p>
    <w:p w14:paraId="5FD129B2" w14:textId="77777777" w:rsidR="00D9733F" w:rsidRDefault="00000000">
      <w:pPr>
        <w:spacing w:line="600" w:lineRule="exact"/>
        <w:ind w:firstLine="560"/>
        <w:rPr>
          <w:rFonts w:ascii="仿宋_GB2312"/>
          <w:color w:val="000000"/>
        </w:rPr>
      </w:pPr>
      <w:r>
        <w:rPr>
          <w:rFonts w:ascii="仿宋_GB2312" w:hint="eastAsia"/>
          <w:color w:val="000000"/>
          <w:lang w:bidi="ar"/>
        </w:rPr>
        <w:t>本课题差旅费预算为</w:t>
      </w:r>
      <w:r>
        <w:rPr>
          <w:rFonts w:ascii="仿宋_GB2312" w:hint="eastAsia"/>
          <w:color w:val="000000"/>
          <w:highlight w:val="yellow"/>
          <w:lang w:bidi="ar"/>
        </w:rPr>
        <w:t>24.7</w:t>
      </w:r>
      <w:r>
        <w:rPr>
          <w:rFonts w:ascii="仿宋_GB2312" w:hint="eastAsia"/>
          <w:color w:val="000000"/>
          <w:lang w:bidi="ar"/>
        </w:rPr>
        <w:t>万元。</w:t>
      </w:r>
    </w:p>
    <w:p w14:paraId="199E580B" w14:textId="77777777" w:rsidR="00D9733F" w:rsidRDefault="00000000">
      <w:pPr>
        <w:spacing w:line="600" w:lineRule="exact"/>
        <w:ind w:firstLine="560"/>
        <w:rPr>
          <w:rFonts w:ascii="仿宋_GB2312"/>
          <w:color w:val="000000"/>
        </w:rPr>
      </w:pPr>
      <w:r>
        <w:rPr>
          <w:rFonts w:ascii="仿宋_GB2312" w:hint="eastAsia"/>
          <w:color w:val="000000"/>
          <w:lang w:bidi="ar"/>
        </w:rPr>
        <w:t>根据课题研制需要，拟赴</w:t>
      </w:r>
      <w:r>
        <w:rPr>
          <w:rFonts w:ascii="仿宋_GB2312" w:hint="eastAsia"/>
          <w:color w:val="000000"/>
          <w:highlight w:val="yellow"/>
          <w:lang w:bidi="ar"/>
        </w:rPr>
        <w:t>北京、长沙、上海</w:t>
      </w:r>
      <w:r>
        <w:rPr>
          <w:rFonts w:ascii="仿宋_GB2312" w:hint="eastAsia"/>
          <w:color w:val="000000"/>
          <w:lang w:bidi="ar"/>
        </w:rPr>
        <w:t>等地出差或参加课题相关学术会议。</w:t>
      </w:r>
    </w:p>
    <w:p w14:paraId="15E08E64" w14:textId="77777777" w:rsidR="00D9733F" w:rsidRDefault="00000000">
      <w:pPr>
        <w:pStyle w:val="af4"/>
        <w:numPr>
          <w:ilvl w:val="5"/>
          <w:numId w:val="100"/>
        </w:numPr>
        <w:ind w:firstLine="560"/>
        <w:rPr>
          <w:color w:val="000000"/>
        </w:rPr>
      </w:pPr>
      <w:r>
        <w:rPr>
          <w:rFonts w:hint="eastAsia"/>
        </w:rPr>
        <w:t>测算依据</w:t>
      </w:r>
    </w:p>
    <w:p w14:paraId="76FB1148" w14:textId="77777777" w:rsidR="00D9733F" w:rsidRDefault="00000000">
      <w:pPr>
        <w:spacing w:line="600" w:lineRule="exact"/>
        <w:ind w:firstLine="560"/>
        <w:rPr>
          <w:rFonts w:ascii="仿宋_GB2312"/>
          <w:color w:val="000000"/>
          <w:lang w:bidi="ar"/>
        </w:rPr>
      </w:pPr>
      <w:r>
        <w:rPr>
          <w:rFonts w:ascii="仿宋_GB2312" w:hint="eastAsia"/>
          <w:color w:val="000000"/>
          <w:lang w:bidi="ar"/>
        </w:rPr>
        <w:t>人均差旅费＝人均城市间往返交通费</w:t>
      </w:r>
      <w:r>
        <w:rPr>
          <w:rFonts w:ascii="仿宋_GB2312" w:hint="eastAsia"/>
          <w:color w:val="000000"/>
          <w:highlight w:val="yellow"/>
          <w:lang w:bidi="ar"/>
        </w:rPr>
        <w:t>1770元</w:t>
      </w:r>
      <w:r>
        <w:rPr>
          <w:rFonts w:ascii="仿宋_GB2312" w:hint="eastAsia"/>
          <w:color w:val="000000"/>
          <w:lang w:bidi="ar"/>
        </w:rPr>
        <w:t>/次＋（人均日住宿费</w:t>
      </w:r>
      <w:r>
        <w:rPr>
          <w:rFonts w:ascii="仿宋_GB2312" w:hint="eastAsia"/>
          <w:color w:val="000000"/>
          <w:highlight w:val="yellow"/>
          <w:lang w:bidi="ar"/>
        </w:rPr>
        <w:t>500</w:t>
      </w:r>
      <w:r>
        <w:rPr>
          <w:rFonts w:ascii="仿宋_GB2312" w:hint="eastAsia"/>
          <w:color w:val="000000"/>
          <w:lang w:bidi="ar"/>
        </w:rPr>
        <w:t>元/天×2天＋人均日伙食补助100元/天+人均日差旅补助80元/天）×3天＝</w:t>
      </w:r>
      <w:r>
        <w:rPr>
          <w:rFonts w:ascii="仿宋_GB2312" w:hint="eastAsia"/>
          <w:color w:val="000000"/>
          <w:highlight w:val="yellow"/>
          <w:lang w:bidi="ar"/>
        </w:rPr>
        <w:t>3310元</w:t>
      </w:r>
      <w:r>
        <w:rPr>
          <w:rFonts w:ascii="仿宋_GB2312" w:hint="eastAsia"/>
          <w:color w:val="000000"/>
          <w:lang w:bidi="ar"/>
        </w:rPr>
        <w:t>。</w:t>
      </w:r>
    </w:p>
    <w:p w14:paraId="18D2FAF5" w14:textId="77777777" w:rsidR="00D9733F" w:rsidRDefault="00000000">
      <w:pPr>
        <w:spacing w:line="600" w:lineRule="exact"/>
        <w:ind w:firstLine="560"/>
        <w:rPr>
          <w:rFonts w:ascii="仿宋_GB2312"/>
          <w:color w:val="000000"/>
          <w:lang w:bidi="ar"/>
        </w:rPr>
      </w:pPr>
      <w:r>
        <w:rPr>
          <w:rFonts w:ascii="仿宋_GB2312" w:hint="eastAsia"/>
          <w:color w:val="000000"/>
          <w:lang w:bidi="ar"/>
        </w:rPr>
        <w:t>城市间交通费标准如下表计算。</w:t>
      </w:r>
    </w:p>
    <w:tbl>
      <w:tblPr>
        <w:tblW w:w="43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74"/>
        <w:gridCol w:w="1973"/>
        <w:gridCol w:w="1752"/>
        <w:gridCol w:w="1587"/>
        <w:gridCol w:w="1296"/>
      </w:tblGrid>
      <w:tr w:rsidR="00D9733F" w14:paraId="38DABB3D" w14:textId="77777777">
        <w:trPr>
          <w:jc w:val="center"/>
        </w:trPr>
        <w:tc>
          <w:tcPr>
            <w:tcW w:w="911" w:type="pct"/>
            <w:tcMar>
              <w:left w:w="108" w:type="dxa"/>
              <w:right w:w="108" w:type="dxa"/>
            </w:tcMar>
            <w:vAlign w:val="center"/>
          </w:tcPr>
          <w:p w14:paraId="1EEA7363" w14:textId="77777777" w:rsidR="00D9733F" w:rsidRDefault="00000000">
            <w:pPr>
              <w:pStyle w:val="afffffffffffff0"/>
              <w:rPr>
                <w:rFonts w:ascii="宋体" w:eastAsia="仿宋_GB2312" w:hAnsi="宋体" w:cs="Times New Roman" w:hint="eastAsia"/>
                <w:b/>
                <w:bCs/>
                <w:kern w:val="2"/>
                <w:sz w:val="26"/>
                <w:szCs w:val="24"/>
              </w:rPr>
            </w:pPr>
            <w:r>
              <w:rPr>
                <w:rFonts w:ascii="宋体" w:eastAsia="仿宋_GB2312" w:hAnsi="宋体" w:cs="Times New Roman" w:hint="eastAsia"/>
                <w:b/>
                <w:bCs/>
                <w:kern w:val="2"/>
                <w:sz w:val="26"/>
                <w:szCs w:val="24"/>
              </w:rPr>
              <w:t>城市</w:t>
            </w:r>
          </w:p>
        </w:tc>
        <w:tc>
          <w:tcPr>
            <w:tcW w:w="1220" w:type="pct"/>
            <w:tcMar>
              <w:left w:w="108" w:type="dxa"/>
              <w:right w:w="108" w:type="dxa"/>
            </w:tcMar>
            <w:vAlign w:val="center"/>
          </w:tcPr>
          <w:p w14:paraId="23595324" w14:textId="77777777" w:rsidR="00D9733F" w:rsidRDefault="00000000">
            <w:pPr>
              <w:pStyle w:val="afffffffffffff0"/>
              <w:rPr>
                <w:rFonts w:ascii="宋体" w:eastAsia="仿宋_GB2312" w:hAnsi="宋体" w:cs="Times New Roman" w:hint="eastAsia"/>
                <w:b/>
                <w:bCs/>
                <w:kern w:val="2"/>
                <w:sz w:val="26"/>
                <w:szCs w:val="24"/>
              </w:rPr>
            </w:pPr>
            <w:r>
              <w:rPr>
                <w:rFonts w:ascii="宋体" w:eastAsia="仿宋_GB2312" w:hAnsi="宋体" w:cs="Times New Roman" w:hint="eastAsia"/>
                <w:b/>
                <w:bCs/>
                <w:kern w:val="2"/>
                <w:sz w:val="26"/>
                <w:szCs w:val="24"/>
              </w:rPr>
              <w:t>单程经济舱飞机票（元）</w:t>
            </w:r>
          </w:p>
        </w:tc>
        <w:tc>
          <w:tcPr>
            <w:tcW w:w="1084" w:type="pct"/>
            <w:tcMar>
              <w:left w:w="108" w:type="dxa"/>
              <w:right w:w="108" w:type="dxa"/>
            </w:tcMar>
            <w:vAlign w:val="center"/>
          </w:tcPr>
          <w:p w14:paraId="34D74C11" w14:textId="77777777" w:rsidR="00D9733F" w:rsidRDefault="00000000">
            <w:pPr>
              <w:pStyle w:val="afffffffffffff0"/>
              <w:rPr>
                <w:rFonts w:ascii="宋体" w:eastAsia="仿宋_GB2312" w:hAnsi="宋体" w:cs="Times New Roman" w:hint="eastAsia"/>
                <w:b/>
                <w:bCs/>
                <w:kern w:val="2"/>
                <w:sz w:val="26"/>
                <w:szCs w:val="24"/>
              </w:rPr>
            </w:pPr>
            <w:r>
              <w:rPr>
                <w:rFonts w:ascii="宋体" w:eastAsia="仿宋_GB2312" w:hAnsi="宋体" w:cs="Times New Roman" w:hint="eastAsia"/>
                <w:b/>
                <w:bCs/>
                <w:kern w:val="2"/>
                <w:sz w:val="26"/>
                <w:szCs w:val="24"/>
              </w:rPr>
              <w:t>单程高铁费（元）</w:t>
            </w:r>
          </w:p>
        </w:tc>
        <w:tc>
          <w:tcPr>
            <w:tcW w:w="981" w:type="pct"/>
            <w:tcMar>
              <w:left w:w="108" w:type="dxa"/>
              <w:right w:w="108" w:type="dxa"/>
            </w:tcMar>
            <w:vAlign w:val="center"/>
          </w:tcPr>
          <w:p w14:paraId="428E06A9" w14:textId="77777777" w:rsidR="00D9733F" w:rsidRDefault="00000000">
            <w:pPr>
              <w:pStyle w:val="afffffffffffff0"/>
              <w:rPr>
                <w:rFonts w:ascii="宋体" w:eastAsia="仿宋_GB2312" w:hAnsi="宋体" w:cs="Times New Roman" w:hint="eastAsia"/>
                <w:b/>
                <w:bCs/>
                <w:kern w:val="2"/>
                <w:sz w:val="26"/>
                <w:szCs w:val="24"/>
              </w:rPr>
            </w:pPr>
            <w:r>
              <w:rPr>
                <w:rFonts w:ascii="宋体" w:eastAsia="仿宋_GB2312" w:hAnsi="宋体" w:cs="Times New Roman" w:hint="eastAsia"/>
                <w:b/>
                <w:bCs/>
                <w:kern w:val="2"/>
                <w:sz w:val="26"/>
                <w:szCs w:val="24"/>
              </w:rPr>
              <w:t>市内交通费（元）</w:t>
            </w:r>
          </w:p>
        </w:tc>
        <w:tc>
          <w:tcPr>
            <w:tcW w:w="802" w:type="pct"/>
            <w:tcMar>
              <w:left w:w="108" w:type="dxa"/>
              <w:right w:w="108" w:type="dxa"/>
            </w:tcMar>
            <w:vAlign w:val="center"/>
          </w:tcPr>
          <w:p w14:paraId="5DA25D1B" w14:textId="77777777" w:rsidR="00D9733F" w:rsidRDefault="00000000">
            <w:pPr>
              <w:pStyle w:val="afffffffffffff0"/>
              <w:rPr>
                <w:rFonts w:ascii="宋体" w:eastAsia="仿宋_GB2312" w:hAnsi="宋体" w:cs="Times New Roman" w:hint="eastAsia"/>
                <w:b/>
                <w:bCs/>
                <w:kern w:val="2"/>
                <w:sz w:val="26"/>
                <w:szCs w:val="24"/>
              </w:rPr>
            </w:pPr>
            <w:r>
              <w:rPr>
                <w:rFonts w:ascii="宋体" w:eastAsia="仿宋_GB2312" w:hAnsi="宋体" w:cs="Times New Roman" w:hint="eastAsia"/>
                <w:b/>
                <w:bCs/>
                <w:kern w:val="2"/>
                <w:sz w:val="26"/>
                <w:szCs w:val="24"/>
              </w:rPr>
              <w:t>合计（元）</w:t>
            </w:r>
          </w:p>
        </w:tc>
      </w:tr>
      <w:tr w:rsidR="00D9733F" w14:paraId="7A6EFD47" w14:textId="77777777">
        <w:trPr>
          <w:trHeight w:val="439"/>
          <w:jc w:val="center"/>
        </w:trPr>
        <w:tc>
          <w:tcPr>
            <w:tcW w:w="911" w:type="pct"/>
            <w:tcMar>
              <w:left w:w="108" w:type="dxa"/>
              <w:right w:w="108" w:type="dxa"/>
            </w:tcMar>
            <w:vAlign w:val="center"/>
          </w:tcPr>
          <w:p w14:paraId="3934A804" w14:textId="77777777" w:rsidR="00D9733F" w:rsidRDefault="00000000">
            <w:pPr>
              <w:ind w:firstLineChars="0" w:firstLine="0"/>
              <w:jc w:val="center"/>
              <w:rPr>
                <w:rFonts w:ascii="仿宋_GB2312" w:hAnsi="仿宋_GB2312" w:cs="仿宋_GB2312" w:hint="eastAsia"/>
                <w:sz w:val="24"/>
              </w:rPr>
            </w:pPr>
            <w:r>
              <w:rPr>
                <w:rFonts w:ascii="宋体" w:hAnsi="宋体" w:hint="eastAsia"/>
                <w:b/>
                <w:bCs/>
                <w:szCs w:val="28"/>
              </w:rPr>
              <w:t>栏次</w:t>
            </w:r>
          </w:p>
        </w:tc>
        <w:tc>
          <w:tcPr>
            <w:tcW w:w="1220" w:type="pct"/>
            <w:tcMar>
              <w:left w:w="108" w:type="dxa"/>
              <w:right w:w="108" w:type="dxa"/>
            </w:tcMar>
            <w:vAlign w:val="center"/>
          </w:tcPr>
          <w:p w14:paraId="1360A52D" w14:textId="77777777" w:rsidR="00D9733F" w:rsidRDefault="00000000">
            <w:pPr>
              <w:ind w:firstLineChars="0" w:firstLine="0"/>
              <w:jc w:val="center"/>
              <w:rPr>
                <w:rFonts w:ascii="仿宋_GB2312" w:hAnsi="仿宋_GB2312" w:cs="仿宋_GB2312" w:hint="eastAsia"/>
                <w:sz w:val="24"/>
                <w:highlight w:val="yellow"/>
              </w:rPr>
            </w:pPr>
            <w:r>
              <w:rPr>
                <w:rFonts w:ascii="宋体" w:hAnsi="宋体" w:hint="eastAsia"/>
                <w:b/>
                <w:bCs/>
                <w:szCs w:val="28"/>
              </w:rPr>
              <w:t>A</w:t>
            </w:r>
          </w:p>
        </w:tc>
        <w:tc>
          <w:tcPr>
            <w:tcW w:w="1084" w:type="pct"/>
            <w:tcMar>
              <w:left w:w="108" w:type="dxa"/>
              <w:right w:w="108" w:type="dxa"/>
            </w:tcMar>
            <w:vAlign w:val="center"/>
          </w:tcPr>
          <w:p w14:paraId="10D9B61F" w14:textId="77777777" w:rsidR="00D9733F" w:rsidRDefault="00000000">
            <w:pPr>
              <w:ind w:firstLineChars="0" w:firstLine="0"/>
              <w:jc w:val="center"/>
              <w:rPr>
                <w:rFonts w:ascii="仿宋_GB2312" w:hAnsi="仿宋_GB2312" w:cs="仿宋_GB2312" w:hint="eastAsia"/>
                <w:kern w:val="0"/>
                <w:sz w:val="24"/>
              </w:rPr>
            </w:pPr>
            <w:r>
              <w:rPr>
                <w:rFonts w:ascii="宋体" w:hAnsi="宋体" w:hint="eastAsia"/>
                <w:b/>
                <w:bCs/>
                <w:szCs w:val="28"/>
              </w:rPr>
              <w:t>B</w:t>
            </w:r>
          </w:p>
        </w:tc>
        <w:tc>
          <w:tcPr>
            <w:tcW w:w="981" w:type="pct"/>
            <w:tcMar>
              <w:left w:w="108" w:type="dxa"/>
              <w:right w:w="108" w:type="dxa"/>
            </w:tcMar>
            <w:vAlign w:val="center"/>
          </w:tcPr>
          <w:p w14:paraId="6886FD85" w14:textId="77777777" w:rsidR="00D9733F" w:rsidRDefault="00000000">
            <w:pPr>
              <w:ind w:firstLineChars="0" w:firstLine="0"/>
              <w:jc w:val="center"/>
              <w:rPr>
                <w:rFonts w:ascii="仿宋_GB2312" w:hAnsi="等线" w:cs="宋体" w:hint="eastAsia"/>
                <w:color w:val="000000"/>
                <w:kern w:val="0"/>
                <w:sz w:val="24"/>
              </w:rPr>
            </w:pPr>
            <w:r>
              <w:rPr>
                <w:rFonts w:ascii="宋体" w:hAnsi="宋体" w:hint="eastAsia"/>
                <w:b/>
                <w:bCs/>
                <w:szCs w:val="28"/>
              </w:rPr>
              <w:t>C</w:t>
            </w:r>
          </w:p>
        </w:tc>
        <w:tc>
          <w:tcPr>
            <w:tcW w:w="802" w:type="pct"/>
            <w:tcMar>
              <w:left w:w="108" w:type="dxa"/>
              <w:right w:w="108" w:type="dxa"/>
            </w:tcMar>
            <w:vAlign w:val="center"/>
          </w:tcPr>
          <w:p w14:paraId="1CC302CA" w14:textId="77777777" w:rsidR="00D9733F" w:rsidRDefault="00000000">
            <w:pPr>
              <w:spacing w:line="460" w:lineRule="exact"/>
              <w:ind w:firstLineChars="0" w:firstLine="0"/>
              <w:jc w:val="center"/>
              <w:rPr>
                <w:rFonts w:ascii="仿宋_GB2312" w:hAnsi="仿宋_GB2312" w:cs="仿宋_GB2312" w:hint="eastAsia"/>
                <w:sz w:val="24"/>
                <w:highlight w:val="yellow"/>
              </w:rPr>
            </w:pPr>
            <w:r>
              <w:rPr>
                <w:rFonts w:ascii="宋体" w:hAnsi="宋体" w:hint="eastAsia"/>
                <w:b/>
                <w:bCs/>
                <w:szCs w:val="28"/>
              </w:rPr>
              <w:t>D</w:t>
            </w:r>
          </w:p>
        </w:tc>
      </w:tr>
      <w:tr w:rsidR="00D9733F" w14:paraId="30F11068" w14:textId="77777777">
        <w:trPr>
          <w:trHeight w:val="439"/>
          <w:jc w:val="center"/>
        </w:trPr>
        <w:tc>
          <w:tcPr>
            <w:tcW w:w="911" w:type="pct"/>
            <w:tcMar>
              <w:left w:w="108" w:type="dxa"/>
              <w:right w:w="108" w:type="dxa"/>
            </w:tcMar>
            <w:vAlign w:val="center"/>
          </w:tcPr>
          <w:p w14:paraId="3A4DD240" w14:textId="77777777" w:rsidR="00D9733F" w:rsidRDefault="00000000">
            <w:pPr>
              <w:spacing w:line="460" w:lineRule="exact"/>
              <w:ind w:firstLineChars="0" w:firstLine="0"/>
              <w:jc w:val="center"/>
              <w:rPr>
                <w:rFonts w:ascii="仿宋_GB2312"/>
                <w:sz w:val="24"/>
                <w:highlight w:val="yellow"/>
              </w:rPr>
            </w:pPr>
            <w:r>
              <w:rPr>
                <w:rFonts w:ascii="仿宋_GB2312" w:hAnsi="仿宋_GB2312" w:cs="仿宋_GB2312" w:hint="eastAsia"/>
                <w:sz w:val="24"/>
                <w:highlight w:val="yellow"/>
              </w:rPr>
              <w:t>天津－北京</w:t>
            </w:r>
          </w:p>
        </w:tc>
        <w:tc>
          <w:tcPr>
            <w:tcW w:w="1220" w:type="pct"/>
            <w:tcMar>
              <w:left w:w="108" w:type="dxa"/>
              <w:right w:w="108" w:type="dxa"/>
            </w:tcMar>
            <w:vAlign w:val="center"/>
          </w:tcPr>
          <w:p w14:paraId="5687B8D7" w14:textId="77777777" w:rsidR="00D9733F" w:rsidRDefault="00000000">
            <w:pPr>
              <w:spacing w:line="460" w:lineRule="exact"/>
              <w:ind w:firstLineChars="0" w:firstLine="0"/>
              <w:jc w:val="center"/>
              <w:rPr>
                <w:rFonts w:ascii="仿宋_GB2312"/>
                <w:sz w:val="24"/>
              </w:rPr>
            </w:pPr>
            <w:r>
              <w:rPr>
                <w:rFonts w:ascii="仿宋_GB2312" w:hint="eastAsia"/>
                <w:sz w:val="24"/>
              </w:rPr>
              <w:t>-</w:t>
            </w:r>
          </w:p>
        </w:tc>
        <w:tc>
          <w:tcPr>
            <w:tcW w:w="1084" w:type="pct"/>
            <w:tcMar>
              <w:left w:w="108" w:type="dxa"/>
              <w:right w:w="108" w:type="dxa"/>
            </w:tcMar>
            <w:vAlign w:val="center"/>
          </w:tcPr>
          <w:p w14:paraId="2FCAF6E9" w14:textId="77777777" w:rsidR="00D9733F" w:rsidRDefault="00000000">
            <w:pPr>
              <w:spacing w:line="460" w:lineRule="exact"/>
              <w:ind w:firstLineChars="0" w:firstLine="0"/>
              <w:jc w:val="center"/>
              <w:rPr>
                <w:rFonts w:ascii="仿宋_GB2312"/>
                <w:sz w:val="24"/>
                <w:highlight w:val="yellow"/>
              </w:rPr>
            </w:pPr>
            <w:r>
              <w:rPr>
                <w:rFonts w:ascii="仿宋_GB2312" w:hAnsi="仿宋_GB2312" w:cs="仿宋_GB2312" w:hint="eastAsia"/>
                <w:sz w:val="24"/>
                <w:highlight w:val="yellow"/>
              </w:rPr>
              <w:t>74</w:t>
            </w:r>
          </w:p>
        </w:tc>
        <w:tc>
          <w:tcPr>
            <w:tcW w:w="981" w:type="pct"/>
            <w:tcMar>
              <w:left w:w="108" w:type="dxa"/>
              <w:right w:w="108" w:type="dxa"/>
            </w:tcMar>
            <w:vAlign w:val="center"/>
          </w:tcPr>
          <w:p w14:paraId="186F0437" w14:textId="77777777" w:rsidR="00D9733F" w:rsidRDefault="00D9733F">
            <w:pPr>
              <w:spacing w:line="460" w:lineRule="exact"/>
              <w:ind w:firstLine="480"/>
              <w:jc w:val="center"/>
              <w:rPr>
                <w:rFonts w:ascii="仿宋_GB2312"/>
                <w:i/>
                <w:iCs/>
                <w:sz w:val="24"/>
              </w:rPr>
            </w:pPr>
          </w:p>
        </w:tc>
        <w:tc>
          <w:tcPr>
            <w:tcW w:w="802" w:type="pct"/>
            <w:tcMar>
              <w:left w:w="108" w:type="dxa"/>
              <w:right w:w="108" w:type="dxa"/>
            </w:tcMar>
            <w:vAlign w:val="center"/>
          </w:tcPr>
          <w:p w14:paraId="760174F7" w14:textId="77777777" w:rsidR="00D9733F" w:rsidRDefault="00000000">
            <w:pPr>
              <w:spacing w:line="460" w:lineRule="exact"/>
              <w:ind w:firstLineChars="0" w:firstLine="0"/>
              <w:jc w:val="center"/>
              <w:rPr>
                <w:rFonts w:ascii="仿宋_GB2312"/>
                <w:i/>
                <w:iCs/>
                <w:sz w:val="24"/>
                <w:highlight w:val="yellow"/>
              </w:rPr>
            </w:pPr>
            <w:r>
              <w:rPr>
                <w:rFonts w:ascii="仿宋_GB2312" w:hAnsi="仿宋_GB2312" w:cs="仿宋_GB2312" w:hint="eastAsia"/>
                <w:sz w:val="24"/>
                <w:highlight w:val="yellow"/>
              </w:rPr>
              <w:t>74</w:t>
            </w:r>
          </w:p>
        </w:tc>
      </w:tr>
      <w:tr w:rsidR="00D9733F" w14:paraId="69A8ED2D" w14:textId="77777777">
        <w:trPr>
          <w:jc w:val="center"/>
        </w:trPr>
        <w:tc>
          <w:tcPr>
            <w:tcW w:w="911" w:type="pct"/>
            <w:tcMar>
              <w:left w:w="108" w:type="dxa"/>
              <w:right w:w="108" w:type="dxa"/>
            </w:tcMar>
            <w:vAlign w:val="center"/>
          </w:tcPr>
          <w:p w14:paraId="2B0F362E" w14:textId="77777777" w:rsidR="00D9733F" w:rsidRDefault="00000000">
            <w:pPr>
              <w:spacing w:line="460" w:lineRule="exact"/>
              <w:ind w:firstLineChars="0" w:firstLine="0"/>
              <w:jc w:val="center"/>
              <w:rPr>
                <w:rFonts w:ascii="仿宋_GB2312"/>
                <w:sz w:val="24"/>
                <w:highlight w:val="yellow"/>
              </w:rPr>
            </w:pPr>
            <w:r>
              <w:rPr>
                <w:rFonts w:ascii="仿宋_GB2312" w:hAnsi="仿宋_GB2312" w:cs="仿宋_GB2312" w:hint="eastAsia"/>
                <w:sz w:val="24"/>
                <w:highlight w:val="yellow"/>
              </w:rPr>
              <w:t>天津－长沙</w:t>
            </w:r>
          </w:p>
        </w:tc>
        <w:tc>
          <w:tcPr>
            <w:tcW w:w="1220" w:type="pct"/>
            <w:tcMar>
              <w:left w:w="108" w:type="dxa"/>
              <w:right w:w="108" w:type="dxa"/>
            </w:tcMar>
            <w:vAlign w:val="center"/>
          </w:tcPr>
          <w:p w14:paraId="019E58BC" w14:textId="77777777" w:rsidR="00D9733F" w:rsidRDefault="00000000">
            <w:pPr>
              <w:spacing w:line="460" w:lineRule="exact"/>
              <w:ind w:firstLineChars="0" w:firstLine="0"/>
              <w:jc w:val="center"/>
              <w:rPr>
                <w:rFonts w:ascii="仿宋_GB2312"/>
                <w:sz w:val="24"/>
                <w:highlight w:val="yellow"/>
              </w:rPr>
            </w:pPr>
            <w:r>
              <w:rPr>
                <w:rFonts w:ascii="仿宋_GB2312" w:hAnsi="仿宋_GB2312" w:cs="仿宋_GB2312" w:hint="eastAsia"/>
                <w:sz w:val="24"/>
                <w:highlight w:val="yellow"/>
              </w:rPr>
              <w:t>1520</w:t>
            </w:r>
          </w:p>
        </w:tc>
        <w:tc>
          <w:tcPr>
            <w:tcW w:w="1084" w:type="pct"/>
            <w:tcMar>
              <w:left w:w="108" w:type="dxa"/>
              <w:right w:w="108" w:type="dxa"/>
            </w:tcMar>
            <w:vAlign w:val="center"/>
          </w:tcPr>
          <w:p w14:paraId="32BEC57E" w14:textId="77777777" w:rsidR="00D9733F" w:rsidRDefault="00000000">
            <w:pPr>
              <w:spacing w:line="460" w:lineRule="exact"/>
              <w:ind w:firstLineChars="0" w:firstLine="0"/>
              <w:jc w:val="center"/>
              <w:rPr>
                <w:rFonts w:ascii="仿宋_GB2312"/>
                <w:sz w:val="24"/>
                <w:highlight w:val="yellow"/>
              </w:rPr>
            </w:pPr>
            <w:r>
              <w:rPr>
                <w:rFonts w:ascii="仿宋_GB2312" w:hAnsi="仿宋_GB2312" w:cs="仿宋_GB2312" w:hint="eastAsia"/>
                <w:sz w:val="24"/>
                <w:highlight w:val="yellow"/>
              </w:rPr>
              <w:t>762</w:t>
            </w:r>
          </w:p>
        </w:tc>
        <w:tc>
          <w:tcPr>
            <w:tcW w:w="981" w:type="pct"/>
            <w:tcMar>
              <w:left w:w="108" w:type="dxa"/>
              <w:right w:w="108" w:type="dxa"/>
            </w:tcMar>
            <w:vAlign w:val="center"/>
          </w:tcPr>
          <w:p w14:paraId="5BAB3828" w14:textId="77777777" w:rsidR="00D9733F" w:rsidRDefault="00D9733F">
            <w:pPr>
              <w:spacing w:line="460" w:lineRule="exact"/>
              <w:ind w:firstLine="480"/>
              <w:jc w:val="center"/>
              <w:rPr>
                <w:rFonts w:ascii="仿宋_GB2312"/>
                <w:sz w:val="24"/>
              </w:rPr>
            </w:pPr>
          </w:p>
        </w:tc>
        <w:tc>
          <w:tcPr>
            <w:tcW w:w="802" w:type="pct"/>
            <w:tcMar>
              <w:left w:w="108" w:type="dxa"/>
              <w:right w:w="108" w:type="dxa"/>
            </w:tcMar>
            <w:vAlign w:val="center"/>
          </w:tcPr>
          <w:p w14:paraId="52964383" w14:textId="77777777" w:rsidR="00D9733F" w:rsidRDefault="00000000">
            <w:pPr>
              <w:spacing w:line="460" w:lineRule="exact"/>
              <w:ind w:firstLineChars="0" w:firstLine="0"/>
              <w:jc w:val="center"/>
              <w:rPr>
                <w:rFonts w:ascii="仿宋_GB2312"/>
                <w:sz w:val="24"/>
                <w:highlight w:val="yellow"/>
              </w:rPr>
            </w:pPr>
            <w:r>
              <w:rPr>
                <w:rFonts w:ascii="仿宋_GB2312" w:hAnsi="仿宋_GB2312" w:cs="仿宋_GB2312" w:hint="eastAsia"/>
                <w:sz w:val="24"/>
                <w:highlight w:val="yellow"/>
              </w:rPr>
              <w:t>2362</w:t>
            </w:r>
          </w:p>
        </w:tc>
      </w:tr>
      <w:tr w:rsidR="00D9733F" w14:paraId="475EEC21" w14:textId="77777777">
        <w:trPr>
          <w:jc w:val="center"/>
        </w:trPr>
        <w:tc>
          <w:tcPr>
            <w:tcW w:w="911" w:type="pct"/>
            <w:tcMar>
              <w:left w:w="108" w:type="dxa"/>
              <w:right w:w="108" w:type="dxa"/>
            </w:tcMar>
            <w:vAlign w:val="center"/>
          </w:tcPr>
          <w:p w14:paraId="109FC977" w14:textId="77777777" w:rsidR="00D9733F" w:rsidRDefault="00000000">
            <w:pPr>
              <w:spacing w:line="460" w:lineRule="exact"/>
              <w:ind w:firstLineChars="0" w:firstLine="0"/>
              <w:jc w:val="center"/>
              <w:rPr>
                <w:rFonts w:ascii="仿宋_GB2312"/>
                <w:sz w:val="24"/>
                <w:highlight w:val="yellow"/>
              </w:rPr>
            </w:pPr>
            <w:r>
              <w:rPr>
                <w:rFonts w:ascii="仿宋_GB2312" w:hAnsi="仿宋_GB2312" w:cs="仿宋_GB2312" w:hint="eastAsia"/>
                <w:sz w:val="24"/>
                <w:highlight w:val="yellow"/>
              </w:rPr>
              <w:t>天津-上海</w:t>
            </w:r>
          </w:p>
        </w:tc>
        <w:tc>
          <w:tcPr>
            <w:tcW w:w="1220" w:type="pct"/>
            <w:tcMar>
              <w:left w:w="108" w:type="dxa"/>
              <w:right w:w="108" w:type="dxa"/>
            </w:tcMar>
            <w:vAlign w:val="center"/>
          </w:tcPr>
          <w:p w14:paraId="5D00A635" w14:textId="77777777" w:rsidR="00D9733F" w:rsidRDefault="00000000">
            <w:pPr>
              <w:spacing w:line="460" w:lineRule="exact"/>
              <w:ind w:firstLineChars="0" w:firstLine="0"/>
              <w:jc w:val="center"/>
              <w:rPr>
                <w:rFonts w:ascii="仿宋_GB2312"/>
                <w:sz w:val="24"/>
                <w:highlight w:val="yellow"/>
              </w:rPr>
            </w:pPr>
            <w:r>
              <w:rPr>
                <w:rFonts w:ascii="仿宋_GB2312" w:hAnsi="仿宋_GB2312" w:cs="仿宋_GB2312" w:hint="eastAsia"/>
                <w:sz w:val="24"/>
                <w:highlight w:val="yellow"/>
              </w:rPr>
              <w:t>2170</w:t>
            </w:r>
          </w:p>
        </w:tc>
        <w:tc>
          <w:tcPr>
            <w:tcW w:w="1084" w:type="pct"/>
            <w:tcMar>
              <w:left w:w="108" w:type="dxa"/>
              <w:right w:w="108" w:type="dxa"/>
            </w:tcMar>
            <w:vAlign w:val="center"/>
          </w:tcPr>
          <w:p w14:paraId="7CF52022" w14:textId="77777777" w:rsidR="00D9733F" w:rsidRDefault="00000000">
            <w:pPr>
              <w:spacing w:line="460" w:lineRule="exact"/>
              <w:ind w:firstLineChars="0" w:firstLine="0"/>
              <w:jc w:val="center"/>
              <w:rPr>
                <w:rFonts w:ascii="仿宋_GB2312"/>
                <w:sz w:val="24"/>
                <w:highlight w:val="yellow"/>
              </w:rPr>
            </w:pPr>
            <w:r>
              <w:rPr>
                <w:rFonts w:ascii="仿宋_GB2312" w:hAnsi="仿宋_GB2312" w:cs="仿宋_GB2312" w:hint="eastAsia"/>
                <w:sz w:val="24"/>
                <w:highlight w:val="yellow"/>
              </w:rPr>
              <w:t>613</w:t>
            </w:r>
          </w:p>
        </w:tc>
        <w:tc>
          <w:tcPr>
            <w:tcW w:w="981" w:type="pct"/>
            <w:tcMar>
              <w:left w:w="108" w:type="dxa"/>
              <w:right w:w="108" w:type="dxa"/>
            </w:tcMar>
            <w:vAlign w:val="center"/>
          </w:tcPr>
          <w:p w14:paraId="62DEB33B" w14:textId="77777777" w:rsidR="00D9733F" w:rsidRDefault="00D9733F">
            <w:pPr>
              <w:spacing w:line="460" w:lineRule="exact"/>
              <w:ind w:firstLine="480"/>
              <w:jc w:val="center"/>
              <w:rPr>
                <w:rFonts w:ascii="仿宋_GB2312"/>
                <w:sz w:val="24"/>
              </w:rPr>
            </w:pPr>
          </w:p>
        </w:tc>
        <w:tc>
          <w:tcPr>
            <w:tcW w:w="802" w:type="pct"/>
            <w:tcMar>
              <w:left w:w="108" w:type="dxa"/>
              <w:right w:w="108" w:type="dxa"/>
            </w:tcMar>
            <w:vAlign w:val="center"/>
          </w:tcPr>
          <w:p w14:paraId="148EDA71" w14:textId="77777777" w:rsidR="00D9733F" w:rsidRDefault="00000000">
            <w:pPr>
              <w:spacing w:line="460" w:lineRule="exact"/>
              <w:ind w:firstLineChars="0" w:firstLine="0"/>
              <w:jc w:val="center"/>
              <w:rPr>
                <w:rFonts w:ascii="仿宋_GB2312"/>
                <w:sz w:val="24"/>
                <w:highlight w:val="yellow"/>
              </w:rPr>
            </w:pPr>
            <w:r>
              <w:rPr>
                <w:rFonts w:ascii="仿宋_GB2312" w:hAnsi="仿宋_GB2312" w:cs="仿宋_GB2312" w:hint="eastAsia"/>
                <w:sz w:val="24"/>
                <w:highlight w:val="yellow"/>
              </w:rPr>
              <w:t>2863</w:t>
            </w:r>
          </w:p>
        </w:tc>
      </w:tr>
      <w:tr w:rsidR="00D9733F" w14:paraId="5F3C8A1B" w14:textId="77777777">
        <w:trPr>
          <w:jc w:val="center"/>
        </w:trPr>
        <w:tc>
          <w:tcPr>
            <w:tcW w:w="4197" w:type="pct"/>
            <w:gridSpan w:val="4"/>
            <w:vAlign w:val="center"/>
          </w:tcPr>
          <w:p w14:paraId="1F9587FB" w14:textId="77777777" w:rsidR="00D9733F" w:rsidRDefault="00000000">
            <w:pPr>
              <w:spacing w:line="460" w:lineRule="exact"/>
              <w:ind w:firstLine="482"/>
              <w:jc w:val="center"/>
              <w:rPr>
                <w:rFonts w:ascii="仿宋_GB2312"/>
                <w:sz w:val="24"/>
              </w:rPr>
            </w:pPr>
            <w:r>
              <w:rPr>
                <w:rFonts w:ascii="仿宋_GB2312" w:hint="eastAsia"/>
                <w:b/>
                <w:sz w:val="24"/>
                <w:lang w:bidi="ar"/>
              </w:rPr>
              <w:lastRenderedPageBreak/>
              <w:t>平均值</w:t>
            </w:r>
          </w:p>
        </w:tc>
        <w:tc>
          <w:tcPr>
            <w:tcW w:w="802" w:type="pct"/>
            <w:tcMar>
              <w:left w:w="108" w:type="dxa"/>
              <w:right w:w="108" w:type="dxa"/>
            </w:tcMar>
            <w:vAlign w:val="center"/>
          </w:tcPr>
          <w:p w14:paraId="468E616E" w14:textId="77777777" w:rsidR="00D9733F" w:rsidRDefault="00000000">
            <w:pPr>
              <w:spacing w:line="460" w:lineRule="exact"/>
              <w:ind w:firstLineChars="0" w:firstLine="0"/>
              <w:jc w:val="center"/>
              <w:rPr>
                <w:rFonts w:ascii="仿宋_GB2312"/>
                <w:b/>
                <w:sz w:val="24"/>
                <w:highlight w:val="yellow"/>
                <w:lang w:bidi="ar"/>
              </w:rPr>
            </w:pPr>
            <w:r>
              <w:rPr>
                <w:rFonts w:ascii="仿宋_GB2312" w:hint="eastAsia"/>
                <w:b/>
                <w:sz w:val="24"/>
                <w:highlight w:val="yellow"/>
                <w:lang w:bidi="ar"/>
              </w:rPr>
              <w:t>1770</w:t>
            </w:r>
          </w:p>
        </w:tc>
      </w:tr>
    </w:tbl>
    <w:p w14:paraId="5160A42C" w14:textId="77777777" w:rsidR="00D9733F" w:rsidRDefault="00000000">
      <w:pPr>
        <w:pStyle w:val="af3"/>
        <w:numPr>
          <w:ilvl w:val="4"/>
          <w:numId w:val="0"/>
        </w:numPr>
        <w:ind w:leftChars="200" w:left="560"/>
        <w:rPr>
          <w:lang w:bidi="ar"/>
        </w:rPr>
      </w:pPr>
      <w:r>
        <w:rPr>
          <w:rFonts w:ascii="仿宋_GB2312" w:hAnsi="宋体" w:cs="宋体" w:hint="eastAsia"/>
          <w:kern w:val="0"/>
          <w:szCs w:val="28"/>
        </w:rPr>
        <w:t>说明：D=A+B+C</w:t>
      </w:r>
    </w:p>
    <w:p w14:paraId="45F702D4" w14:textId="77777777" w:rsidR="00D9733F" w:rsidRDefault="00000000">
      <w:pPr>
        <w:pStyle w:val="affc"/>
        <w:ind w:firstLine="560"/>
        <w:rPr>
          <w:rFonts w:hint="eastAsia"/>
          <w:sz w:val="28"/>
          <w:szCs w:val="28"/>
          <w:lang w:bidi="ar"/>
        </w:rPr>
      </w:pPr>
      <w:r>
        <w:rPr>
          <w:rFonts w:hint="eastAsia"/>
          <w:sz w:val="28"/>
          <w:szCs w:val="28"/>
          <w:lang w:bidi="ar"/>
        </w:rPr>
        <w:t>根据国家、军队相关财务规定，住宿等费用按人均日住宿费500元/天，人均伙食补助100元/天，人均市内交通费80元/天计算。</w:t>
      </w:r>
    </w:p>
    <w:p w14:paraId="649A95B7" w14:textId="77777777" w:rsidR="00D9733F" w:rsidRDefault="00000000">
      <w:pPr>
        <w:pStyle w:val="af4"/>
        <w:numPr>
          <w:ilvl w:val="5"/>
          <w:numId w:val="100"/>
        </w:numPr>
        <w:ind w:firstLine="560"/>
      </w:pPr>
      <w:r>
        <w:rPr>
          <w:rFonts w:hint="eastAsia"/>
          <w:lang w:bidi="ar"/>
        </w:rPr>
        <w:t>差旅费预算</w:t>
      </w:r>
    </w:p>
    <w:p w14:paraId="196E80B9" w14:textId="77777777" w:rsidR="00D9733F" w:rsidRDefault="00000000">
      <w:pPr>
        <w:spacing w:line="600" w:lineRule="exact"/>
        <w:ind w:firstLine="560"/>
        <w:rPr>
          <w:rFonts w:ascii="仿宋_GB2312"/>
          <w:color w:val="000000"/>
        </w:rPr>
      </w:pPr>
      <w:r>
        <w:rPr>
          <w:rFonts w:ascii="仿宋_GB2312" w:hint="eastAsia"/>
          <w:color w:val="000000"/>
          <w:lang w:bidi="ar"/>
        </w:rPr>
        <w:t>差旅费预算如表9所示。</w:t>
      </w:r>
    </w:p>
    <w:p w14:paraId="00FE220F" w14:textId="77777777" w:rsidR="00D9733F" w:rsidRDefault="00000000">
      <w:pPr>
        <w:adjustRightInd w:val="0"/>
        <w:snapToGrid w:val="0"/>
        <w:spacing w:line="360" w:lineRule="auto"/>
        <w:ind w:firstLineChars="0" w:firstLine="0"/>
        <w:jc w:val="center"/>
        <w:rPr>
          <w:rFonts w:ascii="仿宋_GB2312" w:hAnsi="仿宋_GB2312" w:cs="仿宋_GB2312" w:hint="eastAsia"/>
          <w:b/>
          <w:bCs/>
          <w:szCs w:val="21"/>
        </w:rPr>
      </w:pPr>
      <w:r>
        <w:rPr>
          <w:rFonts w:ascii="仿宋_GB2312" w:hAnsi="仿宋_GB2312" w:cs="仿宋_GB2312" w:hint="eastAsia"/>
          <w:b/>
          <w:bCs/>
          <w:szCs w:val="21"/>
          <w:lang w:val="zh-CN"/>
        </w:rPr>
        <w:t>表</w:t>
      </w:r>
      <w:r>
        <w:rPr>
          <w:rFonts w:ascii="仿宋_GB2312" w:hAnsi="仿宋_GB2312" w:cs="仿宋_GB2312" w:hint="eastAsia"/>
          <w:b/>
          <w:bCs/>
          <w:szCs w:val="21"/>
        </w:rPr>
        <w:t>9</w:t>
      </w:r>
      <w:r>
        <w:rPr>
          <w:rFonts w:ascii="仿宋_GB2312" w:hAnsi="仿宋_GB2312" w:cs="仿宋_GB2312" w:hint="eastAsia"/>
          <w:b/>
          <w:bCs/>
          <w:szCs w:val="21"/>
          <w:lang w:val="zh-CN"/>
        </w:rPr>
        <w:t xml:space="preserve"> </w:t>
      </w:r>
      <w:r>
        <w:rPr>
          <w:rFonts w:ascii="仿宋_GB2312" w:hAnsi="仿宋_GB2312" w:cs="仿宋_GB2312" w:hint="eastAsia"/>
          <w:b/>
          <w:bCs/>
          <w:szCs w:val="21"/>
        </w:rPr>
        <w:t>差旅</w:t>
      </w:r>
      <w:r>
        <w:rPr>
          <w:rFonts w:ascii="仿宋_GB2312" w:hAnsi="仿宋_GB2312" w:cs="仿宋_GB2312" w:hint="eastAsia"/>
          <w:b/>
          <w:bCs/>
          <w:szCs w:val="21"/>
          <w:lang w:val="zh-CN"/>
        </w:rPr>
        <w:t>费明细表</w:t>
      </w:r>
    </w:p>
    <w:tbl>
      <w:tblPr>
        <w:tblW w:w="50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2404"/>
        <w:gridCol w:w="750"/>
        <w:gridCol w:w="893"/>
        <w:gridCol w:w="893"/>
        <w:gridCol w:w="1256"/>
        <w:gridCol w:w="1287"/>
        <w:gridCol w:w="1256"/>
      </w:tblGrid>
      <w:tr w:rsidR="00D9733F" w14:paraId="61D41630" w14:textId="77777777">
        <w:trPr>
          <w:trHeight w:val="330"/>
          <w:tblHeader/>
          <w:jc w:val="center"/>
        </w:trPr>
        <w:tc>
          <w:tcPr>
            <w:tcW w:w="329" w:type="pct"/>
            <w:vAlign w:val="center"/>
          </w:tcPr>
          <w:p w14:paraId="6475D1C2" w14:textId="77777777" w:rsidR="00D9733F" w:rsidRDefault="00000000">
            <w:pPr>
              <w:pStyle w:val="afffffffffffff0"/>
              <w:rPr>
                <w:rFonts w:ascii="宋体" w:eastAsia="仿宋_GB2312" w:hAnsi="宋体" w:cs="Times New Roman" w:hint="eastAsia"/>
                <w:b/>
                <w:bCs/>
                <w:kern w:val="2"/>
                <w:sz w:val="26"/>
                <w:szCs w:val="24"/>
              </w:rPr>
            </w:pPr>
            <w:r>
              <w:rPr>
                <w:rFonts w:ascii="宋体" w:eastAsia="仿宋_GB2312" w:hAnsi="宋体" w:cs="Times New Roman" w:hint="eastAsia"/>
                <w:b/>
                <w:bCs/>
                <w:kern w:val="2"/>
                <w:sz w:val="26"/>
                <w:szCs w:val="24"/>
              </w:rPr>
              <w:t>序号</w:t>
            </w:r>
          </w:p>
        </w:tc>
        <w:tc>
          <w:tcPr>
            <w:tcW w:w="1285" w:type="pct"/>
            <w:vAlign w:val="center"/>
          </w:tcPr>
          <w:p w14:paraId="1AAFB616" w14:textId="77777777" w:rsidR="00D9733F" w:rsidRDefault="00000000">
            <w:pPr>
              <w:pStyle w:val="afffffffffffff0"/>
              <w:rPr>
                <w:rFonts w:ascii="宋体" w:eastAsia="仿宋_GB2312" w:hAnsi="宋体" w:cs="Times New Roman" w:hint="eastAsia"/>
                <w:b/>
                <w:bCs/>
                <w:kern w:val="2"/>
                <w:sz w:val="26"/>
                <w:szCs w:val="24"/>
              </w:rPr>
            </w:pPr>
            <w:r>
              <w:rPr>
                <w:rFonts w:ascii="宋体" w:eastAsia="仿宋_GB2312" w:hAnsi="宋体" w:cs="Times New Roman" w:hint="eastAsia"/>
                <w:b/>
                <w:bCs/>
                <w:kern w:val="2"/>
                <w:sz w:val="26"/>
                <w:szCs w:val="24"/>
              </w:rPr>
              <w:t>出差内容</w:t>
            </w:r>
          </w:p>
        </w:tc>
        <w:tc>
          <w:tcPr>
            <w:tcW w:w="401" w:type="pct"/>
            <w:vAlign w:val="center"/>
          </w:tcPr>
          <w:p w14:paraId="502E115E" w14:textId="77777777" w:rsidR="00D9733F" w:rsidRDefault="00000000">
            <w:pPr>
              <w:pStyle w:val="afffffffffffff0"/>
              <w:rPr>
                <w:rFonts w:ascii="宋体" w:eastAsia="仿宋_GB2312" w:hAnsi="宋体" w:cs="Times New Roman" w:hint="eastAsia"/>
                <w:b/>
                <w:bCs/>
                <w:kern w:val="2"/>
                <w:sz w:val="26"/>
                <w:szCs w:val="24"/>
              </w:rPr>
            </w:pPr>
            <w:r>
              <w:rPr>
                <w:rFonts w:ascii="宋体" w:eastAsia="仿宋_GB2312" w:hAnsi="宋体" w:cs="Times New Roman" w:hint="eastAsia"/>
                <w:b/>
                <w:bCs/>
                <w:kern w:val="2"/>
                <w:sz w:val="26"/>
                <w:szCs w:val="24"/>
              </w:rPr>
              <w:t>人数</w:t>
            </w:r>
          </w:p>
        </w:tc>
        <w:tc>
          <w:tcPr>
            <w:tcW w:w="477" w:type="pct"/>
            <w:vAlign w:val="center"/>
          </w:tcPr>
          <w:p w14:paraId="1EF0C012" w14:textId="77777777" w:rsidR="00D9733F" w:rsidRDefault="00000000">
            <w:pPr>
              <w:pStyle w:val="afffffffffffff0"/>
              <w:rPr>
                <w:rFonts w:ascii="宋体" w:eastAsia="仿宋_GB2312" w:hAnsi="宋体" w:cs="Times New Roman" w:hint="eastAsia"/>
                <w:b/>
                <w:bCs/>
                <w:kern w:val="2"/>
                <w:sz w:val="26"/>
                <w:szCs w:val="24"/>
              </w:rPr>
            </w:pPr>
            <w:r>
              <w:rPr>
                <w:rFonts w:ascii="宋体" w:eastAsia="仿宋_GB2312" w:hAnsi="宋体" w:cs="Times New Roman" w:hint="eastAsia"/>
                <w:b/>
                <w:bCs/>
                <w:kern w:val="2"/>
                <w:sz w:val="26"/>
                <w:szCs w:val="24"/>
              </w:rPr>
              <w:t>次数</w:t>
            </w:r>
          </w:p>
        </w:tc>
        <w:tc>
          <w:tcPr>
            <w:tcW w:w="477" w:type="pct"/>
            <w:vAlign w:val="center"/>
          </w:tcPr>
          <w:p w14:paraId="0C3ABD96" w14:textId="77777777" w:rsidR="00D9733F" w:rsidRDefault="00000000">
            <w:pPr>
              <w:pStyle w:val="afffffffffffff0"/>
              <w:rPr>
                <w:rFonts w:ascii="宋体" w:eastAsia="仿宋_GB2312" w:hAnsi="宋体" w:cs="Times New Roman" w:hint="eastAsia"/>
                <w:b/>
                <w:bCs/>
                <w:kern w:val="2"/>
                <w:sz w:val="26"/>
                <w:szCs w:val="24"/>
              </w:rPr>
            </w:pPr>
            <w:r>
              <w:rPr>
                <w:rFonts w:ascii="宋体" w:eastAsia="仿宋_GB2312" w:hAnsi="宋体" w:cs="Times New Roman" w:hint="eastAsia"/>
                <w:b/>
                <w:bCs/>
                <w:kern w:val="2"/>
                <w:sz w:val="26"/>
                <w:szCs w:val="24"/>
              </w:rPr>
              <w:t>天数</w:t>
            </w:r>
          </w:p>
        </w:tc>
        <w:tc>
          <w:tcPr>
            <w:tcW w:w="671" w:type="pct"/>
            <w:vAlign w:val="center"/>
          </w:tcPr>
          <w:p w14:paraId="1CA7E271" w14:textId="77777777" w:rsidR="00D9733F" w:rsidRDefault="00000000">
            <w:pPr>
              <w:pStyle w:val="afffffffffffff0"/>
              <w:rPr>
                <w:rFonts w:ascii="宋体" w:eastAsia="仿宋_GB2312" w:hAnsi="宋体" w:cs="Times New Roman" w:hint="eastAsia"/>
                <w:b/>
                <w:bCs/>
                <w:kern w:val="2"/>
                <w:sz w:val="26"/>
                <w:szCs w:val="24"/>
              </w:rPr>
            </w:pPr>
            <w:r>
              <w:rPr>
                <w:rFonts w:ascii="宋体" w:eastAsia="仿宋_GB2312" w:hAnsi="宋体" w:cs="Times New Roman" w:hint="eastAsia"/>
                <w:b/>
                <w:bCs/>
                <w:kern w:val="2"/>
                <w:sz w:val="26"/>
                <w:szCs w:val="24"/>
              </w:rPr>
              <w:t>交通费标准</w:t>
            </w:r>
          </w:p>
          <w:p w14:paraId="66321E13" w14:textId="77777777" w:rsidR="00D9733F" w:rsidRDefault="00000000">
            <w:pPr>
              <w:pStyle w:val="afffffffffffff0"/>
              <w:rPr>
                <w:rFonts w:ascii="宋体" w:eastAsia="仿宋_GB2312" w:hAnsi="宋体" w:cs="Times New Roman" w:hint="eastAsia"/>
                <w:b/>
                <w:bCs/>
                <w:kern w:val="2"/>
                <w:sz w:val="26"/>
                <w:szCs w:val="24"/>
              </w:rPr>
            </w:pPr>
            <w:r>
              <w:rPr>
                <w:rFonts w:ascii="宋体" w:eastAsia="仿宋_GB2312" w:hAnsi="宋体" w:cs="Times New Roman" w:hint="eastAsia"/>
                <w:b/>
                <w:bCs/>
                <w:kern w:val="2"/>
                <w:sz w:val="26"/>
                <w:szCs w:val="24"/>
              </w:rPr>
              <w:t>（万元）</w:t>
            </w:r>
          </w:p>
        </w:tc>
        <w:tc>
          <w:tcPr>
            <w:tcW w:w="687" w:type="pct"/>
            <w:vAlign w:val="center"/>
          </w:tcPr>
          <w:p w14:paraId="439A1EF4" w14:textId="77777777" w:rsidR="00D9733F" w:rsidRDefault="00000000">
            <w:pPr>
              <w:pStyle w:val="afffffffffffff0"/>
              <w:rPr>
                <w:rFonts w:ascii="宋体" w:eastAsia="仿宋_GB2312" w:hAnsi="宋体" w:cs="Times New Roman" w:hint="eastAsia"/>
                <w:b/>
                <w:bCs/>
                <w:kern w:val="2"/>
                <w:sz w:val="26"/>
                <w:szCs w:val="24"/>
              </w:rPr>
            </w:pPr>
            <w:r>
              <w:rPr>
                <w:rFonts w:ascii="宋体" w:eastAsia="仿宋_GB2312" w:hAnsi="宋体" w:cs="Times New Roman" w:hint="eastAsia"/>
                <w:b/>
                <w:bCs/>
                <w:kern w:val="2"/>
                <w:sz w:val="26"/>
                <w:szCs w:val="24"/>
              </w:rPr>
              <w:t>食宿标准（万元）</w:t>
            </w:r>
          </w:p>
        </w:tc>
        <w:tc>
          <w:tcPr>
            <w:tcW w:w="671" w:type="pct"/>
            <w:vAlign w:val="center"/>
          </w:tcPr>
          <w:p w14:paraId="34BE8530" w14:textId="77777777" w:rsidR="00D9733F" w:rsidRDefault="00000000">
            <w:pPr>
              <w:pStyle w:val="afffffffffffff0"/>
              <w:rPr>
                <w:rFonts w:ascii="宋体" w:eastAsia="仿宋_GB2312" w:hAnsi="宋体" w:cs="Times New Roman" w:hint="eastAsia"/>
                <w:b/>
                <w:bCs/>
                <w:kern w:val="2"/>
                <w:sz w:val="26"/>
                <w:szCs w:val="24"/>
              </w:rPr>
            </w:pPr>
            <w:r>
              <w:rPr>
                <w:rFonts w:ascii="宋体" w:eastAsia="仿宋_GB2312" w:hAnsi="宋体" w:cs="Times New Roman" w:hint="eastAsia"/>
                <w:b/>
                <w:bCs/>
                <w:kern w:val="2"/>
                <w:sz w:val="26"/>
                <w:szCs w:val="24"/>
              </w:rPr>
              <w:t>金额</w:t>
            </w:r>
          </w:p>
          <w:p w14:paraId="736287CA" w14:textId="77777777" w:rsidR="00D9733F" w:rsidRDefault="00000000">
            <w:pPr>
              <w:pStyle w:val="afffffffffffff0"/>
              <w:rPr>
                <w:rFonts w:ascii="宋体" w:eastAsia="仿宋_GB2312" w:hAnsi="宋体" w:cs="Times New Roman" w:hint="eastAsia"/>
                <w:b/>
                <w:bCs/>
                <w:kern w:val="2"/>
                <w:sz w:val="26"/>
                <w:szCs w:val="24"/>
              </w:rPr>
            </w:pPr>
            <w:r>
              <w:rPr>
                <w:rFonts w:ascii="宋体" w:eastAsia="仿宋_GB2312" w:hAnsi="宋体" w:cs="Times New Roman" w:hint="eastAsia"/>
                <w:b/>
                <w:bCs/>
                <w:kern w:val="2"/>
                <w:sz w:val="26"/>
                <w:szCs w:val="24"/>
              </w:rPr>
              <w:t>（万元）</w:t>
            </w:r>
          </w:p>
        </w:tc>
      </w:tr>
      <w:tr w:rsidR="00D9733F" w14:paraId="2E4F4421" w14:textId="77777777">
        <w:trPr>
          <w:trHeight w:val="375"/>
          <w:jc w:val="center"/>
        </w:trPr>
        <w:tc>
          <w:tcPr>
            <w:tcW w:w="329" w:type="pct"/>
            <w:vAlign w:val="center"/>
          </w:tcPr>
          <w:p w14:paraId="4ABC85DD" w14:textId="77777777" w:rsidR="00D9733F" w:rsidRDefault="00000000">
            <w:pPr>
              <w:widowControl/>
              <w:spacing w:line="460" w:lineRule="exact"/>
              <w:ind w:firstLineChars="0" w:firstLine="0"/>
              <w:jc w:val="center"/>
              <w:rPr>
                <w:bCs/>
                <w:color w:val="000000"/>
                <w:kern w:val="0"/>
                <w:szCs w:val="36"/>
              </w:rPr>
            </w:pPr>
            <w:r>
              <w:rPr>
                <w:rFonts w:ascii="仿宋_GB2312" w:hAnsi="仿宋_GB2312" w:cs="仿宋_GB2312" w:hint="eastAsia"/>
                <w:bCs/>
                <w:color w:val="000000"/>
                <w:kern w:val="0"/>
                <w:szCs w:val="36"/>
              </w:rPr>
              <w:t>1</w:t>
            </w:r>
          </w:p>
        </w:tc>
        <w:tc>
          <w:tcPr>
            <w:tcW w:w="1285" w:type="pct"/>
            <w:vAlign w:val="center"/>
          </w:tcPr>
          <w:p w14:paraId="139AE719" w14:textId="77777777" w:rsidR="00D9733F" w:rsidRDefault="00000000">
            <w:pPr>
              <w:widowControl/>
              <w:spacing w:line="460" w:lineRule="exact"/>
              <w:ind w:firstLineChars="0" w:firstLine="0"/>
              <w:jc w:val="center"/>
              <w:textAlignment w:val="center"/>
              <w:rPr>
                <w:color w:val="000000"/>
                <w:kern w:val="0"/>
                <w:szCs w:val="36"/>
              </w:rPr>
            </w:pPr>
            <w:r>
              <w:rPr>
                <w:rFonts w:ascii="仿宋_GB2312" w:hAnsi="仿宋_GB2312" w:cs="仿宋_GB2312" w:hint="eastAsia"/>
                <w:color w:val="000000"/>
                <w:kern w:val="0"/>
                <w:szCs w:val="36"/>
              </w:rPr>
              <w:t>XX相关交流研讨</w:t>
            </w:r>
          </w:p>
        </w:tc>
        <w:tc>
          <w:tcPr>
            <w:tcW w:w="401" w:type="pct"/>
            <w:vAlign w:val="center"/>
          </w:tcPr>
          <w:p w14:paraId="6C5CA93D" w14:textId="77777777" w:rsidR="00D9733F" w:rsidRDefault="00000000">
            <w:pPr>
              <w:widowControl/>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6</w:t>
            </w:r>
          </w:p>
        </w:tc>
        <w:tc>
          <w:tcPr>
            <w:tcW w:w="477" w:type="pct"/>
            <w:vAlign w:val="center"/>
          </w:tcPr>
          <w:p w14:paraId="444F9D45" w14:textId="77777777" w:rsidR="00D9733F" w:rsidRDefault="00000000">
            <w:pPr>
              <w:widowControl/>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1</w:t>
            </w:r>
          </w:p>
        </w:tc>
        <w:tc>
          <w:tcPr>
            <w:tcW w:w="477" w:type="pct"/>
            <w:vAlign w:val="center"/>
          </w:tcPr>
          <w:p w14:paraId="493325E8" w14:textId="77777777" w:rsidR="00D9733F" w:rsidRDefault="00000000">
            <w:pPr>
              <w:widowControl/>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3</w:t>
            </w:r>
          </w:p>
        </w:tc>
        <w:tc>
          <w:tcPr>
            <w:tcW w:w="671" w:type="pct"/>
            <w:vAlign w:val="center"/>
          </w:tcPr>
          <w:p w14:paraId="6CCA9C6A" w14:textId="77777777" w:rsidR="00D9733F" w:rsidRDefault="00000000">
            <w:pPr>
              <w:widowControl/>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0.18</w:t>
            </w:r>
          </w:p>
        </w:tc>
        <w:tc>
          <w:tcPr>
            <w:tcW w:w="687" w:type="pct"/>
            <w:vAlign w:val="center"/>
          </w:tcPr>
          <w:p w14:paraId="398465CA" w14:textId="77777777" w:rsidR="00D9733F" w:rsidRDefault="00000000">
            <w:pPr>
              <w:widowControl/>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0.15</w:t>
            </w:r>
          </w:p>
        </w:tc>
        <w:tc>
          <w:tcPr>
            <w:tcW w:w="671" w:type="pct"/>
            <w:vAlign w:val="center"/>
          </w:tcPr>
          <w:p w14:paraId="3B9E13B5" w14:textId="77777777" w:rsidR="00D9733F" w:rsidRDefault="00000000">
            <w:pPr>
              <w:widowControl/>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1.98</w:t>
            </w:r>
          </w:p>
        </w:tc>
      </w:tr>
      <w:tr w:rsidR="00D9733F" w14:paraId="3858F3CC" w14:textId="77777777">
        <w:trPr>
          <w:trHeight w:val="360"/>
          <w:jc w:val="center"/>
        </w:trPr>
        <w:tc>
          <w:tcPr>
            <w:tcW w:w="329" w:type="pct"/>
            <w:vAlign w:val="center"/>
          </w:tcPr>
          <w:p w14:paraId="7A511953" w14:textId="77777777" w:rsidR="00D9733F" w:rsidRDefault="00000000">
            <w:pPr>
              <w:widowControl/>
              <w:spacing w:line="460" w:lineRule="exact"/>
              <w:ind w:firstLineChars="0" w:firstLine="0"/>
              <w:jc w:val="center"/>
              <w:rPr>
                <w:bCs/>
                <w:color w:val="000000"/>
                <w:kern w:val="0"/>
                <w:szCs w:val="36"/>
              </w:rPr>
            </w:pPr>
            <w:r>
              <w:rPr>
                <w:rFonts w:ascii="仿宋_GB2312" w:hAnsi="仿宋_GB2312" w:cs="仿宋_GB2312" w:hint="eastAsia"/>
                <w:bCs/>
                <w:color w:val="000000"/>
                <w:kern w:val="0"/>
                <w:szCs w:val="36"/>
              </w:rPr>
              <w:t>2</w:t>
            </w:r>
          </w:p>
        </w:tc>
        <w:tc>
          <w:tcPr>
            <w:tcW w:w="1285" w:type="pct"/>
            <w:vAlign w:val="center"/>
          </w:tcPr>
          <w:p w14:paraId="5E8CAD99" w14:textId="77777777" w:rsidR="00D9733F" w:rsidRDefault="00000000">
            <w:pPr>
              <w:widowControl/>
              <w:spacing w:line="460" w:lineRule="exact"/>
              <w:ind w:firstLineChars="0" w:firstLine="0"/>
              <w:jc w:val="center"/>
              <w:textAlignment w:val="center"/>
              <w:rPr>
                <w:color w:val="000000"/>
                <w:kern w:val="0"/>
                <w:szCs w:val="36"/>
              </w:rPr>
            </w:pPr>
            <w:r>
              <w:rPr>
                <w:rFonts w:ascii="仿宋_GB2312" w:hAnsi="仿宋_GB2312" w:cs="仿宋_GB2312" w:hint="eastAsia"/>
                <w:color w:val="000000"/>
                <w:kern w:val="0"/>
                <w:szCs w:val="36"/>
              </w:rPr>
              <w:t>XX中期评估</w:t>
            </w:r>
          </w:p>
        </w:tc>
        <w:tc>
          <w:tcPr>
            <w:tcW w:w="401" w:type="pct"/>
            <w:vAlign w:val="center"/>
          </w:tcPr>
          <w:p w14:paraId="7BACFB09" w14:textId="77777777" w:rsidR="00D9733F" w:rsidRDefault="00000000">
            <w:pPr>
              <w:widowControl/>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6</w:t>
            </w:r>
          </w:p>
        </w:tc>
        <w:tc>
          <w:tcPr>
            <w:tcW w:w="477" w:type="pct"/>
            <w:vAlign w:val="center"/>
          </w:tcPr>
          <w:p w14:paraId="54B8FE4C" w14:textId="77777777" w:rsidR="00D9733F" w:rsidRDefault="00000000">
            <w:pPr>
              <w:widowControl/>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1</w:t>
            </w:r>
          </w:p>
        </w:tc>
        <w:tc>
          <w:tcPr>
            <w:tcW w:w="477" w:type="pct"/>
            <w:vAlign w:val="center"/>
          </w:tcPr>
          <w:p w14:paraId="38C9C96E" w14:textId="77777777" w:rsidR="00D9733F" w:rsidRDefault="00000000">
            <w:pPr>
              <w:widowControl/>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3</w:t>
            </w:r>
          </w:p>
        </w:tc>
        <w:tc>
          <w:tcPr>
            <w:tcW w:w="671" w:type="pct"/>
            <w:vAlign w:val="center"/>
          </w:tcPr>
          <w:p w14:paraId="4472624A" w14:textId="77777777" w:rsidR="00D9733F" w:rsidRDefault="00000000">
            <w:pPr>
              <w:widowControl/>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0.18</w:t>
            </w:r>
          </w:p>
        </w:tc>
        <w:tc>
          <w:tcPr>
            <w:tcW w:w="687" w:type="pct"/>
            <w:vAlign w:val="center"/>
          </w:tcPr>
          <w:p w14:paraId="01802676" w14:textId="77777777" w:rsidR="00D9733F" w:rsidRDefault="00000000">
            <w:pPr>
              <w:widowControl/>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0.15</w:t>
            </w:r>
          </w:p>
        </w:tc>
        <w:tc>
          <w:tcPr>
            <w:tcW w:w="671" w:type="pct"/>
            <w:vAlign w:val="center"/>
          </w:tcPr>
          <w:p w14:paraId="71B44F60" w14:textId="77777777" w:rsidR="00D9733F" w:rsidRDefault="00000000">
            <w:pPr>
              <w:widowControl/>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1.98</w:t>
            </w:r>
          </w:p>
        </w:tc>
      </w:tr>
      <w:tr w:rsidR="00D9733F" w14:paraId="21A7F6EA" w14:textId="77777777">
        <w:trPr>
          <w:trHeight w:val="352"/>
          <w:jc w:val="center"/>
        </w:trPr>
        <w:tc>
          <w:tcPr>
            <w:tcW w:w="329" w:type="pct"/>
            <w:vAlign w:val="center"/>
          </w:tcPr>
          <w:p w14:paraId="4126D958" w14:textId="77777777" w:rsidR="00D9733F" w:rsidRDefault="00000000">
            <w:pPr>
              <w:widowControl/>
              <w:spacing w:line="460" w:lineRule="exact"/>
              <w:ind w:firstLineChars="0" w:firstLine="0"/>
              <w:jc w:val="center"/>
              <w:rPr>
                <w:rFonts w:ascii="仿宋_GB2312" w:hAnsi="仿宋_GB2312" w:cs="仿宋_GB2312" w:hint="eastAsia"/>
                <w:bCs/>
                <w:color w:val="000000"/>
                <w:kern w:val="0"/>
                <w:szCs w:val="36"/>
              </w:rPr>
            </w:pPr>
            <w:r>
              <w:rPr>
                <w:rFonts w:ascii="仿宋_GB2312" w:hAnsi="仿宋_GB2312" w:cs="仿宋_GB2312" w:hint="eastAsia"/>
                <w:bCs/>
                <w:color w:val="000000"/>
                <w:kern w:val="0"/>
                <w:szCs w:val="36"/>
              </w:rPr>
              <w:t>3</w:t>
            </w:r>
          </w:p>
        </w:tc>
        <w:tc>
          <w:tcPr>
            <w:tcW w:w="1285" w:type="pct"/>
            <w:vAlign w:val="center"/>
          </w:tcPr>
          <w:p w14:paraId="47F1DA0D" w14:textId="77777777" w:rsidR="00D9733F" w:rsidRDefault="00000000">
            <w:pPr>
              <w:widowControl/>
              <w:spacing w:line="460" w:lineRule="exact"/>
              <w:ind w:firstLineChars="0" w:firstLine="0"/>
              <w:jc w:val="center"/>
              <w:textAlignment w:val="center"/>
              <w:rPr>
                <w:rFonts w:ascii="仿宋_GB2312" w:hAnsi="仿宋_GB2312" w:cs="仿宋_GB2312" w:hint="eastAsia"/>
                <w:color w:val="000000"/>
                <w:kern w:val="0"/>
                <w:szCs w:val="36"/>
              </w:rPr>
            </w:pPr>
            <w:r>
              <w:rPr>
                <w:rFonts w:ascii="仿宋_GB2312" w:hAnsi="仿宋_GB2312" w:cs="仿宋_GB2312" w:hint="eastAsia"/>
                <w:color w:val="000000"/>
                <w:kern w:val="0"/>
                <w:szCs w:val="36"/>
              </w:rPr>
              <w:t>XX责任专家汇报</w:t>
            </w:r>
          </w:p>
        </w:tc>
        <w:tc>
          <w:tcPr>
            <w:tcW w:w="401" w:type="pct"/>
            <w:vAlign w:val="center"/>
          </w:tcPr>
          <w:p w14:paraId="36C3DBFD" w14:textId="77777777" w:rsidR="00D9733F" w:rsidRDefault="00D9733F">
            <w:pPr>
              <w:widowControl/>
              <w:spacing w:line="460" w:lineRule="exact"/>
              <w:ind w:firstLineChars="0" w:firstLine="0"/>
              <w:jc w:val="center"/>
              <w:rPr>
                <w:rFonts w:ascii="仿宋_GB2312" w:hAnsi="仿宋_GB2312" w:cs="仿宋_GB2312" w:hint="eastAsia"/>
                <w:kern w:val="0"/>
                <w:szCs w:val="36"/>
                <w:highlight w:val="yellow"/>
              </w:rPr>
            </w:pPr>
          </w:p>
        </w:tc>
        <w:tc>
          <w:tcPr>
            <w:tcW w:w="477" w:type="pct"/>
            <w:vAlign w:val="center"/>
          </w:tcPr>
          <w:p w14:paraId="1E9169CD" w14:textId="77777777" w:rsidR="00D9733F" w:rsidRDefault="00D9733F">
            <w:pPr>
              <w:widowControl/>
              <w:spacing w:line="460" w:lineRule="exact"/>
              <w:ind w:firstLineChars="0" w:firstLine="0"/>
              <w:jc w:val="center"/>
              <w:rPr>
                <w:rFonts w:ascii="仿宋_GB2312" w:hAnsi="仿宋_GB2312" w:cs="仿宋_GB2312" w:hint="eastAsia"/>
                <w:kern w:val="0"/>
                <w:szCs w:val="36"/>
                <w:highlight w:val="yellow"/>
              </w:rPr>
            </w:pPr>
          </w:p>
        </w:tc>
        <w:tc>
          <w:tcPr>
            <w:tcW w:w="477" w:type="pct"/>
            <w:vAlign w:val="center"/>
          </w:tcPr>
          <w:p w14:paraId="650151EC" w14:textId="77777777" w:rsidR="00D9733F" w:rsidRDefault="00D9733F">
            <w:pPr>
              <w:widowControl/>
              <w:spacing w:line="460" w:lineRule="exact"/>
              <w:ind w:firstLineChars="0" w:firstLine="0"/>
              <w:jc w:val="center"/>
              <w:rPr>
                <w:rFonts w:ascii="仿宋_GB2312" w:hAnsi="仿宋_GB2312" w:cs="仿宋_GB2312" w:hint="eastAsia"/>
                <w:kern w:val="0"/>
                <w:szCs w:val="36"/>
                <w:highlight w:val="yellow"/>
              </w:rPr>
            </w:pPr>
          </w:p>
        </w:tc>
        <w:tc>
          <w:tcPr>
            <w:tcW w:w="671" w:type="pct"/>
            <w:vAlign w:val="center"/>
          </w:tcPr>
          <w:p w14:paraId="609CB89A" w14:textId="77777777" w:rsidR="00D9733F" w:rsidRDefault="00D9733F">
            <w:pPr>
              <w:widowControl/>
              <w:spacing w:line="460" w:lineRule="exact"/>
              <w:ind w:firstLineChars="0" w:firstLine="0"/>
              <w:jc w:val="center"/>
              <w:rPr>
                <w:rFonts w:ascii="仿宋_GB2312" w:hAnsi="仿宋_GB2312" w:cs="仿宋_GB2312" w:hint="eastAsia"/>
                <w:kern w:val="0"/>
                <w:szCs w:val="36"/>
                <w:highlight w:val="yellow"/>
              </w:rPr>
            </w:pPr>
          </w:p>
        </w:tc>
        <w:tc>
          <w:tcPr>
            <w:tcW w:w="687" w:type="pct"/>
            <w:vAlign w:val="center"/>
          </w:tcPr>
          <w:p w14:paraId="6D3740AC" w14:textId="77777777" w:rsidR="00D9733F" w:rsidRDefault="00D9733F">
            <w:pPr>
              <w:widowControl/>
              <w:spacing w:line="460" w:lineRule="exact"/>
              <w:ind w:firstLineChars="0" w:firstLine="0"/>
              <w:jc w:val="center"/>
              <w:rPr>
                <w:rFonts w:ascii="仿宋_GB2312" w:hAnsi="仿宋_GB2312" w:cs="仿宋_GB2312" w:hint="eastAsia"/>
                <w:kern w:val="0"/>
                <w:szCs w:val="36"/>
                <w:highlight w:val="yellow"/>
              </w:rPr>
            </w:pPr>
          </w:p>
        </w:tc>
        <w:tc>
          <w:tcPr>
            <w:tcW w:w="671" w:type="pct"/>
            <w:vAlign w:val="center"/>
          </w:tcPr>
          <w:p w14:paraId="09766ECE" w14:textId="77777777" w:rsidR="00D9733F" w:rsidRDefault="00D9733F">
            <w:pPr>
              <w:widowControl/>
              <w:spacing w:line="460" w:lineRule="exact"/>
              <w:ind w:firstLineChars="0" w:firstLine="0"/>
              <w:jc w:val="center"/>
              <w:rPr>
                <w:rFonts w:ascii="仿宋_GB2312" w:hAnsi="仿宋_GB2312" w:cs="仿宋_GB2312" w:hint="eastAsia"/>
                <w:kern w:val="0"/>
                <w:szCs w:val="36"/>
                <w:highlight w:val="yellow"/>
              </w:rPr>
            </w:pPr>
          </w:p>
        </w:tc>
      </w:tr>
      <w:tr w:rsidR="00D9733F" w14:paraId="3D938ECF" w14:textId="77777777">
        <w:trPr>
          <w:trHeight w:val="352"/>
          <w:jc w:val="center"/>
        </w:trPr>
        <w:tc>
          <w:tcPr>
            <w:tcW w:w="329" w:type="pct"/>
            <w:vAlign w:val="center"/>
          </w:tcPr>
          <w:p w14:paraId="141DC71B" w14:textId="77777777" w:rsidR="00D9733F" w:rsidRDefault="00000000">
            <w:pPr>
              <w:widowControl/>
              <w:spacing w:line="460" w:lineRule="exact"/>
              <w:ind w:firstLineChars="0" w:firstLine="0"/>
              <w:jc w:val="center"/>
              <w:rPr>
                <w:bCs/>
                <w:color w:val="000000"/>
                <w:kern w:val="0"/>
                <w:szCs w:val="36"/>
              </w:rPr>
            </w:pPr>
            <w:r>
              <w:rPr>
                <w:rFonts w:ascii="仿宋_GB2312" w:hAnsi="仿宋_GB2312" w:cs="仿宋_GB2312" w:hint="eastAsia"/>
                <w:bCs/>
                <w:color w:val="000000"/>
                <w:kern w:val="0"/>
                <w:szCs w:val="36"/>
              </w:rPr>
              <w:t>4</w:t>
            </w:r>
          </w:p>
        </w:tc>
        <w:tc>
          <w:tcPr>
            <w:tcW w:w="1285" w:type="pct"/>
            <w:vAlign w:val="center"/>
          </w:tcPr>
          <w:p w14:paraId="6B9D80E6" w14:textId="77777777" w:rsidR="00D9733F" w:rsidRDefault="00000000">
            <w:pPr>
              <w:widowControl/>
              <w:spacing w:line="460" w:lineRule="exact"/>
              <w:ind w:firstLineChars="0" w:firstLine="0"/>
              <w:jc w:val="center"/>
              <w:textAlignment w:val="center"/>
              <w:rPr>
                <w:color w:val="000000"/>
                <w:szCs w:val="36"/>
              </w:rPr>
            </w:pPr>
            <w:r>
              <w:rPr>
                <w:rFonts w:hint="eastAsia"/>
                <w:color w:val="000000"/>
                <w:szCs w:val="36"/>
              </w:rPr>
              <w:t>XX</w:t>
            </w:r>
            <w:r>
              <w:rPr>
                <w:rFonts w:hint="eastAsia"/>
                <w:color w:val="000000"/>
                <w:szCs w:val="36"/>
              </w:rPr>
              <w:t>测试大纲评审</w:t>
            </w:r>
          </w:p>
        </w:tc>
        <w:tc>
          <w:tcPr>
            <w:tcW w:w="401" w:type="pct"/>
            <w:vAlign w:val="center"/>
          </w:tcPr>
          <w:p w14:paraId="2234E60E" w14:textId="77777777" w:rsidR="00D9733F" w:rsidRDefault="00000000">
            <w:pPr>
              <w:widowControl/>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6</w:t>
            </w:r>
          </w:p>
        </w:tc>
        <w:tc>
          <w:tcPr>
            <w:tcW w:w="477" w:type="pct"/>
            <w:vAlign w:val="center"/>
          </w:tcPr>
          <w:p w14:paraId="1C667478" w14:textId="77777777" w:rsidR="00D9733F" w:rsidRDefault="00000000">
            <w:pPr>
              <w:widowControl/>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2</w:t>
            </w:r>
          </w:p>
        </w:tc>
        <w:tc>
          <w:tcPr>
            <w:tcW w:w="477" w:type="pct"/>
            <w:vAlign w:val="center"/>
          </w:tcPr>
          <w:p w14:paraId="65EA7C36" w14:textId="77777777" w:rsidR="00D9733F" w:rsidRDefault="00000000">
            <w:pPr>
              <w:widowControl/>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3</w:t>
            </w:r>
          </w:p>
        </w:tc>
        <w:tc>
          <w:tcPr>
            <w:tcW w:w="671" w:type="pct"/>
            <w:vAlign w:val="center"/>
          </w:tcPr>
          <w:p w14:paraId="0D14B172" w14:textId="77777777" w:rsidR="00D9733F" w:rsidRDefault="00000000">
            <w:pPr>
              <w:widowControl/>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0.18</w:t>
            </w:r>
          </w:p>
        </w:tc>
        <w:tc>
          <w:tcPr>
            <w:tcW w:w="687" w:type="pct"/>
            <w:vAlign w:val="center"/>
          </w:tcPr>
          <w:p w14:paraId="30532406" w14:textId="77777777" w:rsidR="00D9733F" w:rsidRDefault="00000000">
            <w:pPr>
              <w:widowControl/>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0.15</w:t>
            </w:r>
          </w:p>
        </w:tc>
        <w:tc>
          <w:tcPr>
            <w:tcW w:w="671" w:type="pct"/>
            <w:vAlign w:val="center"/>
          </w:tcPr>
          <w:p w14:paraId="349D0717" w14:textId="77777777" w:rsidR="00D9733F" w:rsidRDefault="00000000">
            <w:pPr>
              <w:widowControl/>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3.96</w:t>
            </w:r>
          </w:p>
        </w:tc>
      </w:tr>
      <w:tr w:rsidR="00D9733F" w14:paraId="51724153" w14:textId="77777777">
        <w:trPr>
          <w:trHeight w:val="390"/>
          <w:jc w:val="center"/>
        </w:trPr>
        <w:tc>
          <w:tcPr>
            <w:tcW w:w="329" w:type="pct"/>
            <w:vAlign w:val="center"/>
          </w:tcPr>
          <w:p w14:paraId="0DE2DFDE" w14:textId="77777777" w:rsidR="00D9733F" w:rsidRDefault="00D9733F">
            <w:pPr>
              <w:spacing w:line="460" w:lineRule="exact"/>
              <w:ind w:firstLine="562"/>
              <w:jc w:val="center"/>
              <w:rPr>
                <w:b/>
                <w:bCs/>
                <w:color w:val="000000"/>
                <w:kern w:val="0"/>
                <w:szCs w:val="36"/>
                <w:lang w:bidi="ar"/>
              </w:rPr>
            </w:pPr>
          </w:p>
        </w:tc>
        <w:tc>
          <w:tcPr>
            <w:tcW w:w="3999" w:type="pct"/>
            <w:gridSpan w:val="6"/>
            <w:vAlign w:val="center"/>
          </w:tcPr>
          <w:p w14:paraId="2773B516" w14:textId="77777777" w:rsidR="00D9733F" w:rsidRDefault="00000000">
            <w:pPr>
              <w:spacing w:line="460" w:lineRule="exact"/>
              <w:ind w:firstLine="562"/>
              <w:jc w:val="center"/>
              <w:rPr>
                <w:color w:val="000000"/>
                <w:szCs w:val="36"/>
              </w:rPr>
            </w:pPr>
            <w:r>
              <w:rPr>
                <w:b/>
                <w:bCs/>
                <w:color w:val="000000"/>
                <w:kern w:val="0"/>
                <w:szCs w:val="36"/>
                <w:lang w:bidi="ar"/>
              </w:rPr>
              <w:t>合</w:t>
            </w:r>
            <w:r>
              <w:rPr>
                <w:b/>
                <w:bCs/>
                <w:color w:val="000000"/>
                <w:kern w:val="0"/>
                <w:szCs w:val="36"/>
                <w:lang w:bidi="ar"/>
              </w:rPr>
              <w:t xml:space="preserve">  </w:t>
            </w:r>
            <w:r>
              <w:rPr>
                <w:b/>
                <w:bCs/>
                <w:color w:val="000000"/>
                <w:kern w:val="0"/>
                <w:szCs w:val="36"/>
                <w:lang w:bidi="ar"/>
              </w:rPr>
              <w:t>计</w:t>
            </w:r>
          </w:p>
        </w:tc>
        <w:tc>
          <w:tcPr>
            <w:tcW w:w="671" w:type="pct"/>
            <w:vAlign w:val="center"/>
          </w:tcPr>
          <w:p w14:paraId="143B3D7B" w14:textId="77777777" w:rsidR="00D9733F" w:rsidRDefault="00000000">
            <w:pPr>
              <w:spacing w:line="460" w:lineRule="exact"/>
              <w:ind w:firstLineChars="0" w:firstLine="0"/>
              <w:jc w:val="center"/>
              <w:rPr>
                <w:color w:val="000000"/>
                <w:szCs w:val="36"/>
                <w:highlight w:val="yellow"/>
              </w:rPr>
            </w:pPr>
            <w:r>
              <w:rPr>
                <w:rFonts w:hint="eastAsia"/>
                <w:color w:val="000000"/>
                <w:szCs w:val="36"/>
                <w:highlight w:val="yellow"/>
              </w:rPr>
              <w:t>7.92</w:t>
            </w:r>
          </w:p>
        </w:tc>
      </w:tr>
    </w:tbl>
    <w:p w14:paraId="44A6FAC9" w14:textId="77777777" w:rsidR="00D9733F" w:rsidRDefault="00000000">
      <w:pPr>
        <w:pStyle w:val="af3"/>
        <w:numPr>
          <w:ilvl w:val="4"/>
          <w:numId w:val="0"/>
        </w:numPr>
        <w:ind w:leftChars="200" w:left="560"/>
      </w:pPr>
      <w:r>
        <w:rPr>
          <w:rFonts w:hint="eastAsia"/>
          <w:lang w:bidi="ar"/>
        </w:rPr>
        <w:t>5.3</w:t>
      </w:r>
      <w:r>
        <w:rPr>
          <w:rFonts w:hint="eastAsia"/>
          <w:lang w:bidi="ar"/>
        </w:rPr>
        <w:t>专家咨询费</w:t>
      </w:r>
    </w:p>
    <w:p w14:paraId="7761E04D" w14:textId="77777777" w:rsidR="00D9733F" w:rsidRDefault="00000000">
      <w:pPr>
        <w:spacing w:line="600" w:lineRule="exact"/>
        <w:ind w:firstLine="560"/>
        <w:rPr>
          <w:rFonts w:ascii="仿宋_GB2312"/>
          <w:color w:val="000000"/>
          <w:kern w:val="0"/>
        </w:rPr>
      </w:pPr>
      <w:r>
        <w:rPr>
          <w:rFonts w:ascii="仿宋_GB2312" w:hint="eastAsia"/>
          <w:color w:val="000000"/>
          <w:lang w:bidi="ar"/>
        </w:rPr>
        <w:t>本课题专家咨询费预算为</w:t>
      </w:r>
      <w:r>
        <w:rPr>
          <w:rFonts w:ascii="仿宋_GB2312" w:hint="eastAsia"/>
          <w:color w:val="000000"/>
          <w:highlight w:val="yellow"/>
          <w:lang w:bidi="ar"/>
        </w:rPr>
        <w:t>7</w:t>
      </w:r>
      <w:r>
        <w:rPr>
          <w:rFonts w:ascii="仿宋_GB2312" w:hint="eastAsia"/>
          <w:color w:val="000000"/>
          <w:lang w:bidi="ar"/>
        </w:rPr>
        <w:t>万元。</w:t>
      </w:r>
    </w:p>
    <w:p w14:paraId="0CA83E38" w14:textId="77777777" w:rsidR="00D9733F" w:rsidRDefault="00000000">
      <w:pPr>
        <w:pStyle w:val="af4"/>
        <w:numPr>
          <w:ilvl w:val="5"/>
          <w:numId w:val="101"/>
        </w:numPr>
        <w:ind w:firstLine="560"/>
        <w:rPr>
          <w:color w:val="000000"/>
          <w:kern w:val="0"/>
        </w:rPr>
      </w:pPr>
      <w:r>
        <w:rPr>
          <w:rFonts w:hint="eastAsia"/>
        </w:rPr>
        <w:t>测算依据</w:t>
      </w:r>
    </w:p>
    <w:p w14:paraId="5F880C8A" w14:textId="77777777" w:rsidR="00D9733F" w:rsidRDefault="00000000">
      <w:pPr>
        <w:spacing w:line="600" w:lineRule="exact"/>
        <w:ind w:firstLine="560"/>
        <w:rPr>
          <w:rFonts w:ascii="仿宋_GB2312"/>
          <w:color w:val="000000" w:themeColor="text1"/>
          <w:lang w:bidi="ar"/>
        </w:rPr>
      </w:pPr>
      <w:r>
        <w:rPr>
          <w:rFonts w:ascii="仿宋_GB2312" w:hint="eastAsia"/>
          <w:color w:val="000000" w:themeColor="text1"/>
          <w:lang w:bidi="ar"/>
        </w:rPr>
        <w:t>根据《中央财政科研项目专家咨询费管理办法》财科教〔2017〕128 号规定，高职人均2400元/天计算。</w:t>
      </w:r>
    </w:p>
    <w:p w14:paraId="7DBEF4B2" w14:textId="77777777" w:rsidR="00D9733F" w:rsidRDefault="00000000">
      <w:pPr>
        <w:pStyle w:val="af4"/>
        <w:numPr>
          <w:ilvl w:val="5"/>
          <w:numId w:val="101"/>
        </w:numPr>
        <w:ind w:firstLine="560"/>
        <w:rPr>
          <w:color w:val="000000" w:themeColor="text1"/>
          <w:lang w:bidi="ar"/>
        </w:rPr>
      </w:pPr>
      <w:r>
        <w:rPr>
          <w:rFonts w:hint="eastAsia"/>
        </w:rPr>
        <w:t>专家咨询费预算</w:t>
      </w:r>
    </w:p>
    <w:p w14:paraId="21BE4B2D" w14:textId="77777777" w:rsidR="00D9733F" w:rsidRDefault="00000000">
      <w:pPr>
        <w:spacing w:line="600" w:lineRule="exact"/>
        <w:ind w:firstLine="560"/>
        <w:rPr>
          <w:rFonts w:ascii="仿宋_GB2312"/>
          <w:color w:val="FF0000"/>
        </w:rPr>
      </w:pPr>
      <w:r>
        <w:rPr>
          <w:rFonts w:ascii="仿宋_GB2312" w:hint="eastAsia"/>
          <w:color w:val="000000"/>
          <w:lang w:bidi="ar"/>
        </w:rPr>
        <w:t>专家咨询费预算见表10所示。</w:t>
      </w:r>
    </w:p>
    <w:p w14:paraId="1AF04F34" w14:textId="77777777" w:rsidR="00D9733F" w:rsidRDefault="00000000">
      <w:pPr>
        <w:adjustRightInd w:val="0"/>
        <w:snapToGrid w:val="0"/>
        <w:spacing w:line="360" w:lineRule="auto"/>
        <w:ind w:firstLineChars="0" w:firstLine="0"/>
        <w:jc w:val="center"/>
        <w:rPr>
          <w:rFonts w:ascii="仿宋_GB2312" w:hAnsi="仿宋_GB2312" w:cs="仿宋_GB2312" w:hint="eastAsia"/>
          <w:b/>
          <w:bCs/>
          <w:szCs w:val="21"/>
        </w:rPr>
      </w:pPr>
      <w:r>
        <w:rPr>
          <w:rFonts w:ascii="仿宋_GB2312" w:hAnsi="仿宋_GB2312" w:cs="仿宋_GB2312" w:hint="eastAsia"/>
          <w:b/>
          <w:bCs/>
          <w:szCs w:val="21"/>
          <w:lang w:val="zh-CN"/>
        </w:rPr>
        <w:t>表</w:t>
      </w:r>
      <w:r>
        <w:rPr>
          <w:rFonts w:ascii="仿宋_GB2312" w:hAnsi="仿宋_GB2312" w:cs="仿宋_GB2312" w:hint="eastAsia"/>
          <w:b/>
          <w:bCs/>
          <w:szCs w:val="21"/>
        </w:rPr>
        <w:t>10</w:t>
      </w:r>
      <w:r>
        <w:rPr>
          <w:rFonts w:ascii="仿宋_GB2312" w:hAnsi="仿宋_GB2312" w:cs="仿宋_GB2312" w:hint="eastAsia"/>
          <w:b/>
          <w:bCs/>
          <w:szCs w:val="21"/>
          <w:lang w:val="zh-CN"/>
        </w:rPr>
        <w:t xml:space="preserve"> </w:t>
      </w:r>
      <w:r>
        <w:rPr>
          <w:rFonts w:ascii="仿宋_GB2312" w:hAnsi="仿宋_GB2312" w:cs="仿宋_GB2312" w:hint="eastAsia"/>
          <w:b/>
          <w:bCs/>
          <w:szCs w:val="21"/>
        </w:rPr>
        <w:t>专家咨询</w:t>
      </w:r>
      <w:r>
        <w:rPr>
          <w:rFonts w:ascii="仿宋_GB2312" w:hAnsi="仿宋_GB2312" w:cs="仿宋_GB2312" w:hint="eastAsia"/>
          <w:b/>
          <w:bCs/>
          <w:szCs w:val="21"/>
          <w:lang w:val="zh-CN"/>
        </w:rPr>
        <w:t>费明细表</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5"/>
        <w:gridCol w:w="2637"/>
        <w:gridCol w:w="1137"/>
        <w:gridCol w:w="988"/>
        <w:gridCol w:w="1067"/>
        <w:gridCol w:w="1162"/>
        <w:gridCol w:w="1162"/>
      </w:tblGrid>
      <w:tr w:rsidR="00D9733F" w14:paraId="0ABF3DE2" w14:textId="77777777">
        <w:trPr>
          <w:trHeight w:val="602"/>
          <w:tblHeader/>
          <w:jc w:val="center"/>
        </w:trPr>
        <w:tc>
          <w:tcPr>
            <w:tcW w:w="955" w:type="dxa"/>
            <w:vAlign w:val="center"/>
          </w:tcPr>
          <w:p w14:paraId="0114114F" w14:textId="77777777" w:rsidR="00D9733F" w:rsidRDefault="00000000">
            <w:pPr>
              <w:pStyle w:val="afffffffffffff0"/>
              <w:rPr>
                <w:rFonts w:ascii="宋体" w:eastAsia="仿宋_GB2312" w:hAnsi="宋体" w:cs="Times New Roman" w:hint="eastAsia"/>
                <w:b/>
                <w:bCs/>
                <w:kern w:val="2"/>
                <w:sz w:val="26"/>
                <w:szCs w:val="24"/>
              </w:rPr>
            </w:pPr>
            <w:r>
              <w:rPr>
                <w:rFonts w:ascii="宋体" w:eastAsia="仿宋_GB2312" w:hAnsi="宋体" w:cs="Times New Roman" w:hint="eastAsia"/>
                <w:b/>
                <w:bCs/>
                <w:kern w:val="2"/>
                <w:sz w:val="26"/>
                <w:szCs w:val="24"/>
              </w:rPr>
              <w:t>序号</w:t>
            </w:r>
          </w:p>
        </w:tc>
        <w:tc>
          <w:tcPr>
            <w:tcW w:w="2637" w:type="dxa"/>
            <w:vAlign w:val="center"/>
          </w:tcPr>
          <w:p w14:paraId="771930E7" w14:textId="77777777" w:rsidR="00D9733F" w:rsidRDefault="00000000">
            <w:pPr>
              <w:pStyle w:val="afffffffffffff0"/>
              <w:rPr>
                <w:rFonts w:ascii="宋体" w:eastAsia="仿宋_GB2312" w:hAnsi="宋体" w:cs="Times New Roman" w:hint="eastAsia"/>
                <w:b/>
                <w:bCs/>
                <w:kern w:val="2"/>
                <w:sz w:val="26"/>
                <w:szCs w:val="24"/>
              </w:rPr>
            </w:pPr>
            <w:r>
              <w:rPr>
                <w:rFonts w:ascii="宋体" w:eastAsia="仿宋_GB2312" w:hAnsi="宋体" w:cs="Times New Roman" w:hint="eastAsia"/>
                <w:b/>
                <w:bCs/>
                <w:kern w:val="2"/>
                <w:sz w:val="26"/>
                <w:szCs w:val="24"/>
              </w:rPr>
              <w:t>专家评审或咨询内容</w:t>
            </w:r>
          </w:p>
        </w:tc>
        <w:tc>
          <w:tcPr>
            <w:tcW w:w="1137" w:type="dxa"/>
            <w:vAlign w:val="center"/>
          </w:tcPr>
          <w:p w14:paraId="370F04AF" w14:textId="77777777" w:rsidR="00D9733F" w:rsidRDefault="00000000">
            <w:pPr>
              <w:pStyle w:val="afffffffffffff0"/>
              <w:rPr>
                <w:rFonts w:ascii="宋体" w:eastAsia="仿宋_GB2312" w:hAnsi="宋体" w:cs="Times New Roman" w:hint="eastAsia"/>
                <w:b/>
                <w:bCs/>
                <w:kern w:val="2"/>
                <w:sz w:val="26"/>
                <w:szCs w:val="24"/>
              </w:rPr>
            </w:pPr>
            <w:r>
              <w:rPr>
                <w:rFonts w:ascii="宋体" w:eastAsia="仿宋_GB2312" w:hAnsi="宋体" w:cs="Times New Roman" w:hint="eastAsia"/>
                <w:b/>
                <w:bCs/>
                <w:kern w:val="2"/>
                <w:sz w:val="26"/>
                <w:szCs w:val="24"/>
              </w:rPr>
              <w:t>专家人数（人）</w:t>
            </w:r>
          </w:p>
        </w:tc>
        <w:tc>
          <w:tcPr>
            <w:tcW w:w="988" w:type="dxa"/>
            <w:vAlign w:val="center"/>
          </w:tcPr>
          <w:p w14:paraId="02FF8C4D" w14:textId="77777777" w:rsidR="00D9733F" w:rsidRDefault="00000000">
            <w:pPr>
              <w:pStyle w:val="afffffffffffff0"/>
              <w:rPr>
                <w:rFonts w:ascii="宋体" w:eastAsia="仿宋_GB2312" w:hAnsi="宋体" w:cs="Times New Roman" w:hint="eastAsia"/>
                <w:b/>
                <w:bCs/>
                <w:kern w:val="2"/>
                <w:sz w:val="26"/>
                <w:szCs w:val="24"/>
              </w:rPr>
            </w:pPr>
            <w:r>
              <w:rPr>
                <w:rFonts w:ascii="宋体" w:eastAsia="仿宋_GB2312" w:hAnsi="宋体" w:cs="Times New Roman" w:hint="eastAsia"/>
                <w:b/>
                <w:bCs/>
                <w:kern w:val="2"/>
                <w:sz w:val="26"/>
                <w:szCs w:val="24"/>
              </w:rPr>
              <w:t>会期（天）</w:t>
            </w:r>
          </w:p>
        </w:tc>
        <w:tc>
          <w:tcPr>
            <w:tcW w:w="1067" w:type="dxa"/>
            <w:vAlign w:val="center"/>
          </w:tcPr>
          <w:p w14:paraId="68783959" w14:textId="77777777" w:rsidR="00D9733F" w:rsidRDefault="00000000">
            <w:pPr>
              <w:pStyle w:val="afffffffffffff0"/>
              <w:rPr>
                <w:rFonts w:ascii="宋体" w:eastAsia="仿宋_GB2312" w:hAnsi="宋体" w:cs="Times New Roman" w:hint="eastAsia"/>
                <w:b/>
                <w:bCs/>
                <w:kern w:val="2"/>
                <w:sz w:val="26"/>
                <w:szCs w:val="24"/>
              </w:rPr>
            </w:pPr>
            <w:r>
              <w:rPr>
                <w:rFonts w:ascii="宋体" w:eastAsia="仿宋_GB2312" w:hAnsi="宋体" w:cs="Times New Roman" w:hint="eastAsia"/>
                <w:b/>
                <w:bCs/>
                <w:kern w:val="2"/>
                <w:sz w:val="26"/>
                <w:szCs w:val="24"/>
              </w:rPr>
              <w:t>次数</w:t>
            </w:r>
          </w:p>
        </w:tc>
        <w:tc>
          <w:tcPr>
            <w:tcW w:w="1162" w:type="dxa"/>
            <w:vAlign w:val="center"/>
          </w:tcPr>
          <w:p w14:paraId="42B9721E" w14:textId="77777777" w:rsidR="00D9733F" w:rsidRDefault="00000000">
            <w:pPr>
              <w:pStyle w:val="afffffffffffff0"/>
              <w:rPr>
                <w:rFonts w:ascii="宋体" w:eastAsia="仿宋_GB2312" w:hAnsi="宋体" w:cs="Times New Roman" w:hint="eastAsia"/>
                <w:b/>
                <w:bCs/>
                <w:kern w:val="2"/>
                <w:sz w:val="26"/>
                <w:szCs w:val="24"/>
              </w:rPr>
            </w:pPr>
            <w:r>
              <w:rPr>
                <w:rFonts w:ascii="宋体" w:eastAsia="仿宋_GB2312" w:hAnsi="宋体" w:cs="Times New Roman" w:hint="eastAsia"/>
                <w:b/>
                <w:bCs/>
                <w:kern w:val="2"/>
                <w:sz w:val="26"/>
                <w:szCs w:val="24"/>
              </w:rPr>
              <w:t>标准</w:t>
            </w:r>
          </w:p>
          <w:p w14:paraId="3E0E745B" w14:textId="77777777" w:rsidR="00D9733F" w:rsidRDefault="00000000">
            <w:pPr>
              <w:pStyle w:val="afffffffffffff0"/>
              <w:rPr>
                <w:rFonts w:ascii="宋体" w:eastAsia="仿宋_GB2312" w:hAnsi="宋体" w:cs="Times New Roman" w:hint="eastAsia"/>
                <w:b/>
                <w:bCs/>
                <w:kern w:val="2"/>
                <w:sz w:val="26"/>
                <w:szCs w:val="24"/>
              </w:rPr>
            </w:pPr>
            <w:r>
              <w:rPr>
                <w:rFonts w:ascii="宋体" w:eastAsia="仿宋_GB2312" w:hAnsi="宋体" w:cs="Times New Roman" w:hint="eastAsia"/>
                <w:b/>
                <w:bCs/>
                <w:kern w:val="2"/>
                <w:sz w:val="26"/>
                <w:szCs w:val="24"/>
              </w:rPr>
              <w:t>（万元）</w:t>
            </w:r>
          </w:p>
        </w:tc>
        <w:tc>
          <w:tcPr>
            <w:tcW w:w="1162" w:type="dxa"/>
            <w:vAlign w:val="center"/>
          </w:tcPr>
          <w:p w14:paraId="71B5BEE3" w14:textId="77777777" w:rsidR="00D9733F" w:rsidRDefault="00000000">
            <w:pPr>
              <w:pStyle w:val="afffffffffffff0"/>
              <w:rPr>
                <w:rFonts w:ascii="宋体" w:eastAsia="仿宋_GB2312" w:hAnsi="宋体" w:cs="Times New Roman" w:hint="eastAsia"/>
                <w:b/>
                <w:bCs/>
                <w:kern w:val="2"/>
                <w:sz w:val="26"/>
                <w:szCs w:val="24"/>
              </w:rPr>
            </w:pPr>
            <w:r>
              <w:rPr>
                <w:rFonts w:ascii="宋体" w:eastAsia="仿宋_GB2312" w:hAnsi="宋体" w:cs="Times New Roman" w:hint="eastAsia"/>
                <w:b/>
                <w:bCs/>
                <w:kern w:val="2"/>
                <w:sz w:val="26"/>
                <w:szCs w:val="24"/>
              </w:rPr>
              <w:t>金额</w:t>
            </w:r>
          </w:p>
          <w:p w14:paraId="226D41C6" w14:textId="77777777" w:rsidR="00D9733F" w:rsidRDefault="00000000">
            <w:pPr>
              <w:pStyle w:val="afffffffffffff0"/>
              <w:rPr>
                <w:rFonts w:ascii="宋体" w:eastAsia="仿宋_GB2312" w:hAnsi="宋体" w:cs="Times New Roman" w:hint="eastAsia"/>
                <w:b/>
                <w:bCs/>
                <w:kern w:val="2"/>
                <w:sz w:val="26"/>
                <w:szCs w:val="24"/>
              </w:rPr>
            </w:pPr>
            <w:r>
              <w:rPr>
                <w:rFonts w:ascii="宋体" w:eastAsia="仿宋_GB2312" w:hAnsi="宋体" w:cs="Times New Roman" w:hint="eastAsia"/>
                <w:b/>
                <w:bCs/>
                <w:kern w:val="2"/>
                <w:sz w:val="26"/>
                <w:szCs w:val="24"/>
              </w:rPr>
              <w:t>（万元）</w:t>
            </w:r>
          </w:p>
        </w:tc>
      </w:tr>
      <w:tr w:rsidR="00D9733F" w14:paraId="7EF3ECBF" w14:textId="77777777">
        <w:trPr>
          <w:trHeight w:val="624"/>
          <w:jc w:val="center"/>
        </w:trPr>
        <w:tc>
          <w:tcPr>
            <w:tcW w:w="955" w:type="dxa"/>
            <w:vAlign w:val="center"/>
          </w:tcPr>
          <w:p w14:paraId="4184B9CC" w14:textId="77777777" w:rsidR="00D9733F" w:rsidRDefault="00D9733F">
            <w:pPr>
              <w:spacing w:line="460" w:lineRule="exact"/>
              <w:ind w:firstLineChars="0" w:firstLine="0"/>
              <w:jc w:val="center"/>
              <w:rPr>
                <w:rFonts w:ascii="仿宋_GB2312" w:hAnsi="仿宋_GB2312" w:cs="仿宋_GB2312" w:hint="eastAsia"/>
                <w:sz w:val="24"/>
              </w:rPr>
            </w:pPr>
          </w:p>
        </w:tc>
        <w:tc>
          <w:tcPr>
            <w:tcW w:w="2637" w:type="dxa"/>
            <w:vAlign w:val="center"/>
          </w:tcPr>
          <w:p w14:paraId="4B3D30BF" w14:textId="77777777" w:rsidR="00D9733F" w:rsidRDefault="00000000">
            <w:pPr>
              <w:ind w:firstLineChars="0" w:firstLine="0"/>
              <w:jc w:val="center"/>
              <w:rPr>
                <w:rFonts w:ascii="仿宋_GB2312" w:hAnsi="仿宋_GB2312" w:cs="仿宋_GB2312" w:hint="eastAsia"/>
                <w:sz w:val="24"/>
              </w:rPr>
            </w:pPr>
            <w:r>
              <w:rPr>
                <w:rFonts w:ascii="宋体" w:hAnsi="宋体" w:hint="eastAsia"/>
                <w:b/>
                <w:bCs/>
                <w:szCs w:val="28"/>
              </w:rPr>
              <w:t>栏次</w:t>
            </w:r>
          </w:p>
        </w:tc>
        <w:tc>
          <w:tcPr>
            <w:tcW w:w="1137" w:type="dxa"/>
            <w:vAlign w:val="center"/>
          </w:tcPr>
          <w:p w14:paraId="3728992F" w14:textId="77777777" w:rsidR="00D9733F" w:rsidRDefault="00000000">
            <w:pPr>
              <w:ind w:firstLineChars="0" w:firstLine="0"/>
              <w:jc w:val="center"/>
              <w:rPr>
                <w:rFonts w:ascii="仿宋_GB2312" w:hAnsi="仿宋_GB2312" w:cs="仿宋_GB2312" w:hint="eastAsia"/>
                <w:sz w:val="24"/>
                <w:highlight w:val="yellow"/>
              </w:rPr>
            </w:pPr>
            <w:r>
              <w:rPr>
                <w:rFonts w:ascii="宋体" w:hAnsi="宋体" w:hint="eastAsia"/>
                <w:b/>
                <w:bCs/>
                <w:szCs w:val="28"/>
              </w:rPr>
              <w:t>A</w:t>
            </w:r>
          </w:p>
        </w:tc>
        <w:tc>
          <w:tcPr>
            <w:tcW w:w="988" w:type="dxa"/>
            <w:vAlign w:val="center"/>
          </w:tcPr>
          <w:p w14:paraId="09329222" w14:textId="77777777" w:rsidR="00D9733F" w:rsidRDefault="00000000">
            <w:pPr>
              <w:ind w:firstLineChars="0" w:firstLine="0"/>
              <w:jc w:val="center"/>
              <w:rPr>
                <w:rFonts w:ascii="仿宋_GB2312" w:hAnsi="仿宋_GB2312" w:cs="仿宋_GB2312" w:hint="eastAsia"/>
                <w:kern w:val="0"/>
                <w:sz w:val="24"/>
              </w:rPr>
            </w:pPr>
            <w:r>
              <w:rPr>
                <w:rFonts w:ascii="宋体" w:hAnsi="宋体" w:hint="eastAsia"/>
                <w:b/>
                <w:bCs/>
                <w:szCs w:val="28"/>
              </w:rPr>
              <w:t>B</w:t>
            </w:r>
          </w:p>
        </w:tc>
        <w:tc>
          <w:tcPr>
            <w:tcW w:w="1067" w:type="dxa"/>
            <w:vAlign w:val="center"/>
          </w:tcPr>
          <w:p w14:paraId="1726E16A" w14:textId="77777777" w:rsidR="00D9733F" w:rsidRDefault="00000000">
            <w:pPr>
              <w:ind w:firstLineChars="0" w:firstLine="0"/>
              <w:jc w:val="center"/>
              <w:rPr>
                <w:rFonts w:ascii="仿宋_GB2312" w:hAnsi="等线" w:cs="宋体" w:hint="eastAsia"/>
                <w:color w:val="000000"/>
                <w:kern w:val="0"/>
                <w:sz w:val="24"/>
              </w:rPr>
            </w:pPr>
            <w:r>
              <w:rPr>
                <w:rFonts w:ascii="宋体" w:hAnsi="宋体" w:hint="eastAsia"/>
                <w:b/>
                <w:bCs/>
                <w:szCs w:val="28"/>
              </w:rPr>
              <w:t>C</w:t>
            </w:r>
          </w:p>
        </w:tc>
        <w:tc>
          <w:tcPr>
            <w:tcW w:w="1162" w:type="dxa"/>
            <w:vAlign w:val="center"/>
          </w:tcPr>
          <w:p w14:paraId="1F12C27D" w14:textId="77777777" w:rsidR="00D9733F" w:rsidRDefault="00000000">
            <w:pPr>
              <w:spacing w:line="460" w:lineRule="exact"/>
              <w:ind w:firstLineChars="0" w:firstLine="0"/>
              <w:jc w:val="center"/>
              <w:rPr>
                <w:rFonts w:ascii="仿宋_GB2312" w:hAnsi="仿宋_GB2312" w:cs="仿宋_GB2312" w:hint="eastAsia"/>
                <w:sz w:val="24"/>
                <w:highlight w:val="yellow"/>
              </w:rPr>
            </w:pPr>
            <w:r>
              <w:rPr>
                <w:rFonts w:ascii="宋体" w:hAnsi="宋体" w:hint="eastAsia"/>
                <w:b/>
                <w:bCs/>
                <w:szCs w:val="28"/>
              </w:rPr>
              <w:t>D</w:t>
            </w:r>
          </w:p>
        </w:tc>
        <w:tc>
          <w:tcPr>
            <w:tcW w:w="1162" w:type="dxa"/>
            <w:vAlign w:val="center"/>
          </w:tcPr>
          <w:p w14:paraId="7EE6C03B" w14:textId="77777777" w:rsidR="00D9733F" w:rsidRDefault="00000000">
            <w:pPr>
              <w:spacing w:line="460" w:lineRule="exact"/>
              <w:ind w:firstLineChars="0" w:firstLine="0"/>
              <w:jc w:val="center"/>
              <w:rPr>
                <w:rFonts w:ascii="仿宋_GB2312" w:hAnsi="仿宋_GB2312" w:cs="仿宋_GB2312" w:hint="eastAsia"/>
                <w:kern w:val="0"/>
                <w:sz w:val="24"/>
                <w:highlight w:val="yellow"/>
              </w:rPr>
            </w:pPr>
            <w:r>
              <w:rPr>
                <w:rFonts w:ascii="宋体" w:hAnsi="宋体" w:hint="eastAsia"/>
                <w:b/>
                <w:bCs/>
                <w:szCs w:val="28"/>
              </w:rPr>
              <w:t>E</w:t>
            </w:r>
          </w:p>
        </w:tc>
      </w:tr>
      <w:tr w:rsidR="00D9733F" w14:paraId="606299AA" w14:textId="77777777">
        <w:trPr>
          <w:trHeight w:val="624"/>
          <w:jc w:val="center"/>
        </w:trPr>
        <w:tc>
          <w:tcPr>
            <w:tcW w:w="955" w:type="dxa"/>
            <w:vAlign w:val="center"/>
          </w:tcPr>
          <w:p w14:paraId="2B31FE38" w14:textId="77777777" w:rsidR="00D9733F" w:rsidRDefault="00000000">
            <w:pPr>
              <w:spacing w:line="460" w:lineRule="exact"/>
              <w:ind w:firstLineChars="0" w:firstLine="0"/>
              <w:jc w:val="center"/>
              <w:rPr>
                <w:szCs w:val="36"/>
              </w:rPr>
            </w:pPr>
            <w:r>
              <w:rPr>
                <w:rFonts w:ascii="仿宋_GB2312" w:hAnsi="仿宋_GB2312" w:cs="仿宋_GB2312" w:hint="eastAsia"/>
                <w:szCs w:val="36"/>
              </w:rPr>
              <w:t>1</w:t>
            </w:r>
          </w:p>
        </w:tc>
        <w:tc>
          <w:tcPr>
            <w:tcW w:w="2637" w:type="dxa"/>
            <w:vAlign w:val="center"/>
          </w:tcPr>
          <w:p w14:paraId="0EECECCA" w14:textId="77777777" w:rsidR="00D9733F" w:rsidRDefault="00000000">
            <w:pPr>
              <w:spacing w:line="460" w:lineRule="exact"/>
              <w:ind w:firstLineChars="0" w:firstLine="0"/>
              <w:jc w:val="center"/>
              <w:rPr>
                <w:szCs w:val="36"/>
              </w:rPr>
            </w:pPr>
            <w:r>
              <w:rPr>
                <w:rFonts w:hint="eastAsia"/>
                <w:szCs w:val="36"/>
              </w:rPr>
              <w:t>XXXX</w:t>
            </w:r>
          </w:p>
        </w:tc>
        <w:tc>
          <w:tcPr>
            <w:tcW w:w="1137" w:type="dxa"/>
            <w:vAlign w:val="center"/>
          </w:tcPr>
          <w:p w14:paraId="03AD1DAA" w14:textId="77777777" w:rsidR="00D9733F" w:rsidRDefault="00000000">
            <w:pPr>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6</w:t>
            </w:r>
          </w:p>
        </w:tc>
        <w:tc>
          <w:tcPr>
            <w:tcW w:w="988" w:type="dxa"/>
            <w:vAlign w:val="center"/>
          </w:tcPr>
          <w:p w14:paraId="0C51108E" w14:textId="77777777" w:rsidR="00D9733F" w:rsidRDefault="00000000">
            <w:pPr>
              <w:adjustRightInd w:val="0"/>
              <w:snapToGrid w:val="0"/>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1</w:t>
            </w:r>
          </w:p>
        </w:tc>
        <w:tc>
          <w:tcPr>
            <w:tcW w:w="1067" w:type="dxa"/>
            <w:vAlign w:val="center"/>
          </w:tcPr>
          <w:p w14:paraId="028D5230" w14:textId="77777777" w:rsidR="00D9733F" w:rsidRDefault="00000000">
            <w:pPr>
              <w:adjustRightInd w:val="0"/>
              <w:snapToGrid w:val="0"/>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1</w:t>
            </w:r>
          </w:p>
        </w:tc>
        <w:tc>
          <w:tcPr>
            <w:tcW w:w="1162" w:type="dxa"/>
            <w:vAlign w:val="center"/>
          </w:tcPr>
          <w:p w14:paraId="76486C11" w14:textId="77777777" w:rsidR="00D9733F" w:rsidRDefault="00000000">
            <w:pPr>
              <w:spacing w:line="460" w:lineRule="exact"/>
              <w:ind w:firstLineChars="0" w:firstLine="0"/>
              <w:jc w:val="center"/>
              <w:rPr>
                <w:rFonts w:ascii="仿宋_GB2312" w:hAnsi="仿宋_GB2312" w:cs="仿宋_GB2312" w:hint="eastAsia"/>
                <w:kern w:val="0"/>
                <w:szCs w:val="36"/>
              </w:rPr>
            </w:pPr>
            <w:r>
              <w:rPr>
                <w:rFonts w:ascii="仿宋_GB2312" w:hAnsi="仿宋_GB2312" w:cs="仿宋_GB2312" w:hint="eastAsia"/>
                <w:kern w:val="0"/>
                <w:szCs w:val="36"/>
              </w:rPr>
              <w:t>0.24</w:t>
            </w:r>
          </w:p>
        </w:tc>
        <w:tc>
          <w:tcPr>
            <w:tcW w:w="1162" w:type="dxa"/>
            <w:vAlign w:val="center"/>
          </w:tcPr>
          <w:p w14:paraId="5E48D397" w14:textId="77777777" w:rsidR="00D9733F" w:rsidRDefault="00000000">
            <w:pPr>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1.44</w:t>
            </w:r>
          </w:p>
        </w:tc>
      </w:tr>
      <w:tr w:rsidR="00D9733F" w14:paraId="456F33C8" w14:textId="77777777">
        <w:trPr>
          <w:trHeight w:val="624"/>
          <w:jc w:val="center"/>
        </w:trPr>
        <w:tc>
          <w:tcPr>
            <w:tcW w:w="955" w:type="dxa"/>
            <w:vAlign w:val="center"/>
          </w:tcPr>
          <w:p w14:paraId="52E99837" w14:textId="77777777" w:rsidR="00D9733F" w:rsidRDefault="00000000">
            <w:pPr>
              <w:spacing w:line="460" w:lineRule="exact"/>
              <w:ind w:firstLineChars="0" w:firstLine="0"/>
              <w:jc w:val="center"/>
              <w:rPr>
                <w:szCs w:val="36"/>
              </w:rPr>
            </w:pPr>
            <w:r>
              <w:rPr>
                <w:rFonts w:ascii="仿宋_GB2312" w:hAnsi="仿宋_GB2312" w:cs="仿宋_GB2312" w:hint="eastAsia"/>
                <w:szCs w:val="36"/>
              </w:rPr>
              <w:lastRenderedPageBreak/>
              <w:t>2</w:t>
            </w:r>
          </w:p>
        </w:tc>
        <w:tc>
          <w:tcPr>
            <w:tcW w:w="2637" w:type="dxa"/>
            <w:vAlign w:val="center"/>
          </w:tcPr>
          <w:p w14:paraId="1D1CC2DF" w14:textId="77777777" w:rsidR="00D9733F" w:rsidRDefault="00000000">
            <w:pPr>
              <w:spacing w:line="460" w:lineRule="exact"/>
              <w:ind w:firstLineChars="0" w:firstLine="0"/>
              <w:jc w:val="center"/>
              <w:rPr>
                <w:szCs w:val="36"/>
              </w:rPr>
            </w:pPr>
            <w:r>
              <w:rPr>
                <w:rFonts w:hint="eastAsia"/>
                <w:szCs w:val="36"/>
              </w:rPr>
              <w:t>XXXX</w:t>
            </w:r>
          </w:p>
        </w:tc>
        <w:tc>
          <w:tcPr>
            <w:tcW w:w="1137" w:type="dxa"/>
            <w:vAlign w:val="center"/>
          </w:tcPr>
          <w:p w14:paraId="5488AD2C" w14:textId="77777777" w:rsidR="00D9733F" w:rsidRDefault="00000000">
            <w:pPr>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6</w:t>
            </w:r>
          </w:p>
        </w:tc>
        <w:tc>
          <w:tcPr>
            <w:tcW w:w="988" w:type="dxa"/>
            <w:vAlign w:val="center"/>
          </w:tcPr>
          <w:p w14:paraId="63361278" w14:textId="77777777" w:rsidR="00D9733F" w:rsidRDefault="00000000">
            <w:pPr>
              <w:adjustRightInd w:val="0"/>
              <w:snapToGrid w:val="0"/>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1</w:t>
            </w:r>
          </w:p>
        </w:tc>
        <w:tc>
          <w:tcPr>
            <w:tcW w:w="1067" w:type="dxa"/>
            <w:vAlign w:val="center"/>
          </w:tcPr>
          <w:p w14:paraId="3983B77D" w14:textId="77777777" w:rsidR="00D9733F" w:rsidRDefault="00000000">
            <w:pPr>
              <w:adjustRightInd w:val="0"/>
              <w:snapToGrid w:val="0"/>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1</w:t>
            </w:r>
          </w:p>
        </w:tc>
        <w:tc>
          <w:tcPr>
            <w:tcW w:w="1162" w:type="dxa"/>
            <w:vAlign w:val="center"/>
          </w:tcPr>
          <w:p w14:paraId="5D26A882" w14:textId="77777777" w:rsidR="00D9733F" w:rsidRDefault="00000000">
            <w:pPr>
              <w:spacing w:line="460" w:lineRule="exact"/>
              <w:ind w:firstLineChars="0" w:firstLine="0"/>
              <w:jc w:val="center"/>
              <w:rPr>
                <w:rFonts w:ascii="仿宋_GB2312" w:hAnsi="仿宋_GB2312" w:cs="仿宋_GB2312" w:hint="eastAsia"/>
                <w:kern w:val="0"/>
                <w:szCs w:val="36"/>
              </w:rPr>
            </w:pPr>
            <w:r>
              <w:rPr>
                <w:rFonts w:ascii="仿宋_GB2312" w:hAnsi="仿宋_GB2312" w:cs="仿宋_GB2312"/>
                <w:kern w:val="0"/>
                <w:szCs w:val="36"/>
              </w:rPr>
              <w:t>0.24</w:t>
            </w:r>
          </w:p>
        </w:tc>
        <w:tc>
          <w:tcPr>
            <w:tcW w:w="1162" w:type="dxa"/>
            <w:vAlign w:val="center"/>
          </w:tcPr>
          <w:p w14:paraId="38A38234" w14:textId="77777777" w:rsidR="00D9733F" w:rsidRDefault="00000000">
            <w:pPr>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1.44</w:t>
            </w:r>
          </w:p>
        </w:tc>
      </w:tr>
      <w:tr w:rsidR="00D9733F" w14:paraId="76D48CBF" w14:textId="77777777">
        <w:trPr>
          <w:trHeight w:val="624"/>
          <w:jc w:val="center"/>
        </w:trPr>
        <w:tc>
          <w:tcPr>
            <w:tcW w:w="955" w:type="dxa"/>
            <w:vAlign w:val="center"/>
          </w:tcPr>
          <w:p w14:paraId="52E8A2CC" w14:textId="77777777" w:rsidR="00D9733F" w:rsidRDefault="00000000">
            <w:pPr>
              <w:spacing w:line="460" w:lineRule="exact"/>
              <w:ind w:firstLineChars="0" w:firstLine="0"/>
              <w:jc w:val="center"/>
              <w:rPr>
                <w:szCs w:val="36"/>
              </w:rPr>
            </w:pPr>
            <w:r>
              <w:rPr>
                <w:rFonts w:ascii="仿宋_GB2312" w:hAnsi="仿宋_GB2312" w:cs="仿宋_GB2312" w:hint="eastAsia"/>
                <w:szCs w:val="36"/>
              </w:rPr>
              <w:t>3</w:t>
            </w:r>
          </w:p>
        </w:tc>
        <w:tc>
          <w:tcPr>
            <w:tcW w:w="2637" w:type="dxa"/>
            <w:vAlign w:val="center"/>
          </w:tcPr>
          <w:p w14:paraId="66188A08" w14:textId="77777777" w:rsidR="00D9733F" w:rsidRDefault="00000000">
            <w:pPr>
              <w:spacing w:line="460" w:lineRule="exact"/>
              <w:ind w:firstLineChars="0" w:firstLine="0"/>
              <w:jc w:val="center"/>
              <w:rPr>
                <w:szCs w:val="36"/>
              </w:rPr>
            </w:pPr>
            <w:r>
              <w:rPr>
                <w:rFonts w:hint="eastAsia"/>
                <w:szCs w:val="36"/>
              </w:rPr>
              <w:t>XXXX</w:t>
            </w:r>
          </w:p>
        </w:tc>
        <w:tc>
          <w:tcPr>
            <w:tcW w:w="1137" w:type="dxa"/>
            <w:vAlign w:val="center"/>
          </w:tcPr>
          <w:p w14:paraId="5CF3BF38" w14:textId="77777777" w:rsidR="00D9733F" w:rsidRDefault="00000000">
            <w:pPr>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6</w:t>
            </w:r>
          </w:p>
        </w:tc>
        <w:tc>
          <w:tcPr>
            <w:tcW w:w="988" w:type="dxa"/>
            <w:vAlign w:val="center"/>
          </w:tcPr>
          <w:p w14:paraId="5DAF2416" w14:textId="77777777" w:rsidR="00D9733F" w:rsidRDefault="00000000">
            <w:pPr>
              <w:adjustRightInd w:val="0"/>
              <w:snapToGrid w:val="0"/>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1</w:t>
            </w:r>
          </w:p>
        </w:tc>
        <w:tc>
          <w:tcPr>
            <w:tcW w:w="1067" w:type="dxa"/>
            <w:vAlign w:val="center"/>
          </w:tcPr>
          <w:p w14:paraId="46824B67" w14:textId="77777777" w:rsidR="00D9733F" w:rsidRDefault="00000000">
            <w:pPr>
              <w:adjustRightInd w:val="0"/>
              <w:snapToGrid w:val="0"/>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1</w:t>
            </w:r>
          </w:p>
        </w:tc>
        <w:tc>
          <w:tcPr>
            <w:tcW w:w="1162" w:type="dxa"/>
            <w:vAlign w:val="center"/>
          </w:tcPr>
          <w:p w14:paraId="30E1FFB6" w14:textId="77777777" w:rsidR="00D9733F" w:rsidRDefault="00000000">
            <w:pPr>
              <w:spacing w:line="460" w:lineRule="exact"/>
              <w:ind w:firstLineChars="0" w:firstLine="0"/>
              <w:jc w:val="center"/>
              <w:rPr>
                <w:rFonts w:ascii="仿宋_GB2312" w:hAnsi="仿宋_GB2312" w:cs="仿宋_GB2312" w:hint="eastAsia"/>
                <w:kern w:val="0"/>
                <w:szCs w:val="36"/>
              </w:rPr>
            </w:pPr>
            <w:r>
              <w:rPr>
                <w:rFonts w:ascii="仿宋_GB2312" w:hAnsi="仿宋_GB2312" w:cs="仿宋_GB2312"/>
                <w:kern w:val="0"/>
                <w:szCs w:val="36"/>
              </w:rPr>
              <w:t>0.24</w:t>
            </w:r>
          </w:p>
        </w:tc>
        <w:tc>
          <w:tcPr>
            <w:tcW w:w="1162" w:type="dxa"/>
            <w:vAlign w:val="center"/>
          </w:tcPr>
          <w:p w14:paraId="0E98113B" w14:textId="77777777" w:rsidR="00D9733F" w:rsidRDefault="00000000">
            <w:pPr>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1.44</w:t>
            </w:r>
          </w:p>
        </w:tc>
      </w:tr>
      <w:tr w:rsidR="00D9733F" w14:paraId="032D45A7" w14:textId="77777777">
        <w:trPr>
          <w:trHeight w:val="626"/>
          <w:jc w:val="center"/>
        </w:trPr>
        <w:tc>
          <w:tcPr>
            <w:tcW w:w="955" w:type="dxa"/>
            <w:vAlign w:val="center"/>
          </w:tcPr>
          <w:p w14:paraId="788AD422" w14:textId="77777777" w:rsidR="00D9733F" w:rsidRDefault="00000000">
            <w:pPr>
              <w:spacing w:line="460" w:lineRule="exact"/>
              <w:ind w:firstLineChars="0" w:firstLine="0"/>
              <w:jc w:val="center"/>
              <w:rPr>
                <w:szCs w:val="36"/>
              </w:rPr>
            </w:pPr>
            <w:r>
              <w:rPr>
                <w:rFonts w:ascii="仿宋_GB2312" w:hAnsi="仿宋_GB2312" w:cs="仿宋_GB2312" w:hint="eastAsia"/>
                <w:szCs w:val="36"/>
              </w:rPr>
              <w:t>4</w:t>
            </w:r>
          </w:p>
        </w:tc>
        <w:tc>
          <w:tcPr>
            <w:tcW w:w="2637" w:type="dxa"/>
            <w:vAlign w:val="center"/>
          </w:tcPr>
          <w:p w14:paraId="3779A887" w14:textId="77777777" w:rsidR="00D9733F" w:rsidRDefault="00000000">
            <w:pPr>
              <w:spacing w:line="460" w:lineRule="exact"/>
              <w:ind w:firstLineChars="0" w:firstLine="0"/>
              <w:jc w:val="center"/>
              <w:rPr>
                <w:szCs w:val="36"/>
              </w:rPr>
            </w:pPr>
            <w:r>
              <w:rPr>
                <w:rFonts w:hint="eastAsia"/>
                <w:szCs w:val="36"/>
              </w:rPr>
              <w:t>XXXX</w:t>
            </w:r>
          </w:p>
        </w:tc>
        <w:tc>
          <w:tcPr>
            <w:tcW w:w="1137" w:type="dxa"/>
            <w:vAlign w:val="center"/>
          </w:tcPr>
          <w:p w14:paraId="7DA6BA3E" w14:textId="77777777" w:rsidR="00D9733F" w:rsidRDefault="00000000">
            <w:pPr>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6</w:t>
            </w:r>
          </w:p>
        </w:tc>
        <w:tc>
          <w:tcPr>
            <w:tcW w:w="988" w:type="dxa"/>
            <w:vAlign w:val="center"/>
          </w:tcPr>
          <w:p w14:paraId="2D845F87" w14:textId="77777777" w:rsidR="00D9733F" w:rsidRDefault="00000000">
            <w:pPr>
              <w:adjustRightInd w:val="0"/>
              <w:snapToGrid w:val="0"/>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1</w:t>
            </w:r>
          </w:p>
        </w:tc>
        <w:tc>
          <w:tcPr>
            <w:tcW w:w="1067" w:type="dxa"/>
            <w:vAlign w:val="center"/>
          </w:tcPr>
          <w:p w14:paraId="3F7DB2BC" w14:textId="77777777" w:rsidR="00D9733F" w:rsidRDefault="00000000">
            <w:pPr>
              <w:adjustRightInd w:val="0"/>
              <w:snapToGrid w:val="0"/>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1</w:t>
            </w:r>
          </w:p>
        </w:tc>
        <w:tc>
          <w:tcPr>
            <w:tcW w:w="1162" w:type="dxa"/>
            <w:vAlign w:val="center"/>
          </w:tcPr>
          <w:p w14:paraId="5BE96B56" w14:textId="77777777" w:rsidR="00D9733F" w:rsidRDefault="00000000">
            <w:pPr>
              <w:spacing w:line="460" w:lineRule="exact"/>
              <w:ind w:firstLineChars="0" w:firstLine="0"/>
              <w:jc w:val="center"/>
              <w:rPr>
                <w:rFonts w:ascii="仿宋_GB2312" w:hAnsi="仿宋_GB2312" w:cs="仿宋_GB2312" w:hint="eastAsia"/>
                <w:kern w:val="0"/>
                <w:szCs w:val="36"/>
              </w:rPr>
            </w:pPr>
            <w:r>
              <w:rPr>
                <w:rFonts w:ascii="仿宋_GB2312" w:hAnsi="仿宋_GB2312" w:cs="仿宋_GB2312"/>
                <w:kern w:val="0"/>
                <w:szCs w:val="36"/>
              </w:rPr>
              <w:t>0.24</w:t>
            </w:r>
          </w:p>
        </w:tc>
        <w:tc>
          <w:tcPr>
            <w:tcW w:w="1162" w:type="dxa"/>
            <w:vAlign w:val="center"/>
          </w:tcPr>
          <w:p w14:paraId="57D6939B" w14:textId="77777777" w:rsidR="00D9733F" w:rsidRDefault="00000000">
            <w:pPr>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1.44</w:t>
            </w:r>
          </w:p>
        </w:tc>
      </w:tr>
      <w:tr w:rsidR="00D9733F" w14:paraId="23C3B68F" w14:textId="77777777">
        <w:trPr>
          <w:trHeight w:val="624"/>
          <w:jc w:val="center"/>
        </w:trPr>
        <w:tc>
          <w:tcPr>
            <w:tcW w:w="955" w:type="dxa"/>
            <w:vAlign w:val="center"/>
          </w:tcPr>
          <w:p w14:paraId="345665FD" w14:textId="77777777" w:rsidR="00D9733F" w:rsidRDefault="00000000">
            <w:pPr>
              <w:spacing w:line="460" w:lineRule="exact"/>
              <w:ind w:firstLineChars="0" w:firstLine="0"/>
              <w:jc w:val="center"/>
              <w:rPr>
                <w:szCs w:val="36"/>
              </w:rPr>
            </w:pPr>
            <w:r>
              <w:rPr>
                <w:rFonts w:ascii="仿宋_GB2312" w:hAnsi="仿宋_GB2312" w:cs="仿宋_GB2312" w:hint="eastAsia"/>
                <w:szCs w:val="36"/>
              </w:rPr>
              <w:t>5</w:t>
            </w:r>
          </w:p>
        </w:tc>
        <w:tc>
          <w:tcPr>
            <w:tcW w:w="2637" w:type="dxa"/>
            <w:vAlign w:val="center"/>
          </w:tcPr>
          <w:p w14:paraId="0A9EB1CC" w14:textId="77777777" w:rsidR="00D9733F" w:rsidRDefault="00000000">
            <w:pPr>
              <w:spacing w:line="460" w:lineRule="exact"/>
              <w:ind w:firstLineChars="0" w:firstLine="0"/>
              <w:jc w:val="center"/>
              <w:rPr>
                <w:szCs w:val="36"/>
              </w:rPr>
            </w:pPr>
            <w:r>
              <w:rPr>
                <w:rFonts w:hint="eastAsia"/>
                <w:szCs w:val="36"/>
              </w:rPr>
              <w:t>XXXX</w:t>
            </w:r>
          </w:p>
        </w:tc>
        <w:tc>
          <w:tcPr>
            <w:tcW w:w="1137" w:type="dxa"/>
            <w:vAlign w:val="center"/>
          </w:tcPr>
          <w:p w14:paraId="64BB36A8" w14:textId="77777777" w:rsidR="00D9733F" w:rsidRDefault="00000000">
            <w:pPr>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5</w:t>
            </w:r>
          </w:p>
        </w:tc>
        <w:tc>
          <w:tcPr>
            <w:tcW w:w="988" w:type="dxa"/>
            <w:vAlign w:val="center"/>
          </w:tcPr>
          <w:p w14:paraId="0954D047" w14:textId="77777777" w:rsidR="00D9733F" w:rsidRDefault="00000000">
            <w:pPr>
              <w:adjustRightInd w:val="0"/>
              <w:snapToGrid w:val="0"/>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1</w:t>
            </w:r>
          </w:p>
        </w:tc>
        <w:tc>
          <w:tcPr>
            <w:tcW w:w="1067" w:type="dxa"/>
            <w:vAlign w:val="center"/>
          </w:tcPr>
          <w:p w14:paraId="0115115A" w14:textId="77777777" w:rsidR="00D9733F" w:rsidRDefault="00000000">
            <w:pPr>
              <w:adjustRightInd w:val="0"/>
              <w:snapToGrid w:val="0"/>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1</w:t>
            </w:r>
          </w:p>
        </w:tc>
        <w:tc>
          <w:tcPr>
            <w:tcW w:w="1162" w:type="dxa"/>
            <w:vAlign w:val="center"/>
          </w:tcPr>
          <w:p w14:paraId="251422E3" w14:textId="77777777" w:rsidR="00D9733F" w:rsidRDefault="00000000">
            <w:pPr>
              <w:spacing w:line="460" w:lineRule="exact"/>
              <w:ind w:firstLineChars="0" w:firstLine="0"/>
              <w:jc w:val="center"/>
              <w:rPr>
                <w:rFonts w:ascii="仿宋_GB2312" w:hAnsi="仿宋_GB2312" w:cs="仿宋_GB2312" w:hint="eastAsia"/>
                <w:kern w:val="0"/>
                <w:szCs w:val="36"/>
              </w:rPr>
            </w:pPr>
            <w:r>
              <w:rPr>
                <w:rFonts w:ascii="仿宋_GB2312" w:hAnsi="仿宋_GB2312" w:cs="仿宋_GB2312"/>
                <w:kern w:val="0"/>
                <w:szCs w:val="36"/>
              </w:rPr>
              <w:t>0.24</w:t>
            </w:r>
          </w:p>
        </w:tc>
        <w:tc>
          <w:tcPr>
            <w:tcW w:w="1162" w:type="dxa"/>
            <w:vAlign w:val="center"/>
          </w:tcPr>
          <w:p w14:paraId="6FD906BE" w14:textId="77777777" w:rsidR="00D9733F" w:rsidRDefault="00000000">
            <w:pPr>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1.2</w:t>
            </w:r>
          </w:p>
        </w:tc>
      </w:tr>
      <w:tr w:rsidR="00D9733F" w14:paraId="48A9D805" w14:textId="77777777">
        <w:trPr>
          <w:trHeight w:val="624"/>
          <w:jc w:val="center"/>
        </w:trPr>
        <w:tc>
          <w:tcPr>
            <w:tcW w:w="6784" w:type="dxa"/>
            <w:gridSpan w:val="5"/>
            <w:vAlign w:val="center"/>
          </w:tcPr>
          <w:p w14:paraId="10F6679F" w14:textId="77777777" w:rsidR="00D9733F" w:rsidRDefault="00000000">
            <w:pPr>
              <w:spacing w:line="460" w:lineRule="exact"/>
              <w:ind w:firstLine="562"/>
              <w:jc w:val="center"/>
              <w:rPr>
                <w:b/>
                <w:szCs w:val="36"/>
              </w:rPr>
            </w:pPr>
            <w:r>
              <w:rPr>
                <w:b/>
                <w:szCs w:val="36"/>
                <w:lang w:bidi="ar"/>
              </w:rPr>
              <w:t>合</w:t>
            </w:r>
            <w:r>
              <w:rPr>
                <w:b/>
                <w:szCs w:val="36"/>
                <w:lang w:bidi="ar"/>
              </w:rPr>
              <w:t xml:space="preserve">  </w:t>
            </w:r>
            <w:r>
              <w:rPr>
                <w:b/>
                <w:szCs w:val="36"/>
                <w:lang w:bidi="ar"/>
              </w:rPr>
              <w:t>计</w:t>
            </w:r>
          </w:p>
        </w:tc>
        <w:tc>
          <w:tcPr>
            <w:tcW w:w="1162" w:type="dxa"/>
            <w:vAlign w:val="center"/>
          </w:tcPr>
          <w:p w14:paraId="1019A454" w14:textId="77777777" w:rsidR="00D9733F" w:rsidRDefault="00D9733F">
            <w:pPr>
              <w:spacing w:line="460" w:lineRule="exact"/>
              <w:ind w:firstLine="560"/>
              <w:jc w:val="center"/>
              <w:rPr>
                <w:szCs w:val="36"/>
              </w:rPr>
            </w:pPr>
          </w:p>
        </w:tc>
        <w:tc>
          <w:tcPr>
            <w:tcW w:w="1162" w:type="dxa"/>
            <w:vAlign w:val="center"/>
          </w:tcPr>
          <w:p w14:paraId="44528B15" w14:textId="77777777" w:rsidR="00D9733F" w:rsidRDefault="00000000">
            <w:pPr>
              <w:spacing w:line="460" w:lineRule="exact"/>
              <w:ind w:firstLineChars="0" w:firstLine="0"/>
              <w:jc w:val="center"/>
              <w:rPr>
                <w:szCs w:val="36"/>
                <w:highlight w:val="yellow"/>
              </w:rPr>
            </w:pPr>
            <w:r>
              <w:rPr>
                <w:rFonts w:hint="eastAsia"/>
                <w:szCs w:val="36"/>
                <w:highlight w:val="yellow"/>
              </w:rPr>
              <w:t>7</w:t>
            </w:r>
          </w:p>
        </w:tc>
      </w:tr>
    </w:tbl>
    <w:p w14:paraId="23625F61" w14:textId="77777777" w:rsidR="00D9733F" w:rsidRDefault="00000000">
      <w:pPr>
        <w:pStyle w:val="af3"/>
        <w:numPr>
          <w:ilvl w:val="4"/>
          <w:numId w:val="0"/>
        </w:numPr>
        <w:ind w:leftChars="200" w:left="560"/>
        <w:rPr>
          <w:rFonts w:ascii="仿宋_GB2312" w:hAnsi="宋体" w:cs="宋体" w:hint="eastAsia"/>
          <w:kern w:val="0"/>
          <w:szCs w:val="28"/>
        </w:rPr>
        <w:sectPr w:rsidR="00D9733F">
          <w:pgSz w:w="11906" w:h="16838"/>
          <w:pgMar w:top="1418" w:right="1361" w:bottom="1418" w:left="1474" w:header="851" w:footer="992" w:gutter="0"/>
          <w:pgNumType w:start="1"/>
          <w:cols w:space="720"/>
          <w:docGrid w:type="lines" w:linePitch="381"/>
        </w:sectPr>
      </w:pPr>
      <w:r>
        <w:rPr>
          <w:rFonts w:ascii="仿宋_GB2312" w:hAnsi="宋体" w:cs="宋体" w:hint="eastAsia"/>
          <w:kern w:val="0"/>
          <w:szCs w:val="28"/>
        </w:rPr>
        <w:t>说明：E=A*B*C*D</w:t>
      </w:r>
    </w:p>
    <w:p w14:paraId="488CEC52" w14:textId="77777777" w:rsidR="00D9733F" w:rsidRDefault="00000000">
      <w:pPr>
        <w:pStyle w:val="1fa"/>
        <w:adjustRightInd/>
        <w:spacing w:line="500" w:lineRule="exact"/>
        <w:outlineLvl w:val="5"/>
      </w:pPr>
      <w:r>
        <w:rPr>
          <w:rFonts w:hint="eastAsia"/>
        </w:rPr>
        <w:lastRenderedPageBreak/>
        <w:t>（</w:t>
      </w:r>
      <w:r>
        <w:rPr>
          <w:rFonts w:hint="eastAsia"/>
          <w:lang w:val="en-US"/>
        </w:rPr>
        <w:t>6</w:t>
      </w:r>
      <w:r>
        <w:rPr>
          <w:rFonts w:hint="eastAsia"/>
        </w:rPr>
        <w:t>）固定资产折旧费</w:t>
      </w:r>
    </w:p>
    <w:p w14:paraId="794309A4" w14:textId="77777777" w:rsidR="00D9733F" w:rsidRDefault="00000000">
      <w:pPr>
        <w:pStyle w:val="1fa"/>
        <w:rPr>
          <w:i/>
          <w:iCs/>
          <w:color w:val="ED7D31" w:themeColor="accent2"/>
        </w:rPr>
      </w:pPr>
      <w:r>
        <w:rPr>
          <w:rFonts w:hint="eastAsia"/>
          <w:i/>
          <w:iCs/>
          <w:color w:val="ED7D31" w:themeColor="accent2"/>
        </w:rPr>
        <w:t>固定资产折旧费是指在项目研究、试制过程中直接用于科研活动的固定资产应计列的折旧。</w:t>
      </w:r>
    </w:p>
    <w:p w14:paraId="29367163" w14:textId="77777777" w:rsidR="00D9733F" w:rsidRDefault="00000000">
      <w:pPr>
        <w:pStyle w:val="1fa"/>
        <w:rPr>
          <w:i/>
          <w:iCs/>
          <w:color w:val="ED7D31" w:themeColor="accent2"/>
        </w:rPr>
      </w:pPr>
      <w:r>
        <w:rPr>
          <w:rFonts w:hint="eastAsia"/>
          <w:i/>
          <w:iCs/>
          <w:color w:val="ED7D31" w:themeColor="accent2"/>
        </w:rPr>
        <w:t>固定资产折旧费按照项目承担单位所执行的财务会计制度有关规定计列；采取加速折旧的，应调整为按正常折旧年限计提折旧后计列。</w:t>
      </w:r>
    </w:p>
    <w:p w14:paraId="42D4659A" w14:textId="77777777" w:rsidR="00D9733F" w:rsidRDefault="00000000">
      <w:pPr>
        <w:pStyle w:val="1fa"/>
        <w:rPr>
          <w:i/>
          <w:iCs/>
          <w:color w:val="ED7D31" w:themeColor="accent2"/>
        </w:rPr>
      </w:pPr>
      <w:r>
        <w:rPr>
          <w:rFonts w:hint="eastAsia"/>
          <w:i/>
          <w:iCs/>
          <w:color w:val="ED7D31" w:themeColor="accent2"/>
        </w:rPr>
        <w:t>凡使用某国防科研项目项下的国防科研试制费和国家专项基建技改投资购置的设备仪器和房屋建筑物，在该项目研制期内不得包括其固定资产折旧费。</w:t>
      </w:r>
    </w:p>
    <w:p w14:paraId="34297414" w14:textId="77777777" w:rsidR="00D9733F" w:rsidRDefault="00000000">
      <w:pPr>
        <w:pStyle w:val="1fa"/>
        <w:sectPr w:rsidR="00D9733F">
          <w:pgSz w:w="11906" w:h="16838"/>
          <w:pgMar w:top="1418" w:right="1474" w:bottom="1418" w:left="1361" w:header="851" w:footer="992" w:gutter="0"/>
          <w:pgNumType w:start="1"/>
          <w:cols w:space="720"/>
          <w:docGrid w:type="lines" w:linePitch="381"/>
        </w:sectPr>
      </w:pPr>
      <w:r>
        <w:rPr>
          <w:rFonts w:hint="eastAsia"/>
          <w:highlight w:val="yellow"/>
          <w:lang w:val="en-US"/>
        </w:rPr>
        <w:t>本项目固定资产折旧费为</w:t>
      </w:r>
      <w:r>
        <w:rPr>
          <w:rFonts w:hint="eastAsia"/>
          <w:highlight w:val="yellow"/>
          <w:lang w:val="en-US"/>
        </w:rPr>
        <w:t>0</w:t>
      </w:r>
      <w:r>
        <w:rPr>
          <w:rFonts w:hint="eastAsia"/>
          <w:highlight w:val="yellow"/>
          <w:lang w:val="en-US"/>
        </w:rPr>
        <w:t>万元</w:t>
      </w:r>
      <w:r>
        <w:rPr>
          <w:highlight w:val="yellow"/>
        </w:rPr>
        <w:t>。</w:t>
      </w:r>
    </w:p>
    <w:p w14:paraId="60EBD107" w14:textId="77777777" w:rsidR="00D9733F" w:rsidRDefault="00000000">
      <w:pPr>
        <w:pStyle w:val="1fa"/>
        <w:adjustRightInd/>
        <w:spacing w:line="500" w:lineRule="exact"/>
        <w:ind w:firstLineChars="0" w:firstLine="0"/>
        <w:outlineLvl w:val="5"/>
      </w:pPr>
      <w:r>
        <w:rPr>
          <w:rFonts w:hint="eastAsia"/>
        </w:rPr>
        <w:lastRenderedPageBreak/>
        <w:t>（</w:t>
      </w:r>
      <w:r>
        <w:rPr>
          <w:rFonts w:hint="eastAsia"/>
          <w:lang w:val="en-US"/>
        </w:rPr>
        <w:t>7</w:t>
      </w:r>
      <w:r>
        <w:rPr>
          <w:rFonts w:hint="eastAsia"/>
        </w:rPr>
        <w:t>）管理费</w:t>
      </w:r>
    </w:p>
    <w:p w14:paraId="4C829D7F" w14:textId="77777777" w:rsidR="00D9733F" w:rsidRDefault="00000000">
      <w:pPr>
        <w:pStyle w:val="1fa"/>
        <w:rPr>
          <w:i/>
          <w:iCs/>
          <w:color w:val="ED7D31" w:themeColor="accent2"/>
        </w:rPr>
      </w:pPr>
      <w:r>
        <w:rPr>
          <w:rFonts w:hint="eastAsia"/>
          <w:i/>
          <w:iCs/>
          <w:color w:val="ED7D31" w:themeColor="accent2"/>
        </w:rPr>
        <w:t>管理费是指在项目研究、试制过程中直接发生的管理性支出，以及分摊转入的研制费用（或制造费用）及管理费用等。</w:t>
      </w:r>
    </w:p>
    <w:p w14:paraId="0DE384DA" w14:textId="77777777" w:rsidR="00D9733F" w:rsidRDefault="00000000">
      <w:pPr>
        <w:pStyle w:val="1fa"/>
        <w:rPr>
          <w:i/>
          <w:iCs/>
          <w:color w:val="ED7D31" w:themeColor="accent2"/>
        </w:rPr>
      </w:pPr>
      <w:r>
        <w:rPr>
          <w:rFonts w:hint="eastAsia"/>
          <w:i/>
          <w:iCs/>
          <w:color w:val="ED7D31" w:themeColor="accent2"/>
          <w:lang w:val="en-US"/>
        </w:rPr>
        <w:t>试制</w:t>
      </w:r>
      <w:r>
        <w:rPr>
          <w:rFonts w:hint="eastAsia"/>
          <w:i/>
          <w:iCs/>
          <w:color w:val="ED7D31" w:themeColor="accent2"/>
        </w:rPr>
        <w:t>类项目的管理费按不超过材料费、专用费、</w:t>
      </w:r>
      <w:r>
        <w:rPr>
          <w:rFonts w:hint="eastAsia"/>
          <w:i/>
          <w:iCs/>
          <w:color w:val="ED7D31" w:themeColor="accent2"/>
        </w:rPr>
        <w:t>50</w:t>
      </w:r>
      <w:r>
        <w:rPr>
          <w:rFonts w:hint="eastAsia"/>
          <w:i/>
          <w:iCs/>
          <w:color w:val="ED7D31" w:themeColor="accent2"/>
        </w:rPr>
        <w:t>％外协费、燃料动力费、事务费、固定资产折旧费之和的</w:t>
      </w:r>
      <w:r>
        <w:rPr>
          <w:rFonts w:hint="eastAsia"/>
          <w:i/>
          <w:iCs/>
          <w:color w:val="ED7D31" w:themeColor="accent2"/>
          <w:lang w:val="en-US"/>
        </w:rPr>
        <w:t>8</w:t>
      </w:r>
      <w:r>
        <w:rPr>
          <w:rFonts w:hint="eastAsia"/>
          <w:i/>
          <w:iCs/>
          <w:color w:val="ED7D31" w:themeColor="accent2"/>
        </w:rPr>
        <w:t>％计列。</w:t>
      </w:r>
    </w:p>
    <w:p w14:paraId="601434BD" w14:textId="77777777" w:rsidR="00D9733F" w:rsidRDefault="00000000">
      <w:pPr>
        <w:pStyle w:val="1fa"/>
      </w:pPr>
      <w:r>
        <w:rPr>
          <w:rFonts w:hint="eastAsia"/>
        </w:rPr>
        <w:t>本项目</w:t>
      </w:r>
      <w:r>
        <w:rPr>
          <w:rFonts w:hint="eastAsia"/>
          <w:lang w:val="en-US"/>
        </w:rPr>
        <w:t>为</w:t>
      </w:r>
      <w:r>
        <w:rPr>
          <w:rFonts w:hint="eastAsia"/>
          <w:b/>
          <w:bCs/>
          <w:lang w:val="en-US"/>
        </w:rPr>
        <w:t>试制类项目</w:t>
      </w:r>
      <w:r>
        <w:rPr>
          <w:rFonts w:hint="eastAsia"/>
          <w:lang w:val="en-US"/>
        </w:rPr>
        <w:t>，试制类项目的</w:t>
      </w:r>
      <w:r>
        <w:rPr>
          <w:rFonts w:hint="eastAsia"/>
        </w:rPr>
        <w:t>管理费按照材料费、专用费、</w:t>
      </w:r>
      <w:r>
        <w:rPr>
          <w:rFonts w:hint="eastAsia"/>
        </w:rPr>
        <w:t>50</w:t>
      </w:r>
      <w:r>
        <w:rPr>
          <w:rFonts w:hint="eastAsia"/>
        </w:rPr>
        <w:t>％外协费、燃料动力费、事务费、固定资产折旧费之和的</w:t>
      </w:r>
      <w:r>
        <w:rPr>
          <w:rFonts w:hint="eastAsia"/>
          <w:lang w:val="en-US"/>
        </w:rPr>
        <w:t>8</w:t>
      </w:r>
      <w:r>
        <w:rPr>
          <w:rFonts w:hint="eastAsia"/>
        </w:rPr>
        <w:t>%</w:t>
      </w:r>
      <w:r>
        <w:rPr>
          <w:rFonts w:hint="eastAsia"/>
        </w:rPr>
        <w:t>计算，费</w:t>
      </w:r>
      <w:r>
        <w:rPr>
          <w:rFonts w:hint="eastAsia"/>
          <w:highlight w:val="yellow"/>
        </w:rPr>
        <w:t>用为</w:t>
      </w:r>
      <w:r>
        <w:rPr>
          <w:highlight w:val="yellow"/>
        </w:rPr>
        <w:t>XX</w:t>
      </w:r>
      <w:r>
        <w:rPr>
          <w:rFonts w:hint="eastAsia"/>
          <w:highlight w:val="yellow"/>
        </w:rPr>
        <w:t>万</w:t>
      </w:r>
      <w:r>
        <w:rPr>
          <w:rFonts w:hint="eastAsia"/>
        </w:rPr>
        <w:t>元。</w:t>
      </w:r>
    </w:p>
    <w:p w14:paraId="439A0A2C" w14:textId="77777777" w:rsidR="00D9733F" w:rsidRDefault="00000000">
      <w:pPr>
        <w:pStyle w:val="1fa"/>
        <w:sectPr w:rsidR="00D9733F">
          <w:pgSz w:w="11906" w:h="16838"/>
          <w:pgMar w:top="1418" w:right="1361" w:bottom="1418" w:left="1474" w:header="851" w:footer="992" w:gutter="0"/>
          <w:pgNumType w:start="1"/>
          <w:cols w:space="720"/>
          <w:docGrid w:type="lines" w:linePitch="381"/>
        </w:sectPr>
      </w:pPr>
      <w:r>
        <w:rPr>
          <w:rFonts w:hint="eastAsia"/>
        </w:rPr>
        <w:t>管理费测算过程见表</w:t>
      </w:r>
      <w:r>
        <w:rPr>
          <w:rFonts w:hint="eastAsia"/>
          <w:lang w:val="en-US"/>
        </w:rPr>
        <w:t>11</w:t>
      </w:r>
      <w:r>
        <w:rPr>
          <w:rFonts w:hint="eastAsia"/>
        </w:rPr>
        <w:t>所示。</w:t>
      </w:r>
    </w:p>
    <w:p w14:paraId="7FA92986" w14:textId="77777777" w:rsidR="00D9733F" w:rsidRDefault="00000000">
      <w:pPr>
        <w:pStyle w:val="1fa"/>
        <w:ind w:firstLineChars="0" w:firstLine="0"/>
        <w:jc w:val="center"/>
        <w:rPr>
          <w:rFonts w:ascii="仿宋_GB2312" w:hAnsi="仿宋_GB2312" w:cs="仿宋_GB2312" w:hint="eastAsia"/>
          <w:b/>
          <w:bCs/>
          <w:szCs w:val="21"/>
          <w:lang w:val="en-US"/>
        </w:rPr>
      </w:pPr>
      <w:r>
        <w:rPr>
          <w:rFonts w:ascii="仿宋_GB2312" w:hAnsi="仿宋_GB2312" w:cs="仿宋_GB2312" w:hint="eastAsia"/>
          <w:b/>
          <w:bCs/>
          <w:szCs w:val="21"/>
        </w:rPr>
        <w:lastRenderedPageBreak/>
        <w:t>表</w:t>
      </w:r>
      <w:r>
        <w:rPr>
          <w:rFonts w:ascii="仿宋_GB2312" w:hAnsi="仿宋_GB2312" w:cs="仿宋_GB2312" w:hint="eastAsia"/>
          <w:b/>
          <w:bCs/>
          <w:szCs w:val="21"/>
          <w:lang w:val="en-US"/>
        </w:rPr>
        <w:t>11</w:t>
      </w:r>
      <w:r>
        <w:rPr>
          <w:rFonts w:ascii="仿宋_GB2312" w:hAnsi="仿宋_GB2312" w:cs="仿宋_GB2312" w:hint="eastAsia"/>
          <w:b/>
          <w:bCs/>
          <w:szCs w:val="21"/>
        </w:rPr>
        <w:t xml:space="preserve"> 管理费测算</w:t>
      </w:r>
      <w:r>
        <w:rPr>
          <w:rFonts w:ascii="仿宋_GB2312" w:hAnsi="仿宋_GB2312" w:cs="仿宋_GB2312" w:hint="eastAsia"/>
          <w:b/>
          <w:bCs/>
          <w:szCs w:val="21"/>
          <w:lang w:val="en-US"/>
        </w:rPr>
        <w:t>表</w:t>
      </w:r>
    </w:p>
    <w:tbl>
      <w:tblPr>
        <w:tblW w:w="5143" w:type="pct"/>
        <w:tblInd w:w="-31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12"/>
        <w:gridCol w:w="954"/>
        <w:gridCol w:w="802"/>
        <w:gridCol w:w="752"/>
        <w:gridCol w:w="694"/>
        <w:gridCol w:w="539"/>
        <w:gridCol w:w="734"/>
        <w:gridCol w:w="669"/>
        <w:gridCol w:w="497"/>
        <w:gridCol w:w="946"/>
        <w:gridCol w:w="915"/>
        <w:gridCol w:w="726"/>
        <w:gridCol w:w="613"/>
      </w:tblGrid>
      <w:tr w:rsidR="00D9733F" w14:paraId="6C4D25FC" w14:textId="77777777">
        <w:trPr>
          <w:trHeight w:val="340"/>
        </w:trPr>
        <w:tc>
          <w:tcPr>
            <w:tcW w:w="372" w:type="pct"/>
            <w:vMerge w:val="restart"/>
            <w:tcBorders>
              <w:top w:val="single" w:sz="12" w:space="0" w:color="auto"/>
              <w:left w:val="single" w:sz="12" w:space="0" w:color="auto"/>
              <w:bottom w:val="single" w:sz="6" w:space="0" w:color="auto"/>
              <w:right w:val="single" w:sz="6" w:space="0" w:color="auto"/>
            </w:tcBorders>
            <w:noWrap/>
            <w:vAlign w:val="center"/>
          </w:tcPr>
          <w:p w14:paraId="23C8CF98" w14:textId="77777777" w:rsidR="00D9733F" w:rsidRDefault="00000000">
            <w:pPr>
              <w:ind w:firstLineChars="0" w:firstLine="0"/>
              <w:jc w:val="center"/>
              <w:rPr>
                <w:rFonts w:ascii="宋体" w:hAnsi="宋体" w:hint="eastAsia"/>
                <w:b/>
                <w:bCs/>
                <w:szCs w:val="28"/>
              </w:rPr>
            </w:pPr>
            <w:r>
              <w:rPr>
                <w:rFonts w:ascii="宋体" w:hAnsi="宋体" w:hint="eastAsia"/>
                <w:b/>
                <w:bCs/>
                <w:szCs w:val="28"/>
              </w:rPr>
              <w:t>序号</w:t>
            </w:r>
          </w:p>
        </w:tc>
        <w:tc>
          <w:tcPr>
            <w:tcW w:w="499" w:type="pct"/>
            <w:vMerge w:val="restart"/>
            <w:tcBorders>
              <w:top w:val="single" w:sz="12" w:space="0" w:color="auto"/>
              <w:left w:val="single" w:sz="6" w:space="0" w:color="auto"/>
              <w:bottom w:val="single" w:sz="6" w:space="0" w:color="auto"/>
              <w:right w:val="single" w:sz="6" w:space="0" w:color="auto"/>
            </w:tcBorders>
            <w:noWrap/>
            <w:vAlign w:val="center"/>
          </w:tcPr>
          <w:p w14:paraId="2CD2CFDF" w14:textId="77777777" w:rsidR="00D9733F" w:rsidRDefault="00000000">
            <w:pPr>
              <w:ind w:firstLineChars="0" w:firstLine="0"/>
              <w:jc w:val="center"/>
              <w:rPr>
                <w:rFonts w:ascii="宋体" w:hAnsi="宋体" w:hint="eastAsia"/>
                <w:b/>
                <w:bCs/>
                <w:szCs w:val="28"/>
              </w:rPr>
            </w:pPr>
            <w:r>
              <w:rPr>
                <w:rFonts w:ascii="宋体" w:hAnsi="宋体" w:hint="eastAsia"/>
                <w:b/>
                <w:bCs/>
                <w:szCs w:val="28"/>
              </w:rPr>
              <w:t>名称</w:t>
            </w:r>
          </w:p>
        </w:tc>
        <w:tc>
          <w:tcPr>
            <w:tcW w:w="419" w:type="pct"/>
            <w:vMerge w:val="restart"/>
            <w:tcBorders>
              <w:top w:val="single" w:sz="12" w:space="0" w:color="auto"/>
              <w:left w:val="single" w:sz="6" w:space="0" w:color="auto"/>
              <w:bottom w:val="single" w:sz="6" w:space="0" w:color="auto"/>
              <w:right w:val="single" w:sz="6" w:space="0" w:color="auto"/>
            </w:tcBorders>
            <w:noWrap/>
            <w:vAlign w:val="center"/>
          </w:tcPr>
          <w:p w14:paraId="24B25299" w14:textId="77777777" w:rsidR="00D9733F" w:rsidRDefault="00000000">
            <w:pPr>
              <w:ind w:firstLineChars="0" w:firstLine="0"/>
              <w:jc w:val="center"/>
              <w:rPr>
                <w:rFonts w:ascii="宋体" w:hAnsi="宋体" w:hint="eastAsia"/>
                <w:b/>
                <w:bCs/>
                <w:szCs w:val="28"/>
              </w:rPr>
            </w:pPr>
            <w:r>
              <w:rPr>
                <w:rFonts w:ascii="宋体" w:hAnsi="宋体" w:hint="eastAsia"/>
                <w:b/>
                <w:bCs/>
                <w:szCs w:val="28"/>
              </w:rPr>
              <w:t>计提金额（万元）</w:t>
            </w:r>
          </w:p>
        </w:tc>
        <w:tc>
          <w:tcPr>
            <w:tcW w:w="2527" w:type="pct"/>
            <w:gridSpan w:val="7"/>
            <w:tcBorders>
              <w:top w:val="single" w:sz="12" w:space="0" w:color="auto"/>
              <w:left w:val="single" w:sz="6" w:space="0" w:color="auto"/>
              <w:bottom w:val="single" w:sz="6" w:space="0" w:color="auto"/>
              <w:right w:val="single" w:sz="6" w:space="0" w:color="auto"/>
            </w:tcBorders>
            <w:noWrap/>
            <w:vAlign w:val="center"/>
          </w:tcPr>
          <w:p w14:paraId="77DD5386" w14:textId="77777777" w:rsidR="00D9733F" w:rsidRDefault="00000000">
            <w:pPr>
              <w:ind w:firstLineChars="0" w:firstLine="0"/>
              <w:jc w:val="center"/>
              <w:rPr>
                <w:rFonts w:ascii="宋体" w:hAnsi="宋体" w:hint="eastAsia"/>
                <w:b/>
                <w:bCs/>
                <w:szCs w:val="28"/>
              </w:rPr>
            </w:pPr>
            <w:r>
              <w:rPr>
                <w:rFonts w:ascii="宋体" w:hAnsi="宋体" w:hint="eastAsia"/>
                <w:b/>
                <w:bCs/>
                <w:szCs w:val="28"/>
              </w:rPr>
              <w:t>计提基数（万元）</w:t>
            </w:r>
          </w:p>
        </w:tc>
        <w:tc>
          <w:tcPr>
            <w:tcW w:w="479" w:type="pct"/>
            <w:vMerge w:val="restart"/>
            <w:tcBorders>
              <w:top w:val="single" w:sz="12" w:space="0" w:color="auto"/>
              <w:left w:val="single" w:sz="6" w:space="0" w:color="auto"/>
              <w:bottom w:val="single" w:sz="6" w:space="0" w:color="auto"/>
              <w:right w:val="single" w:sz="6" w:space="0" w:color="auto"/>
            </w:tcBorders>
            <w:vAlign w:val="center"/>
          </w:tcPr>
          <w:p w14:paraId="350CE56D" w14:textId="77777777" w:rsidR="00D9733F" w:rsidRDefault="00000000">
            <w:pPr>
              <w:ind w:firstLineChars="0" w:firstLine="0"/>
              <w:jc w:val="center"/>
              <w:rPr>
                <w:rFonts w:ascii="宋体" w:hAnsi="宋体" w:hint="eastAsia"/>
                <w:b/>
                <w:bCs/>
                <w:szCs w:val="28"/>
              </w:rPr>
            </w:pPr>
            <w:r>
              <w:rPr>
                <w:rFonts w:ascii="宋体" w:hAnsi="宋体" w:hint="eastAsia"/>
                <w:b/>
                <w:bCs/>
                <w:szCs w:val="28"/>
              </w:rPr>
              <w:t>计列</w:t>
            </w:r>
            <w:r>
              <w:rPr>
                <w:rFonts w:ascii="宋体" w:hAnsi="宋体" w:hint="eastAsia"/>
                <w:b/>
                <w:bCs/>
                <w:szCs w:val="28"/>
              </w:rPr>
              <w:br/>
            </w:r>
            <w:r>
              <w:rPr>
                <w:rFonts w:ascii="宋体" w:hAnsi="宋体" w:hint="eastAsia"/>
                <w:b/>
                <w:bCs/>
                <w:szCs w:val="28"/>
              </w:rPr>
              <w:t>比例</w:t>
            </w:r>
          </w:p>
        </w:tc>
        <w:tc>
          <w:tcPr>
            <w:tcW w:w="380" w:type="pct"/>
            <w:vMerge w:val="restart"/>
            <w:tcBorders>
              <w:top w:val="single" w:sz="12" w:space="0" w:color="auto"/>
              <w:left w:val="single" w:sz="6" w:space="0" w:color="auto"/>
              <w:bottom w:val="single" w:sz="6" w:space="0" w:color="auto"/>
              <w:right w:val="single" w:sz="6" w:space="0" w:color="auto"/>
            </w:tcBorders>
            <w:vAlign w:val="center"/>
          </w:tcPr>
          <w:p w14:paraId="3DB2441F" w14:textId="77777777" w:rsidR="00D9733F" w:rsidRDefault="00000000">
            <w:pPr>
              <w:ind w:firstLineChars="0" w:firstLine="0"/>
              <w:jc w:val="center"/>
              <w:rPr>
                <w:rFonts w:ascii="宋体" w:hAnsi="宋体" w:hint="eastAsia"/>
                <w:b/>
                <w:bCs/>
                <w:szCs w:val="28"/>
              </w:rPr>
            </w:pPr>
            <w:r>
              <w:rPr>
                <w:rFonts w:ascii="宋体" w:hAnsi="宋体" w:hint="eastAsia"/>
                <w:b/>
                <w:bCs/>
                <w:szCs w:val="28"/>
              </w:rPr>
              <w:t>单独</w:t>
            </w:r>
            <w:r>
              <w:rPr>
                <w:rFonts w:ascii="宋体" w:hAnsi="宋体" w:hint="eastAsia"/>
                <w:b/>
                <w:bCs/>
                <w:szCs w:val="28"/>
              </w:rPr>
              <w:br/>
            </w:r>
            <w:r>
              <w:rPr>
                <w:rFonts w:ascii="宋体" w:hAnsi="宋体" w:hint="eastAsia"/>
                <w:b/>
                <w:bCs/>
                <w:szCs w:val="28"/>
              </w:rPr>
              <w:t>计列</w:t>
            </w:r>
          </w:p>
        </w:tc>
        <w:tc>
          <w:tcPr>
            <w:tcW w:w="321" w:type="pct"/>
            <w:vMerge w:val="restart"/>
            <w:tcBorders>
              <w:top w:val="single" w:sz="12" w:space="0" w:color="auto"/>
              <w:left w:val="single" w:sz="6" w:space="0" w:color="auto"/>
              <w:bottom w:val="single" w:sz="6" w:space="0" w:color="auto"/>
              <w:right w:val="single" w:sz="12" w:space="0" w:color="auto"/>
            </w:tcBorders>
            <w:noWrap/>
            <w:vAlign w:val="center"/>
          </w:tcPr>
          <w:p w14:paraId="67A20E88" w14:textId="77777777" w:rsidR="00D9733F" w:rsidRDefault="00000000">
            <w:pPr>
              <w:ind w:firstLineChars="0" w:firstLine="0"/>
              <w:jc w:val="center"/>
              <w:rPr>
                <w:rFonts w:ascii="宋体" w:hAnsi="宋体" w:hint="eastAsia"/>
                <w:b/>
                <w:bCs/>
                <w:szCs w:val="28"/>
              </w:rPr>
            </w:pPr>
            <w:r>
              <w:rPr>
                <w:rFonts w:ascii="宋体" w:hAnsi="宋体" w:hint="eastAsia"/>
                <w:b/>
                <w:bCs/>
                <w:szCs w:val="28"/>
              </w:rPr>
              <w:t>备注</w:t>
            </w:r>
          </w:p>
        </w:tc>
      </w:tr>
      <w:tr w:rsidR="00D9733F" w14:paraId="1066A515" w14:textId="77777777">
        <w:trPr>
          <w:trHeight w:val="340"/>
        </w:trPr>
        <w:tc>
          <w:tcPr>
            <w:tcW w:w="372" w:type="pct"/>
            <w:vMerge/>
            <w:tcBorders>
              <w:top w:val="single" w:sz="12" w:space="0" w:color="auto"/>
              <w:left w:val="single" w:sz="12" w:space="0" w:color="auto"/>
              <w:bottom w:val="single" w:sz="4" w:space="0" w:color="auto"/>
              <w:right w:val="single" w:sz="6" w:space="0" w:color="auto"/>
            </w:tcBorders>
            <w:vAlign w:val="center"/>
          </w:tcPr>
          <w:p w14:paraId="1D18908A" w14:textId="77777777" w:rsidR="00D9733F" w:rsidRDefault="00D9733F">
            <w:pPr>
              <w:ind w:firstLineChars="0" w:firstLine="0"/>
              <w:jc w:val="center"/>
              <w:rPr>
                <w:rFonts w:ascii="宋体" w:hAnsi="宋体" w:hint="eastAsia"/>
                <w:b/>
                <w:bCs/>
                <w:szCs w:val="28"/>
              </w:rPr>
            </w:pPr>
          </w:p>
        </w:tc>
        <w:tc>
          <w:tcPr>
            <w:tcW w:w="499" w:type="pct"/>
            <w:vMerge/>
            <w:tcBorders>
              <w:top w:val="single" w:sz="12" w:space="0" w:color="auto"/>
              <w:left w:val="single" w:sz="6" w:space="0" w:color="auto"/>
              <w:bottom w:val="single" w:sz="4" w:space="0" w:color="auto"/>
              <w:right w:val="single" w:sz="6" w:space="0" w:color="auto"/>
            </w:tcBorders>
            <w:vAlign w:val="center"/>
          </w:tcPr>
          <w:p w14:paraId="3423F826" w14:textId="77777777" w:rsidR="00D9733F" w:rsidRDefault="00D9733F">
            <w:pPr>
              <w:ind w:firstLineChars="0" w:firstLine="0"/>
              <w:jc w:val="center"/>
              <w:rPr>
                <w:rFonts w:ascii="宋体" w:hAnsi="宋体" w:hint="eastAsia"/>
                <w:b/>
                <w:bCs/>
                <w:szCs w:val="28"/>
              </w:rPr>
            </w:pPr>
          </w:p>
        </w:tc>
        <w:tc>
          <w:tcPr>
            <w:tcW w:w="419" w:type="pct"/>
            <w:vMerge/>
            <w:tcBorders>
              <w:top w:val="single" w:sz="12" w:space="0" w:color="auto"/>
              <w:left w:val="single" w:sz="6" w:space="0" w:color="auto"/>
              <w:bottom w:val="single" w:sz="4" w:space="0" w:color="auto"/>
              <w:right w:val="single" w:sz="6" w:space="0" w:color="auto"/>
            </w:tcBorders>
            <w:vAlign w:val="center"/>
          </w:tcPr>
          <w:p w14:paraId="6CA1B863" w14:textId="77777777" w:rsidR="00D9733F" w:rsidRDefault="00D9733F">
            <w:pPr>
              <w:ind w:firstLineChars="0" w:firstLine="0"/>
              <w:jc w:val="center"/>
              <w:rPr>
                <w:rFonts w:ascii="宋体" w:hAnsi="宋体" w:hint="eastAsia"/>
                <w:b/>
                <w:bCs/>
                <w:szCs w:val="28"/>
              </w:rPr>
            </w:pPr>
          </w:p>
        </w:tc>
        <w:tc>
          <w:tcPr>
            <w:tcW w:w="393" w:type="pct"/>
            <w:tcBorders>
              <w:top w:val="single" w:sz="6" w:space="0" w:color="auto"/>
              <w:left w:val="single" w:sz="6" w:space="0" w:color="auto"/>
              <w:bottom w:val="single" w:sz="6" w:space="0" w:color="auto"/>
              <w:right w:val="single" w:sz="6" w:space="0" w:color="auto"/>
            </w:tcBorders>
            <w:noWrap/>
            <w:vAlign w:val="center"/>
          </w:tcPr>
          <w:p w14:paraId="1D7F8E39" w14:textId="77777777" w:rsidR="00D9733F" w:rsidRDefault="00000000">
            <w:pPr>
              <w:ind w:firstLineChars="0" w:firstLine="0"/>
              <w:jc w:val="center"/>
              <w:rPr>
                <w:rFonts w:ascii="宋体" w:hAnsi="宋体" w:hint="eastAsia"/>
                <w:b/>
                <w:bCs/>
                <w:szCs w:val="28"/>
              </w:rPr>
            </w:pPr>
            <w:r>
              <w:rPr>
                <w:rFonts w:ascii="宋体" w:hAnsi="宋体" w:hint="eastAsia"/>
                <w:b/>
                <w:bCs/>
                <w:szCs w:val="28"/>
              </w:rPr>
              <w:t>小计</w:t>
            </w:r>
          </w:p>
        </w:tc>
        <w:tc>
          <w:tcPr>
            <w:tcW w:w="363" w:type="pct"/>
            <w:tcBorders>
              <w:top w:val="single" w:sz="6" w:space="0" w:color="auto"/>
              <w:left w:val="single" w:sz="6" w:space="0" w:color="auto"/>
              <w:bottom w:val="single" w:sz="6" w:space="0" w:color="auto"/>
              <w:right w:val="single" w:sz="6" w:space="0" w:color="auto"/>
            </w:tcBorders>
            <w:noWrap/>
            <w:vAlign w:val="center"/>
          </w:tcPr>
          <w:p w14:paraId="0F66ADE8" w14:textId="77777777" w:rsidR="00D9733F" w:rsidRDefault="00000000">
            <w:pPr>
              <w:ind w:firstLineChars="0" w:firstLine="0"/>
              <w:jc w:val="center"/>
              <w:rPr>
                <w:rFonts w:ascii="宋体" w:hAnsi="宋体" w:hint="eastAsia"/>
                <w:b/>
                <w:bCs/>
                <w:szCs w:val="28"/>
              </w:rPr>
            </w:pPr>
            <w:r>
              <w:rPr>
                <w:rFonts w:ascii="宋体" w:hAnsi="宋体" w:hint="eastAsia"/>
                <w:b/>
                <w:bCs/>
                <w:szCs w:val="28"/>
              </w:rPr>
              <w:t>材料费</w:t>
            </w:r>
          </w:p>
        </w:tc>
        <w:tc>
          <w:tcPr>
            <w:tcW w:w="282" w:type="pct"/>
            <w:tcBorders>
              <w:top w:val="single" w:sz="6" w:space="0" w:color="auto"/>
              <w:left w:val="single" w:sz="6" w:space="0" w:color="auto"/>
              <w:bottom w:val="single" w:sz="6" w:space="0" w:color="auto"/>
              <w:right w:val="single" w:sz="6" w:space="0" w:color="auto"/>
            </w:tcBorders>
            <w:vAlign w:val="center"/>
          </w:tcPr>
          <w:p w14:paraId="53ACD53A" w14:textId="77777777" w:rsidR="00D9733F" w:rsidRDefault="00000000">
            <w:pPr>
              <w:ind w:firstLineChars="0" w:firstLine="0"/>
              <w:jc w:val="center"/>
              <w:rPr>
                <w:rFonts w:ascii="宋体" w:hAnsi="宋体" w:hint="eastAsia"/>
                <w:b/>
                <w:bCs/>
                <w:szCs w:val="28"/>
              </w:rPr>
            </w:pPr>
            <w:r>
              <w:rPr>
                <w:rFonts w:ascii="宋体" w:hAnsi="宋体" w:hint="eastAsia"/>
                <w:b/>
                <w:bCs/>
                <w:szCs w:val="28"/>
              </w:rPr>
              <w:t>专用费</w:t>
            </w:r>
          </w:p>
        </w:tc>
        <w:tc>
          <w:tcPr>
            <w:tcW w:w="384" w:type="pct"/>
            <w:tcBorders>
              <w:top w:val="single" w:sz="6" w:space="0" w:color="auto"/>
              <w:left w:val="single" w:sz="6" w:space="0" w:color="auto"/>
              <w:bottom w:val="single" w:sz="6" w:space="0" w:color="auto"/>
              <w:right w:val="single" w:sz="6" w:space="0" w:color="auto"/>
            </w:tcBorders>
            <w:noWrap/>
            <w:vAlign w:val="center"/>
          </w:tcPr>
          <w:p w14:paraId="3866BE76" w14:textId="77777777" w:rsidR="00D9733F" w:rsidRDefault="00000000">
            <w:pPr>
              <w:ind w:firstLineChars="0" w:firstLine="0"/>
              <w:jc w:val="center"/>
              <w:rPr>
                <w:rFonts w:ascii="宋体" w:hAnsi="宋体" w:hint="eastAsia"/>
                <w:b/>
                <w:bCs/>
                <w:szCs w:val="28"/>
              </w:rPr>
            </w:pPr>
            <w:r>
              <w:rPr>
                <w:rFonts w:ascii="宋体" w:hAnsi="宋体" w:hint="eastAsia"/>
                <w:b/>
                <w:bCs/>
                <w:szCs w:val="28"/>
              </w:rPr>
              <w:t>50</w:t>
            </w:r>
            <w:r>
              <w:rPr>
                <w:rFonts w:ascii="宋体" w:hAnsi="宋体" w:hint="eastAsia"/>
                <w:b/>
                <w:bCs/>
                <w:szCs w:val="28"/>
              </w:rPr>
              <w:t>％外协费</w:t>
            </w:r>
          </w:p>
        </w:tc>
        <w:tc>
          <w:tcPr>
            <w:tcW w:w="350" w:type="pct"/>
            <w:tcBorders>
              <w:top w:val="single" w:sz="6" w:space="0" w:color="auto"/>
              <w:left w:val="single" w:sz="6" w:space="0" w:color="auto"/>
              <w:bottom w:val="single" w:sz="6" w:space="0" w:color="auto"/>
              <w:right w:val="single" w:sz="6" w:space="0" w:color="auto"/>
            </w:tcBorders>
            <w:vAlign w:val="center"/>
          </w:tcPr>
          <w:p w14:paraId="368F2408" w14:textId="77777777" w:rsidR="00D9733F" w:rsidRDefault="00000000">
            <w:pPr>
              <w:ind w:firstLineChars="0" w:firstLine="0"/>
              <w:jc w:val="center"/>
              <w:rPr>
                <w:rFonts w:ascii="宋体" w:hAnsi="宋体" w:hint="eastAsia"/>
                <w:b/>
                <w:bCs/>
                <w:szCs w:val="28"/>
              </w:rPr>
            </w:pPr>
            <w:r>
              <w:rPr>
                <w:rFonts w:ascii="宋体" w:hAnsi="宋体" w:hint="eastAsia"/>
                <w:b/>
                <w:bCs/>
                <w:szCs w:val="28"/>
              </w:rPr>
              <w:t>燃料动力费</w:t>
            </w:r>
          </w:p>
        </w:tc>
        <w:tc>
          <w:tcPr>
            <w:tcW w:w="260" w:type="pct"/>
            <w:tcBorders>
              <w:top w:val="single" w:sz="6" w:space="0" w:color="auto"/>
              <w:left w:val="single" w:sz="6" w:space="0" w:color="auto"/>
              <w:bottom w:val="single" w:sz="6" w:space="0" w:color="auto"/>
              <w:right w:val="single" w:sz="6" w:space="0" w:color="auto"/>
            </w:tcBorders>
            <w:vAlign w:val="center"/>
          </w:tcPr>
          <w:p w14:paraId="7ACA10CF" w14:textId="77777777" w:rsidR="00D9733F" w:rsidRDefault="00000000">
            <w:pPr>
              <w:ind w:firstLineChars="0" w:firstLine="0"/>
              <w:jc w:val="center"/>
              <w:rPr>
                <w:rFonts w:ascii="宋体" w:hAnsi="宋体" w:hint="eastAsia"/>
                <w:b/>
                <w:bCs/>
                <w:szCs w:val="28"/>
              </w:rPr>
            </w:pPr>
            <w:r>
              <w:rPr>
                <w:rFonts w:ascii="宋体" w:hAnsi="宋体" w:hint="eastAsia"/>
                <w:b/>
                <w:bCs/>
                <w:szCs w:val="28"/>
              </w:rPr>
              <w:t>事务费</w:t>
            </w:r>
          </w:p>
        </w:tc>
        <w:tc>
          <w:tcPr>
            <w:tcW w:w="493" w:type="pct"/>
            <w:tcBorders>
              <w:top w:val="single" w:sz="6" w:space="0" w:color="auto"/>
              <w:left w:val="single" w:sz="6" w:space="0" w:color="auto"/>
              <w:bottom w:val="single" w:sz="6" w:space="0" w:color="auto"/>
              <w:right w:val="single" w:sz="6" w:space="0" w:color="auto"/>
            </w:tcBorders>
            <w:vAlign w:val="center"/>
          </w:tcPr>
          <w:p w14:paraId="3846F55F" w14:textId="77777777" w:rsidR="00D9733F" w:rsidRDefault="00000000">
            <w:pPr>
              <w:ind w:firstLineChars="0" w:firstLine="0"/>
              <w:jc w:val="center"/>
              <w:rPr>
                <w:rFonts w:ascii="宋体" w:hAnsi="宋体" w:hint="eastAsia"/>
                <w:b/>
                <w:bCs/>
                <w:szCs w:val="28"/>
              </w:rPr>
            </w:pPr>
            <w:r>
              <w:rPr>
                <w:rFonts w:ascii="宋体" w:hAnsi="宋体" w:hint="eastAsia"/>
                <w:b/>
                <w:bCs/>
                <w:szCs w:val="28"/>
              </w:rPr>
              <w:t>固定资产折旧费</w:t>
            </w:r>
          </w:p>
        </w:tc>
        <w:tc>
          <w:tcPr>
            <w:tcW w:w="479" w:type="pct"/>
            <w:vMerge/>
            <w:tcBorders>
              <w:top w:val="single" w:sz="12" w:space="0" w:color="auto"/>
              <w:left w:val="single" w:sz="6" w:space="0" w:color="auto"/>
              <w:bottom w:val="single" w:sz="6" w:space="0" w:color="auto"/>
              <w:right w:val="single" w:sz="6" w:space="0" w:color="auto"/>
            </w:tcBorders>
            <w:vAlign w:val="center"/>
          </w:tcPr>
          <w:p w14:paraId="11F5529F" w14:textId="77777777" w:rsidR="00D9733F" w:rsidRDefault="00D9733F">
            <w:pPr>
              <w:ind w:firstLineChars="0" w:firstLine="0"/>
              <w:jc w:val="center"/>
              <w:rPr>
                <w:rFonts w:ascii="宋体" w:hAnsi="宋体" w:hint="eastAsia"/>
                <w:b/>
                <w:bCs/>
                <w:szCs w:val="28"/>
              </w:rPr>
            </w:pPr>
          </w:p>
        </w:tc>
        <w:tc>
          <w:tcPr>
            <w:tcW w:w="380" w:type="pct"/>
            <w:vMerge/>
            <w:tcBorders>
              <w:top w:val="single" w:sz="12" w:space="0" w:color="auto"/>
              <w:left w:val="single" w:sz="6" w:space="0" w:color="auto"/>
              <w:bottom w:val="single" w:sz="6" w:space="0" w:color="auto"/>
              <w:right w:val="single" w:sz="6" w:space="0" w:color="auto"/>
            </w:tcBorders>
            <w:vAlign w:val="center"/>
          </w:tcPr>
          <w:p w14:paraId="7D553B68" w14:textId="77777777" w:rsidR="00D9733F" w:rsidRDefault="00D9733F">
            <w:pPr>
              <w:ind w:firstLineChars="0" w:firstLine="0"/>
              <w:jc w:val="center"/>
              <w:rPr>
                <w:rFonts w:ascii="宋体" w:hAnsi="宋体" w:hint="eastAsia"/>
                <w:b/>
                <w:bCs/>
                <w:szCs w:val="28"/>
              </w:rPr>
            </w:pPr>
          </w:p>
        </w:tc>
        <w:tc>
          <w:tcPr>
            <w:tcW w:w="321" w:type="pct"/>
            <w:vMerge/>
            <w:tcBorders>
              <w:top w:val="single" w:sz="12" w:space="0" w:color="auto"/>
              <w:left w:val="single" w:sz="6" w:space="0" w:color="auto"/>
              <w:bottom w:val="single" w:sz="6" w:space="0" w:color="auto"/>
              <w:right w:val="single" w:sz="12" w:space="0" w:color="auto"/>
            </w:tcBorders>
            <w:vAlign w:val="center"/>
          </w:tcPr>
          <w:p w14:paraId="18C82DD9" w14:textId="77777777" w:rsidR="00D9733F" w:rsidRDefault="00D9733F">
            <w:pPr>
              <w:ind w:firstLineChars="0" w:firstLine="0"/>
              <w:jc w:val="center"/>
              <w:rPr>
                <w:rFonts w:ascii="宋体" w:hAnsi="宋体" w:hint="eastAsia"/>
                <w:b/>
                <w:bCs/>
                <w:szCs w:val="28"/>
              </w:rPr>
            </w:pPr>
          </w:p>
        </w:tc>
      </w:tr>
      <w:tr w:rsidR="00D9733F" w14:paraId="06E3B764" w14:textId="77777777">
        <w:trPr>
          <w:trHeight w:val="340"/>
        </w:trPr>
        <w:tc>
          <w:tcPr>
            <w:tcW w:w="871" w:type="pct"/>
            <w:gridSpan w:val="2"/>
            <w:tcBorders>
              <w:top w:val="single" w:sz="4" w:space="0" w:color="auto"/>
              <w:left w:val="single" w:sz="12" w:space="0" w:color="auto"/>
              <w:bottom w:val="single" w:sz="6" w:space="0" w:color="auto"/>
              <w:right w:val="single" w:sz="6" w:space="0" w:color="auto"/>
            </w:tcBorders>
            <w:vAlign w:val="center"/>
          </w:tcPr>
          <w:p w14:paraId="470FB100" w14:textId="77777777" w:rsidR="00D9733F" w:rsidRDefault="00000000">
            <w:pPr>
              <w:ind w:firstLineChars="0" w:firstLine="0"/>
              <w:jc w:val="center"/>
              <w:rPr>
                <w:rFonts w:ascii="宋体" w:hAnsi="宋体" w:hint="eastAsia"/>
                <w:b/>
                <w:bCs/>
                <w:szCs w:val="28"/>
              </w:rPr>
            </w:pPr>
            <w:r>
              <w:rPr>
                <w:rFonts w:ascii="宋体" w:hAnsi="宋体" w:hint="eastAsia"/>
                <w:b/>
                <w:bCs/>
                <w:szCs w:val="28"/>
              </w:rPr>
              <w:t>栏次</w:t>
            </w:r>
          </w:p>
        </w:tc>
        <w:tc>
          <w:tcPr>
            <w:tcW w:w="419" w:type="pct"/>
            <w:tcBorders>
              <w:top w:val="single" w:sz="4" w:space="0" w:color="auto"/>
              <w:left w:val="single" w:sz="6" w:space="0" w:color="auto"/>
              <w:bottom w:val="single" w:sz="6" w:space="0" w:color="auto"/>
              <w:right w:val="single" w:sz="6" w:space="0" w:color="auto"/>
            </w:tcBorders>
            <w:noWrap/>
            <w:vAlign w:val="center"/>
          </w:tcPr>
          <w:p w14:paraId="6E493187" w14:textId="77777777" w:rsidR="00D9733F" w:rsidRDefault="00000000">
            <w:pPr>
              <w:autoSpaceDE w:val="0"/>
              <w:autoSpaceDN w:val="0"/>
              <w:adjustRightInd w:val="0"/>
              <w:snapToGrid w:val="0"/>
              <w:spacing w:before="60" w:line="240" w:lineRule="auto"/>
              <w:ind w:firstLineChars="0" w:firstLine="0"/>
              <w:jc w:val="center"/>
              <w:textAlignment w:val="baseline"/>
              <w:rPr>
                <w:rFonts w:ascii="宋体" w:hAnsi="宋体" w:hint="eastAsia"/>
                <w:b/>
                <w:bCs/>
                <w:szCs w:val="28"/>
              </w:rPr>
            </w:pPr>
            <w:r>
              <w:rPr>
                <w:rFonts w:ascii="仿宋_GB2312" w:hAnsi="仿宋_GB2312" w:cs="仿宋_GB2312" w:hint="eastAsia"/>
                <w:b/>
                <w:bCs/>
                <w:kern w:val="0"/>
                <w:szCs w:val="28"/>
              </w:rPr>
              <w:t>A</w:t>
            </w:r>
          </w:p>
        </w:tc>
        <w:tc>
          <w:tcPr>
            <w:tcW w:w="393" w:type="pct"/>
            <w:tcBorders>
              <w:top w:val="single" w:sz="6" w:space="0" w:color="auto"/>
              <w:left w:val="single" w:sz="6" w:space="0" w:color="auto"/>
              <w:bottom w:val="single" w:sz="6" w:space="0" w:color="auto"/>
              <w:right w:val="single" w:sz="6" w:space="0" w:color="auto"/>
            </w:tcBorders>
            <w:vAlign w:val="center"/>
          </w:tcPr>
          <w:p w14:paraId="27584BB2" w14:textId="77777777" w:rsidR="00D9733F" w:rsidRDefault="00000000">
            <w:pPr>
              <w:autoSpaceDE w:val="0"/>
              <w:autoSpaceDN w:val="0"/>
              <w:adjustRightInd w:val="0"/>
              <w:snapToGrid w:val="0"/>
              <w:spacing w:before="60" w:line="240" w:lineRule="auto"/>
              <w:ind w:firstLineChars="0" w:firstLine="0"/>
              <w:jc w:val="center"/>
              <w:textAlignment w:val="baseline"/>
              <w:rPr>
                <w:rFonts w:ascii="宋体" w:hAnsi="宋体" w:hint="eastAsia"/>
                <w:b/>
                <w:bCs/>
                <w:szCs w:val="28"/>
              </w:rPr>
            </w:pPr>
            <w:r>
              <w:rPr>
                <w:rFonts w:ascii="仿宋_GB2312" w:hAnsi="仿宋_GB2312" w:cs="仿宋_GB2312" w:hint="eastAsia"/>
                <w:b/>
                <w:bCs/>
                <w:kern w:val="0"/>
                <w:szCs w:val="28"/>
              </w:rPr>
              <w:t>B</w:t>
            </w:r>
          </w:p>
        </w:tc>
        <w:tc>
          <w:tcPr>
            <w:tcW w:w="363" w:type="pct"/>
            <w:tcBorders>
              <w:top w:val="single" w:sz="6" w:space="0" w:color="auto"/>
              <w:left w:val="single" w:sz="6" w:space="0" w:color="auto"/>
              <w:bottom w:val="single" w:sz="6" w:space="0" w:color="auto"/>
              <w:right w:val="single" w:sz="6" w:space="0" w:color="auto"/>
            </w:tcBorders>
            <w:noWrap/>
            <w:vAlign w:val="center"/>
          </w:tcPr>
          <w:p w14:paraId="5720B763" w14:textId="77777777" w:rsidR="00D9733F" w:rsidRDefault="00000000">
            <w:pPr>
              <w:autoSpaceDE w:val="0"/>
              <w:autoSpaceDN w:val="0"/>
              <w:adjustRightInd w:val="0"/>
              <w:snapToGrid w:val="0"/>
              <w:spacing w:before="60" w:line="240" w:lineRule="auto"/>
              <w:ind w:firstLineChars="0" w:firstLine="0"/>
              <w:jc w:val="center"/>
              <w:textAlignment w:val="baseline"/>
              <w:rPr>
                <w:rFonts w:ascii="宋体" w:hAnsi="宋体" w:hint="eastAsia"/>
                <w:b/>
                <w:bCs/>
                <w:szCs w:val="28"/>
              </w:rPr>
            </w:pPr>
            <w:r>
              <w:rPr>
                <w:rFonts w:ascii="仿宋_GB2312" w:hAnsi="仿宋_GB2312" w:cs="仿宋_GB2312" w:hint="eastAsia"/>
                <w:b/>
                <w:bCs/>
                <w:kern w:val="0"/>
                <w:szCs w:val="28"/>
              </w:rPr>
              <w:t>C</w:t>
            </w:r>
          </w:p>
        </w:tc>
        <w:tc>
          <w:tcPr>
            <w:tcW w:w="282" w:type="pct"/>
            <w:tcBorders>
              <w:top w:val="single" w:sz="6" w:space="0" w:color="auto"/>
              <w:left w:val="single" w:sz="6" w:space="0" w:color="auto"/>
              <w:bottom w:val="single" w:sz="6" w:space="0" w:color="auto"/>
              <w:right w:val="single" w:sz="6" w:space="0" w:color="auto"/>
            </w:tcBorders>
            <w:vAlign w:val="center"/>
          </w:tcPr>
          <w:p w14:paraId="3FDFBC42" w14:textId="77777777" w:rsidR="00D9733F" w:rsidRDefault="00000000">
            <w:pPr>
              <w:autoSpaceDE w:val="0"/>
              <w:autoSpaceDN w:val="0"/>
              <w:adjustRightInd w:val="0"/>
              <w:snapToGrid w:val="0"/>
              <w:spacing w:before="60" w:line="240" w:lineRule="auto"/>
              <w:ind w:firstLineChars="0" w:firstLine="0"/>
              <w:jc w:val="center"/>
              <w:textAlignment w:val="baseline"/>
              <w:rPr>
                <w:rFonts w:ascii="宋体" w:hAnsi="宋体" w:hint="eastAsia"/>
                <w:b/>
                <w:bCs/>
                <w:szCs w:val="28"/>
              </w:rPr>
            </w:pPr>
            <w:r>
              <w:rPr>
                <w:rFonts w:ascii="仿宋_GB2312" w:hAnsi="仿宋_GB2312" w:cs="仿宋_GB2312" w:hint="eastAsia"/>
                <w:b/>
                <w:bCs/>
                <w:kern w:val="0"/>
                <w:szCs w:val="28"/>
              </w:rPr>
              <w:t>D</w:t>
            </w:r>
          </w:p>
        </w:tc>
        <w:tc>
          <w:tcPr>
            <w:tcW w:w="384" w:type="pct"/>
            <w:tcBorders>
              <w:top w:val="single" w:sz="6" w:space="0" w:color="auto"/>
              <w:left w:val="single" w:sz="6" w:space="0" w:color="auto"/>
              <w:bottom w:val="single" w:sz="6" w:space="0" w:color="auto"/>
              <w:right w:val="single" w:sz="6" w:space="0" w:color="auto"/>
            </w:tcBorders>
            <w:vAlign w:val="center"/>
          </w:tcPr>
          <w:p w14:paraId="7EF7F299" w14:textId="77777777" w:rsidR="00D9733F" w:rsidRDefault="00000000">
            <w:pPr>
              <w:autoSpaceDE w:val="0"/>
              <w:autoSpaceDN w:val="0"/>
              <w:adjustRightInd w:val="0"/>
              <w:snapToGrid w:val="0"/>
              <w:spacing w:before="60" w:line="240" w:lineRule="auto"/>
              <w:ind w:firstLineChars="0" w:firstLine="0"/>
              <w:jc w:val="center"/>
              <w:textAlignment w:val="baseline"/>
              <w:rPr>
                <w:rFonts w:ascii="宋体" w:hAnsi="宋体" w:hint="eastAsia"/>
                <w:b/>
                <w:bCs/>
                <w:szCs w:val="28"/>
              </w:rPr>
            </w:pPr>
            <w:r>
              <w:rPr>
                <w:rFonts w:ascii="仿宋_GB2312" w:hAnsi="仿宋_GB2312" w:cs="仿宋_GB2312" w:hint="eastAsia"/>
                <w:b/>
                <w:bCs/>
                <w:kern w:val="0"/>
                <w:szCs w:val="28"/>
              </w:rPr>
              <w:t>E</w:t>
            </w:r>
          </w:p>
        </w:tc>
        <w:tc>
          <w:tcPr>
            <w:tcW w:w="350" w:type="pct"/>
            <w:tcBorders>
              <w:top w:val="single" w:sz="6" w:space="0" w:color="auto"/>
              <w:left w:val="single" w:sz="6" w:space="0" w:color="auto"/>
              <w:bottom w:val="single" w:sz="6" w:space="0" w:color="auto"/>
              <w:right w:val="single" w:sz="6" w:space="0" w:color="auto"/>
            </w:tcBorders>
            <w:vAlign w:val="center"/>
          </w:tcPr>
          <w:p w14:paraId="21D59264" w14:textId="77777777" w:rsidR="00D9733F" w:rsidRDefault="00000000">
            <w:pPr>
              <w:autoSpaceDE w:val="0"/>
              <w:autoSpaceDN w:val="0"/>
              <w:adjustRightInd w:val="0"/>
              <w:snapToGrid w:val="0"/>
              <w:spacing w:before="60" w:line="240" w:lineRule="auto"/>
              <w:ind w:firstLineChars="0" w:firstLine="0"/>
              <w:jc w:val="center"/>
              <w:textAlignment w:val="baseline"/>
              <w:rPr>
                <w:rFonts w:ascii="宋体" w:hAnsi="宋体" w:hint="eastAsia"/>
                <w:b/>
                <w:bCs/>
                <w:szCs w:val="28"/>
              </w:rPr>
            </w:pPr>
            <w:r>
              <w:rPr>
                <w:rFonts w:ascii="仿宋_GB2312" w:hAnsi="仿宋_GB2312" w:cs="仿宋_GB2312" w:hint="eastAsia"/>
                <w:b/>
                <w:bCs/>
                <w:kern w:val="0"/>
                <w:szCs w:val="28"/>
              </w:rPr>
              <w:t>F</w:t>
            </w:r>
          </w:p>
        </w:tc>
        <w:tc>
          <w:tcPr>
            <w:tcW w:w="260" w:type="pct"/>
            <w:tcBorders>
              <w:top w:val="single" w:sz="6" w:space="0" w:color="auto"/>
              <w:left w:val="single" w:sz="6" w:space="0" w:color="auto"/>
              <w:bottom w:val="single" w:sz="6" w:space="0" w:color="auto"/>
              <w:right w:val="single" w:sz="6" w:space="0" w:color="auto"/>
            </w:tcBorders>
            <w:vAlign w:val="center"/>
          </w:tcPr>
          <w:p w14:paraId="4B6FA980" w14:textId="77777777" w:rsidR="00D9733F" w:rsidRDefault="00000000">
            <w:pPr>
              <w:autoSpaceDE w:val="0"/>
              <w:autoSpaceDN w:val="0"/>
              <w:adjustRightInd w:val="0"/>
              <w:snapToGrid w:val="0"/>
              <w:spacing w:before="60" w:line="240" w:lineRule="auto"/>
              <w:ind w:firstLineChars="0" w:firstLine="0"/>
              <w:jc w:val="center"/>
              <w:textAlignment w:val="baseline"/>
              <w:rPr>
                <w:rFonts w:ascii="宋体" w:hAnsi="宋体" w:hint="eastAsia"/>
                <w:b/>
                <w:bCs/>
                <w:szCs w:val="28"/>
              </w:rPr>
            </w:pPr>
            <w:r>
              <w:rPr>
                <w:rFonts w:ascii="仿宋_GB2312" w:hAnsi="仿宋_GB2312" w:cs="仿宋_GB2312" w:hint="eastAsia"/>
                <w:b/>
                <w:bCs/>
                <w:kern w:val="0"/>
                <w:szCs w:val="28"/>
              </w:rPr>
              <w:t>G</w:t>
            </w:r>
          </w:p>
        </w:tc>
        <w:tc>
          <w:tcPr>
            <w:tcW w:w="493" w:type="pct"/>
            <w:tcBorders>
              <w:top w:val="single" w:sz="6" w:space="0" w:color="auto"/>
              <w:left w:val="single" w:sz="6" w:space="0" w:color="auto"/>
              <w:bottom w:val="single" w:sz="6" w:space="0" w:color="auto"/>
              <w:right w:val="single" w:sz="6" w:space="0" w:color="auto"/>
            </w:tcBorders>
            <w:vAlign w:val="center"/>
          </w:tcPr>
          <w:p w14:paraId="5AE46A65" w14:textId="77777777" w:rsidR="00D9733F" w:rsidRDefault="00000000">
            <w:pPr>
              <w:autoSpaceDE w:val="0"/>
              <w:autoSpaceDN w:val="0"/>
              <w:adjustRightInd w:val="0"/>
              <w:snapToGrid w:val="0"/>
              <w:spacing w:before="60" w:line="240" w:lineRule="auto"/>
              <w:ind w:firstLineChars="0" w:firstLine="0"/>
              <w:jc w:val="center"/>
              <w:textAlignment w:val="baseline"/>
              <w:rPr>
                <w:rFonts w:ascii="宋体" w:hAnsi="宋体" w:hint="eastAsia"/>
                <w:b/>
                <w:bCs/>
                <w:szCs w:val="28"/>
              </w:rPr>
            </w:pPr>
            <w:r>
              <w:rPr>
                <w:rFonts w:ascii="仿宋_GB2312" w:hAnsi="仿宋_GB2312" w:cs="仿宋_GB2312" w:hint="eastAsia"/>
                <w:b/>
                <w:bCs/>
                <w:kern w:val="0"/>
                <w:szCs w:val="28"/>
              </w:rPr>
              <w:t>H</w:t>
            </w:r>
          </w:p>
        </w:tc>
        <w:tc>
          <w:tcPr>
            <w:tcW w:w="479" w:type="pct"/>
            <w:tcBorders>
              <w:top w:val="single" w:sz="6" w:space="0" w:color="auto"/>
              <w:left w:val="single" w:sz="6" w:space="0" w:color="auto"/>
              <w:bottom w:val="single" w:sz="6" w:space="0" w:color="auto"/>
              <w:right w:val="single" w:sz="6" w:space="0" w:color="auto"/>
            </w:tcBorders>
            <w:vAlign w:val="center"/>
          </w:tcPr>
          <w:p w14:paraId="77FECAE2" w14:textId="77777777" w:rsidR="00D9733F" w:rsidRDefault="00000000">
            <w:pPr>
              <w:autoSpaceDE w:val="0"/>
              <w:autoSpaceDN w:val="0"/>
              <w:adjustRightInd w:val="0"/>
              <w:snapToGrid w:val="0"/>
              <w:spacing w:before="60" w:line="240" w:lineRule="auto"/>
              <w:ind w:firstLineChars="0" w:firstLine="0"/>
              <w:jc w:val="center"/>
              <w:textAlignment w:val="baseline"/>
              <w:rPr>
                <w:rFonts w:ascii="宋体" w:hAnsi="宋体" w:hint="eastAsia"/>
                <w:b/>
                <w:bCs/>
                <w:szCs w:val="28"/>
              </w:rPr>
            </w:pPr>
            <w:r>
              <w:rPr>
                <w:rFonts w:ascii="仿宋_GB2312" w:hAnsi="仿宋_GB2312" w:cs="仿宋_GB2312" w:hint="eastAsia"/>
                <w:b/>
                <w:bCs/>
                <w:kern w:val="0"/>
                <w:szCs w:val="28"/>
              </w:rPr>
              <w:t>I</w:t>
            </w:r>
          </w:p>
        </w:tc>
        <w:tc>
          <w:tcPr>
            <w:tcW w:w="380" w:type="pct"/>
            <w:tcBorders>
              <w:top w:val="single" w:sz="6" w:space="0" w:color="auto"/>
              <w:left w:val="single" w:sz="6" w:space="0" w:color="auto"/>
              <w:bottom w:val="single" w:sz="6" w:space="0" w:color="auto"/>
              <w:right w:val="single" w:sz="6" w:space="0" w:color="auto"/>
            </w:tcBorders>
            <w:vAlign w:val="center"/>
          </w:tcPr>
          <w:p w14:paraId="4ED3C6B1" w14:textId="77777777" w:rsidR="00D9733F" w:rsidRDefault="00000000">
            <w:pPr>
              <w:autoSpaceDE w:val="0"/>
              <w:autoSpaceDN w:val="0"/>
              <w:adjustRightInd w:val="0"/>
              <w:snapToGrid w:val="0"/>
              <w:spacing w:before="60" w:line="240" w:lineRule="auto"/>
              <w:ind w:firstLineChars="0" w:firstLine="0"/>
              <w:jc w:val="center"/>
              <w:textAlignment w:val="baseline"/>
              <w:rPr>
                <w:rFonts w:ascii="宋体" w:hAnsi="宋体" w:hint="eastAsia"/>
                <w:b/>
                <w:bCs/>
                <w:szCs w:val="28"/>
              </w:rPr>
            </w:pPr>
            <w:r>
              <w:rPr>
                <w:rFonts w:ascii="仿宋_GB2312" w:hAnsi="仿宋_GB2312" w:cs="仿宋_GB2312" w:hint="eastAsia"/>
                <w:b/>
                <w:bCs/>
                <w:kern w:val="0"/>
                <w:szCs w:val="28"/>
              </w:rPr>
              <w:t>J</w:t>
            </w:r>
          </w:p>
        </w:tc>
        <w:tc>
          <w:tcPr>
            <w:tcW w:w="321" w:type="pct"/>
            <w:tcBorders>
              <w:top w:val="single" w:sz="6" w:space="0" w:color="auto"/>
              <w:left w:val="single" w:sz="6" w:space="0" w:color="auto"/>
              <w:bottom w:val="single" w:sz="6" w:space="0" w:color="auto"/>
              <w:right w:val="single" w:sz="12" w:space="0" w:color="auto"/>
            </w:tcBorders>
            <w:noWrap/>
            <w:vAlign w:val="center"/>
          </w:tcPr>
          <w:p w14:paraId="14B5AF1D" w14:textId="77777777" w:rsidR="00D9733F" w:rsidRDefault="00000000">
            <w:pPr>
              <w:ind w:firstLineChars="0" w:firstLine="0"/>
              <w:jc w:val="center"/>
              <w:rPr>
                <w:rFonts w:ascii="宋体" w:hAnsi="宋体" w:hint="eastAsia"/>
                <w:b/>
                <w:bCs/>
                <w:szCs w:val="28"/>
              </w:rPr>
            </w:pPr>
            <w:r>
              <w:rPr>
                <w:rFonts w:ascii="宋体" w:hAnsi="宋体" w:hint="eastAsia"/>
                <w:b/>
                <w:bCs/>
                <w:szCs w:val="28"/>
              </w:rPr>
              <w:t xml:space="preserve">　</w:t>
            </w:r>
          </w:p>
        </w:tc>
      </w:tr>
      <w:tr w:rsidR="00D9733F" w14:paraId="6DCA7F69" w14:textId="77777777">
        <w:trPr>
          <w:trHeight w:val="340"/>
        </w:trPr>
        <w:tc>
          <w:tcPr>
            <w:tcW w:w="372" w:type="pct"/>
            <w:tcBorders>
              <w:top w:val="single" w:sz="6" w:space="0" w:color="auto"/>
              <w:left w:val="single" w:sz="12" w:space="0" w:color="auto"/>
              <w:bottom w:val="single" w:sz="6" w:space="0" w:color="auto"/>
              <w:right w:val="single" w:sz="6" w:space="0" w:color="auto"/>
            </w:tcBorders>
            <w:noWrap/>
            <w:vAlign w:val="center"/>
          </w:tcPr>
          <w:p w14:paraId="7941BF38" w14:textId="77777777" w:rsidR="00D9733F"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1</w:t>
            </w:r>
          </w:p>
        </w:tc>
        <w:tc>
          <w:tcPr>
            <w:tcW w:w="499" w:type="pct"/>
            <w:tcBorders>
              <w:top w:val="single" w:sz="6" w:space="0" w:color="auto"/>
              <w:left w:val="single" w:sz="6" w:space="0" w:color="auto"/>
              <w:bottom w:val="single" w:sz="6" w:space="0" w:color="auto"/>
              <w:right w:val="single" w:sz="6" w:space="0" w:color="auto"/>
            </w:tcBorders>
            <w:noWrap/>
            <w:vAlign w:val="center"/>
          </w:tcPr>
          <w:p w14:paraId="31C5446E" w14:textId="77777777" w:rsidR="00D9733F"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管理费</w:t>
            </w:r>
          </w:p>
        </w:tc>
        <w:tc>
          <w:tcPr>
            <w:tcW w:w="419" w:type="pct"/>
            <w:tcBorders>
              <w:top w:val="single" w:sz="6" w:space="0" w:color="auto"/>
              <w:left w:val="single" w:sz="6" w:space="0" w:color="auto"/>
              <w:bottom w:val="single" w:sz="6" w:space="0" w:color="auto"/>
              <w:right w:val="single" w:sz="6" w:space="0" w:color="auto"/>
            </w:tcBorders>
            <w:noWrap/>
            <w:vAlign w:val="center"/>
          </w:tcPr>
          <w:p w14:paraId="39ACFE17" w14:textId="77777777" w:rsidR="00D9733F" w:rsidRDefault="00D9733F">
            <w:pPr>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p>
        </w:tc>
        <w:tc>
          <w:tcPr>
            <w:tcW w:w="393" w:type="pct"/>
            <w:tcBorders>
              <w:top w:val="single" w:sz="6" w:space="0" w:color="auto"/>
              <w:left w:val="single" w:sz="6" w:space="0" w:color="auto"/>
              <w:bottom w:val="single" w:sz="6" w:space="0" w:color="auto"/>
              <w:right w:val="single" w:sz="6" w:space="0" w:color="auto"/>
            </w:tcBorders>
            <w:noWrap/>
            <w:vAlign w:val="center"/>
          </w:tcPr>
          <w:p w14:paraId="42B156AC" w14:textId="77777777" w:rsidR="00D9733F" w:rsidRDefault="00D9733F">
            <w:pPr>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p>
        </w:tc>
        <w:tc>
          <w:tcPr>
            <w:tcW w:w="363" w:type="pct"/>
            <w:tcBorders>
              <w:top w:val="single" w:sz="6" w:space="0" w:color="auto"/>
              <w:left w:val="single" w:sz="6" w:space="0" w:color="auto"/>
              <w:bottom w:val="single" w:sz="6" w:space="0" w:color="auto"/>
              <w:right w:val="single" w:sz="6" w:space="0" w:color="auto"/>
            </w:tcBorders>
            <w:noWrap/>
            <w:vAlign w:val="center"/>
          </w:tcPr>
          <w:p w14:paraId="2EF4CE42" w14:textId="77777777" w:rsidR="00D9733F" w:rsidRDefault="00D9733F">
            <w:pPr>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p>
        </w:tc>
        <w:tc>
          <w:tcPr>
            <w:tcW w:w="282" w:type="pct"/>
            <w:tcBorders>
              <w:top w:val="single" w:sz="6" w:space="0" w:color="auto"/>
              <w:left w:val="single" w:sz="6" w:space="0" w:color="auto"/>
              <w:bottom w:val="single" w:sz="6" w:space="0" w:color="auto"/>
              <w:right w:val="single" w:sz="6" w:space="0" w:color="auto"/>
            </w:tcBorders>
            <w:noWrap/>
            <w:vAlign w:val="center"/>
          </w:tcPr>
          <w:p w14:paraId="60032424" w14:textId="77777777" w:rsidR="00D9733F" w:rsidRDefault="00D9733F">
            <w:pPr>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p>
        </w:tc>
        <w:tc>
          <w:tcPr>
            <w:tcW w:w="384" w:type="pct"/>
            <w:tcBorders>
              <w:top w:val="single" w:sz="6" w:space="0" w:color="auto"/>
              <w:left w:val="single" w:sz="6" w:space="0" w:color="auto"/>
              <w:bottom w:val="single" w:sz="6" w:space="0" w:color="auto"/>
              <w:right w:val="single" w:sz="6" w:space="0" w:color="auto"/>
            </w:tcBorders>
            <w:noWrap/>
            <w:vAlign w:val="center"/>
          </w:tcPr>
          <w:p w14:paraId="6ABB9DBF" w14:textId="77777777" w:rsidR="00D9733F" w:rsidRDefault="00D9733F">
            <w:pPr>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p>
        </w:tc>
        <w:tc>
          <w:tcPr>
            <w:tcW w:w="350" w:type="pct"/>
            <w:tcBorders>
              <w:top w:val="single" w:sz="6" w:space="0" w:color="auto"/>
              <w:left w:val="single" w:sz="6" w:space="0" w:color="auto"/>
              <w:bottom w:val="single" w:sz="6" w:space="0" w:color="auto"/>
              <w:right w:val="single" w:sz="6" w:space="0" w:color="auto"/>
            </w:tcBorders>
            <w:noWrap/>
            <w:vAlign w:val="center"/>
          </w:tcPr>
          <w:p w14:paraId="09C2A038" w14:textId="77777777" w:rsidR="00D9733F" w:rsidRDefault="00D9733F">
            <w:pPr>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p>
        </w:tc>
        <w:tc>
          <w:tcPr>
            <w:tcW w:w="260" w:type="pct"/>
            <w:tcBorders>
              <w:top w:val="single" w:sz="6" w:space="0" w:color="auto"/>
              <w:left w:val="single" w:sz="6" w:space="0" w:color="auto"/>
              <w:bottom w:val="single" w:sz="6" w:space="0" w:color="auto"/>
              <w:right w:val="single" w:sz="6" w:space="0" w:color="auto"/>
            </w:tcBorders>
            <w:noWrap/>
            <w:vAlign w:val="center"/>
          </w:tcPr>
          <w:p w14:paraId="1D954AED" w14:textId="77777777" w:rsidR="00D9733F" w:rsidRDefault="00D9733F">
            <w:pPr>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p>
        </w:tc>
        <w:tc>
          <w:tcPr>
            <w:tcW w:w="493" w:type="pct"/>
            <w:tcBorders>
              <w:top w:val="single" w:sz="6" w:space="0" w:color="auto"/>
              <w:left w:val="single" w:sz="6" w:space="0" w:color="auto"/>
              <w:bottom w:val="single" w:sz="6" w:space="0" w:color="auto"/>
              <w:right w:val="single" w:sz="6" w:space="0" w:color="auto"/>
            </w:tcBorders>
            <w:noWrap/>
            <w:vAlign w:val="center"/>
          </w:tcPr>
          <w:p w14:paraId="7E7AB01E" w14:textId="77777777" w:rsidR="00D9733F" w:rsidRDefault="00D9733F">
            <w:pPr>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p>
        </w:tc>
        <w:tc>
          <w:tcPr>
            <w:tcW w:w="479" w:type="pct"/>
            <w:tcBorders>
              <w:top w:val="single" w:sz="6" w:space="0" w:color="auto"/>
              <w:left w:val="single" w:sz="6" w:space="0" w:color="auto"/>
              <w:bottom w:val="single" w:sz="6" w:space="0" w:color="auto"/>
              <w:right w:val="single" w:sz="6" w:space="0" w:color="auto"/>
            </w:tcBorders>
            <w:noWrap/>
            <w:vAlign w:val="center"/>
          </w:tcPr>
          <w:p w14:paraId="31480ACB" w14:textId="77777777" w:rsidR="00D9733F" w:rsidRDefault="00000000">
            <w:pPr>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8%</w:t>
            </w:r>
          </w:p>
        </w:tc>
        <w:tc>
          <w:tcPr>
            <w:tcW w:w="380" w:type="pct"/>
            <w:tcBorders>
              <w:top w:val="single" w:sz="6" w:space="0" w:color="auto"/>
              <w:left w:val="single" w:sz="6" w:space="0" w:color="auto"/>
              <w:bottom w:val="single" w:sz="6" w:space="0" w:color="auto"/>
              <w:right w:val="single" w:sz="6" w:space="0" w:color="auto"/>
            </w:tcBorders>
            <w:noWrap/>
            <w:vAlign w:val="center"/>
          </w:tcPr>
          <w:p w14:paraId="0EE25AF8" w14:textId="77777777" w:rsidR="00D9733F" w:rsidRDefault="00D9733F">
            <w:pPr>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p>
        </w:tc>
        <w:tc>
          <w:tcPr>
            <w:tcW w:w="321" w:type="pct"/>
            <w:tcBorders>
              <w:top w:val="single" w:sz="6" w:space="0" w:color="auto"/>
              <w:left w:val="single" w:sz="6" w:space="0" w:color="auto"/>
              <w:bottom w:val="single" w:sz="6" w:space="0" w:color="auto"/>
              <w:right w:val="single" w:sz="12" w:space="0" w:color="auto"/>
            </w:tcBorders>
            <w:noWrap/>
            <w:vAlign w:val="center"/>
          </w:tcPr>
          <w:p w14:paraId="3F943E2E" w14:textId="77777777" w:rsidR="00D9733F" w:rsidRDefault="00D9733F">
            <w:pPr>
              <w:widowControl/>
              <w:autoSpaceDE w:val="0"/>
              <w:autoSpaceDN w:val="0"/>
              <w:adjustRightInd w:val="0"/>
              <w:snapToGrid w:val="0"/>
              <w:spacing w:before="60" w:line="240" w:lineRule="auto"/>
              <w:ind w:firstLineChars="0" w:firstLine="0"/>
              <w:jc w:val="left"/>
              <w:textAlignment w:val="baseline"/>
              <w:rPr>
                <w:rFonts w:ascii="仿宋_GB2312" w:hAnsi="仿宋_GB2312" w:cs="仿宋_GB2312" w:hint="eastAsia"/>
                <w:kern w:val="0"/>
                <w:szCs w:val="28"/>
              </w:rPr>
            </w:pPr>
          </w:p>
        </w:tc>
      </w:tr>
    </w:tbl>
    <w:p w14:paraId="4FE581C7" w14:textId="77777777" w:rsidR="00D9733F" w:rsidRDefault="00000000">
      <w:pPr>
        <w:pStyle w:val="af3"/>
        <w:numPr>
          <w:ilvl w:val="4"/>
          <w:numId w:val="0"/>
        </w:numPr>
        <w:ind w:leftChars="200" w:left="560"/>
        <w:rPr>
          <w:rFonts w:eastAsia="宋体"/>
          <w:sz w:val="21"/>
          <w:szCs w:val="24"/>
        </w:rPr>
      </w:pPr>
      <w:r>
        <w:rPr>
          <w:rFonts w:ascii="仿宋_GB2312" w:hAnsi="宋体" w:cs="宋体" w:hint="eastAsia"/>
          <w:kern w:val="0"/>
          <w:szCs w:val="28"/>
        </w:rPr>
        <w:t>说明：B=C+D+E+F+G+H；A=B*I+J</w:t>
      </w:r>
    </w:p>
    <w:p w14:paraId="638C37AA" w14:textId="77777777" w:rsidR="00D9733F" w:rsidRDefault="00D9733F">
      <w:pPr>
        <w:pStyle w:val="af3"/>
        <w:numPr>
          <w:ilvl w:val="4"/>
          <w:numId w:val="0"/>
        </w:numPr>
        <w:ind w:leftChars="200" w:left="560"/>
        <w:rPr>
          <w:rFonts w:eastAsia="宋体"/>
          <w:sz w:val="21"/>
          <w:szCs w:val="24"/>
        </w:rPr>
      </w:pPr>
    </w:p>
    <w:p w14:paraId="1D181C30" w14:textId="77777777" w:rsidR="00D9733F" w:rsidRDefault="00D9733F">
      <w:pPr>
        <w:pStyle w:val="1fa"/>
      </w:pPr>
    </w:p>
    <w:p w14:paraId="7524A29C" w14:textId="77777777" w:rsidR="00D9733F" w:rsidRDefault="00D9733F">
      <w:pPr>
        <w:pStyle w:val="1fa"/>
        <w:sectPr w:rsidR="00D9733F">
          <w:pgSz w:w="11906" w:h="16838"/>
          <w:pgMar w:top="1418" w:right="1474" w:bottom="1418" w:left="1361" w:header="851" w:footer="992" w:gutter="0"/>
          <w:pgNumType w:start="1"/>
          <w:cols w:space="720"/>
          <w:docGrid w:type="lines" w:linePitch="381"/>
        </w:sectPr>
      </w:pPr>
    </w:p>
    <w:p w14:paraId="4625FB53" w14:textId="77777777" w:rsidR="00D9733F" w:rsidRDefault="00000000">
      <w:pPr>
        <w:pStyle w:val="1fa"/>
        <w:adjustRightInd/>
        <w:spacing w:line="500" w:lineRule="exact"/>
        <w:outlineLvl w:val="5"/>
      </w:pPr>
      <w:r>
        <w:rPr>
          <w:rFonts w:hint="eastAsia"/>
        </w:rPr>
        <w:lastRenderedPageBreak/>
        <w:t>（</w:t>
      </w:r>
      <w:r>
        <w:rPr>
          <w:rFonts w:hint="eastAsia"/>
          <w:lang w:val="en-US"/>
        </w:rPr>
        <w:t>8</w:t>
      </w:r>
      <w:r>
        <w:rPr>
          <w:rFonts w:hint="eastAsia"/>
        </w:rPr>
        <w:t>）职工薪酬及劳务费</w:t>
      </w:r>
    </w:p>
    <w:p w14:paraId="2221F887" w14:textId="77777777" w:rsidR="00D9733F" w:rsidRDefault="00000000">
      <w:pPr>
        <w:adjustRightInd w:val="0"/>
        <w:spacing w:line="460" w:lineRule="exact"/>
        <w:ind w:firstLine="560"/>
        <w:rPr>
          <w:rFonts w:ascii="仿宋_GB2312" w:hAnsi="仿宋" w:cs="仿宋" w:hint="eastAsia"/>
          <w:i/>
          <w:iCs/>
          <w:color w:val="ED7D31" w:themeColor="accent2"/>
          <w:szCs w:val="28"/>
        </w:rPr>
      </w:pPr>
      <w:r>
        <w:rPr>
          <w:rFonts w:ascii="仿宋_GB2312" w:hAnsi="仿宋" w:cs="仿宋" w:hint="eastAsia"/>
          <w:i/>
          <w:iCs/>
          <w:color w:val="ED7D31" w:themeColor="accent2"/>
          <w:szCs w:val="28"/>
        </w:rPr>
        <w:t>职工薪酬及劳务费是指在项目研究、试制过程中，项目承担单位支付给参与项目研究的本单位职工的工资、奖金、津贴、补贴等工资性支出以及支付给参与项目研究的其他人员的劳务费用。</w:t>
      </w:r>
    </w:p>
    <w:p w14:paraId="4A0CFD1D" w14:textId="77777777" w:rsidR="00D9733F" w:rsidRDefault="00000000">
      <w:pPr>
        <w:adjustRightInd w:val="0"/>
        <w:spacing w:line="460" w:lineRule="exact"/>
        <w:ind w:firstLine="560"/>
        <w:rPr>
          <w:rFonts w:ascii="仿宋_GB2312" w:hAnsi="仿宋" w:cs="仿宋" w:hint="eastAsia"/>
          <w:szCs w:val="28"/>
        </w:rPr>
      </w:pPr>
      <w:r>
        <w:rPr>
          <w:rFonts w:ascii="仿宋_GB2312" w:hAnsi="仿宋" w:cs="仿宋"/>
          <w:szCs w:val="28"/>
        </w:rPr>
        <w:t>本项目属</w:t>
      </w:r>
      <w:r>
        <w:rPr>
          <w:szCs w:val="28"/>
        </w:rPr>
        <w:t>于</w:t>
      </w:r>
      <w:r>
        <w:rPr>
          <w:rFonts w:hint="eastAsia"/>
          <w:szCs w:val="28"/>
        </w:rPr>
        <w:t>试制类</w:t>
      </w:r>
      <w:r>
        <w:rPr>
          <w:szCs w:val="28"/>
        </w:rPr>
        <w:t>项目，</w:t>
      </w:r>
      <w:bookmarkStart w:id="19" w:name="cgzwyjcb"/>
      <w:bookmarkEnd w:id="19"/>
      <w:r>
        <w:rPr>
          <w:rFonts w:ascii="仿宋_GB2312" w:hAnsi="仿宋" w:cs="仿宋" w:hint="eastAsia"/>
          <w:szCs w:val="28"/>
        </w:rPr>
        <w:t>职工薪酬及劳务费</w:t>
      </w:r>
      <w:r>
        <w:rPr>
          <w:rFonts w:ascii="仿宋_GB2312" w:hAnsi="仿宋" w:cs="仿宋"/>
          <w:szCs w:val="28"/>
        </w:rPr>
        <w:t>按项目分类计列，对</w:t>
      </w:r>
      <w:r>
        <w:rPr>
          <w:rFonts w:ascii="仿宋_GB2312" w:hAnsi="仿宋" w:cs="仿宋" w:hint="eastAsia"/>
          <w:szCs w:val="28"/>
        </w:rPr>
        <w:t>试制类</w:t>
      </w:r>
      <w:r>
        <w:rPr>
          <w:rFonts w:ascii="仿宋_GB2312" w:hAnsi="仿宋" w:cs="仿宋"/>
          <w:szCs w:val="28"/>
        </w:rPr>
        <w:t>项目按不超过以下方法测算结果计列：</w:t>
      </w:r>
    </w:p>
    <w:p w14:paraId="6C12A0B5" w14:textId="77777777" w:rsidR="00D9733F" w:rsidRDefault="00000000">
      <w:pPr>
        <w:wordWrap w:val="0"/>
        <w:adjustRightInd w:val="0"/>
        <w:spacing w:line="360" w:lineRule="auto"/>
        <w:ind w:firstLineChars="400" w:firstLine="960"/>
        <w:jc w:val="right"/>
        <w:rPr>
          <w:szCs w:val="28"/>
        </w:rPr>
      </w:pPr>
      <w:r>
        <w:rPr>
          <w:position w:val="-28"/>
          <w:sz w:val="24"/>
          <w:szCs w:val="24"/>
        </w:rPr>
        <w:pict w14:anchorId="05CEFF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15pt;height:36pt">
            <v:imagedata r:id="rId25" o:title=""/>
          </v:shape>
        </w:pict>
      </w:r>
      <w:r>
        <w:rPr>
          <w:szCs w:val="28"/>
        </w:rPr>
        <w:t xml:space="preserve">                          </w:t>
      </w:r>
      <w:r>
        <w:rPr>
          <w:szCs w:val="28"/>
        </w:rPr>
        <w:t>（</w:t>
      </w:r>
      <w:r>
        <w:rPr>
          <w:szCs w:val="28"/>
        </w:rPr>
        <w:t>1</w:t>
      </w:r>
      <w:r>
        <w:rPr>
          <w:szCs w:val="28"/>
        </w:rPr>
        <w:t>）</w:t>
      </w:r>
    </w:p>
    <w:p w14:paraId="29E1E8C5" w14:textId="77777777" w:rsidR="00D9733F" w:rsidRDefault="00000000">
      <w:pPr>
        <w:adjustRightInd w:val="0"/>
        <w:spacing w:line="460" w:lineRule="exact"/>
        <w:ind w:firstLine="560"/>
        <w:rPr>
          <w:rFonts w:ascii="仿宋_GB2312" w:hAnsi="仿宋" w:cs="仿宋" w:hint="eastAsia"/>
          <w:szCs w:val="28"/>
        </w:rPr>
      </w:pPr>
      <w:r>
        <w:rPr>
          <w:rFonts w:ascii="仿宋_GB2312" w:hAnsi="仿宋" w:cs="仿宋"/>
          <w:szCs w:val="28"/>
        </w:rPr>
        <w:t>其中：</w:t>
      </w:r>
    </w:p>
    <w:p w14:paraId="362B609A" w14:textId="77777777" w:rsidR="00D9733F" w:rsidRDefault="00000000">
      <w:pPr>
        <w:adjustRightInd w:val="0"/>
        <w:spacing w:line="360" w:lineRule="auto"/>
        <w:ind w:firstLineChars="400" w:firstLine="960"/>
        <w:jc w:val="right"/>
        <w:rPr>
          <w:szCs w:val="28"/>
        </w:rPr>
      </w:pPr>
      <w:r>
        <w:rPr>
          <w:position w:val="-34"/>
          <w:sz w:val="24"/>
          <w:szCs w:val="24"/>
        </w:rPr>
        <w:pict w14:anchorId="78E42399">
          <v:shape id="_x0000_i1026" type="#_x0000_t75" style="width:202.15pt;height:38.2pt">
            <v:imagedata r:id="rId26" o:title=""/>
          </v:shape>
        </w:pict>
      </w:r>
      <w:r>
        <w:rPr>
          <w:szCs w:val="28"/>
        </w:rPr>
        <w:t xml:space="preserve">                </w:t>
      </w:r>
      <w:r>
        <w:rPr>
          <w:szCs w:val="28"/>
        </w:rPr>
        <w:t>（</w:t>
      </w:r>
      <w:r>
        <w:rPr>
          <w:szCs w:val="28"/>
        </w:rPr>
        <w:t>2</w:t>
      </w:r>
      <w:r>
        <w:rPr>
          <w:szCs w:val="28"/>
        </w:rPr>
        <w:t>）</w:t>
      </w:r>
    </w:p>
    <w:p w14:paraId="64B629D1" w14:textId="77777777" w:rsidR="00D9733F" w:rsidRDefault="00000000">
      <w:pPr>
        <w:adjustRightInd w:val="0"/>
        <w:spacing w:line="460" w:lineRule="exact"/>
        <w:ind w:firstLine="560"/>
        <w:rPr>
          <w:rFonts w:ascii="仿宋_GB2312" w:hAnsi="仿宋" w:cs="仿宋" w:hint="eastAsia"/>
          <w:szCs w:val="28"/>
        </w:rPr>
      </w:pPr>
      <w:r>
        <w:rPr>
          <w:rFonts w:ascii="仿宋_GB2312" w:hAnsi="仿宋" w:cs="仿宋"/>
          <w:szCs w:val="28"/>
        </w:rPr>
        <w:t>S：应计入本项目预计成本的</w:t>
      </w:r>
      <w:r>
        <w:rPr>
          <w:rFonts w:ascii="仿宋_GB2312" w:hAnsi="仿宋" w:cs="仿宋" w:hint="eastAsia"/>
          <w:szCs w:val="28"/>
        </w:rPr>
        <w:t>职工薪酬及劳务费</w:t>
      </w:r>
      <w:r>
        <w:rPr>
          <w:rFonts w:ascii="仿宋_GB2312" w:hAnsi="仿宋" w:cs="仿宋"/>
          <w:szCs w:val="28"/>
        </w:rPr>
        <w:t>；</w:t>
      </w:r>
    </w:p>
    <w:p w14:paraId="2E2E8F75" w14:textId="77777777" w:rsidR="00D9733F" w:rsidRDefault="00000000">
      <w:pPr>
        <w:adjustRightInd w:val="0"/>
        <w:spacing w:line="460" w:lineRule="exact"/>
        <w:ind w:firstLine="560"/>
        <w:rPr>
          <w:rFonts w:ascii="仿宋_GB2312" w:hAnsi="仿宋" w:cs="仿宋" w:hint="eastAsia"/>
          <w:szCs w:val="28"/>
        </w:rPr>
      </w:pPr>
      <w:r>
        <w:rPr>
          <w:rFonts w:ascii="仿宋_GB2312" w:hAnsi="仿宋" w:cs="仿宋"/>
          <w:szCs w:val="28"/>
        </w:rPr>
        <w:t>C：本项目除</w:t>
      </w:r>
      <w:r>
        <w:rPr>
          <w:rFonts w:ascii="仿宋_GB2312" w:hAnsi="仿宋" w:cs="仿宋" w:hint="eastAsia"/>
          <w:szCs w:val="28"/>
        </w:rPr>
        <w:t>职工薪酬及劳务费</w:t>
      </w:r>
      <w:r>
        <w:rPr>
          <w:rFonts w:ascii="仿宋_GB2312" w:hAnsi="仿宋" w:cs="仿宋"/>
          <w:szCs w:val="28"/>
        </w:rPr>
        <w:t>外的其他各项预计成本之和；</w:t>
      </w:r>
    </w:p>
    <w:p w14:paraId="467B8779" w14:textId="77777777" w:rsidR="00D9733F" w:rsidRDefault="00000000">
      <w:pPr>
        <w:adjustRightInd w:val="0"/>
        <w:spacing w:line="460" w:lineRule="exact"/>
        <w:ind w:firstLine="560"/>
        <w:rPr>
          <w:rFonts w:ascii="仿宋_GB2312" w:hAnsi="仿宋" w:cs="仿宋" w:hint="eastAsia"/>
          <w:szCs w:val="28"/>
        </w:rPr>
      </w:pPr>
      <w:r>
        <w:rPr>
          <w:rFonts w:ascii="仿宋_GB2312" w:hAnsi="仿宋" w:cs="仿宋"/>
          <w:szCs w:val="28"/>
        </w:rPr>
        <w:t>S1、S2、S3：项目承担单位前三年实际发放</w:t>
      </w:r>
      <w:r>
        <w:rPr>
          <w:rFonts w:ascii="仿宋_GB2312" w:hAnsi="仿宋" w:cs="仿宋" w:hint="eastAsia"/>
          <w:szCs w:val="28"/>
        </w:rPr>
        <w:t>职工薪酬</w:t>
      </w:r>
      <w:r>
        <w:rPr>
          <w:rFonts w:ascii="仿宋_GB2312" w:hAnsi="仿宋" w:cs="仿宋"/>
          <w:szCs w:val="28"/>
        </w:rPr>
        <w:t>总额（或绩效工资总量）；</w:t>
      </w:r>
    </w:p>
    <w:p w14:paraId="1C89AB06" w14:textId="77777777" w:rsidR="00D9733F" w:rsidRDefault="00000000">
      <w:pPr>
        <w:adjustRightInd w:val="0"/>
        <w:spacing w:line="460" w:lineRule="exact"/>
        <w:ind w:firstLine="560"/>
        <w:rPr>
          <w:rFonts w:ascii="仿宋_GB2312" w:hAnsi="仿宋" w:cs="仿宋" w:hint="eastAsia"/>
          <w:szCs w:val="28"/>
        </w:rPr>
      </w:pPr>
      <w:r>
        <w:rPr>
          <w:rFonts w:ascii="仿宋_GB2312" w:hAnsi="仿宋" w:cs="仿宋"/>
          <w:szCs w:val="28"/>
        </w:rPr>
        <w:t>D1、D2、D3：项目承担单位前三年</w:t>
      </w:r>
      <w:r>
        <w:rPr>
          <w:rFonts w:ascii="仿宋_GB2312" w:hAnsi="仿宋" w:cs="仿宋" w:hint="eastAsia"/>
          <w:szCs w:val="28"/>
        </w:rPr>
        <w:t>与职工薪酬相关财政拨款（</w:t>
      </w:r>
      <w:r>
        <w:rPr>
          <w:rFonts w:ascii="仿宋_GB2312" w:hAnsi="仿宋" w:cs="仿宋"/>
          <w:szCs w:val="28"/>
        </w:rPr>
        <w:t>事业费拨款</w:t>
      </w:r>
      <w:r>
        <w:rPr>
          <w:rFonts w:ascii="仿宋_GB2312" w:hAnsi="仿宋" w:cs="仿宋" w:hint="eastAsia"/>
          <w:szCs w:val="28"/>
        </w:rPr>
        <w:t>）</w:t>
      </w:r>
      <w:r>
        <w:rPr>
          <w:rFonts w:ascii="仿宋_GB2312" w:hAnsi="仿宋" w:cs="仿宋"/>
          <w:szCs w:val="28"/>
        </w:rPr>
        <w:t>；</w:t>
      </w:r>
    </w:p>
    <w:p w14:paraId="248738D6" w14:textId="77777777" w:rsidR="00D9733F" w:rsidRDefault="00000000">
      <w:pPr>
        <w:adjustRightInd w:val="0"/>
        <w:spacing w:line="460" w:lineRule="exact"/>
        <w:ind w:firstLine="560"/>
        <w:rPr>
          <w:rFonts w:ascii="仿宋_GB2312" w:hAnsi="仿宋" w:cs="仿宋" w:hint="eastAsia"/>
          <w:szCs w:val="28"/>
        </w:rPr>
      </w:pPr>
      <w:r>
        <w:rPr>
          <w:rFonts w:ascii="仿宋_GB2312" w:hAnsi="仿宋" w:cs="仿宋"/>
          <w:szCs w:val="28"/>
        </w:rPr>
        <w:t>R1、R2、R3：项目承担单位前三年营业总收入；</w:t>
      </w:r>
    </w:p>
    <w:p w14:paraId="733F6A18" w14:textId="77777777" w:rsidR="00D9733F" w:rsidRDefault="00000000">
      <w:pPr>
        <w:adjustRightInd w:val="0"/>
        <w:spacing w:line="460" w:lineRule="exact"/>
        <w:ind w:firstLine="560"/>
        <w:rPr>
          <w:rFonts w:ascii="仿宋_GB2312" w:hAnsi="仿宋" w:cs="仿宋" w:hint="eastAsia"/>
          <w:szCs w:val="28"/>
        </w:rPr>
      </w:pPr>
      <w:r>
        <w:rPr>
          <w:rFonts w:ascii="仿宋_GB2312" w:hAnsi="仿宋" w:cs="仿宋"/>
          <w:szCs w:val="28"/>
        </w:rPr>
        <w:t>α≥</w:t>
      </w:r>
      <w:r>
        <w:rPr>
          <w:rFonts w:ascii="仿宋_GB2312" w:hAnsi="仿宋" w:cs="仿宋"/>
          <w:szCs w:val="28"/>
        </w:rPr>
        <w:t>95％及其他不适用该公式计算的情况，按研究类项目测算方法计列。</w:t>
      </w:r>
    </w:p>
    <w:p w14:paraId="470837AE" w14:textId="77777777" w:rsidR="00D9733F" w:rsidRDefault="00000000">
      <w:pPr>
        <w:adjustRightInd w:val="0"/>
        <w:spacing w:line="460" w:lineRule="exact"/>
        <w:ind w:firstLine="560"/>
        <w:rPr>
          <w:rFonts w:ascii="仿宋_GB2312" w:hAnsi="仿宋" w:cs="仿宋" w:hint="eastAsia"/>
          <w:szCs w:val="28"/>
        </w:rPr>
      </w:pPr>
      <w:r>
        <w:rPr>
          <w:rFonts w:ascii="仿宋_GB2312" w:hAnsi="仿宋" w:cs="仿宋" w:hint="eastAsia"/>
          <w:szCs w:val="28"/>
        </w:rPr>
        <w:t>表</w:t>
      </w:r>
      <w:r>
        <w:rPr>
          <w:rFonts w:ascii="仿宋_GB2312" w:hAnsi="仿宋" w:cs="仿宋"/>
          <w:szCs w:val="28"/>
        </w:rPr>
        <w:t>1</w:t>
      </w:r>
      <w:r>
        <w:rPr>
          <w:rFonts w:ascii="仿宋_GB2312" w:hAnsi="仿宋" w:cs="仿宋" w:hint="eastAsia"/>
          <w:szCs w:val="28"/>
        </w:rPr>
        <w:t>2所示</w:t>
      </w:r>
      <w:r>
        <w:rPr>
          <w:rFonts w:ascii="仿宋_GB2312" w:hAnsi="仿宋" w:cs="仿宋"/>
          <w:szCs w:val="28"/>
        </w:rPr>
        <w:t>为</w:t>
      </w:r>
      <w:r>
        <w:rPr>
          <w:rFonts w:ascii="仿宋_GB2312" w:hAnsi="仿宋" w:cs="仿宋" w:hint="eastAsia"/>
          <w:szCs w:val="28"/>
        </w:rPr>
        <w:t>承研单位基本情况表，</w:t>
      </w:r>
      <w:r>
        <w:rPr>
          <w:rFonts w:ascii="仿宋_GB2312" w:hAnsi="仿宋" w:cs="仿宋"/>
          <w:szCs w:val="28"/>
        </w:rPr>
        <w:t>本项目</w:t>
      </w:r>
      <w:r>
        <w:rPr>
          <w:rFonts w:ascii="仿宋_GB2312" w:hAnsi="仿宋" w:cs="仿宋" w:hint="eastAsia"/>
          <w:szCs w:val="28"/>
        </w:rPr>
        <w:t>职工薪酬及劳务费</w:t>
      </w:r>
      <w:r>
        <w:rPr>
          <w:rFonts w:ascii="仿宋_GB2312" w:hAnsi="仿宋" w:cs="仿宋"/>
          <w:szCs w:val="28"/>
        </w:rPr>
        <w:t>按公式（1）、公式（2）进行测算，经计算我</w:t>
      </w:r>
      <w:r>
        <w:rPr>
          <w:rFonts w:ascii="仿宋_GB2312" w:hAnsi="仿宋" w:cs="仿宋" w:hint="eastAsia"/>
          <w:szCs w:val="28"/>
        </w:rPr>
        <w:t>单位</w:t>
      </w:r>
      <w:r>
        <w:rPr>
          <w:rFonts w:ascii="仿宋_GB2312" w:hAnsi="仿宋" w:cs="仿宋"/>
          <w:szCs w:val="28"/>
        </w:rPr>
        <w:t>的</w:t>
      </w:r>
      <w:r>
        <w:rPr>
          <w:rFonts w:ascii="仿宋_GB2312" w:hAnsi="仿宋" w:cs="仿宋"/>
          <w:szCs w:val="28"/>
        </w:rPr>
        <w:t>α</w:t>
      </w:r>
      <w:r>
        <w:rPr>
          <w:rFonts w:ascii="仿宋_GB2312" w:hAnsi="仿宋" w:cs="仿宋"/>
          <w:szCs w:val="28"/>
        </w:rPr>
        <w:t>值为</w:t>
      </w:r>
      <w:r>
        <w:rPr>
          <w:rFonts w:ascii="仿宋_GB2312" w:hAnsi="仿宋" w:cs="仿宋" w:hint="eastAsia"/>
          <w:szCs w:val="28"/>
          <w:highlight w:val="magenta"/>
        </w:rPr>
        <w:t>0.3250</w:t>
      </w:r>
      <w:r>
        <w:rPr>
          <w:rFonts w:ascii="仿宋_GB2312" w:hAnsi="仿宋" w:cs="仿宋"/>
          <w:szCs w:val="28"/>
        </w:rPr>
        <w:t>。</w:t>
      </w:r>
    </w:p>
    <w:p w14:paraId="36BE7A93" w14:textId="77777777" w:rsidR="00D9733F" w:rsidRDefault="00000000">
      <w:pPr>
        <w:adjustRightInd w:val="0"/>
        <w:spacing w:line="460" w:lineRule="exact"/>
        <w:ind w:firstLine="560"/>
        <w:rPr>
          <w:rFonts w:ascii="仿宋_GB2312" w:hAnsi="仿宋" w:cs="仿宋" w:hint="eastAsia"/>
        </w:rPr>
      </w:pPr>
      <w:r>
        <w:rPr>
          <w:rFonts w:hint="eastAsia"/>
        </w:rPr>
        <w:t>职工薪酬及劳务费</w:t>
      </w:r>
      <w:r>
        <w:t>预算共</w:t>
      </w:r>
      <w:r>
        <w:rPr>
          <w:rFonts w:ascii="仿宋_GB2312" w:hAnsi="仿宋" w:cs="仿宋"/>
          <w:highlight w:val="yellow"/>
        </w:rPr>
        <w:t>XX</w:t>
      </w:r>
      <w:r>
        <w:rPr>
          <w:rFonts w:ascii="仿宋_GB2312" w:hAnsi="仿宋" w:cs="仿宋" w:hint="eastAsia"/>
        </w:rPr>
        <w:t>万元。测算过程</w:t>
      </w:r>
      <w:r>
        <w:rPr>
          <w:rFonts w:ascii="仿宋_GB2312" w:hAnsi="仿宋" w:cs="仿宋"/>
        </w:rPr>
        <w:t>如表1</w:t>
      </w:r>
      <w:r>
        <w:rPr>
          <w:rFonts w:ascii="仿宋_GB2312" w:hAnsi="仿宋" w:cs="仿宋" w:hint="eastAsia"/>
        </w:rPr>
        <w:t>3所示</w:t>
      </w:r>
      <w:r>
        <w:rPr>
          <w:rFonts w:ascii="仿宋_GB2312" w:hAnsi="仿宋" w:cs="仿宋"/>
        </w:rPr>
        <w:t>。</w:t>
      </w:r>
    </w:p>
    <w:p w14:paraId="6F2FABB5" w14:textId="77777777" w:rsidR="00D9733F" w:rsidRDefault="00D9733F">
      <w:pPr>
        <w:pStyle w:val="affff5"/>
        <w:ind w:firstLine="560"/>
        <w:sectPr w:rsidR="00D9733F">
          <w:pgSz w:w="11906" w:h="16838"/>
          <w:pgMar w:top="1418" w:right="1361" w:bottom="1418" w:left="1474" w:header="851" w:footer="992" w:gutter="0"/>
          <w:pgNumType w:start="1"/>
          <w:cols w:space="720"/>
          <w:docGrid w:type="lines" w:linePitch="381"/>
        </w:sectPr>
      </w:pPr>
    </w:p>
    <w:p w14:paraId="70BD33F6" w14:textId="77777777" w:rsidR="00D9733F" w:rsidRDefault="00000000">
      <w:pPr>
        <w:adjustRightInd w:val="0"/>
        <w:snapToGrid w:val="0"/>
        <w:spacing w:line="300" w:lineRule="auto"/>
        <w:ind w:firstLineChars="0" w:firstLine="0"/>
        <w:jc w:val="center"/>
        <w:rPr>
          <w:b/>
          <w:bCs/>
          <w:color w:val="000000"/>
          <w:kern w:val="0"/>
          <w:szCs w:val="28"/>
          <w:lang w:val="zh-CN"/>
        </w:rPr>
      </w:pPr>
      <w:r>
        <w:rPr>
          <w:rFonts w:hint="eastAsia"/>
          <w:b/>
          <w:bCs/>
          <w:color w:val="000000"/>
          <w:kern w:val="0"/>
          <w:szCs w:val="28"/>
          <w:lang w:val="zh-CN"/>
        </w:rPr>
        <w:lastRenderedPageBreak/>
        <w:t>表</w:t>
      </w:r>
      <w:r>
        <w:rPr>
          <w:rFonts w:hint="eastAsia"/>
          <w:b/>
          <w:bCs/>
          <w:color w:val="000000"/>
          <w:kern w:val="0"/>
          <w:szCs w:val="28"/>
          <w:lang w:val="zh-CN"/>
        </w:rPr>
        <w:t>1</w:t>
      </w:r>
      <w:r>
        <w:rPr>
          <w:rFonts w:hint="eastAsia"/>
          <w:b/>
          <w:bCs/>
          <w:color w:val="000000"/>
          <w:kern w:val="0"/>
          <w:szCs w:val="28"/>
        </w:rPr>
        <w:t xml:space="preserve">2 </w:t>
      </w:r>
      <w:r>
        <w:rPr>
          <w:rFonts w:hint="eastAsia"/>
          <w:b/>
          <w:bCs/>
          <w:color w:val="000000"/>
          <w:kern w:val="0"/>
          <w:szCs w:val="28"/>
          <w:lang w:val="zh-CN"/>
        </w:rPr>
        <w:t>承研单位基本情况表</w:t>
      </w:r>
    </w:p>
    <w:tbl>
      <w:tblPr>
        <w:tblW w:w="4932"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498"/>
        <w:gridCol w:w="1817"/>
        <w:gridCol w:w="659"/>
        <w:gridCol w:w="1616"/>
        <w:gridCol w:w="2176"/>
        <w:gridCol w:w="1616"/>
        <w:gridCol w:w="779"/>
      </w:tblGrid>
      <w:tr w:rsidR="00D9733F" w14:paraId="307ED525" w14:textId="77777777">
        <w:trPr>
          <w:trHeight w:val="90"/>
        </w:trPr>
        <w:tc>
          <w:tcPr>
            <w:tcW w:w="271" w:type="pct"/>
            <w:vAlign w:val="center"/>
          </w:tcPr>
          <w:p w14:paraId="6DEF97B8" w14:textId="77777777" w:rsidR="00D9733F"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b/>
                <w:bCs/>
                <w:kern w:val="0"/>
                <w:szCs w:val="28"/>
              </w:rPr>
            </w:pPr>
            <w:r>
              <w:rPr>
                <w:rFonts w:ascii="仿宋_GB2312" w:hAnsi="仿宋_GB2312" w:cs="仿宋_GB2312" w:hint="eastAsia"/>
                <w:b/>
                <w:bCs/>
                <w:kern w:val="0"/>
                <w:szCs w:val="28"/>
              </w:rPr>
              <w:t>序号</w:t>
            </w:r>
          </w:p>
        </w:tc>
        <w:tc>
          <w:tcPr>
            <w:tcW w:w="1143" w:type="pct"/>
            <w:vAlign w:val="center"/>
          </w:tcPr>
          <w:p w14:paraId="29B0DF0D" w14:textId="77777777" w:rsidR="00D9733F"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b/>
                <w:bCs/>
                <w:kern w:val="0"/>
                <w:szCs w:val="28"/>
              </w:rPr>
            </w:pPr>
            <w:r>
              <w:rPr>
                <w:rFonts w:ascii="仿宋_GB2312" w:hAnsi="仿宋_GB2312" w:cs="仿宋_GB2312" w:hint="eastAsia"/>
                <w:b/>
                <w:bCs/>
                <w:kern w:val="0"/>
                <w:szCs w:val="28"/>
              </w:rPr>
              <w:t>项目名称</w:t>
            </w:r>
          </w:p>
        </w:tc>
        <w:tc>
          <w:tcPr>
            <w:tcW w:w="511" w:type="pct"/>
            <w:vAlign w:val="center"/>
          </w:tcPr>
          <w:p w14:paraId="05927119" w14:textId="77777777" w:rsidR="00D9733F"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b/>
                <w:bCs/>
                <w:kern w:val="0"/>
                <w:szCs w:val="28"/>
              </w:rPr>
            </w:pPr>
            <w:r>
              <w:rPr>
                <w:rFonts w:ascii="仿宋_GB2312" w:hAnsi="仿宋_GB2312" w:cs="仿宋_GB2312" w:hint="eastAsia"/>
                <w:b/>
                <w:bCs/>
                <w:kern w:val="0"/>
                <w:szCs w:val="28"/>
              </w:rPr>
              <w:t>计量单位</w:t>
            </w:r>
          </w:p>
        </w:tc>
        <w:tc>
          <w:tcPr>
            <w:tcW w:w="881" w:type="pct"/>
            <w:vAlign w:val="center"/>
          </w:tcPr>
          <w:p w14:paraId="172C0F52" w14:textId="77777777" w:rsidR="00D9733F"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b/>
                <w:bCs/>
                <w:kern w:val="0"/>
                <w:szCs w:val="28"/>
              </w:rPr>
            </w:pPr>
            <w:r>
              <w:rPr>
                <w:rFonts w:ascii="仿宋_GB2312" w:hAnsi="仿宋_GB2312" w:cs="仿宋_GB2312" w:hint="eastAsia"/>
                <w:b/>
                <w:bCs/>
                <w:kern w:val="0"/>
                <w:szCs w:val="28"/>
              </w:rPr>
              <w:t>2022年</w:t>
            </w:r>
          </w:p>
        </w:tc>
        <w:tc>
          <w:tcPr>
            <w:tcW w:w="882" w:type="pct"/>
            <w:vAlign w:val="center"/>
          </w:tcPr>
          <w:p w14:paraId="5BB58EB1" w14:textId="77777777" w:rsidR="00D9733F"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b/>
                <w:bCs/>
                <w:kern w:val="0"/>
                <w:szCs w:val="28"/>
              </w:rPr>
            </w:pPr>
            <w:r>
              <w:rPr>
                <w:rFonts w:ascii="仿宋_GB2312" w:hAnsi="仿宋_GB2312" w:cs="仿宋_GB2312" w:hint="eastAsia"/>
                <w:b/>
                <w:bCs/>
                <w:kern w:val="0"/>
                <w:szCs w:val="28"/>
              </w:rPr>
              <w:t>2023年</w:t>
            </w:r>
          </w:p>
        </w:tc>
        <w:tc>
          <w:tcPr>
            <w:tcW w:w="882" w:type="pct"/>
            <w:vAlign w:val="center"/>
          </w:tcPr>
          <w:p w14:paraId="3D58A866" w14:textId="77777777" w:rsidR="00D9733F"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b/>
                <w:bCs/>
                <w:kern w:val="0"/>
                <w:szCs w:val="28"/>
              </w:rPr>
            </w:pPr>
            <w:r>
              <w:rPr>
                <w:rFonts w:ascii="仿宋_GB2312" w:hAnsi="仿宋_GB2312" w:cs="仿宋_GB2312" w:hint="eastAsia"/>
                <w:b/>
                <w:bCs/>
                <w:kern w:val="0"/>
                <w:szCs w:val="28"/>
              </w:rPr>
              <w:t>2024年</w:t>
            </w:r>
          </w:p>
        </w:tc>
        <w:tc>
          <w:tcPr>
            <w:tcW w:w="425" w:type="pct"/>
            <w:noWrap/>
            <w:vAlign w:val="center"/>
          </w:tcPr>
          <w:p w14:paraId="09A1B2C1" w14:textId="77777777" w:rsidR="00D9733F"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b/>
                <w:bCs/>
                <w:kern w:val="0"/>
                <w:szCs w:val="28"/>
              </w:rPr>
            </w:pPr>
            <w:r>
              <w:rPr>
                <w:rFonts w:ascii="仿宋_GB2312" w:hAnsi="仿宋_GB2312" w:cs="仿宋_GB2312" w:hint="eastAsia"/>
                <w:b/>
                <w:bCs/>
                <w:kern w:val="0"/>
                <w:szCs w:val="28"/>
              </w:rPr>
              <w:t>备注</w:t>
            </w:r>
          </w:p>
        </w:tc>
      </w:tr>
      <w:tr w:rsidR="00D9733F" w14:paraId="7E6AA4C5" w14:textId="77777777">
        <w:trPr>
          <w:trHeight w:val="340"/>
        </w:trPr>
        <w:tc>
          <w:tcPr>
            <w:tcW w:w="271" w:type="pct"/>
            <w:vAlign w:val="center"/>
          </w:tcPr>
          <w:p w14:paraId="593BFC7C" w14:textId="77777777" w:rsidR="00D9733F"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1</w:t>
            </w:r>
          </w:p>
        </w:tc>
        <w:tc>
          <w:tcPr>
            <w:tcW w:w="1143" w:type="pct"/>
            <w:vAlign w:val="center"/>
          </w:tcPr>
          <w:p w14:paraId="21D8FD86" w14:textId="77777777" w:rsidR="00D9733F" w:rsidRDefault="00000000">
            <w:pPr>
              <w:widowControl/>
              <w:autoSpaceDE w:val="0"/>
              <w:autoSpaceDN w:val="0"/>
              <w:adjustRightInd w:val="0"/>
              <w:snapToGrid w:val="0"/>
              <w:spacing w:before="60" w:line="240" w:lineRule="auto"/>
              <w:ind w:firstLineChars="0" w:firstLine="0"/>
              <w:jc w:val="left"/>
              <w:textAlignment w:val="baseline"/>
              <w:rPr>
                <w:rFonts w:ascii="仿宋_GB2312" w:hAnsi="仿宋_GB2312" w:cs="仿宋_GB2312" w:hint="eastAsia"/>
                <w:kern w:val="0"/>
                <w:szCs w:val="28"/>
              </w:rPr>
            </w:pPr>
            <w:r>
              <w:rPr>
                <w:rFonts w:ascii="仿宋_GB2312" w:hAnsi="仿宋_GB2312" w:cs="仿宋_GB2312" w:hint="eastAsia"/>
                <w:kern w:val="0"/>
                <w:szCs w:val="28"/>
              </w:rPr>
              <w:t>承研单位年末职工总数</w:t>
            </w:r>
          </w:p>
        </w:tc>
        <w:tc>
          <w:tcPr>
            <w:tcW w:w="511" w:type="pct"/>
            <w:vAlign w:val="center"/>
          </w:tcPr>
          <w:p w14:paraId="71C5D618" w14:textId="77777777" w:rsidR="00D9733F"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人</w:t>
            </w:r>
          </w:p>
        </w:tc>
        <w:tc>
          <w:tcPr>
            <w:tcW w:w="1616" w:type="dxa"/>
            <w:noWrap/>
            <w:vAlign w:val="center"/>
          </w:tcPr>
          <w:p w14:paraId="45B7E58B" w14:textId="77777777" w:rsidR="00D9733F" w:rsidRDefault="00000000">
            <w:pPr>
              <w:widowControl/>
              <w:autoSpaceDE w:val="0"/>
              <w:autoSpaceDN w:val="0"/>
              <w:adjustRightInd w:val="0"/>
              <w:snapToGrid w:val="0"/>
              <w:spacing w:before="60" w:line="240" w:lineRule="auto"/>
              <w:ind w:firstLineChars="0" w:firstLine="0"/>
              <w:jc w:val="right"/>
              <w:textAlignment w:val="baseline"/>
              <w:rPr>
                <w:rFonts w:ascii="仿宋_GB2312" w:hAnsi="仿宋_GB2312" w:cs="仿宋_GB2312" w:hint="eastAsia"/>
                <w:kern w:val="0"/>
                <w:szCs w:val="28"/>
              </w:rPr>
            </w:pPr>
            <w:r>
              <w:rPr>
                <w:rFonts w:ascii="仿宋_GB2312" w:hAnsi="仿宋_GB2312" w:cs="仿宋_GB2312" w:hint="eastAsia"/>
                <w:kern w:val="0"/>
                <w:szCs w:val="28"/>
              </w:rPr>
              <w:t>4483</w:t>
            </w:r>
          </w:p>
        </w:tc>
        <w:tc>
          <w:tcPr>
            <w:tcW w:w="1618" w:type="dxa"/>
            <w:noWrap/>
            <w:vAlign w:val="center"/>
          </w:tcPr>
          <w:p w14:paraId="6C5DBC8F" w14:textId="77777777" w:rsidR="00D9733F" w:rsidRDefault="00000000">
            <w:pPr>
              <w:widowControl/>
              <w:autoSpaceDE w:val="0"/>
              <w:autoSpaceDN w:val="0"/>
              <w:adjustRightInd w:val="0"/>
              <w:snapToGrid w:val="0"/>
              <w:spacing w:before="60" w:line="240" w:lineRule="auto"/>
              <w:ind w:firstLineChars="0" w:firstLine="0"/>
              <w:jc w:val="right"/>
              <w:textAlignment w:val="baseline"/>
              <w:rPr>
                <w:rFonts w:ascii="仿宋_GB2312" w:hAnsi="仿宋_GB2312" w:cs="仿宋_GB2312" w:hint="eastAsia"/>
                <w:kern w:val="0"/>
                <w:szCs w:val="28"/>
              </w:rPr>
            </w:pPr>
            <w:r>
              <w:rPr>
                <w:rFonts w:ascii="仿宋_GB2312" w:hAnsi="仿宋_GB2312" w:cs="仿宋_GB2312" w:hint="eastAsia"/>
                <w:kern w:val="0"/>
                <w:szCs w:val="28"/>
              </w:rPr>
              <w:t>4400</w:t>
            </w:r>
          </w:p>
        </w:tc>
        <w:tc>
          <w:tcPr>
            <w:tcW w:w="882" w:type="pct"/>
            <w:noWrap/>
            <w:vAlign w:val="center"/>
          </w:tcPr>
          <w:p w14:paraId="62DFDADC" w14:textId="77777777" w:rsidR="00D9733F" w:rsidRDefault="00000000">
            <w:pPr>
              <w:widowControl/>
              <w:autoSpaceDE w:val="0"/>
              <w:autoSpaceDN w:val="0"/>
              <w:adjustRightInd w:val="0"/>
              <w:snapToGrid w:val="0"/>
              <w:spacing w:before="60" w:line="240" w:lineRule="auto"/>
              <w:ind w:firstLineChars="0" w:firstLine="0"/>
              <w:jc w:val="right"/>
              <w:textAlignment w:val="baseline"/>
              <w:rPr>
                <w:rFonts w:ascii="仿宋_GB2312" w:hAnsi="仿宋_GB2312" w:cs="仿宋_GB2312" w:hint="eastAsia"/>
                <w:kern w:val="0"/>
                <w:szCs w:val="28"/>
              </w:rPr>
            </w:pPr>
            <w:r>
              <w:rPr>
                <w:rFonts w:ascii="仿宋_GB2312" w:hAnsi="仿宋_GB2312" w:cs="仿宋_GB2312" w:hint="eastAsia"/>
                <w:kern w:val="0"/>
                <w:szCs w:val="28"/>
              </w:rPr>
              <w:t>4383</w:t>
            </w:r>
          </w:p>
        </w:tc>
        <w:tc>
          <w:tcPr>
            <w:tcW w:w="425" w:type="pct"/>
            <w:noWrap/>
            <w:vAlign w:val="center"/>
          </w:tcPr>
          <w:p w14:paraId="114E5136" w14:textId="77777777" w:rsidR="00D9733F" w:rsidRDefault="00000000">
            <w:pPr>
              <w:widowControl/>
              <w:autoSpaceDE w:val="0"/>
              <w:autoSpaceDN w:val="0"/>
              <w:adjustRightInd w:val="0"/>
              <w:snapToGrid w:val="0"/>
              <w:spacing w:before="60" w:line="240" w:lineRule="auto"/>
              <w:ind w:firstLineChars="0" w:firstLine="0"/>
              <w:jc w:val="left"/>
              <w:textAlignment w:val="baseline"/>
              <w:rPr>
                <w:rFonts w:eastAsia="宋体"/>
                <w:kern w:val="0"/>
                <w:sz w:val="21"/>
                <w:szCs w:val="21"/>
              </w:rPr>
            </w:pPr>
            <w:r>
              <w:rPr>
                <w:rFonts w:eastAsia="宋体"/>
                <w:kern w:val="0"/>
                <w:sz w:val="21"/>
                <w:szCs w:val="21"/>
              </w:rPr>
              <w:t xml:space="preserve">　</w:t>
            </w:r>
          </w:p>
        </w:tc>
      </w:tr>
      <w:tr w:rsidR="00D9733F" w14:paraId="575C01FB" w14:textId="77777777">
        <w:trPr>
          <w:trHeight w:val="340"/>
        </w:trPr>
        <w:tc>
          <w:tcPr>
            <w:tcW w:w="271" w:type="pct"/>
            <w:vAlign w:val="center"/>
          </w:tcPr>
          <w:p w14:paraId="5DD705D6" w14:textId="77777777" w:rsidR="00D9733F"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2</w:t>
            </w:r>
          </w:p>
        </w:tc>
        <w:tc>
          <w:tcPr>
            <w:tcW w:w="1143" w:type="pct"/>
            <w:vAlign w:val="center"/>
          </w:tcPr>
          <w:p w14:paraId="267738F8" w14:textId="77777777" w:rsidR="00D9733F" w:rsidRDefault="00000000">
            <w:pPr>
              <w:widowControl/>
              <w:autoSpaceDE w:val="0"/>
              <w:autoSpaceDN w:val="0"/>
              <w:adjustRightInd w:val="0"/>
              <w:snapToGrid w:val="0"/>
              <w:spacing w:before="60" w:line="240" w:lineRule="auto"/>
              <w:ind w:firstLineChars="0" w:firstLine="0"/>
              <w:jc w:val="left"/>
              <w:textAlignment w:val="baseline"/>
              <w:rPr>
                <w:rFonts w:ascii="仿宋_GB2312" w:hAnsi="仿宋_GB2312" w:cs="仿宋_GB2312" w:hint="eastAsia"/>
                <w:kern w:val="0"/>
                <w:szCs w:val="28"/>
              </w:rPr>
            </w:pPr>
            <w:r>
              <w:rPr>
                <w:rFonts w:ascii="仿宋_GB2312" w:hAnsi="仿宋_GB2312" w:cs="仿宋_GB2312" w:hint="eastAsia"/>
                <w:kern w:val="0"/>
                <w:szCs w:val="28"/>
              </w:rPr>
              <w:t>职工薪酬总额</w:t>
            </w:r>
          </w:p>
        </w:tc>
        <w:tc>
          <w:tcPr>
            <w:tcW w:w="511" w:type="pct"/>
            <w:vAlign w:val="center"/>
          </w:tcPr>
          <w:p w14:paraId="52B0A4D3" w14:textId="77777777" w:rsidR="00D9733F"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万元</w:t>
            </w:r>
          </w:p>
        </w:tc>
        <w:tc>
          <w:tcPr>
            <w:tcW w:w="881" w:type="pct"/>
            <w:noWrap/>
            <w:vAlign w:val="center"/>
          </w:tcPr>
          <w:p w14:paraId="5BCDE566" w14:textId="77777777" w:rsidR="00D9733F" w:rsidRDefault="00000000">
            <w:pPr>
              <w:widowControl/>
              <w:autoSpaceDE w:val="0"/>
              <w:autoSpaceDN w:val="0"/>
              <w:adjustRightInd w:val="0"/>
              <w:snapToGrid w:val="0"/>
              <w:spacing w:before="60" w:line="240" w:lineRule="auto"/>
              <w:ind w:firstLineChars="0" w:firstLine="0"/>
              <w:jc w:val="right"/>
              <w:textAlignment w:val="baseline"/>
              <w:rPr>
                <w:rFonts w:ascii="仿宋_GB2312" w:hAnsi="仿宋_GB2312" w:cs="仿宋_GB2312" w:hint="eastAsia"/>
                <w:kern w:val="0"/>
                <w:szCs w:val="28"/>
                <w:highlight w:val="magenta"/>
              </w:rPr>
            </w:pPr>
            <w:r>
              <w:rPr>
                <w:rFonts w:ascii="仿宋_GB2312" w:hAnsi="仿宋_GB2312" w:cs="仿宋_GB2312" w:hint="eastAsia"/>
                <w:kern w:val="0"/>
                <w:szCs w:val="28"/>
                <w:highlight w:val="magenta"/>
              </w:rPr>
              <w:t>187170.09</w:t>
            </w:r>
          </w:p>
        </w:tc>
        <w:tc>
          <w:tcPr>
            <w:tcW w:w="882" w:type="pct"/>
            <w:noWrap/>
            <w:vAlign w:val="center"/>
          </w:tcPr>
          <w:p w14:paraId="7BA8741F" w14:textId="77777777" w:rsidR="00D9733F" w:rsidRDefault="00000000">
            <w:pPr>
              <w:widowControl/>
              <w:autoSpaceDE w:val="0"/>
              <w:autoSpaceDN w:val="0"/>
              <w:adjustRightInd w:val="0"/>
              <w:snapToGrid w:val="0"/>
              <w:spacing w:before="60" w:line="240" w:lineRule="auto"/>
              <w:ind w:firstLineChars="0" w:firstLine="0"/>
              <w:jc w:val="right"/>
              <w:textAlignment w:val="baseline"/>
              <w:rPr>
                <w:rFonts w:ascii="仿宋_GB2312" w:hAnsi="仿宋_GB2312" w:cs="仿宋_GB2312" w:hint="eastAsia"/>
                <w:kern w:val="0"/>
                <w:szCs w:val="28"/>
                <w:highlight w:val="magenta"/>
              </w:rPr>
            </w:pPr>
            <w:r>
              <w:rPr>
                <w:rFonts w:ascii="仿宋_GB2312" w:hAnsi="仿宋_GB2312" w:cs="仿宋_GB2312" w:hint="eastAsia"/>
                <w:kern w:val="0"/>
                <w:szCs w:val="28"/>
                <w:highlight w:val="magenta"/>
              </w:rPr>
              <w:t>195842.54</w:t>
            </w:r>
          </w:p>
        </w:tc>
        <w:tc>
          <w:tcPr>
            <w:tcW w:w="882" w:type="pct"/>
            <w:noWrap/>
            <w:vAlign w:val="center"/>
          </w:tcPr>
          <w:p w14:paraId="02EF482A" w14:textId="77777777" w:rsidR="00D9733F" w:rsidRDefault="00000000">
            <w:pPr>
              <w:widowControl/>
              <w:autoSpaceDE w:val="0"/>
              <w:autoSpaceDN w:val="0"/>
              <w:adjustRightInd w:val="0"/>
              <w:snapToGrid w:val="0"/>
              <w:spacing w:before="60" w:line="240" w:lineRule="auto"/>
              <w:ind w:firstLineChars="0" w:firstLine="0"/>
              <w:jc w:val="right"/>
              <w:textAlignment w:val="baseline"/>
              <w:rPr>
                <w:rFonts w:ascii="仿宋_GB2312" w:hAnsi="仿宋_GB2312" w:cs="仿宋_GB2312" w:hint="eastAsia"/>
                <w:kern w:val="0"/>
                <w:szCs w:val="28"/>
                <w:highlight w:val="magenta"/>
              </w:rPr>
            </w:pPr>
            <w:r>
              <w:rPr>
                <w:rFonts w:ascii="仿宋_GB2312" w:hAnsi="仿宋_GB2312" w:cs="仿宋_GB2312" w:hint="eastAsia"/>
                <w:kern w:val="0"/>
                <w:szCs w:val="28"/>
                <w:highlight w:val="magenta"/>
              </w:rPr>
              <w:t>193398.80</w:t>
            </w:r>
          </w:p>
        </w:tc>
        <w:tc>
          <w:tcPr>
            <w:tcW w:w="425" w:type="pct"/>
            <w:noWrap/>
            <w:vAlign w:val="center"/>
          </w:tcPr>
          <w:p w14:paraId="7C3B8EDF" w14:textId="77777777" w:rsidR="00D9733F" w:rsidRDefault="00000000">
            <w:pPr>
              <w:widowControl/>
              <w:autoSpaceDE w:val="0"/>
              <w:autoSpaceDN w:val="0"/>
              <w:adjustRightInd w:val="0"/>
              <w:snapToGrid w:val="0"/>
              <w:spacing w:before="60" w:line="240" w:lineRule="auto"/>
              <w:ind w:firstLineChars="0" w:firstLine="0"/>
              <w:jc w:val="left"/>
              <w:textAlignment w:val="baseline"/>
              <w:rPr>
                <w:rFonts w:eastAsia="宋体"/>
                <w:kern w:val="0"/>
                <w:sz w:val="21"/>
                <w:szCs w:val="21"/>
              </w:rPr>
            </w:pPr>
            <w:r>
              <w:rPr>
                <w:rFonts w:eastAsia="宋体"/>
                <w:kern w:val="0"/>
                <w:sz w:val="21"/>
                <w:szCs w:val="21"/>
              </w:rPr>
              <w:t xml:space="preserve">　</w:t>
            </w:r>
          </w:p>
        </w:tc>
      </w:tr>
      <w:tr w:rsidR="00D9733F" w14:paraId="4E3286F3" w14:textId="77777777">
        <w:trPr>
          <w:trHeight w:val="340"/>
        </w:trPr>
        <w:tc>
          <w:tcPr>
            <w:tcW w:w="271" w:type="pct"/>
            <w:vAlign w:val="center"/>
          </w:tcPr>
          <w:p w14:paraId="0BF441B9" w14:textId="77777777" w:rsidR="00D9733F"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3</w:t>
            </w:r>
          </w:p>
        </w:tc>
        <w:tc>
          <w:tcPr>
            <w:tcW w:w="1143" w:type="pct"/>
            <w:vAlign w:val="center"/>
          </w:tcPr>
          <w:p w14:paraId="7A49AB9F" w14:textId="77777777" w:rsidR="00D9733F" w:rsidRDefault="00000000">
            <w:pPr>
              <w:widowControl/>
              <w:autoSpaceDE w:val="0"/>
              <w:autoSpaceDN w:val="0"/>
              <w:adjustRightInd w:val="0"/>
              <w:snapToGrid w:val="0"/>
              <w:spacing w:before="60" w:line="240" w:lineRule="auto"/>
              <w:ind w:firstLineChars="0" w:firstLine="0"/>
              <w:jc w:val="left"/>
              <w:textAlignment w:val="baseline"/>
              <w:rPr>
                <w:rFonts w:ascii="仿宋_GB2312" w:hAnsi="仿宋_GB2312" w:cs="仿宋_GB2312" w:hint="eastAsia"/>
                <w:kern w:val="0"/>
                <w:szCs w:val="28"/>
              </w:rPr>
            </w:pPr>
            <w:r>
              <w:rPr>
                <w:rFonts w:ascii="仿宋_GB2312" w:hAnsi="仿宋_GB2312" w:cs="仿宋_GB2312" w:hint="eastAsia"/>
                <w:kern w:val="0"/>
                <w:szCs w:val="28"/>
              </w:rPr>
              <w:t>国拨事业费总额</w:t>
            </w:r>
          </w:p>
        </w:tc>
        <w:tc>
          <w:tcPr>
            <w:tcW w:w="511" w:type="pct"/>
            <w:vAlign w:val="center"/>
          </w:tcPr>
          <w:p w14:paraId="7B1E7003" w14:textId="77777777" w:rsidR="00D9733F"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万元</w:t>
            </w:r>
          </w:p>
        </w:tc>
        <w:tc>
          <w:tcPr>
            <w:tcW w:w="881" w:type="pct"/>
            <w:noWrap/>
            <w:vAlign w:val="center"/>
          </w:tcPr>
          <w:p w14:paraId="16337D87" w14:textId="77777777" w:rsidR="00D9733F" w:rsidRDefault="00000000">
            <w:pPr>
              <w:widowControl/>
              <w:autoSpaceDE w:val="0"/>
              <w:autoSpaceDN w:val="0"/>
              <w:adjustRightInd w:val="0"/>
              <w:snapToGrid w:val="0"/>
              <w:spacing w:before="60" w:line="240" w:lineRule="auto"/>
              <w:ind w:firstLineChars="0" w:firstLine="0"/>
              <w:jc w:val="right"/>
              <w:textAlignment w:val="baseline"/>
              <w:rPr>
                <w:rFonts w:ascii="仿宋_GB2312" w:hAnsi="仿宋_GB2312" w:cs="仿宋_GB2312" w:hint="eastAsia"/>
                <w:kern w:val="0"/>
                <w:szCs w:val="28"/>
              </w:rPr>
            </w:pPr>
            <w:r>
              <w:rPr>
                <w:rFonts w:ascii="仿宋_GB2312" w:hAnsi="仿宋_GB2312" w:cs="仿宋_GB2312" w:hint="eastAsia"/>
                <w:kern w:val="0"/>
                <w:szCs w:val="28"/>
              </w:rPr>
              <w:t>3103.38</w:t>
            </w:r>
          </w:p>
        </w:tc>
        <w:tc>
          <w:tcPr>
            <w:tcW w:w="882" w:type="pct"/>
            <w:noWrap/>
            <w:vAlign w:val="center"/>
          </w:tcPr>
          <w:p w14:paraId="048778B9" w14:textId="77777777" w:rsidR="00D9733F" w:rsidRDefault="00000000">
            <w:pPr>
              <w:widowControl/>
              <w:autoSpaceDE w:val="0"/>
              <w:autoSpaceDN w:val="0"/>
              <w:adjustRightInd w:val="0"/>
              <w:snapToGrid w:val="0"/>
              <w:spacing w:before="60" w:line="240" w:lineRule="auto"/>
              <w:ind w:firstLineChars="0" w:firstLine="0"/>
              <w:jc w:val="right"/>
              <w:textAlignment w:val="baseline"/>
              <w:rPr>
                <w:rFonts w:ascii="仿宋_GB2312" w:hAnsi="仿宋_GB2312" w:cs="仿宋_GB2312" w:hint="eastAsia"/>
                <w:kern w:val="0"/>
                <w:szCs w:val="28"/>
              </w:rPr>
            </w:pPr>
            <w:r>
              <w:rPr>
                <w:rFonts w:ascii="仿宋_GB2312" w:hAnsi="仿宋_GB2312" w:cs="仿宋_GB2312" w:hint="eastAsia"/>
                <w:kern w:val="0"/>
                <w:szCs w:val="28"/>
              </w:rPr>
              <w:t>3092.61</w:t>
            </w:r>
          </w:p>
        </w:tc>
        <w:tc>
          <w:tcPr>
            <w:tcW w:w="882" w:type="pct"/>
            <w:noWrap/>
            <w:vAlign w:val="center"/>
          </w:tcPr>
          <w:p w14:paraId="7102B618" w14:textId="77777777" w:rsidR="00D9733F" w:rsidRDefault="00000000">
            <w:pPr>
              <w:widowControl/>
              <w:autoSpaceDE w:val="0"/>
              <w:autoSpaceDN w:val="0"/>
              <w:adjustRightInd w:val="0"/>
              <w:snapToGrid w:val="0"/>
              <w:spacing w:before="60" w:line="240" w:lineRule="auto"/>
              <w:ind w:firstLineChars="0" w:firstLine="0"/>
              <w:jc w:val="right"/>
              <w:textAlignment w:val="baseline"/>
              <w:rPr>
                <w:rFonts w:ascii="仿宋_GB2312" w:hAnsi="仿宋_GB2312" w:cs="仿宋_GB2312" w:hint="eastAsia"/>
                <w:kern w:val="0"/>
                <w:szCs w:val="28"/>
              </w:rPr>
            </w:pPr>
            <w:r>
              <w:rPr>
                <w:rFonts w:ascii="仿宋_GB2312" w:hAnsi="仿宋_GB2312" w:cs="仿宋_GB2312" w:hint="eastAsia"/>
                <w:kern w:val="0"/>
                <w:szCs w:val="28"/>
              </w:rPr>
              <w:t xml:space="preserve">3254.74 </w:t>
            </w:r>
          </w:p>
        </w:tc>
        <w:tc>
          <w:tcPr>
            <w:tcW w:w="425" w:type="pct"/>
            <w:noWrap/>
            <w:vAlign w:val="center"/>
          </w:tcPr>
          <w:p w14:paraId="0E07FC5B" w14:textId="77777777" w:rsidR="00D9733F" w:rsidRDefault="00000000">
            <w:pPr>
              <w:widowControl/>
              <w:autoSpaceDE w:val="0"/>
              <w:autoSpaceDN w:val="0"/>
              <w:adjustRightInd w:val="0"/>
              <w:snapToGrid w:val="0"/>
              <w:spacing w:before="60" w:line="240" w:lineRule="auto"/>
              <w:ind w:firstLineChars="0" w:firstLine="0"/>
              <w:jc w:val="left"/>
              <w:textAlignment w:val="baseline"/>
              <w:rPr>
                <w:rFonts w:eastAsia="宋体"/>
                <w:kern w:val="0"/>
                <w:sz w:val="21"/>
                <w:szCs w:val="21"/>
              </w:rPr>
            </w:pPr>
            <w:r>
              <w:rPr>
                <w:rFonts w:eastAsia="宋体"/>
                <w:kern w:val="0"/>
                <w:sz w:val="21"/>
                <w:szCs w:val="21"/>
              </w:rPr>
              <w:t xml:space="preserve">　</w:t>
            </w:r>
          </w:p>
        </w:tc>
      </w:tr>
      <w:tr w:rsidR="00D9733F" w14:paraId="7495970B" w14:textId="77777777">
        <w:trPr>
          <w:trHeight w:val="340"/>
        </w:trPr>
        <w:tc>
          <w:tcPr>
            <w:tcW w:w="271" w:type="pct"/>
            <w:vAlign w:val="center"/>
          </w:tcPr>
          <w:p w14:paraId="287453D6" w14:textId="77777777" w:rsidR="00D9733F"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4</w:t>
            </w:r>
          </w:p>
        </w:tc>
        <w:tc>
          <w:tcPr>
            <w:tcW w:w="1143" w:type="pct"/>
            <w:vAlign w:val="center"/>
          </w:tcPr>
          <w:p w14:paraId="1322498B" w14:textId="77777777" w:rsidR="00D9733F" w:rsidRDefault="00000000">
            <w:pPr>
              <w:widowControl/>
              <w:autoSpaceDE w:val="0"/>
              <w:autoSpaceDN w:val="0"/>
              <w:adjustRightInd w:val="0"/>
              <w:snapToGrid w:val="0"/>
              <w:spacing w:before="60" w:line="240" w:lineRule="auto"/>
              <w:ind w:firstLineChars="0" w:firstLine="0"/>
              <w:jc w:val="left"/>
              <w:textAlignment w:val="baseline"/>
              <w:rPr>
                <w:rFonts w:ascii="仿宋_GB2312" w:hAnsi="仿宋_GB2312" w:cs="仿宋_GB2312" w:hint="eastAsia"/>
                <w:kern w:val="0"/>
                <w:szCs w:val="28"/>
              </w:rPr>
            </w:pPr>
            <w:r>
              <w:rPr>
                <w:rFonts w:ascii="仿宋_GB2312" w:hAnsi="仿宋_GB2312" w:cs="仿宋_GB2312" w:hint="eastAsia"/>
                <w:kern w:val="0"/>
                <w:szCs w:val="28"/>
              </w:rPr>
              <w:t>营业收入</w:t>
            </w:r>
          </w:p>
        </w:tc>
        <w:tc>
          <w:tcPr>
            <w:tcW w:w="511" w:type="pct"/>
            <w:vAlign w:val="center"/>
          </w:tcPr>
          <w:p w14:paraId="2E08F9FA" w14:textId="77777777" w:rsidR="00D9733F"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万元</w:t>
            </w:r>
          </w:p>
        </w:tc>
        <w:tc>
          <w:tcPr>
            <w:tcW w:w="881" w:type="pct"/>
            <w:noWrap/>
            <w:vAlign w:val="center"/>
          </w:tcPr>
          <w:p w14:paraId="66AFB676" w14:textId="77777777" w:rsidR="00D9733F" w:rsidRDefault="00000000">
            <w:pPr>
              <w:widowControl/>
              <w:autoSpaceDE w:val="0"/>
              <w:autoSpaceDN w:val="0"/>
              <w:adjustRightInd w:val="0"/>
              <w:snapToGrid w:val="0"/>
              <w:spacing w:before="60" w:line="240" w:lineRule="auto"/>
              <w:ind w:firstLineChars="0" w:firstLine="0"/>
              <w:jc w:val="right"/>
              <w:textAlignment w:val="baseline"/>
              <w:rPr>
                <w:rFonts w:ascii="仿宋_GB2312" w:hAnsi="仿宋_GB2312" w:cs="仿宋_GB2312" w:hint="eastAsia"/>
                <w:kern w:val="0"/>
                <w:szCs w:val="28"/>
                <w:highlight w:val="magenta"/>
              </w:rPr>
            </w:pPr>
            <w:r>
              <w:rPr>
                <w:rFonts w:ascii="仿宋_GB2312" w:hAnsi="仿宋_GB2312" w:cs="仿宋_GB2312" w:hint="eastAsia"/>
                <w:kern w:val="0"/>
                <w:szCs w:val="28"/>
                <w:highlight w:val="magenta"/>
              </w:rPr>
              <w:t>584,542.44</w:t>
            </w:r>
          </w:p>
        </w:tc>
        <w:tc>
          <w:tcPr>
            <w:tcW w:w="1618" w:type="dxa"/>
            <w:noWrap/>
            <w:vAlign w:val="center"/>
          </w:tcPr>
          <w:p w14:paraId="39F2A387" w14:textId="77777777" w:rsidR="00D9733F" w:rsidRDefault="00000000">
            <w:pPr>
              <w:widowControl/>
              <w:autoSpaceDE w:val="0"/>
              <w:autoSpaceDN w:val="0"/>
              <w:adjustRightInd w:val="0"/>
              <w:snapToGrid w:val="0"/>
              <w:spacing w:before="60" w:line="240" w:lineRule="auto"/>
              <w:ind w:firstLineChars="0" w:firstLine="0"/>
              <w:jc w:val="right"/>
              <w:textAlignment w:val="baseline"/>
              <w:rPr>
                <w:rFonts w:ascii="仿宋_GB2312" w:hAnsi="仿宋_GB2312" w:cs="仿宋_GB2312" w:hint="eastAsia"/>
                <w:kern w:val="0"/>
                <w:szCs w:val="28"/>
                <w:highlight w:val="magenta"/>
              </w:rPr>
            </w:pPr>
            <w:r>
              <w:rPr>
                <w:rFonts w:ascii="仿宋_GB2312" w:hAnsi="仿宋_GB2312" w:cs="仿宋_GB2312" w:hint="eastAsia"/>
                <w:kern w:val="0"/>
                <w:szCs w:val="28"/>
                <w:highlight w:val="magenta"/>
              </w:rPr>
              <w:t>590,691.89</w:t>
            </w:r>
            <w:commentRangeStart w:id="20"/>
            <w:commentRangeEnd w:id="20"/>
            <w:r>
              <w:rPr>
                <w:rFonts w:ascii="仿宋_GB2312" w:hAnsi="仿宋_GB2312" w:cs="仿宋_GB2312" w:hint="eastAsia"/>
                <w:kern w:val="0"/>
                <w:szCs w:val="28"/>
                <w:highlight w:val="magenta"/>
              </w:rPr>
              <w:commentReference w:id="20"/>
            </w:r>
          </w:p>
        </w:tc>
        <w:tc>
          <w:tcPr>
            <w:tcW w:w="882" w:type="pct"/>
            <w:noWrap/>
            <w:vAlign w:val="center"/>
          </w:tcPr>
          <w:p w14:paraId="59C65F1D" w14:textId="77777777" w:rsidR="00D9733F" w:rsidRDefault="00000000">
            <w:pPr>
              <w:widowControl/>
              <w:autoSpaceDE w:val="0"/>
              <w:autoSpaceDN w:val="0"/>
              <w:adjustRightInd w:val="0"/>
              <w:snapToGrid w:val="0"/>
              <w:spacing w:before="60" w:line="240" w:lineRule="auto"/>
              <w:ind w:firstLineChars="0" w:firstLine="0"/>
              <w:jc w:val="right"/>
              <w:textAlignment w:val="baseline"/>
              <w:rPr>
                <w:rFonts w:ascii="仿宋_GB2312" w:hAnsi="仿宋_GB2312" w:cs="仿宋_GB2312" w:hint="eastAsia"/>
                <w:kern w:val="0"/>
                <w:szCs w:val="28"/>
                <w:highlight w:val="magenta"/>
              </w:rPr>
            </w:pPr>
            <w:r>
              <w:rPr>
                <w:rFonts w:ascii="仿宋_GB2312" w:hAnsi="仿宋_GB2312" w:cs="仿宋_GB2312" w:hint="eastAsia"/>
                <w:kern w:val="0"/>
                <w:szCs w:val="28"/>
                <w:highlight w:val="magenta"/>
              </w:rPr>
              <w:t>578,410.02</w:t>
            </w:r>
          </w:p>
        </w:tc>
        <w:tc>
          <w:tcPr>
            <w:tcW w:w="425" w:type="pct"/>
            <w:noWrap/>
            <w:vAlign w:val="center"/>
          </w:tcPr>
          <w:p w14:paraId="54E4B5C8" w14:textId="77777777" w:rsidR="00D9733F" w:rsidRDefault="00000000">
            <w:pPr>
              <w:widowControl/>
              <w:autoSpaceDE w:val="0"/>
              <w:autoSpaceDN w:val="0"/>
              <w:adjustRightInd w:val="0"/>
              <w:snapToGrid w:val="0"/>
              <w:spacing w:before="60" w:line="240" w:lineRule="auto"/>
              <w:ind w:firstLineChars="0" w:firstLine="0"/>
              <w:jc w:val="left"/>
              <w:textAlignment w:val="baseline"/>
              <w:rPr>
                <w:rFonts w:eastAsia="宋体"/>
                <w:kern w:val="0"/>
                <w:sz w:val="21"/>
                <w:szCs w:val="21"/>
              </w:rPr>
            </w:pPr>
            <w:r>
              <w:rPr>
                <w:rFonts w:eastAsia="宋体"/>
                <w:kern w:val="0"/>
                <w:sz w:val="21"/>
                <w:szCs w:val="21"/>
              </w:rPr>
              <w:t xml:space="preserve">　</w:t>
            </w:r>
          </w:p>
        </w:tc>
      </w:tr>
    </w:tbl>
    <w:p w14:paraId="47123F69" w14:textId="77777777" w:rsidR="00D9733F" w:rsidRDefault="00D9733F">
      <w:pPr>
        <w:adjustRightInd w:val="0"/>
        <w:snapToGrid w:val="0"/>
        <w:spacing w:line="300" w:lineRule="auto"/>
        <w:ind w:firstLine="560"/>
        <w:jc w:val="center"/>
        <w:rPr>
          <w:rFonts w:ascii="黑体" w:eastAsia="黑体" w:hAnsi="黑体" w:hint="eastAsia"/>
          <w:szCs w:val="30"/>
          <w:lang w:val="zh-CN"/>
        </w:rPr>
      </w:pPr>
      <w:bookmarkStart w:id="21" w:name="_Ref135644958"/>
      <w:bookmarkStart w:id="22" w:name="_Ref102760229"/>
    </w:p>
    <w:p w14:paraId="5A873D4F" w14:textId="77777777" w:rsidR="00D9733F" w:rsidRDefault="00000000">
      <w:pPr>
        <w:adjustRightInd w:val="0"/>
        <w:snapToGrid w:val="0"/>
        <w:spacing w:line="300" w:lineRule="auto"/>
        <w:ind w:firstLineChars="0" w:firstLine="0"/>
        <w:jc w:val="center"/>
        <w:rPr>
          <w:b/>
          <w:bCs/>
          <w:color w:val="000000"/>
          <w:kern w:val="0"/>
          <w:szCs w:val="28"/>
          <w:lang w:val="zh-CN"/>
        </w:rPr>
      </w:pPr>
      <w:r>
        <w:rPr>
          <w:rFonts w:hint="eastAsia"/>
          <w:b/>
          <w:bCs/>
          <w:color w:val="000000"/>
          <w:kern w:val="0"/>
          <w:szCs w:val="28"/>
          <w:lang w:val="zh-CN"/>
        </w:rPr>
        <w:t>表</w:t>
      </w:r>
      <w:bookmarkEnd w:id="21"/>
      <w:r>
        <w:rPr>
          <w:rFonts w:hint="eastAsia"/>
          <w:b/>
          <w:bCs/>
          <w:color w:val="000000"/>
          <w:kern w:val="0"/>
          <w:szCs w:val="28"/>
          <w:lang w:val="zh-CN"/>
        </w:rPr>
        <w:t>1</w:t>
      </w:r>
      <w:r>
        <w:rPr>
          <w:rFonts w:hint="eastAsia"/>
          <w:b/>
          <w:bCs/>
          <w:color w:val="000000"/>
          <w:kern w:val="0"/>
          <w:szCs w:val="28"/>
        </w:rPr>
        <w:t>3</w:t>
      </w:r>
      <w:r>
        <w:rPr>
          <w:rFonts w:hint="eastAsia"/>
          <w:b/>
          <w:bCs/>
          <w:color w:val="000000"/>
          <w:kern w:val="0"/>
          <w:szCs w:val="28"/>
          <w:lang w:val="zh-CN"/>
        </w:rPr>
        <w:t>职工薪酬及劳务费测算表</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44"/>
        <w:gridCol w:w="1076"/>
        <w:gridCol w:w="1045"/>
        <w:gridCol w:w="771"/>
        <w:gridCol w:w="747"/>
        <w:gridCol w:w="698"/>
        <w:gridCol w:w="966"/>
        <w:gridCol w:w="769"/>
        <w:gridCol w:w="977"/>
        <w:gridCol w:w="658"/>
        <w:gridCol w:w="736"/>
      </w:tblGrid>
      <w:tr w:rsidR="00D9733F" w14:paraId="2A7FAD3D" w14:textId="77777777">
        <w:trPr>
          <w:trHeight w:val="340"/>
        </w:trPr>
        <w:tc>
          <w:tcPr>
            <w:tcW w:w="454" w:type="pct"/>
            <w:vMerge w:val="restart"/>
            <w:tcBorders>
              <w:top w:val="single" w:sz="12" w:space="0" w:color="auto"/>
              <w:left w:val="single" w:sz="12" w:space="0" w:color="auto"/>
              <w:bottom w:val="single" w:sz="6" w:space="0" w:color="auto"/>
              <w:right w:val="single" w:sz="6" w:space="0" w:color="auto"/>
            </w:tcBorders>
            <w:noWrap/>
            <w:vAlign w:val="center"/>
          </w:tcPr>
          <w:bookmarkEnd w:id="22"/>
          <w:p w14:paraId="43A72B58" w14:textId="77777777" w:rsidR="00D9733F" w:rsidRDefault="00000000">
            <w:pPr>
              <w:ind w:firstLineChars="0" w:firstLine="0"/>
              <w:jc w:val="center"/>
              <w:rPr>
                <w:rFonts w:ascii="宋体" w:hAnsi="宋体" w:hint="eastAsia"/>
                <w:b/>
                <w:bCs/>
                <w:szCs w:val="28"/>
              </w:rPr>
            </w:pPr>
            <w:r>
              <w:rPr>
                <w:rFonts w:ascii="宋体" w:hAnsi="宋体" w:hint="eastAsia"/>
                <w:b/>
                <w:bCs/>
                <w:szCs w:val="28"/>
              </w:rPr>
              <w:t>名称</w:t>
            </w:r>
          </w:p>
        </w:tc>
        <w:tc>
          <w:tcPr>
            <w:tcW w:w="579" w:type="pct"/>
            <w:vMerge w:val="restart"/>
            <w:tcBorders>
              <w:top w:val="single" w:sz="12" w:space="0" w:color="auto"/>
              <w:left w:val="single" w:sz="6" w:space="0" w:color="auto"/>
              <w:bottom w:val="single" w:sz="6" w:space="0" w:color="auto"/>
              <w:right w:val="single" w:sz="6" w:space="0" w:color="auto"/>
            </w:tcBorders>
            <w:noWrap/>
            <w:vAlign w:val="center"/>
          </w:tcPr>
          <w:p w14:paraId="59FCB7E2" w14:textId="77777777" w:rsidR="00D9733F" w:rsidRDefault="00000000">
            <w:pPr>
              <w:ind w:firstLineChars="0" w:firstLine="0"/>
              <w:jc w:val="center"/>
              <w:rPr>
                <w:rFonts w:ascii="宋体" w:hAnsi="宋体" w:hint="eastAsia"/>
                <w:b/>
                <w:bCs/>
                <w:szCs w:val="28"/>
              </w:rPr>
            </w:pPr>
            <w:r>
              <w:rPr>
                <w:rFonts w:ascii="宋体" w:hAnsi="宋体" w:hint="eastAsia"/>
                <w:b/>
                <w:bCs/>
                <w:szCs w:val="28"/>
              </w:rPr>
              <w:t>测算金额（万元）</w:t>
            </w:r>
          </w:p>
        </w:tc>
        <w:tc>
          <w:tcPr>
            <w:tcW w:w="3569" w:type="pct"/>
            <w:gridSpan w:val="8"/>
            <w:tcBorders>
              <w:top w:val="single" w:sz="12" w:space="0" w:color="auto"/>
              <w:left w:val="single" w:sz="6" w:space="0" w:color="auto"/>
              <w:bottom w:val="single" w:sz="6" w:space="0" w:color="auto"/>
              <w:right w:val="single" w:sz="6" w:space="0" w:color="auto"/>
            </w:tcBorders>
            <w:noWrap/>
            <w:vAlign w:val="center"/>
          </w:tcPr>
          <w:p w14:paraId="7785EB8F" w14:textId="77777777" w:rsidR="00D9733F" w:rsidRDefault="00000000">
            <w:pPr>
              <w:ind w:firstLineChars="0" w:firstLine="0"/>
              <w:jc w:val="center"/>
              <w:rPr>
                <w:rFonts w:ascii="宋体" w:hAnsi="宋体" w:hint="eastAsia"/>
                <w:b/>
                <w:bCs/>
                <w:szCs w:val="28"/>
              </w:rPr>
            </w:pPr>
            <w:r>
              <w:rPr>
                <w:rFonts w:ascii="宋体" w:hAnsi="宋体" w:hint="eastAsia"/>
                <w:b/>
                <w:bCs/>
                <w:szCs w:val="28"/>
              </w:rPr>
              <w:t>计提基数（万元）</w:t>
            </w:r>
          </w:p>
        </w:tc>
        <w:tc>
          <w:tcPr>
            <w:tcW w:w="396" w:type="pct"/>
            <w:vMerge w:val="restart"/>
            <w:tcBorders>
              <w:top w:val="single" w:sz="12" w:space="0" w:color="auto"/>
              <w:left w:val="single" w:sz="6" w:space="0" w:color="auto"/>
              <w:bottom w:val="single" w:sz="6" w:space="0" w:color="auto"/>
              <w:right w:val="single" w:sz="12" w:space="0" w:color="auto"/>
            </w:tcBorders>
            <w:noWrap/>
            <w:vAlign w:val="center"/>
          </w:tcPr>
          <w:p w14:paraId="5195BD94" w14:textId="77777777" w:rsidR="00D9733F" w:rsidRDefault="00000000">
            <w:pPr>
              <w:ind w:firstLineChars="0" w:firstLine="0"/>
              <w:jc w:val="center"/>
              <w:rPr>
                <w:rFonts w:ascii="宋体" w:hAnsi="宋体" w:hint="eastAsia"/>
                <w:b/>
                <w:bCs/>
                <w:szCs w:val="28"/>
              </w:rPr>
            </w:pPr>
            <w:r>
              <w:rPr>
                <w:rFonts w:ascii="宋体" w:hAnsi="宋体" w:hint="eastAsia"/>
                <w:b/>
                <w:bCs/>
                <w:szCs w:val="28"/>
              </w:rPr>
              <w:t>α</w:t>
            </w:r>
          </w:p>
        </w:tc>
      </w:tr>
      <w:tr w:rsidR="00D9733F" w14:paraId="1C35ACD8" w14:textId="77777777">
        <w:trPr>
          <w:trHeight w:val="340"/>
        </w:trPr>
        <w:tc>
          <w:tcPr>
            <w:tcW w:w="454" w:type="pct"/>
            <w:vMerge/>
            <w:tcBorders>
              <w:top w:val="single" w:sz="12" w:space="0" w:color="auto"/>
              <w:left w:val="single" w:sz="12" w:space="0" w:color="auto"/>
              <w:bottom w:val="single" w:sz="4" w:space="0" w:color="auto"/>
              <w:right w:val="single" w:sz="6" w:space="0" w:color="auto"/>
            </w:tcBorders>
            <w:vAlign w:val="center"/>
          </w:tcPr>
          <w:p w14:paraId="25D34108" w14:textId="77777777" w:rsidR="00D9733F" w:rsidRDefault="00D9733F">
            <w:pPr>
              <w:ind w:firstLineChars="0" w:firstLine="0"/>
              <w:jc w:val="center"/>
              <w:rPr>
                <w:rFonts w:ascii="宋体" w:hAnsi="宋体" w:hint="eastAsia"/>
                <w:b/>
                <w:bCs/>
                <w:szCs w:val="28"/>
              </w:rPr>
            </w:pPr>
          </w:p>
        </w:tc>
        <w:tc>
          <w:tcPr>
            <w:tcW w:w="579" w:type="pct"/>
            <w:vMerge/>
            <w:tcBorders>
              <w:top w:val="single" w:sz="12" w:space="0" w:color="auto"/>
              <w:left w:val="single" w:sz="6" w:space="0" w:color="auto"/>
              <w:bottom w:val="single" w:sz="4" w:space="0" w:color="auto"/>
              <w:right w:val="single" w:sz="6" w:space="0" w:color="auto"/>
            </w:tcBorders>
            <w:vAlign w:val="center"/>
          </w:tcPr>
          <w:p w14:paraId="400E1C17" w14:textId="77777777" w:rsidR="00D9733F" w:rsidRDefault="00D9733F">
            <w:pPr>
              <w:ind w:firstLineChars="0" w:firstLine="0"/>
              <w:jc w:val="center"/>
              <w:rPr>
                <w:rFonts w:ascii="宋体" w:hAnsi="宋体" w:hint="eastAsia"/>
                <w:b/>
                <w:bCs/>
                <w:szCs w:val="28"/>
              </w:rPr>
            </w:pPr>
          </w:p>
        </w:tc>
        <w:tc>
          <w:tcPr>
            <w:tcW w:w="562" w:type="pct"/>
            <w:tcBorders>
              <w:top w:val="single" w:sz="6" w:space="0" w:color="auto"/>
              <w:left w:val="single" w:sz="6" w:space="0" w:color="auto"/>
              <w:bottom w:val="single" w:sz="6" w:space="0" w:color="auto"/>
              <w:right w:val="single" w:sz="6" w:space="0" w:color="auto"/>
            </w:tcBorders>
            <w:noWrap/>
            <w:vAlign w:val="center"/>
          </w:tcPr>
          <w:p w14:paraId="6EE9F1A3" w14:textId="77777777" w:rsidR="00D9733F" w:rsidRDefault="00000000">
            <w:pPr>
              <w:ind w:firstLineChars="0" w:firstLine="0"/>
              <w:jc w:val="center"/>
              <w:rPr>
                <w:rFonts w:ascii="宋体" w:hAnsi="宋体" w:hint="eastAsia"/>
                <w:b/>
                <w:bCs/>
                <w:szCs w:val="28"/>
              </w:rPr>
            </w:pPr>
            <w:r>
              <w:rPr>
                <w:rFonts w:ascii="宋体" w:hAnsi="宋体" w:hint="eastAsia"/>
                <w:b/>
                <w:bCs/>
                <w:szCs w:val="28"/>
              </w:rPr>
              <w:t>小计</w:t>
            </w:r>
          </w:p>
        </w:tc>
        <w:tc>
          <w:tcPr>
            <w:tcW w:w="415" w:type="pct"/>
            <w:tcBorders>
              <w:top w:val="single" w:sz="6" w:space="0" w:color="auto"/>
              <w:left w:val="single" w:sz="6" w:space="0" w:color="auto"/>
              <w:bottom w:val="single" w:sz="6" w:space="0" w:color="auto"/>
              <w:right w:val="single" w:sz="6" w:space="0" w:color="auto"/>
            </w:tcBorders>
            <w:noWrap/>
            <w:vAlign w:val="center"/>
          </w:tcPr>
          <w:p w14:paraId="1E431625" w14:textId="77777777" w:rsidR="00D9733F" w:rsidRDefault="00000000">
            <w:pPr>
              <w:ind w:firstLineChars="0" w:firstLine="0"/>
              <w:jc w:val="center"/>
              <w:rPr>
                <w:rFonts w:ascii="宋体" w:hAnsi="宋体" w:hint="eastAsia"/>
                <w:b/>
                <w:bCs/>
                <w:szCs w:val="28"/>
              </w:rPr>
            </w:pPr>
            <w:r>
              <w:rPr>
                <w:rFonts w:ascii="宋体" w:hAnsi="宋体" w:hint="eastAsia"/>
                <w:b/>
                <w:bCs/>
                <w:szCs w:val="28"/>
              </w:rPr>
              <w:t>材料费</w:t>
            </w:r>
          </w:p>
        </w:tc>
        <w:tc>
          <w:tcPr>
            <w:tcW w:w="402" w:type="pct"/>
            <w:tcBorders>
              <w:top w:val="single" w:sz="6" w:space="0" w:color="auto"/>
              <w:left w:val="single" w:sz="6" w:space="0" w:color="auto"/>
              <w:bottom w:val="single" w:sz="6" w:space="0" w:color="auto"/>
              <w:right w:val="single" w:sz="6" w:space="0" w:color="auto"/>
            </w:tcBorders>
            <w:vAlign w:val="center"/>
          </w:tcPr>
          <w:p w14:paraId="03B873A5" w14:textId="77777777" w:rsidR="00D9733F" w:rsidRDefault="00000000">
            <w:pPr>
              <w:ind w:firstLineChars="0" w:firstLine="0"/>
              <w:jc w:val="center"/>
              <w:rPr>
                <w:rFonts w:ascii="宋体" w:hAnsi="宋体" w:hint="eastAsia"/>
                <w:b/>
                <w:bCs/>
                <w:szCs w:val="28"/>
              </w:rPr>
            </w:pPr>
            <w:r>
              <w:rPr>
                <w:rFonts w:ascii="宋体" w:hAnsi="宋体" w:hint="eastAsia"/>
                <w:b/>
                <w:bCs/>
                <w:szCs w:val="28"/>
              </w:rPr>
              <w:t>专用费</w:t>
            </w:r>
          </w:p>
        </w:tc>
        <w:tc>
          <w:tcPr>
            <w:tcW w:w="376" w:type="pct"/>
            <w:tcBorders>
              <w:top w:val="single" w:sz="6" w:space="0" w:color="auto"/>
              <w:left w:val="single" w:sz="6" w:space="0" w:color="auto"/>
              <w:bottom w:val="single" w:sz="6" w:space="0" w:color="auto"/>
              <w:right w:val="single" w:sz="6" w:space="0" w:color="auto"/>
            </w:tcBorders>
            <w:noWrap/>
            <w:vAlign w:val="center"/>
          </w:tcPr>
          <w:p w14:paraId="1CDEE02C" w14:textId="77777777" w:rsidR="00D9733F" w:rsidRDefault="00000000">
            <w:pPr>
              <w:ind w:firstLineChars="0" w:firstLine="0"/>
              <w:jc w:val="center"/>
              <w:rPr>
                <w:rFonts w:ascii="宋体" w:hAnsi="宋体" w:hint="eastAsia"/>
                <w:b/>
                <w:bCs/>
                <w:szCs w:val="28"/>
              </w:rPr>
            </w:pPr>
            <w:r>
              <w:rPr>
                <w:rFonts w:ascii="宋体" w:hAnsi="宋体" w:hint="eastAsia"/>
                <w:b/>
                <w:bCs/>
                <w:szCs w:val="28"/>
              </w:rPr>
              <w:t>外协费</w:t>
            </w:r>
          </w:p>
        </w:tc>
        <w:tc>
          <w:tcPr>
            <w:tcW w:w="520" w:type="pct"/>
            <w:tcBorders>
              <w:top w:val="single" w:sz="6" w:space="0" w:color="auto"/>
              <w:left w:val="single" w:sz="6" w:space="0" w:color="auto"/>
              <w:bottom w:val="single" w:sz="6" w:space="0" w:color="auto"/>
              <w:right w:val="single" w:sz="6" w:space="0" w:color="auto"/>
            </w:tcBorders>
            <w:vAlign w:val="center"/>
          </w:tcPr>
          <w:p w14:paraId="0E466CAA" w14:textId="77777777" w:rsidR="00D9733F" w:rsidRDefault="00000000">
            <w:pPr>
              <w:ind w:firstLineChars="0" w:firstLine="0"/>
              <w:jc w:val="center"/>
              <w:rPr>
                <w:rFonts w:ascii="宋体" w:hAnsi="宋体" w:hint="eastAsia"/>
                <w:b/>
                <w:bCs/>
                <w:szCs w:val="28"/>
              </w:rPr>
            </w:pPr>
            <w:r>
              <w:rPr>
                <w:rFonts w:ascii="宋体" w:hAnsi="宋体" w:hint="eastAsia"/>
                <w:b/>
                <w:bCs/>
                <w:szCs w:val="28"/>
              </w:rPr>
              <w:t>燃料动力费</w:t>
            </w:r>
          </w:p>
        </w:tc>
        <w:tc>
          <w:tcPr>
            <w:tcW w:w="414" w:type="pct"/>
            <w:tcBorders>
              <w:top w:val="single" w:sz="6" w:space="0" w:color="auto"/>
              <w:left w:val="single" w:sz="6" w:space="0" w:color="auto"/>
              <w:bottom w:val="single" w:sz="6" w:space="0" w:color="auto"/>
              <w:right w:val="single" w:sz="6" w:space="0" w:color="auto"/>
            </w:tcBorders>
            <w:vAlign w:val="center"/>
          </w:tcPr>
          <w:p w14:paraId="16BF2C7B" w14:textId="77777777" w:rsidR="00D9733F" w:rsidRDefault="00000000">
            <w:pPr>
              <w:ind w:firstLineChars="0" w:firstLine="0"/>
              <w:jc w:val="center"/>
              <w:rPr>
                <w:rFonts w:ascii="宋体" w:hAnsi="宋体" w:hint="eastAsia"/>
                <w:b/>
                <w:bCs/>
                <w:szCs w:val="28"/>
              </w:rPr>
            </w:pPr>
            <w:r>
              <w:rPr>
                <w:rFonts w:ascii="宋体" w:hAnsi="宋体" w:hint="eastAsia"/>
                <w:b/>
                <w:bCs/>
                <w:szCs w:val="28"/>
              </w:rPr>
              <w:t>事务费</w:t>
            </w:r>
          </w:p>
        </w:tc>
        <w:tc>
          <w:tcPr>
            <w:tcW w:w="526" w:type="pct"/>
            <w:tcBorders>
              <w:top w:val="single" w:sz="6" w:space="0" w:color="auto"/>
              <w:left w:val="single" w:sz="6" w:space="0" w:color="auto"/>
              <w:bottom w:val="single" w:sz="6" w:space="0" w:color="auto"/>
              <w:right w:val="single" w:sz="6" w:space="0" w:color="auto"/>
            </w:tcBorders>
            <w:vAlign w:val="center"/>
          </w:tcPr>
          <w:p w14:paraId="4213A4F3" w14:textId="77777777" w:rsidR="00D9733F" w:rsidRDefault="00000000">
            <w:pPr>
              <w:ind w:firstLineChars="0" w:firstLine="0"/>
              <w:jc w:val="center"/>
              <w:rPr>
                <w:rFonts w:ascii="宋体" w:hAnsi="宋体" w:hint="eastAsia"/>
                <w:b/>
                <w:bCs/>
                <w:szCs w:val="28"/>
              </w:rPr>
            </w:pPr>
            <w:r>
              <w:rPr>
                <w:rFonts w:ascii="宋体" w:hAnsi="宋体" w:hint="eastAsia"/>
                <w:b/>
                <w:bCs/>
                <w:szCs w:val="28"/>
              </w:rPr>
              <w:t>固定资产折旧费</w:t>
            </w:r>
          </w:p>
        </w:tc>
        <w:tc>
          <w:tcPr>
            <w:tcW w:w="351" w:type="pct"/>
            <w:tcBorders>
              <w:top w:val="single" w:sz="6" w:space="0" w:color="auto"/>
              <w:left w:val="single" w:sz="6" w:space="0" w:color="auto"/>
              <w:bottom w:val="single" w:sz="6" w:space="0" w:color="auto"/>
              <w:right w:val="single" w:sz="6" w:space="0" w:color="auto"/>
            </w:tcBorders>
            <w:noWrap/>
            <w:vAlign w:val="center"/>
          </w:tcPr>
          <w:p w14:paraId="110272CC" w14:textId="77777777" w:rsidR="00D9733F" w:rsidRDefault="00000000">
            <w:pPr>
              <w:ind w:firstLineChars="0" w:firstLine="0"/>
              <w:jc w:val="center"/>
              <w:rPr>
                <w:rFonts w:ascii="宋体" w:hAnsi="宋体" w:hint="eastAsia"/>
                <w:b/>
                <w:bCs/>
                <w:szCs w:val="28"/>
              </w:rPr>
            </w:pPr>
            <w:r>
              <w:rPr>
                <w:rFonts w:ascii="宋体" w:hAnsi="宋体" w:hint="eastAsia"/>
                <w:b/>
                <w:bCs/>
                <w:szCs w:val="28"/>
              </w:rPr>
              <w:t>管理费</w:t>
            </w:r>
          </w:p>
        </w:tc>
        <w:tc>
          <w:tcPr>
            <w:tcW w:w="396" w:type="pct"/>
            <w:vMerge/>
            <w:tcBorders>
              <w:top w:val="single" w:sz="12" w:space="0" w:color="auto"/>
              <w:left w:val="single" w:sz="6" w:space="0" w:color="auto"/>
              <w:bottom w:val="single" w:sz="6" w:space="0" w:color="auto"/>
              <w:right w:val="single" w:sz="12" w:space="0" w:color="auto"/>
            </w:tcBorders>
            <w:vAlign w:val="center"/>
          </w:tcPr>
          <w:p w14:paraId="2A7E3FC2" w14:textId="77777777" w:rsidR="00D9733F" w:rsidRDefault="00D9733F">
            <w:pPr>
              <w:ind w:firstLineChars="0" w:firstLine="0"/>
              <w:jc w:val="center"/>
              <w:rPr>
                <w:rFonts w:ascii="宋体" w:hAnsi="宋体" w:hint="eastAsia"/>
                <w:b/>
                <w:bCs/>
                <w:szCs w:val="28"/>
              </w:rPr>
            </w:pPr>
          </w:p>
        </w:tc>
      </w:tr>
      <w:tr w:rsidR="00D9733F" w14:paraId="1F306DCD" w14:textId="77777777">
        <w:trPr>
          <w:trHeight w:val="340"/>
        </w:trPr>
        <w:tc>
          <w:tcPr>
            <w:tcW w:w="454" w:type="pct"/>
            <w:tcBorders>
              <w:top w:val="single" w:sz="4" w:space="0" w:color="auto"/>
              <w:left w:val="single" w:sz="12" w:space="0" w:color="auto"/>
              <w:bottom w:val="single" w:sz="6" w:space="0" w:color="auto"/>
              <w:right w:val="single" w:sz="6" w:space="0" w:color="auto"/>
            </w:tcBorders>
            <w:vAlign w:val="center"/>
          </w:tcPr>
          <w:p w14:paraId="260CAACA" w14:textId="77777777" w:rsidR="00D9733F" w:rsidRDefault="00D9733F">
            <w:pPr>
              <w:ind w:firstLineChars="0" w:firstLine="0"/>
              <w:jc w:val="center"/>
              <w:rPr>
                <w:rFonts w:ascii="宋体" w:hAnsi="宋体" w:hint="eastAsia"/>
                <w:b/>
                <w:bCs/>
                <w:szCs w:val="28"/>
              </w:rPr>
            </w:pPr>
          </w:p>
        </w:tc>
        <w:tc>
          <w:tcPr>
            <w:tcW w:w="579" w:type="pct"/>
            <w:tcBorders>
              <w:top w:val="single" w:sz="4" w:space="0" w:color="auto"/>
              <w:left w:val="single" w:sz="6" w:space="0" w:color="auto"/>
              <w:bottom w:val="single" w:sz="6" w:space="0" w:color="auto"/>
              <w:right w:val="single" w:sz="6" w:space="0" w:color="auto"/>
            </w:tcBorders>
            <w:vAlign w:val="center"/>
          </w:tcPr>
          <w:p w14:paraId="55010801" w14:textId="77777777" w:rsidR="00D9733F" w:rsidRDefault="00000000">
            <w:pPr>
              <w:autoSpaceDE w:val="0"/>
              <w:autoSpaceDN w:val="0"/>
              <w:adjustRightInd w:val="0"/>
              <w:snapToGrid w:val="0"/>
              <w:spacing w:before="60" w:line="240" w:lineRule="auto"/>
              <w:ind w:firstLineChars="0" w:firstLine="0"/>
              <w:jc w:val="center"/>
              <w:textAlignment w:val="baseline"/>
              <w:rPr>
                <w:rFonts w:ascii="宋体" w:hAnsi="宋体" w:hint="eastAsia"/>
                <w:b/>
                <w:bCs/>
                <w:szCs w:val="28"/>
              </w:rPr>
            </w:pPr>
            <w:r>
              <w:rPr>
                <w:rFonts w:ascii="仿宋_GB2312" w:hAnsi="仿宋_GB2312" w:cs="仿宋_GB2312" w:hint="eastAsia"/>
                <w:b/>
                <w:bCs/>
                <w:kern w:val="0"/>
                <w:szCs w:val="28"/>
              </w:rPr>
              <w:t>A</w:t>
            </w:r>
          </w:p>
        </w:tc>
        <w:tc>
          <w:tcPr>
            <w:tcW w:w="562" w:type="pct"/>
            <w:tcBorders>
              <w:top w:val="single" w:sz="6" w:space="0" w:color="auto"/>
              <w:left w:val="single" w:sz="6" w:space="0" w:color="auto"/>
              <w:bottom w:val="single" w:sz="6" w:space="0" w:color="auto"/>
              <w:right w:val="single" w:sz="6" w:space="0" w:color="auto"/>
            </w:tcBorders>
            <w:vAlign w:val="center"/>
          </w:tcPr>
          <w:p w14:paraId="7FF49285" w14:textId="77777777" w:rsidR="00D9733F" w:rsidRDefault="00000000">
            <w:pPr>
              <w:autoSpaceDE w:val="0"/>
              <w:autoSpaceDN w:val="0"/>
              <w:adjustRightInd w:val="0"/>
              <w:snapToGrid w:val="0"/>
              <w:spacing w:before="60" w:line="240" w:lineRule="auto"/>
              <w:ind w:firstLineChars="0" w:firstLine="0"/>
              <w:jc w:val="center"/>
              <w:textAlignment w:val="baseline"/>
              <w:rPr>
                <w:rFonts w:ascii="宋体" w:hAnsi="宋体" w:hint="eastAsia"/>
                <w:b/>
                <w:bCs/>
                <w:szCs w:val="28"/>
              </w:rPr>
            </w:pPr>
            <w:r>
              <w:rPr>
                <w:rFonts w:ascii="仿宋_GB2312" w:hAnsi="仿宋_GB2312" w:cs="仿宋_GB2312" w:hint="eastAsia"/>
                <w:b/>
                <w:bCs/>
                <w:kern w:val="0"/>
                <w:szCs w:val="28"/>
              </w:rPr>
              <w:t>B</w:t>
            </w:r>
          </w:p>
        </w:tc>
        <w:tc>
          <w:tcPr>
            <w:tcW w:w="415" w:type="pct"/>
            <w:tcBorders>
              <w:top w:val="single" w:sz="6" w:space="0" w:color="auto"/>
              <w:left w:val="single" w:sz="6" w:space="0" w:color="auto"/>
              <w:bottom w:val="single" w:sz="6" w:space="0" w:color="auto"/>
              <w:right w:val="single" w:sz="6" w:space="0" w:color="auto"/>
            </w:tcBorders>
            <w:noWrap/>
            <w:vAlign w:val="center"/>
          </w:tcPr>
          <w:p w14:paraId="65E3F81A" w14:textId="77777777" w:rsidR="00D9733F" w:rsidRDefault="00000000">
            <w:pPr>
              <w:autoSpaceDE w:val="0"/>
              <w:autoSpaceDN w:val="0"/>
              <w:adjustRightInd w:val="0"/>
              <w:snapToGrid w:val="0"/>
              <w:spacing w:before="60" w:line="240" w:lineRule="auto"/>
              <w:ind w:firstLineChars="0" w:firstLine="0"/>
              <w:jc w:val="center"/>
              <w:textAlignment w:val="baseline"/>
              <w:rPr>
                <w:rFonts w:ascii="宋体" w:hAnsi="宋体" w:hint="eastAsia"/>
                <w:b/>
                <w:bCs/>
                <w:szCs w:val="28"/>
              </w:rPr>
            </w:pPr>
            <w:r>
              <w:rPr>
                <w:rFonts w:ascii="仿宋_GB2312" w:hAnsi="仿宋_GB2312" w:cs="仿宋_GB2312" w:hint="eastAsia"/>
                <w:b/>
                <w:bCs/>
                <w:kern w:val="0"/>
                <w:szCs w:val="28"/>
              </w:rPr>
              <w:t>C</w:t>
            </w:r>
          </w:p>
        </w:tc>
        <w:tc>
          <w:tcPr>
            <w:tcW w:w="402" w:type="pct"/>
            <w:tcBorders>
              <w:top w:val="single" w:sz="6" w:space="0" w:color="auto"/>
              <w:left w:val="single" w:sz="6" w:space="0" w:color="auto"/>
              <w:bottom w:val="single" w:sz="6" w:space="0" w:color="auto"/>
              <w:right w:val="single" w:sz="6" w:space="0" w:color="auto"/>
            </w:tcBorders>
            <w:vAlign w:val="center"/>
          </w:tcPr>
          <w:p w14:paraId="18A8D18F" w14:textId="77777777" w:rsidR="00D9733F" w:rsidRDefault="00000000">
            <w:pPr>
              <w:autoSpaceDE w:val="0"/>
              <w:autoSpaceDN w:val="0"/>
              <w:adjustRightInd w:val="0"/>
              <w:snapToGrid w:val="0"/>
              <w:spacing w:before="60" w:line="240" w:lineRule="auto"/>
              <w:ind w:firstLineChars="0" w:firstLine="0"/>
              <w:jc w:val="center"/>
              <w:textAlignment w:val="baseline"/>
              <w:rPr>
                <w:rFonts w:ascii="宋体" w:hAnsi="宋体" w:hint="eastAsia"/>
                <w:b/>
                <w:bCs/>
                <w:szCs w:val="28"/>
              </w:rPr>
            </w:pPr>
            <w:r>
              <w:rPr>
                <w:rFonts w:ascii="仿宋_GB2312" w:hAnsi="仿宋_GB2312" w:cs="仿宋_GB2312" w:hint="eastAsia"/>
                <w:b/>
                <w:bCs/>
                <w:kern w:val="0"/>
                <w:szCs w:val="28"/>
              </w:rPr>
              <w:t>D</w:t>
            </w:r>
          </w:p>
        </w:tc>
        <w:tc>
          <w:tcPr>
            <w:tcW w:w="376" w:type="pct"/>
            <w:tcBorders>
              <w:top w:val="single" w:sz="6" w:space="0" w:color="auto"/>
              <w:left w:val="single" w:sz="6" w:space="0" w:color="auto"/>
              <w:bottom w:val="single" w:sz="6" w:space="0" w:color="auto"/>
              <w:right w:val="single" w:sz="6" w:space="0" w:color="auto"/>
            </w:tcBorders>
            <w:vAlign w:val="center"/>
          </w:tcPr>
          <w:p w14:paraId="18202E8E" w14:textId="77777777" w:rsidR="00D9733F" w:rsidRDefault="00000000">
            <w:pPr>
              <w:autoSpaceDE w:val="0"/>
              <w:autoSpaceDN w:val="0"/>
              <w:adjustRightInd w:val="0"/>
              <w:snapToGrid w:val="0"/>
              <w:spacing w:before="60" w:line="240" w:lineRule="auto"/>
              <w:ind w:firstLineChars="0" w:firstLine="0"/>
              <w:jc w:val="center"/>
              <w:textAlignment w:val="baseline"/>
              <w:rPr>
                <w:rFonts w:ascii="宋体" w:hAnsi="宋体" w:hint="eastAsia"/>
                <w:b/>
                <w:bCs/>
                <w:szCs w:val="28"/>
              </w:rPr>
            </w:pPr>
            <w:r>
              <w:rPr>
                <w:rFonts w:ascii="仿宋_GB2312" w:hAnsi="仿宋_GB2312" w:cs="仿宋_GB2312" w:hint="eastAsia"/>
                <w:b/>
                <w:bCs/>
                <w:kern w:val="0"/>
                <w:szCs w:val="28"/>
              </w:rPr>
              <w:t>E</w:t>
            </w:r>
          </w:p>
        </w:tc>
        <w:tc>
          <w:tcPr>
            <w:tcW w:w="520" w:type="pct"/>
            <w:tcBorders>
              <w:top w:val="single" w:sz="6" w:space="0" w:color="auto"/>
              <w:left w:val="single" w:sz="6" w:space="0" w:color="auto"/>
              <w:bottom w:val="single" w:sz="6" w:space="0" w:color="auto"/>
              <w:right w:val="single" w:sz="6" w:space="0" w:color="auto"/>
            </w:tcBorders>
            <w:vAlign w:val="center"/>
          </w:tcPr>
          <w:p w14:paraId="281D7B72" w14:textId="77777777" w:rsidR="00D9733F" w:rsidRDefault="00000000">
            <w:pPr>
              <w:autoSpaceDE w:val="0"/>
              <w:autoSpaceDN w:val="0"/>
              <w:adjustRightInd w:val="0"/>
              <w:snapToGrid w:val="0"/>
              <w:spacing w:before="60" w:line="240" w:lineRule="auto"/>
              <w:ind w:firstLineChars="0" w:firstLine="0"/>
              <w:jc w:val="center"/>
              <w:textAlignment w:val="baseline"/>
              <w:rPr>
                <w:rFonts w:ascii="宋体" w:hAnsi="宋体" w:hint="eastAsia"/>
                <w:b/>
                <w:bCs/>
                <w:szCs w:val="28"/>
              </w:rPr>
            </w:pPr>
            <w:r>
              <w:rPr>
                <w:rFonts w:ascii="仿宋_GB2312" w:hAnsi="仿宋_GB2312" w:cs="仿宋_GB2312" w:hint="eastAsia"/>
                <w:b/>
                <w:bCs/>
                <w:kern w:val="0"/>
                <w:szCs w:val="28"/>
              </w:rPr>
              <w:t>F</w:t>
            </w:r>
          </w:p>
        </w:tc>
        <w:tc>
          <w:tcPr>
            <w:tcW w:w="414" w:type="pct"/>
            <w:tcBorders>
              <w:top w:val="single" w:sz="6" w:space="0" w:color="auto"/>
              <w:left w:val="single" w:sz="6" w:space="0" w:color="auto"/>
              <w:bottom w:val="single" w:sz="6" w:space="0" w:color="auto"/>
              <w:right w:val="single" w:sz="6" w:space="0" w:color="auto"/>
            </w:tcBorders>
            <w:vAlign w:val="center"/>
          </w:tcPr>
          <w:p w14:paraId="2A52D69D" w14:textId="77777777" w:rsidR="00D9733F" w:rsidRDefault="00000000">
            <w:pPr>
              <w:autoSpaceDE w:val="0"/>
              <w:autoSpaceDN w:val="0"/>
              <w:adjustRightInd w:val="0"/>
              <w:snapToGrid w:val="0"/>
              <w:spacing w:before="60" w:line="240" w:lineRule="auto"/>
              <w:ind w:firstLineChars="0" w:firstLine="0"/>
              <w:jc w:val="center"/>
              <w:textAlignment w:val="baseline"/>
              <w:rPr>
                <w:rFonts w:ascii="宋体" w:hAnsi="宋体" w:hint="eastAsia"/>
                <w:b/>
                <w:bCs/>
                <w:szCs w:val="28"/>
              </w:rPr>
            </w:pPr>
            <w:r>
              <w:rPr>
                <w:rFonts w:ascii="仿宋_GB2312" w:hAnsi="仿宋_GB2312" w:cs="仿宋_GB2312" w:hint="eastAsia"/>
                <w:b/>
                <w:bCs/>
                <w:kern w:val="0"/>
                <w:szCs w:val="28"/>
              </w:rPr>
              <w:t>G</w:t>
            </w:r>
          </w:p>
        </w:tc>
        <w:tc>
          <w:tcPr>
            <w:tcW w:w="526" w:type="pct"/>
            <w:tcBorders>
              <w:top w:val="single" w:sz="6" w:space="0" w:color="auto"/>
              <w:left w:val="single" w:sz="6" w:space="0" w:color="auto"/>
              <w:bottom w:val="single" w:sz="6" w:space="0" w:color="auto"/>
              <w:right w:val="single" w:sz="6" w:space="0" w:color="auto"/>
            </w:tcBorders>
            <w:vAlign w:val="center"/>
          </w:tcPr>
          <w:p w14:paraId="42B1F685" w14:textId="77777777" w:rsidR="00D9733F" w:rsidRDefault="00000000">
            <w:pPr>
              <w:autoSpaceDE w:val="0"/>
              <w:autoSpaceDN w:val="0"/>
              <w:adjustRightInd w:val="0"/>
              <w:snapToGrid w:val="0"/>
              <w:spacing w:before="60" w:line="240" w:lineRule="auto"/>
              <w:ind w:firstLineChars="0" w:firstLine="0"/>
              <w:jc w:val="center"/>
              <w:textAlignment w:val="baseline"/>
              <w:rPr>
                <w:rFonts w:ascii="宋体" w:hAnsi="宋体" w:hint="eastAsia"/>
                <w:b/>
                <w:bCs/>
                <w:szCs w:val="28"/>
              </w:rPr>
            </w:pPr>
            <w:r>
              <w:rPr>
                <w:rFonts w:ascii="仿宋_GB2312" w:hAnsi="仿宋_GB2312" w:cs="仿宋_GB2312" w:hint="eastAsia"/>
                <w:b/>
                <w:bCs/>
                <w:kern w:val="0"/>
                <w:szCs w:val="28"/>
              </w:rPr>
              <w:t>H</w:t>
            </w:r>
          </w:p>
        </w:tc>
        <w:tc>
          <w:tcPr>
            <w:tcW w:w="351" w:type="pct"/>
            <w:tcBorders>
              <w:top w:val="single" w:sz="6" w:space="0" w:color="auto"/>
              <w:left w:val="single" w:sz="6" w:space="0" w:color="auto"/>
              <w:bottom w:val="single" w:sz="6" w:space="0" w:color="auto"/>
              <w:right w:val="single" w:sz="6" w:space="0" w:color="auto"/>
            </w:tcBorders>
            <w:vAlign w:val="center"/>
          </w:tcPr>
          <w:p w14:paraId="41763836" w14:textId="77777777" w:rsidR="00D9733F" w:rsidRDefault="00000000">
            <w:pPr>
              <w:autoSpaceDE w:val="0"/>
              <w:autoSpaceDN w:val="0"/>
              <w:adjustRightInd w:val="0"/>
              <w:snapToGrid w:val="0"/>
              <w:spacing w:before="60" w:line="240" w:lineRule="auto"/>
              <w:ind w:firstLineChars="0" w:firstLine="0"/>
              <w:jc w:val="center"/>
              <w:textAlignment w:val="baseline"/>
              <w:rPr>
                <w:rFonts w:ascii="宋体" w:hAnsi="宋体" w:hint="eastAsia"/>
                <w:b/>
                <w:bCs/>
                <w:szCs w:val="28"/>
              </w:rPr>
            </w:pPr>
            <w:r>
              <w:rPr>
                <w:rFonts w:ascii="仿宋_GB2312" w:hAnsi="仿宋_GB2312" w:cs="仿宋_GB2312" w:hint="eastAsia"/>
                <w:b/>
                <w:bCs/>
                <w:kern w:val="0"/>
                <w:szCs w:val="28"/>
              </w:rPr>
              <w:t>I</w:t>
            </w:r>
          </w:p>
        </w:tc>
        <w:tc>
          <w:tcPr>
            <w:tcW w:w="396" w:type="pct"/>
            <w:tcBorders>
              <w:top w:val="single" w:sz="6" w:space="0" w:color="auto"/>
              <w:left w:val="single" w:sz="6" w:space="0" w:color="auto"/>
              <w:bottom w:val="single" w:sz="6" w:space="0" w:color="auto"/>
              <w:right w:val="single" w:sz="12" w:space="0" w:color="auto"/>
            </w:tcBorders>
            <w:vAlign w:val="center"/>
          </w:tcPr>
          <w:p w14:paraId="62777532" w14:textId="77777777" w:rsidR="00D9733F" w:rsidRDefault="00000000">
            <w:pPr>
              <w:ind w:firstLineChars="0" w:firstLine="0"/>
              <w:jc w:val="center"/>
              <w:rPr>
                <w:rFonts w:ascii="宋体" w:hAnsi="宋体" w:hint="eastAsia"/>
                <w:b/>
                <w:bCs/>
                <w:szCs w:val="28"/>
              </w:rPr>
            </w:pPr>
            <w:r>
              <w:rPr>
                <w:rFonts w:ascii="宋体" w:hAnsi="宋体" w:hint="eastAsia"/>
                <w:b/>
                <w:bCs/>
                <w:szCs w:val="28"/>
              </w:rPr>
              <w:t>J</w:t>
            </w:r>
          </w:p>
        </w:tc>
      </w:tr>
      <w:tr w:rsidR="00D9733F" w14:paraId="555017B2" w14:textId="77777777">
        <w:trPr>
          <w:trHeight w:val="340"/>
        </w:trPr>
        <w:tc>
          <w:tcPr>
            <w:tcW w:w="454" w:type="pct"/>
            <w:tcBorders>
              <w:top w:val="single" w:sz="6" w:space="0" w:color="auto"/>
              <w:left w:val="single" w:sz="12" w:space="0" w:color="auto"/>
              <w:bottom w:val="single" w:sz="6" w:space="0" w:color="auto"/>
              <w:right w:val="single" w:sz="6" w:space="0" w:color="auto"/>
            </w:tcBorders>
            <w:noWrap/>
            <w:vAlign w:val="center"/>
          </w:tcPr>
          <w:p w14:paraId="123FE4DB" w14:textId="77777777" w:rsidR="00D9733F"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职工薪酬及劳务费</w:t>
            </w:r>
          </w:p>
        </w:tc>
        <w:tc>
          <w:tcPr>
            <w:tcW w:w="579" w:type="pct"/>
            <w:tcBorders>
              <w:top w:val="single" w:sz="6" w:space="0" w:color="auto"/>
              <w:left w:val="single" w:sz="6" w:space="0" w:color="auto"/>
              <w:bottom w:val="single" w:sz="6" w:space="0" w:color="auto"/>
              <w:right w:val="single" w:sz="6" w:space="0" w:color="auto"/>
            </w:tcBorders>
            <w:noWrap/>
            <w:vAlign w:val="center"/>
          </w:tcPr>
          <w:p w14:paraId="1630D9B1" w14:textId="77777777" w:rsidR="00D9733F" w:rsidRDefault="00D9733F">
            <w:pPr>
              <w:autoSpaceDE w:val="0"/>
              <w:autoSpaceDN w:val="0"/>
              <w:adjustRightInd w:val="0"/>
              <w:snapToGrid w:val="0"/>
              <w:spacing w:before="60" w:line="240" w:lineRule="auto"/>
              <w:ind w:firstLineChars="0" w:firstLine="0"/>
              <w:jc w:val="center"/>
              <w:textAlignment w:val="baseline"/>
              <w:rPr>
                <w:rFonts w:ascii="宋体" w:hAnsi="宋体" w:hint="eastAsia"/>
                <w:b/>
                <w:bCs/>
                <w:szCs w:val="28"/>
              </w:rPr>
            </w:pPr>
          </w:p>
        </w:tc>
        <w:tc>
          <w:tcPr>
            <w:tcW w:w="562" w:type="pct"/>
            <w:tcBorders>
              <w:top w:val="single" w:sz="6" w:space="0" w:color="auto"/>
              <w:left w:val="single" w:sz="6" w:space="0" w:color="auto"/>
              <w:bottom w:val="single" w:sz="6" w:space="0" w:color="auto"/>
              <w:right w:val="single" w:sz="6" w:space="0" w:color="auto"/>
            </w:tcBorders>
            <w:noWrap/>
            <w:vAlign w:val="center"/>
          </w:tcPr>
          <w:p w14:paraId="0C9A1141" w14:textId="77777777" w:rsidR="00D9733F" w:rsidRDefault="00D9733F">
            <w:pPr>
              <w:autoSpaceDE w:val="0"/>
              <w:autoSpaceDN w:val="0"/>
              <w:adjustRightInd w:val="0"/>
              <w:snapToGrid w:val="0"/>
              <w:spacing w:before="60" w:line="240" w:lineRule="auto"/>
              <w:ind w:firstLineChars="0" w:firstLine="0"/>
              <w:jc w:val="center"/>
              <w:textAlignment w:val="baseline"/>
              <w:rPr>
                <w:rFonts w:ascii="宋体" w:hAnsi="宋体" w:hint="eastAsia"/>
                <w:b/>
                <w:bCs/>
                <w:szCs w:val="28"/>
              </w:rPr>
            </w:pPr>
          </w:p>
        </w:tc>
        <w:tc>
          <w:tcPr>
            <w:tcW w:w="415" w:type="pct"/>
            <w:tcBorders>
              <w:top w:val="single" w:sz="6" w:space="0" w:color="auto"/>
              <w:left w:val="single" w:sz="6" w:space="0" w:color="auto"/>
              <w:bottom w:val="single" w:sz="6" w:space="0" w:color="auto"/>
              <w:right w:val="single" w:sz="6" w:space="0" w:color="auto"/>
            </w:tcBorders>
            <w:noWrap/>
            <w:vAlign w:val="center"/>
          </w:tcPr>
          <w:p w14:paraId="2B358F76" w14:textId="77777777" w:rsidR="00D9733F" w:rsidRDefault="00D9733F">
            <w:pPr>
              <w:autoSpaceDE w:val="0"/>
              <w:autoSpaceDN w:val="0"/>
              <w:adjustRightInd w:val="0"/>
              <w:snapToGrid w:val="0"/>
              <w:spacing w:before="60" w:line="240" w:lineRule="auto"/>
              <w:ind w:firstLineChars="0" w:firstLine="0"/>
              <w:jc w:val="center"/>
              <w:textAlignment w:val="baseline"/>
              <w:rPr>
                <w:rFonts w:ascii="宋体" w:hAnsi="宋体" w:hint="eastAsia"/>
                <w:b/>
                <w:bCs/>
                <w:szCs w:val="28"/>
              </w:rPr>
            </w:pPr>
          </w:p>
        </w:tc>
        <w:tc>
          <w:tcPr>
            <w:tcW w:w="402" w:type="pct"/>
            <w:tcBorders>
              <w:top w:val="single" w:sz="6" w:space="0" w:color="auto"/>
              <w:left w:val="single" w:sz="6" w:space="0" w:color="auto"/>
              <w:bottom w:val="single" w:sz="6" w:space="0" w:color="auto"/>
              <w:right w:val="single" w:sz="6" w:space="0" w:color="auto"/>
            </w:tcBorders>
            <w:noWrap/>
            <w:vAlign w:val="center"/>
          </w:tcPr>
          <w:p w14:paraId="131F15CE" w14:textId="77777777" w:rsidR="00D9733F" w:rsidRDefault="00D9733F">
            <w:pPr>
              <w:autoSpaceDE w:val="0"/>
              <w:autoSpaceDN w:val="0"/>
              <w:adjustRightInd w:val="0"/>
              <w:snapToGrid w:val="0"/>
              <w:spacing w:before="60" w:line="240" w:lineRule="auto"/>
              <w:ind w:firstLineChars="0" w:firstLine="0"/>
              <w:jc w:val="center"/>
              <w:textAlignment w:val="baseline"/>
              <w:rPr>
                <w:rFonts w:ascii="宋体" w:hAnsi="宋体" w:hint="eastAsia"/>
                <w:b/>
                <w:bCs/>
                <w:szCs w:val="28"/>
              </w:rPr>
            </w:pPr>
          </w:p>
        </w:tc>
        <w:tc>
          <w:tcPr>
            <w:tcW w:w="376" w:type="pct"/>
            <w:tcBorders>
              <w:top w:val="single" w:sz="6" w:space="0" w:color="auto"/>
              <w:left w:val="single" w:sz="6" w:space="0" w:color="auto"/>
              <w:bottom w:val="single" w:sz="6" w:space="0" w:color="auto"/>
              <w:right w:val="single" w:sz="6" w:space="0" w:color="auto"/>
            </w:tcBorders>
            <w:noWrap/>
            <w:vAlign w:val="center"/>
          </w:tcPr>
          <w:p w14:paraId="6F4557BE" w14:textId="77777777" w:rsidR="00D9733F" w:rsidRDefault="00D9733F">
            <w:pPr>
              <w:autoSpaceDE w:val="0"/>
              <w:autoSpaceDN w:val="0"/>
              <w:adjustRightInd w:val="0"/>
              <w:snapToGrid w:val="0"/>
              <w:spacing w:before="60" w:line="240" w:lineRule="auto"/>
              <w:ind w:firstLineChars="0" w:firstLine="0"/>
              <w:jc w:val="center"/>
              <w:textAlignment w:val="baseline"/>
              <w:rPr>
                <w:rFonts w:ascii="宋体" w:hAnsi="宋体" w:hint="eastAsia"/>
                <w:b/>
                <w:bCs/>
                <w:szCs w:val="28"/>
              </w:rPr>
            </w:pPr>
          </w:p>
        </w:tc>
        <w:tc>
          <w:tcPr>
            <w:tcW w:w="520" w:type="pct"/>
            <w:tcBorders>
              <w:top w:val="single" w:sz="6" w:space="0" w:color="auto"/>
              <w:left w:val="single" w:sz="6" w:space="0" w:color="auto"/>
              <w:bottom w:val="single" w:sz="6" w:space="0" w:color="auto"/>
              <w:right w:val="single" w:sz="6" w:space="0" w:color="auto"/>
            </w:tcBorders>
            <w:noWrap/>
            <w:vAlign w:val="center"/>
          </w:tcPr>
          <w:p w14:paraId="471A204D" w14:textId="77777777" w:rsidR="00D9733F" w:rsidRDefault="00D9733F">
            <w:pPr>
              <w:autoSpaceDE w:val="0"/>
              <w:autoSpaceDN w:val="0"/>
              <w:adjustRightInd w:val="0"/>
              <w:snapToGrid w:val="0"/>
              <w:spacing w:before="60" w:line="240" w:lineRule="auto"/>
              <w:ind w:firstLineChars="0" w:firstLine="0"/>
              <w:jc w:val="center"/>
              <w:textAlignment w:val="baseline"/>
              <w:rPr>
                <w:rFonts w:ascii="宋体" w:hAnsi="宋体" w:hint="eastAsia"/>
                <w:b/>
                <w:bCs/>
                <w:szCs w:val="28"/>
              </w:rPr>
            </w:pPr>
          </w:p>
        </w:tc>
        <w:tc>
          <w:tcPr>
            <w:tcW w:w="414" w:type="pct"/>
            <w:tcBorders>
              <w:top w:val="single" w:sz="6" w:space="0" w:color="auto"/>
              <w:left w:val="single" w:sz="6" w:space="0" w:color="auto"/>
              <w:bottom w:val="single" w:sz="6" w:space="0" w:color="auto"/>
              <w:right w:val="single" w:sz="6" w:space="0" w:color="auto"/>
            </w:tcBorders>
            <w:noWrap/>
            <w:vAlign w:val="center"/>
          </w:tcPr>
          <w:p w14:paraId="076A62AC" w14:textId="77777777" w:rsidR="00D9733F" w:rsidRDefault="00D9733F">
            <w:pPr>
              <w:autoSpaceDE w:val="0"/>
              <w:autoSpaceDN w:val="0"/>
              <w:adjustRightInd w:val="0"/>
              <w:snapToGrid w:val="0"/>
              <w:spacing w:before="60" w:line="240" w:lineRule="auto"/>
              <w:ind w:firstLineChars="0" w:firstLine="0"/>
              <w:jc w:val="center"/>
              <w:textAlignment w:val="baseline"/>
              <w:rPr>
                <w:rFonts w:ascii="宋体" w:hAnsi="宋体" w:hint="eastAsia"/>
                <w:b/>
                <w:bCs/>
                <w:szCs w:val="28"/>
              </w:rPr>
            </w:pPr>
          </w:p>
        </w:tc>
        <w:tc>
          <w:tcPr>
            <w:tcW w:w="526" w:type="pct"/>
            <w:tcBorders>
              <w:top w:val="single" w:sz="6" w:space="0" w:color="auto"/>
              <w:left w:val="single" w:sz="6" w:space="0" w:color="auto"/>
              <w:bottom w:val="single" w:sz="6" w:space="0" w:color="auto"/>
              <w:right w:val="single" w:sz="6" w:space="0" w:color="auto"/>
            </w:tcBorders>
            <w:noWrap/>
            <w:vAlign w:val="center"/>
          </w:tcPr>
          <w:p w14:paraId="57493926" w14:textId="77777777" w:rsidR="00D9733F" w:rsidRDefault="00D9733F">
            <w:pPr>
              <w:autoSpaceDE w:val="0"/>
              <w:autoSpaceDN w:val="0"/>
              <w:adjustRightInd w:val="0"/>
              <w:snapToGrid w:val="0"/>
              <w:spacing w:before="60" w:line="240" w:lineRule="auto"/>
              <w:ind w:firstLineChars="0" w:firstLine="0"/>
              <w:jc w:val="center"/>
              <w:textAlignment w:val="baseline"/>
              <w:rPr>
                <w:rFonts w:ascii="宋体" w:hAnsi="宋体" w:hint="eastAsia"/>
                <w:b/>
                <w:bCs/>
                <w:szCs w:val="28"/>
              </w:rPr>
            </w:pPr>
          </w:p>
        </w:tc>
        <w:tc>
          <w:tcPr>
            <w:tcW w:w="351" w:type="pct"/>
            <w:tcBorders>
              <w:top w:val="single" w:sz="6" w:space="0" w:color="auto"/>
              <w:left w:val="single" w:sz="6" w:space="0" w:color="auto"/>
              <w:bottom w:val="single" w:sz="6" w:space="0" w:color="auto"/>
              <w:right w:val="single" w:sz="6" w:space="0" w:color="auto"/>
            </w:tcBorders>
            <w:noWrap/>
            <w:vAlign w:val="center"/>
          </w:tcPr>
          <w:p w14:paraId="2556C182" w14:textId="77777777" w:rsidR="00D9733F" w:rsidRDefault="00D9733F">
            <w:pPr>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p>
        </w:tc>
        <w:tc>
          <w:tcPr>
            <w:tcW w:w="396" w:type="pct"/>
            <w:tcBorders>
              <w:top w:val="single" w:sz="6" w:space="0" w:color="auto"/>
              <w:left w:val="single" w:sz="6" w:space="0" w:color="auto"/>
              <w:bottom w:val="single" w:sz="6" w:space="0" w:color="auto"/>
              <w:right w:val="single" w:sz="12" w:space="0" w:color="auto"/>
            </w:tcBorders>
            <w:noWrap/>
            <w:vAlign w:val="center"/>
          </w:tcPr>
          <w:p w14:paraId="74E95B90" w14:textId="77777777" w:rsidR="00D9733F" w:rsidRDefault="00000000">
            <w:pPr>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highlight w:val="magenta"/>
              </w:rPr>
            </w:pPr>
            <w:r>
              <w:rPr>
                <w:rFonts w:ascii="仿宋_GB2312" w:hAnsi="仿宋_GB2312" w:cs="仿宋_GB2312" w:hint="eastAsia"/>
                <w:kern w:val="0"/>
                <w:szCs w:val="28"/>
                <w:highlight w:val="magenta"/>
              </w:rPr>
              <w:t>0.3250</w:t>
            </w:r>
          </w:p>
        </w:tc>
      </w:tr>
      <w:tr w:rsidR="00D9733F" w14:paraId="5BC102C6" w14:textId="77777777">
        <w:trPr>
          <w:trHeight w:val="340"/>
        </w:trPr>
        <w:tc>
          <w:tcPr>
            <w:tcW w:w="454" w:type="pct"/>
            <w:tcBorders>
              <w:top w:val="single" w:sz="6" w:space="0" w:color="auto"/>
              <w:left w:val="single" w:sz="12" w:space="0" w:color="auto"/>
              <w:bottom w:val="single" w:sz="12" w:space="0" w:color="auto"/>
              <w:right w:val="single" w:sz="6" w:space="0" w:color="auto"/>
            </w:tcBorders>
            <w:noWrap/>
            <w:vAlign w:val="center"/>
          </w:tcPr>
          <w:p w14:paraId="1A1CAEF5" w14:textId="77777777" w:rsidR="00D9733F"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小计</w:t>
            </w:r>
          </w:p>
        </w:tc>
        <w:tc>
          <w:tcPr>
            <w:tcW w:w="579" w:type="pct"/>
            <w:tcBorders>
              <w:top w:val="single" w:sz="6" w:space="0" w:color="auto"/>
              <w:left w:val="single" w:sz="6" w:space="0" w:color="auto"/>
              <w:bottom w:val="single" w:sz="12" w:space="0" w:color="auto"/>
              <w:right w:val="single" w:sz="6" w:space="0" w:color="auto"/>
            </w:tcBorders>
            <w:noWrap/>
            <w:vAlign w:val="center"/>
          </w:tcPr>
          <w:p w14:paraId="74B9A49C" w14:textId="77777777" w:rsidR="00D9733F" w:rsidRDefault="00D9733F">
            <w:pPr>
              <w:autoSpaceDE w:val="0"/>
              <w:autoSpaceDN w:val="0"/>
              <w:spacing w:before="60" w:line="240" w:lineRule="auto"/>
              <w:ind w:firstLineChars="0" w:firstLine="0"/>
              <w:jc w:val="center"/>
              <w:textAlignment w:val="baseline"/>
              <w:rPr>
                <w:rFonts w:ascii="仿宋_GB2312" w:hAnsi="仿宋_GB2312" w:cs="仿宋_GB2312" w:hint="eastAsia"/>
                <w:kern w:val="0"/>
                <w:szCs w:val="28"/>
              </w:rPr>
            </w:pPr>
          </w:p>
        </w:tc>
        <w:tc>
          <w:tcPr>
            <w:tcW w:w="562" w:type="pct"/>
            <w:tcBorders>
              <w:top w:val="single" w:sz="6" w:space="0" w:color="auto"/>
              <w:left w:val="single" w:sz="6" w:space="0" w:color="auto"/>
              <w:bottom w:val="single" w:sz="12" w:space="0" w:color="auto"/>
              <w:right w:val="single" w:sz="6" w:space="0" w:color="auto"/>
            </w:tcBorders>
            <w:noWrap/>
            <w:vAlign w:val="bottom"/>
          </w:tcPr>
          <w:p w14:paraId="37A8EBCC" w14:textId="77777777" w:rsidR="00D9733F" w:rsidRDefault="00D9733F">
            <w:pPr>
              <w:autoSpaceDE w:val="0"/>
              <w:autoSpaceDN w:val="0"/>
              <w:spacing w:before="60" w:line="240" w:lineRule="auto"/>
              <w:ind w:firstLineChars="0" w:firstLine="0"/>
              <w:textAlignment w:val="baseline"/>
              <w:rPr>
                <w:rFonts w:ascii="仿宋_GB2312" w:hAnsi="仿宋_GB2312" w:cs="仿宋_GB2312" w:hint="eastAsia"/>
                <w:kern w:val="0"/>
                <w:szCs w:val="28"/>
              </w:rPr>
            </w:pPr>
          </w:p>
        </w:tc>
        <w:tc>
          <w:tcPr>
            <w:tcW w:w="3006" w:type="pct"/>
            <w:gridSpan w:val="7"/>
            <w:tcBorders>
              <w:top w:val="single" w:sz="6" w:space="0" w:color="auto"/>
              <w:left w:val="single" w:sz="6" w:space="0" w:color="auto"/>
              <w:bottom w:val="single" w:sz="12" w:space="0" w:color="auto"/>
              <w:right w:val="single" w:sz="6" w:space="0" w:color="auto"/>
            </w:tcBorders>
            <w:noWrap/>
            <w:vAlign w:val="bottom"/>
          </w:tcPr>
          <w:p w14:paraId="0983E2C5" w14:textId="77777777" w:rsidR="00D9733F" w:rsidRDefault="00D9733F">
            <w:pPr>
              <w:autoSpaceDE w:val="0"/>
              <w:autoSpaceDN w:val="0"/>
              <w:spacing w:before="60" w:line="240" w:lineRule="auto"/>
              <w:ind w:firstLineChars="0" w:firstLine="0"/>
              <w:textAlignment w:val="baseline"/>
              <w:rPr>
                <w:rFonts w:ascii="仿宋_GB2312" w:hAnsi="仿宋_GB2312" w:cs="仿宋_GB2312" w:hint="eastAsia"/>
                <w:kern w:val="0"/>
                <w:szCs w:val="28"/>
              </w:rPr>
            </w:pPr>
          </w:p>
        </w:tc>
        <w:tc>
          <w:tcPr>
            <w:tcW w:w="396" w:type="pct"/>
            <w:tcBorders>
              <w:top w:val="single" w:sz="6" w:space="0" w:color="auto"/>
              <w:left w:val="single" w:sz="6" w:space="0" w:color="auto"/>
              <w:bottom w:val="single" w:sz="12" w:space="0" w:color="auto"/>
              <w:right w:val="single" w:sz="12" w:space="0" w:color="auto"/>
            </w:tcBorders>
            <w:noWrap/>
            <w:vAlign w:val="bottom"/>
          </w:tcPr>
          <w:p w14:paraId="196F95F7" w14:textId="77777777" w:rsidR="00D9733F" w:rsidRDefault="00D9733F">
            <w:pPr>
              <w:autoSpaceDE w:val="0"/>
              <w:autoSpaceDN w:val="0"/>
              <w:spacing w:before="60" w:line="240" w:lineRule="auto"/>
              <w:ind w:firstLineChars="0" w:firstLine="0"/>
              <w:textAlignment w:val="baseline"/>
              <w:rPr>
                <w:rFonts w:ascii="仿宋_GB2312" w:hAnsi="仿宋_GB2312" w:cs="仿宋_GB2312" w:hint="eastAsia"/>
                <w:kern w:val="0"/>
                <w:szCs w:val="28"/>
              </w:rPr>
            </w:pPr>
          </w:p>
        </w:tc>
      </w:tr>
    </w:tbl>
    <w:p w14:paraId="46067630" w14:textId="77777777" w:rsidR="00D9733F" w:rsidRDefault="00000000">
      <w:pPr>
        <w:pStyle w:val="af3"/>
        <w:numPr>
          <w:ilvl w:val="4"/>
          <w:numId w:val="0"/>
        </w:numPr>
        <w:ind w:leftChars="200" w:left="560"/>
        <w:rPr>
          <w:rFonts w:eastAsia="宋体"/>
          <w:sz w:val="21"/>
          <w:szCs w:val="24"/>
        </w:rPr>
      </w:pPr>
      <w:r>
        <w:rPr>
          <w:rFonts w:ascii="仿宋_GB2312" w:hAnsi="宋体" w:cs="宋体" w:hint="eastAsia"/>
          <w:kern w:val="0"/>
          <w:szCs w:val="28"/>
        </w:rPr>
        <w:t>说明：B=C+D+E+F+G+H+I；A=B*1.05*J/(1-1.05*J)</w:t>
      </w:r>
    </w:p>
    <w:p w14:paraId="1F5ABFB4" w14:textId="77777777" w:rsidR="00D9733F" w:rsidRDefault="00D9733F">
      <w:pPr>
        <w:spacing w:line="600" w:lineRule="exact"/>
        <w:ind w:firstLine="560"/>
        <w:rPr>
          <w:rFonts w:ascii="仿宋_GB2312"/>
        </w:rPr>
      </w:pPr>
    </w:p>
    <w:p w14:paraId="0CD64051" w14:textId="77777777" w:rsidR="00D9733F" w:rsidRDefault="00D9733F">
      <w:pPr>
        <w:spacing w:line="600" w:lineRule="exact"/>
        <w:ind w:firstLine="560"/>
        <w:rPr>
          <w:rFonts w:ascii="仿宋_GB2312"/>
        </w:rPr>
        <w:sectPr w:rsidR="00D9733F">
          <w:pgSz w:w="11906" w:h="16838"/>
          <w:pgMar w:top="1418" w:right="1474" w:bottom="1418" w:left="1361" w:header="851" w:footer="992" w:gutter="0"/>
          <w:pgNumType w:start="1"/>
          <w:cols w:space="720"/>
          <w:docGrid w:type="lines" w:linePitch="381"/>
        </w:sectPr>
      </w:pPr>
    </w:p>
    <w:p w14:paraId="4635844C" w14:textId="77777777" w:rsidR="00B55FD8" w:rsidRDefault="00B55FD8" w:rsidP="00B55FD8">
      <w:pPr>
        <w:widowControl/>
        <w:ind w:firstLine="560"/>
        <w:jc w:val="left"/>
        <w:rPr>
          <w:rFonts w:ascii="仿宋_GB2312"/>
        </w:rPr>
      </w:pPr>
      <w:r w:rsidRPr="00751FFC">
        <w:rPr>
          <w:rFonts w:ascii="仿宋_GB2312" w:hint="eastAsia"/>
        </w:rPr>
        <w:lastRenderedPageBreak/>
        <w:t>项目聘用人员的劳务费开支标准，依据相关人员参与科研项目的全时工作时间等因素，结合当地科研和技术服务从业人员平均工资水平合理确定，具体标准参照天津市每年公布的《</w:t>
      </w:r>
      <w:commentRangeStart w:id="23"/>
      <w:r w:rsidRPr="00751FFC">
        <w:rPr>
          <w:rFonts w:ascii="仿宋_GB2312" w:hint="eastAsia"/>
        </w:rPr>
        <w:t>XX年度天津市城镇单位就业人员年平均工资情况》（比如2024年的标准详见链接内容：</w:t>
      </w:r>
      <w:hyperlink r:id="rId27" w:history="1">
        <w:r w:rsidRPr="00525D18">
          <w:rPr>
            <w:rStyle w:val="afffffff2"/>
            <w:rFonts w:ascii="仿宋_GB2312" w:hint="eastAsia"/>
          </w:rPr>
          <w:t>https://stats.tj.gov.cn/sy_51953/jjxx/202506/t20250606_6948917.html</w:t>
        </w:r>
      </w:hyperlink>
      <w:r w:rsidRPr="00751FFC">
        <w:rPr>
          <w:rFonts w:ascii="仿宋_GB2312" w:hint="eastAsia"/>
        </w:rPr>
        <w:t>）</w:t>
      </w:r>
      <w:commentRangeEnd w:id="23"/>
      <w:r>
        <w:rPr>
          <w:rStyle w:val="afffffff3"/>
        </w:rPr>
        <w:commentReference w:id="23"/>
      </w:r>
      <w:r>
        <w:rPr>
          <w:rFonts w:ascii="仿宋_GB2312" w:hint="eastAsia"/>
        </w:rPr>
        <w:t>。对于临时聘用人员按照中级</w:t>
      </w:r>
      <w:r>
        <w:rPr>
          <w:rFonts w:ascii="仿宋_GB2312" w:hint="eastAsia"/>
          <w:highlight w:val="yellow"/>
        </w:rPr>
        <w:t>1.2万元</w:t>
      </w:r>
      <w:r>
        <w:rPr>
          <w:rFonts w:ascii="仿宋_GB2312" w:hint="eastAsia"/>
        </w:rPr>
        <w:t>/人月。</w:t>
      </w:r>
    </w:p>
    <w:p w14:paraId="3070B52B" w14:textId="156C23F0" w:rsidR="00D9733F" w:rsidRDefault="00B55FD8" w:rsidP="00B55FD8">
      <w:pPr>
        <w:spacing w:line="600" w:lineRule="exact"/>
        <w:ind w:firstLine="560"/>
        <w:rPr>
          <w:rFonts w:ascii="仿宋_GB2312"/>
        </w:rPr>
      </w:pPr>
      <w:r w:rsidRPr="00751FFC">
        <w:rPr>
          <w:rFonts w:ascii="仿宋_GB2312" w:hint="eastAsia"/>
        </w:rPr>
        <w:t>学生（硕士研究生、博士研究生，不含博士后）的劳务费参照《南开大学研究生助研津贴管理办法》（南发字[2023]98号）</w:t>
      </w:r>
      <w:commentRangeStart w:id="24"/>
      <w:r w:rsidRPr="00751FFC">
        <w:rPr>
          <w:rFonts w:ascii="仿宋_GB2312" w:hint="eastAsia"/>
        </w:rPr>
        <w:t>（链接：https://std.nankai.edu.cn/37973/list.psp）</w:t>
      </w:r>
      <w:commentRangeEnd w:id="24"/>
      <w:r>
        <w:rPr>
          <w:rStyle w:val="afffffff3"/>
        </w:rPr>
        <w:commentReference w:id="24"/>
      </w:r>
      <w:r w:rsidRPr="00751FFC">
        <w:rPr>
          <w:rFonts w:ascii="仿宋_GB2312" w:hint="eastAsia"/>
        </w:rPr>
        <w:t>执行</w:t>
      </w:r>
      <w:r>
        <w:rPr>
          <w:rFonts w:ascii="仿宋_GB2312" w:hint="eastAsia"/>
        </w:rPr>
        <w:t>，按照博士</w:t>
      </w:r>
      <w:r>
        <w:rPr>
          <w:rFonts w:ascii="仿宋_GB2312" w:hint="eastAsia"/>
          <w:highlight w:val="yellow"/>
        </w:rPr>
        <w:t>0.3万元/</w:t>
      </w:r>
      <w:r>
        <w:rPr>
          <w:rFonts w:ascii="仿宋_GB2312" w:hint="eastAsia"/>
        </w:rPr>
        <w:t>人月，硕士</w:t>
      </w:r>
      <w:r>
        <w:rPr>
          <w:rFonts w:ascii="仿宋_GB2312" w:hint="eastAsia"/>
          <w:highlight w:val="yellow"/>
        </w:rPr>
        <w:t>0.25</w:t>
      </w:r>
      <w:r>
        <w:rPr>
          <w:rFonts w:ascii="仿宋_GB2312" w:hint="eastAsia"/>
        </w:rPr>
        <w:t>万元/人月的工资</w:t>
      </w:r>
      <w:r w:rsidR="001C43C9">
        <w:rPr>
          <w:rFonts w:ascii="仿宋_GB2312" w:hint="eastAsia"/>
        </w:rPr>
        <w:t>标准进行测算</w:t>
      </w:r>
      <w:r>
        <w:rPr>
          <w:rFonts w:ascii="仿宋_GB2312" w:hint="eastAsia"/>
        </w:rPr>
        <w:t>。</w:t>
      </w:r>
      <w:r w:rsidR="00000000">
        <w:rPr>
          <w:rFonts w:ascii="仿宋_GB2312" w:hint="eastAsia"/>
        </w:rPr>
        <w:t xml:space="preserve">课题需要的职工薪酬及劳务费用测算如下： </w:t>
      </w:r>
    </w:p>
    <w:tbl>
      <w:tblPr>
        <w:tblStyle w:val="affffff7"/>
        <w:tblW w:w="9918" w:type="dxa"/>
        <w:jc w:val="center"/>
        <w:tblLayout w:type="fixed"/>
        <w:tblLook w:val="04A0" w:firstRow="1" w:lastRow="0" w:firstColumn="1" w:lastColumn="0" w:noHBand="0" w:noVBand="1"/>
      </w:tblPr>
      <w:tblGrid>
        <w:gridCol w:w="1298"/>
        <w:gridCol w:w="1107"/>
        <w:gridCol w:w="2955"/>
        <w:gridCol w:w="2213"/>
        <w:gridCol w:w="1250"/>
        <w:gridCol w:w="1095"/>
      </w:tblGrid>
      <w:tr w:rsidR="00D9733F" w14:paraId="18EDF61D" w14:textId="77777777">
        <w:trPr>
          <w:jc w:val="center"/>
        </w:trPr>
        <w:tc>
          <w:tcPr>
            <w:tcW w:w="1298" w:type="dxa"/>
            <w:vAlign w:val="center"/>
          </w:tcPr>
          <w:p w14:paraId="6EE2ECEA" w14:textId="77777777" w:rsidR="00D9733F" w:rsidRDefault="00000000">
            <w:pPr>
              <w:pStyle w:val="afffffffffffff0"/>
              <w:rPr>
                <w:rFonts w:ascii="仿宋_GB2312" w:eastAsia="仿宋_GB2312" w:hAnsi="仿宋_GB2312" w:cs="仿宋_GB2312" w:hint="eastAsia"/>
                <w:b/>
                <w:bCs/>
                <w:sz w:val="28"/>
                <w:szCs w:val="28"/>
              </w:rPr>
            </w:pPr>
            <w:r>
              <w:rPr>
                <w:rFonts w:ascii="仿宋_GB2312" w:eastAsia="仿宋_GB2312" w:hAnsi="仿宋_GB2312" w:cs="仿宋_GB2312" w:hint="eastAsia"/>
                <w:b/>
                <w:bCs/>
                <w:sz w:val="28"/>
                <w:szCs w:val="28"/>
              </w:rPr>
              <w:t>职称</w:t>
            </w:r>
          </w:p>
        </w:tc>
        <w:tc>
          <w:tcPr>
            <w:tcW w:w="1107" w:type="dxa"/>
            <w:vAlign w:val="center"/>
          </w:tcPr>
          <w:p w14:paraId="12A7B2FD" w14:textId="77777777" w:rsidR="00D9733F" w:rsidRDefault="00000000">
            <w:pPr>
              <w:pStyle w:val="afffffffffffff0"/>
              <w:rPr>
                <w:rFonts w:ascii="仿宋_GB2312" w:eastAsia="仿宋_GB2312" w:hAnsi="仿宋_GB2312" w:cs="仿宋_GB2312" w:hint="eastAsia"/>
                <w:b/>
                <w:bCs/>
                <w:sz w:val="28"/>
                <w:szCs w:val="28"/>
              </w:rPr>
            </w:pPr>
            <w:r>
              <w:rPr>
                <w:rFonts w:ascii="仿宋_GB2312" w:eastAsia="仿宋_GB2312" w:hAnsi="仿宋_GB2312" w:cs="仿宋_GB2312" w:hint="eastAsia"/>
                <w:b/>
                <w:bCs/>
                <w:sz w:val="28"/>
                <w:szCs w:val="28"/>
              </w:rPr>
              <w:t>分工</w:t>
            </w:r>
          </w:p>
        </w:tc>
        <w:tc>
          <w:tcPr>
            <w:tcW w:w="2955" w:type="dxa"/>
            <w:vAlign w:val="center"/>
          </w:tcPr>
          <w:p w14:paraId="468A4FA1" w14:textId="77777777" w:rsidR="00D9733F" w:rsidRDefault="00000000">
            <w:pPr>
              <w:pStyle w:val="afffffffffffff0"/>
              <w:rPr>
                <w:rFonts w:ascii="仿宋_GB2312" w:eastAsia="仿宋_GB2312" w:hAnsi="仿宋_GB2312" w:cs="仿宋_GB2312" w:hint="eastAsia"/>
                <w:b/>
                <w:bCs/>
                <w:sz w:val="28"/>
                <w:szCs w:val="28"/>
              </w:rPr>
            </w:pPr>
            <w:r>
              <w:rPr>
                <w:rFonts w:ascii="仿宋_GB2312" w:eastAsia="仿宋_GB2312" w:hAnsi="仿宋_GB2312" w:cs="仿宋_GB2312" w:hint="eastAsia"/>
                <w:b/>
                <w:bCs/>
                <w:sz w:val="28"/>
                <w:szCs w:val="28"/>
              </w:rPr>
              <w:t>具体研究内容</w:t>
            </w:r>
          </w:p>
        </w:tc>
        <w:tc>
          <w:tcPr>
            <w:tcW w:w="2213" w:type="dxa"/>
            <w:vAlign w:val="center"/>
          </w:tcPr>
          <w:p w14:paraId="431DA469" w14:textId="77777777" w:rsidR="00D9733F" w:rsidRDefault="00000000">
            <w:pPr>
              <w:pStyle w:val="afffffffffffff0"/>
              <w:rPr>
                <w:rFonts w:ascii="仿宋_GB2312" w:eastAsia="仿宋_GB2312" w:hAnsi="仿宋_GB2312" w:cs="仿宋_GB2312" w:hint="eastAsia"/>
                <w:b/>
                <w:bCs/>
                <w:sz w:val="28"/>
                <w:szCs w:val="28"/>
              </w:rPr>
            </w:pPr>
            <w:r>
              <w:rPr>
                <w:rFonts w:ascii="仿宋_GB2312" w:eastAsia="仿宋_GB2312" w:hAnsi="仿宋_GB2312" w:cs="仿宋_GB2312" w:hint="eastAsia"/>
                <w:b/>
                <w:bCs/>
                <w:sz w:val="28"/>
                <w:szCs w:val="28"/>
              </w:rPr>
              <w:t>工作总量（人月）</w:t>
            </w:r>
          </w:p>
        </w:tc>
        <w:tc>
          <w:tcPr>
            <w:tcW w:w="1250" w:type="dxa"/>
            <w:vAlign w:val="center"/>
          </w:tcPr>
          <w:p w14:paraId="63393093" w14:textId="77777777" w:rsidR="00D9733F" w:rsidRDefault="00000000">
            <w:pPr>
              <w:pStyle w:val="afffffffffffff0"/>
              <w:rPr>
                <w:rFonts w:ascii="仿宋_GB2312" w:eastAsia="仿宋_GB2312" w:hAnsi="仿宋_GB2312" w:cs="仿宋_GB2312" w:hint="eastAsia"/>
                <w:b/>
                <w:bCs/>
                <w:sz w:val="28"/>
                <w:szCs w:val="28"/>
              </w:rPr>
            </w:pPr>
            <w:r>
              <w:rPr>
                <w:rFonts w:ascii="仿宋_GB2312" w:eastAsia="仿宋_GB2312" w:hAnsi="仿宋_GB2312" w:cs="仿宋_GB2312" w:hint="eastAsia"/>
                <w:b/>
                <w:bCs/>
                <w:sz w:val="28"/>
                <w:szCs w:val="28"/>
              </w:rPr>
              <w:t>工资标准（元）</w:t>
            </w:r>
          </w:p>
        </w:tc>
        <w:tc>
          <w:tcPr>
            <w:tcW w:w="1095" w:type="dxa"/>
            <w:vAlign w:val="center"/>
          </w:tcPr>
          <w:p w14:paraId="24096ED7" w14:textId="77777777" w:rsidR="00D9733F" w:rsidRDefault="00000000">
            <w:pPr>
              <w:pStyle w:val="afffffffffffff0"/>
              <w:rPr>
                <w:rFonts w:ascii="仿宋_GB2312" w:eastAsia="仿宋_GB2312" w:hAnsi="仿宋_GB2312" w:cs="仿宋_GB2312" w:hint="eastAsia"/>
                <w:b/>
                <w:bCs/>
                <w:sz w:val="28"/>
                <w:szCs w:val="28"/>
              </w:rPr>
            </w:pPr>
            <w:r>
              <w:rPr>
                <w:rFonts w:ascii="仿宋_GB2312" w:eastAsia="仿宋_GB2312" w:hAnsi="仿宋_GB2312" w:cs="仿宋_GB2312" w:hint="eastAsia"/>
                <w:b/>
                <w:bCs/>
                <w:sz w:val="28"/>
                <w:szCs w:val="28"/>
              </w:rPr>
              <w:t>金额(万元）</w:t>
            </w:r>
          </w:p>
        </w:tc>
      </w:tr>
      <w:tr w:rsidR="00D9733F" w14:paraId="24740B4F" w14:textId="77777777">
        <w:trPr>
          <w:jc w:val="center"/>
        </w:trPr>
        <w:tc>
          <w:tcPr>
            <w:tcW w:w="1298" w:type="dxa"/>
            <w:vAlign w:val="center"/>
          </w:tcPr>
          <w:p w14:paraId="7C077F5D" w14:textId="77777777" w:rsidR="00D9733F" w:rsidRDefault="00000000">
            <w:pPr>
              <w:spacing w:line="460" w:lineRule="exact"/>
              <w:ind w:firstLineChars="0" w:firstLine="0"/>
              <w:jc w:val="center"/>
              <w:rPr>
                <w:rFonts w:ascii="仿宋_GB2312" w:hAnsi="仿宋_GB2312" w:cs="仿宋_GB2312" w:hint="eastAsia"/>
                <w:szCs w:val="36"/>
              </w:rPr>
            </w:pPr>
            <w:r>
              <w:rPr>
                <w:rFonts w:ascii="仿宋_GB2312" w:hAnsi="仿宋_GB2312" w:cs="仿宋_GB2312" w:hint="eastAsia"/>
                <w:szCs w:val="36"/>
              </w:rPr>
              <w:t>硕士生</w:t>
            </w:r>
          </w:p>
        </w:tc>
        <w:tc>
          <w:tcPr>
            <w:tcW w:w="1107" w:type="dxa"/>
            <w:vAlign w:val="center"/>
          </w:tcPr>
          <w:p w14:paraId="52F895ED" w14:textId="77777777" w:rsidR="00D9733F" w:rsidRDefault="00000000">
            <w:pPr>
              <w:spacing w:line="460" w:lineRule="exact"/>
              <w:ind w:firstLineChars="0" w:firstLine="0"/>
              <w:jc w:val="center"/>
              <w:rPr>
                <w:rFonts w:ascii="仿宋_GB2312" w:hAnsi="仿宋_GB2312" w:cs="仿宋_GB2312" w:hint="eastAsia"/>
                <w:szCs w:val="36"/>
              </w:rPr>
            </w:pPr>
            <w:r>
              <w:rPr>
                <w:rFonts w:ascii="仿宋_GB2312" w:hAnsi="仿宋_GB2312" w:cs="仿宋_GB2312" w:hint="eastAsia"/>
                <w:szCs w:val="36"/>
              </w:rPr>
              <w:t>XXXX</w:t>
            </w:r>
          </w:p>
        </w:tc>
        <w:tc>
          <w:tcPr>
            <w:tcW w:w="2955" w:type="dxa"/>
            <w:vAlign w:val="center"/>
          </w:tcPr>
          <w:p w14:paraId="62B0D2BD" w14:textId="77777777" w:rsidR="00D9733F" w:rsidRDefault="00D9733F">
            <w:pPr>
              <w:spacing w:line="460" w:lineRule="exact"/>
              <w:ind w:leftChars="200" w:left="560" w:firstLineChars="0" w:firstLine="0"/>
              <w:jc w:val="left"/>
              <w:rPr>
                <w:rFonts w:ascii="仿宋_GB2312" w:hAnsi="仿宋_GB2312" w:cs="仿宋_GB2312" w:hint="eastAsia"/>
                <w:szCs w:val="36"/>
              </w:rPr>
            </w:pPr>
          </w:p>
        </w:tc>
        <w:tc>
          <w:tcPr>
            <w:tcW w:w="2213" w:type="dxa"/>
            <w:vAlign w:val="center"/>
          </w:tcPr>
          <w:p w14:paraId="34917C1F" w14:textId="77777777" w:rsidR="00D9733F" w:rsidRDefault="00000000">
            <w:pPr>
              <w:spacing w:line="460" w:lineRule="exact"/>
              <w:ind w:firstLineChars="0" w:firstLine="0"/>
              <w:rPr>
                <w:rFonts w:ascii="仿宋_GB2312" w:hAnsi="仿宋_GB2312" w:cs="仿宋_GB2312" w:hint="eastAsia"/>
                <w:szCs w:val="36"/>
                <w:highlight w:val="yellow"/>
              </w:rPr>
            </w:pPr>
            <w:r>
              <w:rPr>
                <w:rFonts w:ascii="仿宋_GB2312" w:hAnsi="仿宋_GB2312" w:cs="仿宋_GB2312" w:hint="eastAsia"/>
                <w:szCs w:val="36"/>
                <w:highlight w:val="yellow"/>
              </w:rPr>
              <w:t>450（25人*2年*9月）</w:t>
            </w:r>
          </w:p>
        </w:tc>
        <w:tc>
          <w:tcPr>
            <w:tcW w:w="1250" w:type="dxa"/>
            <w:vAlign w:val="center"/>
          </w:tcPr>
          <w:p w14:paraId="4C537479" w14:textId="77777777" w:rsidR="00D9733F" w:rsidRDefault="00000000">
            <w:pPr>
              <w:spacing w:line="460" w:lineRule="exact"/>
              <w:ind w:firstLineChars="0" w:firstLine="0"/>
              <w:jc w:val="center"/>
              <w:rPr>
                <w:rFonts w:ascii="仿宋_GB2312" w:hAnsi="仿宋_GB2312" w:cs="仿宋_GB2312" w:hint="eastAsia"/>
                <w:szCs w:val="36"/>
                <w:highlight w:val="yellow"/>
              </w:rPr>
            </w:pPr>
            <w:r>
              <w:rPr>
                <w:rFonts w:ascii="仿宋_GB2312" w:hAnsi="仿宋_GB2312" w:cs="仿宋_GB2312" w:hint="eastAsia"/>
                <w:szCs w:val="36"/>
                <w:highlight w:val="yellow"/>
              </w:rPr>
              <w:t>2500</w:t>
            </w:r>
          </w:p>
        </w:tc>
        <w:tc>
          <w:tcPr>
            <w:tcW w:w="1095" w:type="dxa"/>
            <w:vAlign w:val="center"/>
          </w:tcPr>
          <w:p w14:paraId="38A81D2D" w14:textId="77777777" w:rsidR="00D9733F" w:rsidRDefault="00000000">
            <w:pPr>
              <w:spacing w:line="460" w:lineRule="exact"/>
              <w:ind w:firstLineChars="0" w:firstLine="0"/>
              <w:jc w:val="center"/>
              <w:rPr>
                <w:rFonts w:ascii="仿宋_GB2312" w:hAnsi="仿宋_GB2312" w:cs="仿宋_GB2312" w:hint="eastAsia"/>
                <w:szCs w:val="36"/>
                <w:highlight w:val="yellow"/>
              </w:rPr>
            </w:pPr>
            <w:r>
              <w:rPr>
                <w:rFonts w:ascii="仿宋_GB2312" w:hAnsi="仿宋_GB2312" w:cs="仿宋_GB2312" w:hint="eastAsia"/>
                <w:szCs w:val="36"/>
                <w:highlight w:val="yellow"/>
              </w:rPr>
              <w:t>0</w:t>
            </w:r>
          </w:p>
        </w:tc>
      </w:tr>
      <w:tr w:rsidR="00D9733F" w14:paraId="656BADF7" w14:textId="77777777">
        <w:trPr>
          <w:jc w:val="center"/>
        </w:trPr>
        <w:tc>
          <w:tcPr>
            <w:tcW w:w="1298" w:type="dxa"/>
            <w:vAlign w:val="center"/>
          </w:tcPr>
          <w:p w14:paraId="12E2A5E0" w14:textId="77777777" w:rsidR="00D9733F" w:rsidRDefault="00000000">
            <w:pPr>
              <w:spacing w:line="460" w:lineRule="exact"/>
              <w:ind w:firstLineChars="0" w:firstLine="0"/>
              <w:jc w:val="center"/>
              <w:rPr>
                <w:rFonts w:ascii="仿宋_GB2312" w:hAnsi="仿宋_GB2312" w:cs="仿宋_GB2312" w:hint="eastAsia"/>
                <w:szCs w:val="36"/>
              </w:rPr>
            </w:pPr>
            <w:r>
              <w:rPr>
                <w:rFonts w:ascii="仿宋_GB2312" w:hAnsi="仿宋_GB2312" w:cs="仿宋_GB2312" w:hint="eastAsia"/>
                <w:szCs w:val="36"/>
              </w:rPr>
              <w:t>博士生</w:t>
            </w:r>
          </w:p>
        </w:tc>
        <w:tc>
          <w:tcPr>
            <w:tcW w:w="1107" w:type="dxa"/>
            <w:vAlign w:val="center"/>
          </w:tcPr>
          <w:p w14:paraId="08E1CE4C" w14:textId="77777777" w:rsidR="00D9733F" w:rsidRDefault="00000000">
            <w:pPr>
              <w:spacing w:line="460" w:lineRule="exact"/>
              <w:ind w:firstLineChars="0" w:firstLine="0"/>
              <w:jc w:val="center"/>
              <w:rPr>
                <w:rFonts w:ascii="仿宋_GB2312" w:hAnsi="仿宋_GB2312" w:cs="仿宋_GB2312" w:hint="eastAsia"/>
                <w:szCs w:val="36"/>
              </w:rPr>
            </w:pPr>
            <w:r>
              <w:rPr>
                <w:rFonts w:ascii="仿宋_GB2312" w:hAnsi="仿宋_GB2312" w:cs="仿宋_GB2312" w:hint="eastAsia"/>
                <w:szCs w:val="36"/>
              </w:rPr>
              <w:t>XXXX</w:t>
            </w:r>
          </w:p>
        </w:tc>
        <w:tc>
          <w:tcPr>
            <w:tcW w:w="2955" w:type="dxa"/>
            <w:vAlign w:val="center"/>
          </w:tcPr>
          <w:p w14:paraId="4EC2CE92" w14:textId="77777777" w:rsidR="00D9733F" w:rsidRDefault="00D9733F">
            <w:pPr>
              <w:spacing w:line="460" w:lineRule="exact"/>
              <w:ind w:leftChars="200" w:left="560" w:firstLineChars="0" w:firstLine="0"/>
              <w:jc w:val="left"/>
              <w:rPr>
                <w:rFonts w:ascii="仿宋_GB2312" w:hAnsi="仿宋_GB2312" w:cs="仿宋_GB2312" w:hint="eastAsia"/>
                <w:szCs w:val="36"/>
              </w:rPr>
            </w:pPr>
          </w:p>
        </w:tc>
        <w:tc>
          <w:tcPr>
            <w:tcW w:w="2213" w:type="dxa"/>
            <w:vAlign w:val="center"/>
          </w:tcPr>
          <w:p w14:paraId="227B98F9" w14:textId="77777777" w:rsidR="00D9733F" w:rsidRDefault="00000000">
            <w:pPr>
              <w:spacing w:line="460" w:lineRule="exact"/>
              <w:ind w:firstLineChars="0" w:firstLine="0"/>
              <w:rPr>
                <w:rFonts w:ascii="仿宋_GB2312" w:hAnsi="仿宋_GB2312" w:cs="仿宋_GB2312" w:hint="eastAsia"/>
                <w:szCs w:val="36"/>
                <w:highlight w:val="yellow"/>
              </w:rPr>
            </w:pPr>
            <w:r>
              <w:rPr>
                <w:rFonts w:ascii="仿宋_GB2312" w:hAnsi="仿宋_GB2312" w:cs="仿宋_GB2312" w:hint="eastAsia"/>
                <w:szCs w:val="36"/>
                <w:highlight w:val="yellow"/>
              </w:rPr>
              <w:t>100（5人*2年*10月）</w:t>
            </w:r>
          </w:p>
        </w:tc>
        <w:tc>
          <w:tcPr>
            <w:tcW w:w="1250" w:type="dxa"/>
            <w:vAlign w:val="center"/>
          </w:tcPr>
          <w:p w14:paraId="7AA84B71" w14:textId="77777777" w:rsidR="00D9733F" w:rsidRDefault="00000000">
            <w:pPr>
              <w:spacing w:line="460" w:lineRule="exact"/>
              <w:ind w:firstLineChars="0" w:firstLine="0"/>
              <w:jc w:val="center"/>
              <w:rPr>
                <w:rFonts w:ascii="仿宋_GB2312" w:hAnsi="仿宋_GB2312" w:cs="仿宋_GB2312" w:hint="eastAsia"/>
                <w:szCs w:val="36"/>
                <w:highlight w:val="yellow"/>
              </w:rPr>
            </w:pPr>
            <w:r>
              <w:rPr>
                <w:rFonts w:ascii="仿宋_GB2312" w:hAnsi="仿宋_GB2312" w:cs="仿宋_GB2312" w:hint="eastAsia"/>
                <w:szCs w:val="36"/>
                <w:highlight w:val="yellow"/>
              </w:rPr>
              <w:t>3000</w:t>
            </w:r>
          </w:p>
        </w:tc>
        <w:tc>
          <w:tcPr>
            <w:tcW w:w="1095" w:type="dxa"/>
            <w:vAlign w:val="center"/>
          </w:tcPr>
          <w:p w14:paraId="256316BA" w14:textId="77777777" w:rsidR="00D9733F" w:rsidRDefault="00000000">
            <w:pPr>
              <w:spacing w:line="460" w:lineRule="exact"/>
              <w:ind w:firstLineChars="0" w:firstLine="0"/>
              <w:jc w:val="center"/>
              <w:rPr>
                <w:rFonts w:ascii="仿宋_GB2312" w:hAnsi="仿宋_GB2312" w:cs="仿宋_GB2312" w:hint="eastAsia"/>
                <w:szCs w:val="36"/>
                <w:highlight w:val="yellow"/>
              </w:rPr>
            </w:pPr>
            <w:r>
              <w:rPr>
                <w:rFonts w:ascii="仿宋_GB2312" w:hAnsi="仿宋_GB2312" w:cs="仿宋_GB2312" w:hint="eastAsia"/>
                <w:szCs w:val="36"/>
                <w:highlight w:val="yellow"/>
              </w:rPr>
              <w:t>0</w:t>
            </w:r>
          </w:p>
        </w:tc>
      </w:tr>
      <w:tr w:rsidR="00D9733F" w14:paraId="58B87D41" w14:textId="77777777">
        <w:trPr>
          <w:jc w:val="center"/>
        </w:trPr>
        <w:tc>
          <w:tcPr>
            <w:tcW w:w="1298" w:type="dxa"/>
            <w:vAlign w:val="center"/>
          </w:tcPr>
          <w:p w14:paraId="6EFDD91C" w14:textId="77777777" w:rsidR="00D9733F" w:rsidRDefault="00000000">
            <w:pPr>
              <w:spacing w:line="460" w:lineRule="exact"/>
              <w:ind w:firstLineChars="0" w:firstLine="0"/>
              <w:jc w:val="center"/>
              <w:rPr>
                <w:rFonts w:ascii="仿宋_GB2312" w:hAnsi="仿宋_GB2312" w:cs="仿宋_GB2312" w:hint="eastAsia"/>
                <w:szCs w:val="36"/>
              </w:rPr>
            </w:pPr>
            <w:r>
              <w:rPr>
                <w:rFonts w:ascii="仿宋_GB2312" w:hAnsi="仿宋_GB2312" w:cs="仿宋_GB2312" w:hint="eastAsia"/>
                <w:szCs w:val="36"/>
              </w:rPr>
              <w:t>中级工程师（外聘）</w:t>
            </w:r>
          </w:p>
        </w:tc>
        <w:tc>
          <w:tcPr>
            <w:tcW w:w="1107" w:type="dxa"/>
            <w:vAlign w:val="center"/>
          </w:tcPr>
          <w:p w14:paraId="7B15590A" w14:textId="77777777" w:rsidR="00D9733F" w:rsidRDefault="00000000">
            <w:pPr>
              <w:spacing w:line="460" w:lineRule="exact"/>
              <w:ind w:firstLineChars="0" w:firstLine="0"/>
              <w:jc w:val="center"/>
              <w:rPr>
                <w:rFonts w:ascii="仿宋_GB2312" w:hAnsi="仿宋_GB2312" w:cs="仿宋_GB2312" w:hint="eastAsia"/>
                <w:szCs w:val="36"/>
              </w:rPr>
            </w:pPr>
            <w:r>
              <w:rPr>
                <w:rFonts w:ascii="仿宋_GB2312" w:hAnsi="仿宋_GB2312" w:cs="仿宋_GB2312" w:hint="eastAsia"/>
                <w:szCs w:val="36"/>
              </w:rPr>
              <w:t>XXXX</w:t>
            </w:r>
          </w:p>
        </w:tc>
        <w:tc>
          <w:tcPr>
            <w:tcW w:w="2955" w:type="dxa"/>
            <w:vAlign w:val="center"/>
          </w:tcPr>
          <w:p w14:paraId="7400DB22" w14:textId="77777777" w:rsidR="00D9733F" w:rsidRDefault="00D9733F">
            <w:pPr>
              <w:spacing w:line="460" w:lineRule="exact"/>
              <w:ind w:leftChars="200" w:left="560" w:firstLineChars="0" w:firstLine="0"/>
              <w:jc w:val="left"/>
              <w:rPr>
                <w:rFonts w:ascii="仿宋_GB2312" w:hAnsi="仿宋_GB2312" w:cs="仿宋_GB2312" w:hint="eastAsia"/>
                <w:szCs w:val="36"/>
              </w:rPr>
            </w:pPr>
          </w:p>
        </w:tc>
        <w:tc>
          <w:tcPr>
            <w:tcW w:w="2213" w:type="dxa"/>
            <w:vAlign w:val="center"/>
          </w:tcPr>
          <w:p w14:paraId="5FE39C76" w14:textId="77777777" w:rsidR="00D9733F" w:rsidRDefault="00000000">
            <w:pPr>
              <w:spacing w:line="460" w:lineRule="exact"/>
              <w:ind w:firstLineChars="0" w:firstLine="0"/>
              <w:rPr>
                <w:rFonts w:ascii="仿宋_GB2312" w:hAnsi="仿宋_GB2312" w:cs="仿宋_GB2312" w:hint="eastAsia"/>
                <w:szCs w:val="36"/>
                <w:highlight w:val="yellow"/>
              </w:rPr>
            </w:pPr>
            <w:r>
              <w:rPr>
                <w:rFonts w:ascii="仿宋_GB2312" w:hAnsi="仿宋_GB2312" w:cs="仿宋_GB2312"/>
                <w:szCs w:val="36"/>
                <w:highlight w:val="yellow"/>
              </w:rPr>
              <w:t>80</w:t>
            </w:r>
            <w:r>
              <w:rPr>
                <w:rFonts w:ascii="仿宋_GB2312" w:hAnsi="仿宋_GB2312" w:cs="仿宋_GB2312" w:hint="eastAsia"/>
                <w:szCs w:val="36"/>
                <w:highlight w:val="yellow"/>
              </w:rPr>
              <w:t>（4人*2年*10月）</w:t>
            </w:r>
          </w:p>
        </w:tc>
        <w:tc>
          <w:tcPr>
            <w:tcW w:w="1250" w:type="dxa"/>
            <w:vAlign w:val="center"/>
          </w:tcPr>
          <w:p w14:paraId="39F65779" w14:textId="77777777" w:rsidR="00D9733F" w:rsidRDefault="00000000">
            <w:pPr>
              <w:spacing w:line="460" w:lineRule="exact"/>
              <w:ind w:firstLineChars="0" w:firstLine="0"/>
              <w:jc w:val="center"/>
              <w:rPr>
                <w:rFonts w:ascii="仿宋_GB2312" w:hAnsi="仿宋_GB2312" w:cs="仿宋_GB2312" w:hint="eastAsia"/>
                <w:szCs w:val="36"/>
                <w:highlight w:val="yellow"/>
              </w:rPr>
            </w:pPr>
            <w:r>
              <w:rPr>
                <w:rFonts w:ascii="仿宋_GB2312" w:hAnsi="仿宋_GB2312" w:cs="仿宋_GB2312"/>
                <w:szCs w:val="36"/>
                <w:highlight w:val="yellow"/>
              </w:rPr>
              <w:t>12000</w:t>
            </w:r>
          </w:p>
        </w:tc>
        <w:tc>
          <w:tcPr>
            <w:tcW w:w="1095" w:type="dxa"/>
            <w:vAlign w:val="center"/>
          </w:tcPr>
          <w:p w14:paraId="3A86996B" w14:textId="77777777" w:rsidR="00D9733F" w:rsidRDefault="00000000">
            <w:pPr>
              <w:spacing w:line="460" w:lineRule="exact"/>
              <w:ind w:firstLineChars="0" w:firstLine="0"/>
              <w:jc w:val="center"/>
              <w:rPr>
                <w:rFonts w:ascii="仿宋_GB2312" w:hAnsi="仿宋_GB2312" w:cs="仿宋_GB2312" w:hint="eastAsia"/>
                <w:szCs w:val="36"/>
                <w:highlight w:val="yellow"/>
              </w:rPr>
            </w:pPr>
            <w:r>
              <w:rPr>
                <w:rFonts w:ascii="仿宋_GB2312" w:hAnsi="仿宋_GB2312" w:cs="仿宋_GB2312" w:hint="eastAsia"/>
                <w:szCs w:val="36"/>
                <w:highlight w:val="yellow"/>
              </w:rPr>
              <w:t>0</w:t>
            </w:r>
          </w:p>
        </w:tc>
      </w:tr>
      <w:tr w:rsidR="00D9733F" w14:paraId="565EF129" w14:textId="77777777">
        <w:trPr>
          <w:jc w:val="center"/>
        </w:trPr>
        <w:tc>
          <w:tcPr>
            <w:tcW w:w="8823" w:type="dxa"/>
            <w:gridSpan w:val="5"/>
            <w:vAlign w:val="center"/>
          </w:tcPr>
          <w:p w14:paraId="38AA0938" w14:textId="77777777" w:rsidR="00D9733F" w:rsidRDefault="00000000">
            <w:pPr>
              <w:spacing w:line="460" w:lineRule="exact"/>
              <w:ind w:firstLine="562"/>
              <w:jc w:val="center"/>
              <w:rPr>
                <w:rFonts w:ascii="仿宋_GB2312" w:hAnsi="仿宋_GB2312" w:cs="仿宋_GB2312" w:hint="eastAsia"/>
                <w:sz w:val="24"/>
              </w:rPr>
            </w:pPr>
            <w:r>
              <w:rPr>
                <w:rFonts w:ascii="仿宋_GB2312" w:hAnsi="仿宋_GB2312" w:cs="仿宋_GB2312" w:hint="eastAsia"/>
                <w:b/>
                <w:bCs/>
                <w:szCs w:val="36"/>
              </w:rPr>
              <w:t>合计</w:t>
            </w:r>
          </w:p>
        </w:tc>
        <w:tc>
          <w:tcPr>
            <w:tcW w:w="1095" w:type="dxa"/>
            <w:vAlign w:val="center"/>
          </w:tcPr>
          <w:p w14:paraId="6E3084AE" w14:textId="77777777" w:rsidR="00D9733F" w:rsidRDefault="00000000">
            <w:pPr>
              <w:spacing w:line="460" w:lineRule="exact"/>
              <w:ind w:firstLineChars="0" w:firstLine="0"/>
              <w:rPr>
                <w:rFonts w:ascii="仿宋_GB2312" w:hAnsi="仿宋_GB2312" w:cs="仿宋_GB2312" w:hint="eastAsia"/>
                <w:sz w:val="24"/>
                <w:highlight w:val="yellow"/>
              </w:rPr>
            </w:pPr>
            <w:r>
              <w:rPr>
                <w:rFonts w:ascii="仿宋_GB2312" w:hAnsi="仿宋_GB2312" w:cs="仿宋_GB2312" w:hint="eastAsia"/>
                <w:sz w:val="24"/>
                <w:highlight w:val="yellow"/>
              </w:rPr>
              <w:t>0</w:t>
            </w:r>
          </w:p>
        </w:tc>
      </w:tr>
    </w:tbl>
    <w:p w14:paraId="16D6855E" w14:textId="77777777" w:rsidR="00D9733F" w:rsidRDefault="00D9733F">
      <w:pPr>
        <w:adjustRightInd w:val="0"/>
        <w:snapToGrid w:val="0"/>
        <w:spacing w:line="460" w:lineRule="exact"/>
        <w:ind w:firstLine="560"/>
        <w:outlineLvl w:val="4"/>
        <w:rPr>
          <w:rFonts w:eastAsia="黑体"/>
          <w:color w:val="000000"/>
          <w:szCs w:val="28"/>
        </w:rPr>
      </w:pPr>
    </w:p>
    <w:p w14:paraId="6F64D904" w14:textId="77777777" w:rsidR="00D9733F" w:rsidRDefault="00D9733F">
      <w:pPr>
        <w:adjustRightInd w:val="0"/>
        <w:snapToGrid w:val="0"/>
        <w:spacing w:line="460" w:lineRule="exact"/>
        <w:ind w:firstLine="560"/>
        <w:outlineLvl w:val="4"/>
        <w:rPr>
          <w:rFonts w:eastAsia="黑体"/>
          <w:color w:val="000000"/>
          <w:szCs w:val="28"/>
        </w:rPr>
      </w:pPr>
    </w:p>
    <w:p w14:paraId="2C85C011" w14:textId="77777777" w:rsidR="00D9733F" w:rsidRDefault="00D9733F">
      <w:pPr>
        <w:pStyle w:val="affc"/>
        <w:ind w:firstLine="640"/>
        <w:rPr>
          <w:rFonts w:eastAsia="黑体" w:hint="eastAsia"/>
          <w:color w:val="000000"/>
          <w:szCs w:val="28"/>
        </w:rPr>
      </w:pPr>
    </w:p>
    <w:p w14:paraId="492A857A" w14:textId="77777777" w:rsidR="00D9733F" w:rsidRDefault="00D9733F">
      <w:pPr>
        <w:pStyle w:val="affc"/>
        <w:ind w:firstLine="640"/>
        <w:rPr>
          <w:rFonts w:eastAsia="黑体" w:hint="eastAsia"/>
          <w:color w:val="000000"/>
          <w:szCs w:val="28"/>
        </w:rPr>
      </w:pPr>
    </w:p>
    <w:p w14:paraId="78F75B92" w14:textId="77777777" w:rsidR="00D9733F" w:rsidRDefault="00D9733F">
      <w:pPr>
        <w:pStyle w:val="affc"/>
        <w:ind w:firstLine="640"/>
        <w:rPr>
          <w:rFonts w:eastAsia="黑体" w:hint="eastAsia"/>
          <w:color w:val="000000"/>
          <w:szCs w:val="28"/>
        </w:rPr>
      </w:pPr>
    </w:p>
    <w:p w14:paraId="2F663571" w14:textId="77777777" w:rsidR="00D9733F" w:rsidRDefault="00D9733F">
      <w:pPr>
        <w:pStyle w:val="affc"/>
        <w:ind w:firstLine="640"/>
        <w:rPr>
          <w:rFonts w:eastAsia="黑体" w:hint="eastAsia"/>
          <w:color w:val="000000"/>
          <w:szCs w:val="28"/>
        </w:rPr>
      </w:pPr>
    </w:p>
    <w:p w14:paraId="426ADF99" w14:textId="77777777" w:rsidR="00D9733F" w:rsidRDefault="00000000">
      <w:pPr>
        <w:adjustRightInd w:val="0"/>
        <w:snapToGrid w:val="0"/>
        <w:spacing w:line="460" w:lineRule="exact"/>
        <w:ind w:firstLine="560"/>
        <w:outlineLvl w:val="4"/>
        <w:rPr>
          <w:rFonts w:eastAsia="黑体"/>
          <w:color w:val="000000"/>
          <w:szCs w:val="28"/>
          <w:lang w:val="zh-CN"/>
        </w:rPr>
      </w:pPr>
      <w:r>
        <w:rPr>
          <w:rFonts w:eastAsia="黑体" w:hint="eastAsia"/>
          <w:color w:val="000000"/>
          <w:szCs w:val="28"/>
        </w:rPr>
        <w:lastRenderedPageBreak/>
        <w:t>2.</w:t>
      </w:r>
      <w:r>
        <w:rPr>
          <w:rFonts w:eastAsia="黑体"/>
          <w:color w:val="000000"/>
          <w:szCs w:val="28"/>
          <w:lang w:val="zh-CN"/>
        </w:rPr>
        <w:t>预计</w:t>
      </w:r>
      <w:r>
        <w:rPr>
          <w:rFonts w:eastAsia="黑体" w:hint="eastAsia"/>
          <w:color w:val="000000"/>
          <w:szCs w:val="28"/>
          <w:lang w:val="zh-CN"/>
        </w:rPr>
        <w:t>收益</w:t>
      </w:r>
    </w:p>
    <w:p w14:paraId="77D48CF2" w14:textId="77777777" w:rsidR="00D9733F" w:rsidRDefault="00000000">
      <w:pPr>
        <w:adjustRightInd w:val="0"/>
        <w:spacing w:line="460" w:lineRule="exact"/>
        <w:ind w:firstLine="560"/>
        <w:rPr>
          <w:i/>
          <w:iCs/>
          <w:color w:val="ED7D31" w:themeColor="accent2"/>
        </w:rPr>
      </w:pPr>
      <w:r>
        <w:rPr>
          <w:i/>
          <w:iCs/>
          <w:color w:val="ED7D31" w:themeColor="accent2"/>
        </w:rPr>
        <w:t>项目预计收益是指项目承担单位完成科研项目预计获得的利润。预计收益按项目预计成本扣除材料费中的外购成品费，专用费及外协费后的</w:t>
      </w:r>
      <w:r>
        <w:rPr>
          <w:i/>
          <w:iCs/>
          <w:color w:val="ED7D31" w:themeColor="accent2"/>
        </w:rPr>
        <w:t>5</w:t>
      </w:r>
      <w:r>
        <w:rPr>
          <w:i/>
          <w:iCs/>
          <w:color w:val="ED7D31" w:themeColor="accent2"/>
        </w:rPr>
        <w:t>％计列。</w:t>
      </w:r>
    </w:p>
    <w:p w14:paraId="7206DDA8" w14:textId="77777777" w:rsidR="00D9733F" w:rsidRDefault="00000000">
      <w:pPr>
        <w:adjustRightInd w:val="0"/>
        <w:spacing w:line="460" w:lineRule="exact"/>
        <w:ind w:firstLine="560"/>
        <w:rPr>
          <w:highlight w:val="yellow"/>
        </w:rPr>
      </w:pPr>
      <w:r>
        <w:t>预计收益按预计成本扣除材料费中的外购成品费，专用费及外协费后的</w:t>
      </w:r>
      <w:r>
        <w:t>5</w:t>
      </w:r>
      <w:r>
        <w:t>％计算</w:t>
      </w:r>
      <w:r>
        <w:rPr>
          <w:highlight w:val="yellow"/>
        </w:rPr>
        <w:t>。</w:t>
      </w:r>
      <w:r>
        <w:rPr>
          <w:rFonts w:hint="eastAsia"/>
          <w:highlight w:val="yellow"/>
        </w:rPr>
        <w:t>一般不列支。</w:t>
      </w:r>
    </w:p>
    <w:p w14:paraId="228B2F3A" w14:textId="77777777" w:rsidR="00D9733F" w:rsidRDefault="00000000">
      <w:pPr>
        <w:adjustRightInd w:val="0"/>
        <w:spacing w:line="460" w:lineRule="exact"/>
        <w:ind w:firstLine="560"/>
      </w:pPr>
      <w:r>
        <w:t>预计收益测算过程见</w:t>
      </w:r>
      <w:r>
        <w:rPr>
          <w:rFonts w:hint="eastAsia"/>
        </w:rPr>
        <w:t>表</w:t>
      </w:r>
      <w:r>
        <w:t>1</w:t>
      </w:r>
      <w:r>
        <w:rPr>
          <w:rFonts w:hint="eastAsia"/>
        </w:rPr>
        <w:t>4</w:t>
      </w:r>
      <w:r>
        <w:t>所示。</w:t>
      </w:r>
    </w:p>
    <w:p w14:paraId="5036401D" w14:textId="77777777" w:rsidR="00D9733F" w:rsidRDefault="00D9733F">
      <w:pPr>
        <w:adjustRightInd w:val="0"/>
        <w:snapToGrid w:val="0"/>
        <w:spacing w:line="360" w:lineRule="auto"/>
        <w:ind w:firstLineChars="0" w:firstLine="0"/>
        <w:jc w:val="center"/>
        <w:rPr>
          <w:rFonts w:eastAsia="黑体"/>
          <w:sz w:val="24"/>
          <w:szCs w:val="20"/>
        </w:rPr>
      </w:pPr>
      <w:bookmarkStart w:id="25" w:name="_Ref102760251"/>
      <w:bookmarkStart w:id="26" w:name="_Ref118991518"/>
    </w:p>
    <w:p w14:paraId="08972267" w14:textId="77777777" w:rsidR="00D9733F" w:rsidRDefault="00000000">
      <w:pPr>
        <w:adjustRightInd w:val="0"/>
        <w:snapToGrid w:val="0"/>
        <w:spacing w:line="300" w:lineRule="auto"/>
        <w:ind w:firstLine="562"/>
        <w:jc w:val="center"/>
        <w:rPr>
          <w:b/>
          <w:bCs/>
          <w:color w:val="000000"/>
          <w:kern w:val="0"/>
          <w:szCs w:val="28"/>
          <w:lang w:val="zh-CN"/>
        </w:rPr>
      </w:pPr>
      <w:r>
        <w:rPr>
          <w:rFonts w:hint="eastAsia"/>
          <w:b/>
          <w:bCs/>
          <w:color w:val="000000"/>
          <w:kern w:val="0"/>
          <w:szCs w:val="28"/>
        </w:rPr>
        <w:t xml:space="preserve">                   </w:t>
      </w:r>
      <w:r>
        <w:rPr>
          <w:rFonts w:hint="eastAsia"/>
          <w:b/>
          <w:bCs/>
          <w:color w:val="000000"/>
          <w:kern w:val="0"/>
          <w:szCs w:val="28"/>
          <w:lang w:val="zh-CN"/>
        </w:rPr>
        <w:t>表</w:t>
      </w:r>
      <w:bookmarkEnd w:id="25"/>
      <w:bookmarkEnd w:id="26"/>
      <w:r>
        <w:rPr>
          <w:rFonts w:hint="eastAsia"/>
          <w:b/>
          <w:bCs/>
          <w:color w:val="000000"/>
          <w:kern w:val="0"/>
          <w:szCs w:val="28"/>
          <w:lang w:val="zh-CN"/>
        </w:rPr>
        <w:t>1</w:t>
      </w:r>
      <w:r>
        <w:rPr>
          <w:rFonts w:hint="eastAsia"/>
          <w:b/>
          <w:bCs/>
          <w:color w:val="000000"/>
          <w:kern w:val="0"/>
          <w:szCs w:val="28"/>
        </w:rPr>
        <w:t>4</w:t>
      </w:r>
      <w:r>
        <w:rPr>
          <w:rFonts w:hint="eastAsia"/>
          <w:b/>
          <w:bCs/>
          <w:color w:val="000000"/>
          <w:kern w:val="0"/>
          <w:szCs w:val="28"/>
          <w:lang w:val="zh-CN"/>
        </w:rPr>
        <w:t xml:space="preserve"> </w:t>
      </w:r>
      <w:r>
        <w:rPr>
          <w:rFonts w:hint="eastAsia"/>
          <w:b/>
          <w:bCs/>
          <w:color w:val="000000"/>
          <w:kern w:val="0"/>
          <w:szCs w:val="28"/>
          <w:lang w:val="zh-CN"/>
        </w:rPr>
        <w:t>预计收益测算表</w:t>
      </w:r>
      <w:r>
        <w:rPr>
          <w:rFonts w:hint="eastAsia"/>
          <w:b/>
          <w:bCs/>
          <w:color w:val="000000"/>
          <w:kern w:val="0"/>
          <w:szCs w:val="28"/>
        </w:rPr>
        <w:t xml:space="preserve">             </w:t>
      </w:r>
      <w:r>
        <w:rPr>
          <w:rFonts w:hint="eastAsia"/>
          <w:b/>
          <w:bCs/>
          <w:color w:val="000000"/>
          <w:kern w:val="0"/>
          <w:sz w:val="24"/>
          <w:szCs w:val="24"/>
        </w:rPr>
        <w:t>单位：万元</w:t>
      </w:r>
    </w:p>
    <w:tbl>
      <w:tblPr>
        <w:tblW w:w="5000" w:type="pct"/>
        <w:tblLayout w:type="fixed"/>
        <w:tblLook w:val="04A0" w:firstRow="1" w:lastRow="0" w:firstColumn="1" w:lastColumn="0" w:noHBand="0" w:noVBand="1"/>
      </w:tblPr>
      <w:tblGrid>
        <w:gridCol w:w="636"/>
        <w:gridCol w:w="920"/>
        <w:gridCol w:w="1063"/>
        <w:gridCol w:w="913"/>
        <w:gridCol w:w="887"/>
        <w:gridCol w:w="1062"/>
        <w:gridCol w:w="1150"/>
        <w:gridCol w:w="953"/>
        <w:gridCol w:w="1064"/>
        <w:gridCol w:w="639"/>
      </w:tblGrid>
      <w:tr w:rsidR="00D9733F" w14:paraId="5DEEED59" w14:textId="77777777">
        <w:trPr>
          <w:trHeight w:val="500"/>
        </w:trPr>
        <w:tc>
          <w:tcPr>
            <w:tcW w:w="342" w:type="pct"/>
            <w:vMerge w:val="restart"/>
            <w:tcBorders>
              <w:top w:val="single" w:sz="4" w:space="0" w:color="auto"/>
              <w:left w:val="single" w:sz="4" w:space="0" w:color="auto"/>
              <w:bottom w:val="single" w:sz="4" w:space="0" w:color="auto"/>
              <w:right w:val="single" w:sz="4" w:space="0" w:color="auto"/>
            </w:tcBorders>
            <w:noWrap/>
            <w:vAlign w:val="center"/>
          </w:tcPr>
          <w:p w14:paraId="312DCBF0" w14:textId="77777777" w:rsidR="00D9733F" w:rsidRDefault="00000000">
            <w:pPr>
              <w:widowControl/>
              <w:spacing w:line="240" w:lineRule="auto"/>
              <w:ind w:firstLineChars="0" w:firstLine="0"/>
              <w:jc w:val="center"/>
              <w:rPr>
                <w:rFonts w:ascii="仿宋_GB2312" w:hAnsi="仿宋_GB2312" w:cs="仿宋_GB2312" w:hint="eastAsia"/>
                <w:b/>
                <w:bCs/>
                <w:kern w:val="0"/>
                <w:szCs w:val="28"/>
              </w:rPr>
            </w:pPr>
            <w:r>
              <w:rPr>
                <w:rFonts w:ascii="仿宋_GB2312" w:hAnsi="仿宋_GB2312" w:cs="仿宋_GB2312" w:hint="eastAsia"/>
                <w:b/>
                <w:bCs/>
                <w:kern w:val="0"/>
                <w:szCs w:val="28"/>
              </w:rPr>
              <w:t>序号</w:t>
            </w:r>
          </w:p>
        </w:tc>
        <w:tc>
          <w:tcPr>
            <w:tcW w:w="494" w:type="pct"/>
            <w:vMerge w:val="restart"/>
            <w:tcBorders>
              <w:top w:val="single" w:sz="4" w:space="0" w:color="auto"/>
              <w:left w:val="single" w:sz="4" w:space="0" w:color="auto"/>
              <w:bottom w:val="single" w:sz="4" w:space="0" w:color="auto"/>
              <w:right w:val="single" w:sz="4" w:space="0" w:color="auto"/>
            </w:tcBorders>
            <w:noWrap/>
            <w:vAlign w:val="center"/>
          </w:tcPr>
          <w:p w14:paraId="06729D7E" w14:textId="77777777" w:rsidR="00D9733F" w:rsidRDefault="00000000">
            <w:pPr>
              <w:widowControl/>
              <w:spacing w:line="240" w:lineRule="auto"/>
              <w:ind w:firstLineChars="0" w:firstLine="0"/>
              <w:jc w:val="center"/>
              <w:rPr>
                <w:rFonts w:ascii="仿宋_GB2312" w:hAnsi="仿宋_GB2312" w:cs="仿宋_GB2312" w:hint="eastAsia"/>
                <w:b/>
                <w:bCs/>
                <w:kern w:val="0"/>
                <w:szCs w:val="28"/>
              </w:rPr>
            </w:pPr>
            <w:r>
              <w:rPr>
                <w:rFonts w:ascii="仿宋_GB2312" w:hAnsi="仿宋_GB2312" w:cs="仿宋_GB2312" w:hint="eastAsia"/>
                <w:b/>
                <w:bCs/>
                <w:kern w:val="0"/>
                <w:szCs w:val="28"/>
              </w:rPr>
              <w:t>名称</w:t>
            </w:r>
          </w:p>
        </w:tc>
        <w:tc>
          <w:tcPr>
            <w:tcW w:w="572" w:type="pct"/>
            <w:vMerge w:val="restart"/>
            <w:tcBorders>
              <w:top w:val="single" w:sz="4" w:space="0" w:color="auto"/>
              <w:left w:val="single" w:sz="4" w:space="0" w:color="auto"/>
              <w:bottom w:val="single" w:sz="4" w:space="0" w:color="auto"/>
              <w:right w:val="single" w:sz="4" w:space="0" w:color="auto"/>
            </w:tcBorders>
            <w:noWrap/>
            <w:vAlign w:val="center"/>
          </w:tcPr>
          <w:p w14:paraId="4544AD72" w14:textId="77777777" w:rsidR="00D9733F" w:rsidRDefault="00000000">
            <w:pPr>
              <w:widowControl/>
              <w:spacing w:line="240" w:lineRule="auto"/>
              <w:ind w:firstLineChars="0" w:firstLine="0"/>
              <w:jc w:val="center"/>
              <w:rPr>
                <w:rFonts w:ascii="仿宋_GB2312" w:hAnsi="仿宋_GB2312" w:cs="仿宋_GB2312" w:hint="eastAsia"/>
                <w:b/>
                <w:bCs/>
                <w:kern w:val="0"/>
                <w:szCs w:val="28"/>
              </w:rPr>
            </w:pPr>
            <w:r>
              <w:rPr>
                <w:rFonts w:ascii="仿宋_GB2312" w:hAnsi="仿宋_GB2312" w:cs="仿宋_GB2312" w:hint="eastAsia"/>
                <w:b/>
                <w:bCs/>
                <w:kern w:val="0"/>
                <w:szCs w:val="28"/>
              </w:rPr>
              <w:t>测算金额</w:t>
            </w:r>
          </w:p>
        </w:tc>
        <w:tc>
          <w:tcPr>
            <w:tcW w:w="2672" w:type="pct"/>
            <w:gridSpan w:val="5"/>
            <w:tcBorders>
              <w:top w:val="single" w:sz="4" w:space="0" w:color="auto"/>
              <w:left w:val="nil"/>
              <w:bottom w:val="single" w:sz="4" w:space="0" w:color="auto"/>
              <w:right w:val="single" w:sz="4" w:space="0" w:color="auto"/>
            </w:tcBorders>
            <w:noWrap/>
            <w:vAlign w:val="center"/>
          </w:tcPr>
          <w:p w14:paraId="12F4053D" w14:textId="77777777" w:rsidR="00D9733F" w:rsidRDefault="00000000">
            <w:pPr>
              <w:widowControl/>
              <w:spacing w:line="240" w:lineRule="auto"/>
              <w:ind w:firstLineChars="0" w:firstLine="0"/>
              <w:jc w:val="center"/>
              <w:rPr>
                <w:rFonts w:ascii="仿宋_GB2312" w:hAnsi="仿宋_GB2312" w:cs="仿宋_GB2312" w:hint="eastAsia"/>
                <w:b/>
                <w:bCs/>
                <w:kern w:val="0"/>
                <w:szCs w:val="28"/>
              </w:rPr>
            </w:pPr>
            <w:r>
              <w:rPr>
                <w:rFonts w:ascii="仿宋_GB2312" w:hAnsi="仿宋_GB2312" w:cs="仿宋_GB2312" w:hint="eastAsia"/>
                <w:b/>
                <w:bCs/>
                <w:kern w:val="0"/>
                <w:szCs w:val="28"/>
              </w:rPr>
              <w:t>计提基数</w:t>
            </w:r>
          </w:p>
        </w:tc>
        <w:tc>
          <w:tcPr>
            <w:tcW w:w="573" w:type="pct"/>
            <w:vMerge w:val="restart"/>
            <w:tcBorders>
              <w:top w:val="single" w:sz="4" w:space="0" w:color="auto"/>
              <w:left w:val="single" w:sz="4" w:space="0" w:color="auto"/>
              <w:bottom w:val="single" w:sz="4" w:space="0" w:color="auto"/>
              <w:right w:val="single" w:sz="4" w:space="0" w:color="auto"/>
            </w:tcBorders>
            <w:vAlign w:val="center"/>
          </w:tcPr>
          <w:p w14:paraId="08C536F1" w14:textId="77777777" w:rsidR="00D9733F" w:rsidRDefault="00000000">
            <w:pPr>
              <w:widowControl/>
              <w:spacing w:line="240" w:lineRule="auto"/>
              <w:ind w:firstLineChars="0" w:firstLine="0"/>
              <w:jc w:val="center"/>
              <w:rPr>
                <w:rFonts w:ascii="仿宋_GB2312" w:hAnsi="仿宋_GB2312" w:cs="仿宋_GB2312" w:hint="eastAsia"/>
                <w:b/>
                <w:bCs/>
                <w:color w:val="000000"/>
                <w:kern w:val="0"/>
                <w:szCs w:val="28"/>
              </w:rPr>
            </w:pPr>
            <w:r>
              <w:rPr>
                <w:rFonts w:ascii="仿宋_GB2312" w:hAnsi="仿宋_GB2312" w:cs="仿宋_GB2312" w:hint="eastAsia"/>
                <w:b/>
                <w:bCs/>
                <w:color w:val="000000"/>
                <w:kern w:val="0"/>
                <w:szCs w:val="28"/>
              </w:rPr>
              <w:t>计列</w:t>
            </w:r>
            <w:r>
              <w:rPr>
                <w:rFonts w:ascii="仿宋_GB2312" w:hAnsi="仿宋_GB2312" w:cs="仿宋_GB2312" w:hint="eastAsia"/>
                <w:b/>
                <w:bCs/>
                <w:color w:val="000000"/>
                <w:kern w:val="0"/>
                <w:szCs w:val="28"/>
              </w:rPr>
              <w:br/>
              <w:t>比例</w:t>
            </w:r>
          </w:p>
        </w:tc>
        <w:tc>
          <w:tcPr>
            <w:tcW w:w="344" w:type="pct"/>
            <w:vMerge w:val="restart"/>
            <w:tcBorders>
              <w:top w:val="single" w:sz="4" w:space="0" w:color="auto"/>
              <w:left w:val="single" w:sz="4" w:space="0" w:color="auto"/>
              <w:bottom w:val="single" w:sz="4" w:space="0" w:color="auto"/>
              <w:right w:val="single" w:sz="4" w:space="0" w:color="auto"/>
            </w:tcBorders>
            <w:noWrap/>
            <w:vAlign w:val="center"/>
          </w:tcPr>
          <w:p w14:paraId="3C34FD22" w14:textId="77777777" w:rsidR="00D9733F" w:rsidRDefault="00000000">
            <w:pPr>
              <w:widowControl/>
              <w:spacing w:line="240" w:lineRule="auto"/>
              <w:ind w:firstLineChars="0" w:firstLine="0"/>
              <w:jc w:val="center"/>
              <w:rPr>
                <w:rFonts w:ascii="仿宋_GB2312" w:hAnsi="仿宋_GB2312" w:cs="仿宋_GB2312" w:hint="eastAsia"/>
                <w:b/>
                <w:bCs/>
                <w:kern w:val="0"/>
                <w:szCs w:val="28"/>
              </w:rPr>
            </w:pPr>
            <w:r>
              <w:rPr>
                <w:rFonts w:ascii="仿宋_GB2312" w:hAnsi="仿宋_GB2312" w:cs="仿宋_GB2312" w:hint="eastAsia"/>
                <w:b/>
                <w:bCs/>
                <w:kern w:val="0"/>
                <w:szCs w:val="28"/>
              </w:rPr>
              <w:t>备注</w:t>
            </w:r>
          </w:p>
        </w:tc>
      </w:tr>
      <w:tr w:rsidR="00D9733F" w14:paraId="0BDAC9E1" w14:textId="77777777">
        <w:trPr>
          <w:trHeight w:val="500"/>
        </w:trPr>
        <w:tc>
          <w:tcPr>
            <w:tcW w:w="342" w:type="pct"/>
            <w:vMerge/>
            <w:tcBorders>
              <w:top w:val="single" w:sz="4" w:space="0" w:color="auto"/>
              <w:left w:val="single" w:sz="4" w:space="0" w:color="auto"/>
              <w:bottom w:val="single" w:sz="4" w:space="0" w:color="auto"/>
              <w:right w:val="single" w:sz="4" w:space="0" w:color="auto"/>
            </w:tcBorders>
            <w:vAlign w:val="center"/>
          </w:tcPr>
          <w:p w14:paraId="6CCFFC0C" w14:textId="77777777" w:rsidR="00D9733F" w:rsidRDefault="00D9733F">
            <w:pPr>
              <w:widowControl/>
              <w:spacing w:line="240" w:lineRule="auto"/>
              <w:ind w:firstLineChars="0" w:firstLine="0"/>
              <w:jc w:val="left"/>
              <w:rPr>
                <w:rFonts w:ascii="仿宋_GB2312" w:hAnsi="仿宋_GB2312" w:cs="仿宋_GB2312" w:hint="eastAsia"/>
                <w:b/>
                <w:bCs/>
                <w:kern w:val="0"/>
                <w:szCs w:val="28"/>
              </w:rPr>
            </w:pPr>
          </w:p>
        </w:tc>
        <w:tc>
          <w:tcPr>
            <w:tcW w:w="494" w:type="pct"/>
            <w:vMerge/>
            <w:tcBorders>
              <w:top w:val="single" w:sz="4" w:space="0" w:color="auto"/>
              <w:left w:val="single" w:sz="4" w:space="0" w:color="auto"/>
              <w:bottom w:val="single" w:sz="4" w:space="0" w:color="auto"/>
              <w:right w:val="single" w:sz="4" w:space="0" w:color="auto"/>
            </w:tcBorders>
            <w:vAlign w:val="center"/>
          </w:tcPr>
          <w:p w14:paraId="6667EB58" w14:textId="77777777" w:rsidR="00D9733F" w:rsidRDefault="00D9733F">
            <w:pPr>
              <w:widowControl/>
              <w:spacing w:line="240" w:lineRule="auto"/>
              <w:ind w:firstLineChars="0" w:firstLine="0"/>
              <w:jc w:val="left"/>
              <w:rPr>
                <w:rFonts w:ascii="仿宋_GB2312" w:hAnsi="仿宋_GB2312" w:cs="仿宋_GB2312" w:hint="eastAsia"/>
                <w:b/>
                <w:bCs/>
                <w:kern w:val="0"/>
                <w:szCs w:val="28"/>
              </w:rPr>
            </w:pPr>
          </w:p>
        </w:tc>
        <w:tc>
          <w:tcPr>
            <w:tcW w:w="572" w:type="pct"/>
            <w:vMerge/>
            <w:tcBorders>
              <w:top w:val="single" w:sz="4" w:space="0" w:color="auto"/>
              <w:left w:val="single" w:sz="4" w:space="0" w:color="auto"/>
              <w:bottom w:val="single" w:sz="4" w:space="0" w:color="auto"/>
              <w:right w:val="single" w:sz="4" w:space="0" w:color="auto"/>
            </w:tcBorders>
            <w:vAlign w:val="center"/>
          </w:tcPr>
          <w:p w14:paraId="48FC2292" w14:textId="77777777" w:rsidR="00D9733F" w:rsidRDefault="00D9733F">
            <w:pPr>
              <w:widowControl/>
              <w:spacing w:line="240" w:lineRule="auto"/>
              <w:ind w:firstLineChars="0" w:firstLine="0"/>
              <w:jc w:val="left"/>
              <w:rPr>
                <w:rFonts w:ascii="仿宋_GB2312" w:hAnsi="仿宋_GB2312" w:cs="仿宋_GB2312" w:hint="eastAsia"/>
                <w:b/>
                <w:bCs/>
                <w:kern w:val="0"/>
                <w:szCs w:val="28"/>
              </w:rPr>
            </w:pPr>
          </w:p>
        </w:tc>
        <w:tc>
          <w:tcPr>
            <w:tcW w:w="491" w:type="pct"/>
            <w:tcBorders>
              <w:top w:val="nil"/>
              <w:left w:val="nil"/>
              <w:bottom w:val="single" w:sz="4" w:space="0" w:color="auto"/>
              <w:right w:val="single" w:sz="4" w:space="0" w:color="auto"/>
            </w:tcBorders>
            <w:noWrap/>
            <w:vAlign w:val="center"/>
          </w:tcPr>
          <w:p w14:paraId="00735AB9" w14:textId="77777777" w:rsidR="00D9733F" w:rsidRDefault="00000000">
            <w:pPr>
              <w:widowControl/>
              <w:spacing w:line="240" w:lineRule="auto"/>
              <w:ind w:firstLineChars="0" w:firstLine="0"/>
              <w:jc w:val="center"/>
              <w:rPr>
                <w:rFonts w:ascii="仿宋_GB2312" w:hAnsi="仿宋_GB2312" w:cs="仿宋_GB2312" w:hint="eastAsia"/>
                <w:b/>
                <w:bCs/>
                <w:kern w:val="0"/>
                <w:szCs w:val="28"/>
              </w:rPr>
            </w:pPr>
            <w:r>
              <w:rPr>
                <w:rFonts w:ascii="仿宋_GB2312" w:hAnsi="仿宋_GB2312" w:cs="仿宋_GB2312" w:hint="eastAsia"/>
                <w:b/>
                <w:bCs/>
                <w:kern w:val="0"/>
                <w:szCs w:val="28"/>
              </w:rPr>
              <w:t>小计</w:t>
            </w:r>
          </w:p>
        </w:tc>
        <w:tc>
          <w:tcPr>
            <w:tcW w:w="477" w:type="pct"/>
            <w:tcBorders>
              <w:top w:val="nil"/>
              <w:left w:val="nil"/>
              <w:bottom w:val="single" w:sz="4" w:space="0" w:color="auto"/>
              <w:right w:val="single" w:sz="4" w:space="0" w:color="auto"/>
            </w:tcBorders>
            <w:noWrap/>
            <w:vAlign w:val="center"/>
          </w:tcPr>
          <w:p w14:paraId="0207F5BD" w14:textId="77777777" w:rsidR="00D9733F" w:rsidRDefault="00000000">
            <w:pPr>
              <w:widowControl/>
              <w:spacing w:line="240" w:lineRule="auto"/>
              <w:ind w:firstLineChars="0" w:firstLine="0"/>
              <w:jc w:val="center"/>
              <w:rPr>
                <w:rFonts w:ascii="仿宋_GB2312" w:hAnsi="仿宋_GB2312" w:cs="仿宋_GB2312" w:hint="eastAsia"/>
                <w:b/>
                <w:bCs/>
                <w:kern w:val="0"/>
                <w:szCs w:val="28"/>
              </w:rPr>
            </w:pPr>
            <w:r>
              <w:rPr>
                <w:rFonts w:ascii="仿宋_GB2312" w:hAnsi="仿宋_GB2312" w:cs="仿宋_GB2312" w:hint="eastAsia"/>
                <w:b/>
                <w:bCs/>
                <w:kern w:val="0"/>
                <w:szCs w:val="28"/>
              </w:rPr>
              <w:t>预计成本</w:t>
            </w:r>
          </w:p>
        </w:tc>
        <w:tc>
          <w:tcPr>
            <w:tcW w:w="572" w:type="pct"/>
            <w:tcBorders>
              <w:top w:val="nil"/>
              <w:left w:val="nil"/>
              <w:bottom w:val="single" w:sz="4" w:space="0" w:color="auto"/>
              <w:right w:val="single" w:sz="4" w:space="0" w:color="auto"/>
            </w:tcBorders>
            <w:vAlign w:val="center"/>
          </w:tcPr>
          <w:p w14:paraId="38F4C382" w14:textId="77777777" w:rsidR="00D9733F" w:rsidRDefault="00000000">
            <w:pPr>
              <w:widowControl/>
              <w:spacing w:line="240" w:lineRule="auto"/>
              <w:ind w:firstLineChars="0" w:firstLine="0"/>
              <w:jc w:val="center"/>
              <w:rPr>
                <w:rFonts w:ascii="仿宋_GB2312" w:hAnsi="仿宋_GB2312" w:cs="仿宋_GB2312" w:hint="eastAsia"/>
                <w:b/>
                <w:bCs/>
                <w:kern w:val="0"/>
                <w:szCs w:val="28"/>
              </w:rPr>
            </w:pPr>
            <w:r>
              <w:rPr>
                <w:rFonts w:ascii="仿宋_GB2312" w:hAnsi="仿宋_GB2312" w:cs="仿宋_GB2312" w:hint="eastAsia"/>
                <w:b/>
                <w:bCs/>
                <w:kern w:val="0"/>
                <w:szCs w:val="28"/>
              </w:rPr>
              <w:t>外购成品费</w:t>
            </w:r>
          </w:p>
        </w:tc>
        <w:tc>
          <w:tcPr>
            <w:tcW w:w="619" w:type="pct"/>
            <w:tcBorders>
              <w:top w:val="nil"/>
              <w:left w:val="nil"/>
              <w:bottom w:val="single" w:sz="4" w:space="0" w:color="auto"/>
              <w:right w:val="single" w:sz="4" w:space="0" w:color="auto"/>
            </w:tcBorders>
            <w:noWrap/>
            <w:vAlign w:val="center"/>
          </w:tcPr>
          <w:p w14:paraId="6FA70DC8" w14:textId="77777777" w:rsidR="00D9733F" w:rsidRDefault="00000000">
            <w:pPr>
              <w:widowControl/>
              <w:spacing w:line="240" w:lineRule="auto"/>
              <w:ind w:firstLineChars="0" w:firstLine="0"/>
              <w:jc w:val="center"/>
              <w:rPr>
                <w:rFonts w:ascii="仿宋_GB2312" w:hAnsi="仿宋_GB2312" w:cs="仿宋_GB2312" w:hint="eastAsia"/>
                <w:b/>
                <w:bCs/>
                <w:color w:val="000000"/>
                <w:kern w:val="0"/>
                <w:szCs w:val="28"/>
              </w:rPr>
            </w:pPr>
            <w:r>
              <w:rPr>
                <w:rFonts w:ascii="仿宋_GB2312" w:hAnsi="仿宋_GB2312" w:cs="仿宋_GB2312" w:hint="eastAsia"/>
                <w:b/>
                <w:bCs/>
                <w:color w:val="000000"/>
                <w:kern w:val="0"/>
                <w:szCs w:val="28"/>
              </w:rPr>
              <w:t>专用费</w:t>
            </w:r>
          </w:p>
        </w:tc>
        <w:tc>
          <w:tcPr>
            <w:tcW w:w="511" w:type="pct"/>
            <w:tcBorders>
              <w:top w:val="nil"/>
              <w:left w:val="nil"/>
              <w:bottom w:val="single" w:sz="4" w:space="0" w:color="auto"/>
              <w:right w:val="single" w:sz="4" w:space="0" w:color="auto"/>
            </w:tcBorders>
            <w:vAlign w:val="center"/>
          </w:tcPr>
          <w:p w14:paraId="1C6F61B8" w14:textId="77777777" w:rsidR="00D9733F" w:rsidRDefault="00000000">
            <w:pPr>
              <w:widowControl/>
              <w:spacing w:line="240" w:lineRule="auto"/>
              <w:ind w:firstLineChars="0" w:firstLine="0"/>
              <w:jc w:val="center"/>
              <w:rPr>
                <w:rFonts w:ascii="仿宋_GB2312" w:hAnsi="仿宋_GB2312" w:cs="仿宋_GB2312" w:hint="eastAsia"/>
                <w:b/>
                <w:bCs/>
                <w:kern w:val="0"/>
                <w:szCs w:val="28"/>
              </w:rPr>
            </w:pPr>
            <w:r>
              <w:rPr>
                <w:rFonts w:ascii="仿宋_GB2312" w:hAnsi="仿宋_GB2312" w:cs="仿宋_GB2312" w:hint="eastAsia"/>
                <w:b/>
                <w:bCs/>
                <w:kern w:val="0"/>
                <w:szCs w:val="28"/>
              </w:rPr>
              <w:t>外协费</w:t>
            </w:r>
          </w:p>
        </w:tc>
        <w:tc>
          <w:tcPr>
            <w:tcW w:w="573" w:type="pct"/>
            <w:vMerge/>
            <w:tcBorders>
              <w:top w:val="single" w:sz="4" w:space="0" w:color="auto"/>
              <w:left w:val="single" w:sz="4" w:space="0" w:color="auto"/>
              <w:bottom w:val="single" w:sz="4" w:space="0" w:color="auto"/>
              <w:right w:val="single" w:sz="4" w:space="0" w:color="auto"/>
            </w:tcBorders>
            <w:vAlign w:val="center"/>
          </w:tcPr>
          <w:p w14:paraId="230B2608" w14:textId="77777777" w:rsidR="00D9733F" w:rsidRDefault="00D9733F">
            <w:pPr>
              <w:widowControl/>
              <w:spacing w:line="240" w:lineRule="auto"/>
              <w:ind w:firstLineChars="0" w:firstLine="0"/>
              <w:jc w:val="left"/>
              <w:rPr>
                <w:rFonts w:ascii="仿宋_GB2312" w:hAnsi="仿宋_GB2312" w:cs="仿宋_GB2312" w:hint="eastAsia"/>
                <w:b/>
                <w:bCs/>
                <w:color w:val="000000"/>
                <w:kern w:val="0"/>
                <w:szCs w:val="28"/>
              </w:rPr>
            </w:pPr>
          </w:p>
        </w:tc>
        <w:tc>
          <w:tcPr>
            <w:tcW w:w="344" w:type="pct"/>
            <w:vMerge/>
            <w:tcBorders>
              <w:top w:val="single" w:sz="4" w:space="0" w:color="auto"/>
              <w:left w:val="single" w:sz="4" w:space="0" w:color="auto"/>
              <w:bottom w:val="single" w:sz="4" w:space="0" w:color="auto"/>
              <w:right w:val="single" w:sz="4" w:space="0" w:color="auto"/>
            </w:tcBorders>
            <w:vAlign w:val="center"/>
          </w:tcPr>
          <w:p w14:paraId="5681EC99" w14:textId="77777777" w:rsidR="00D9733F" w:rsidRDefault="00D9733F">
            <w:pPr>
              <w:widowControl/>
              <w:spacing w:line="240" w:lineRule="auto"/>
              <w:ind w:firstLineChars="0" w:firstLine="0"/>
              <w:jc w:val="left"/>
              <w:rPr>
                <w:rFonts w:ascii="仿宋_GB2312" w:hAnsi="仿宋_GB2312" w:cs="仿宋_GB2312" w:hint="eastAsia"/>
                <w:b/>
                <w:bCs/>
                <w:kern w:val="0"/>
                <w:szCs w:val="28"/>
              </w:rPr>
            </w:pPr>
          </w:p>
        </w:tc>
      </w:tr>
      <w:tr w:rsidR="00D9733F" w14:paraId="2C197244" w14:textId="77777777">
        <w:trPr>
          <w:trHeight w:val="659"/>
        </w:trPr>
        <w:tc>
          <w:tcPr>
            <w:tcW w:w="837" w:type="pct"/>
            <w:gridSpan w:val="2"/>
            <w:tcBorders>
              <w:top w:val="single" w:sz="4" w:space="0" w:color="auto"/>
              <w:left w:val="single" w:sz="4" w:space="0" w:color="auto"/>
              <w:bottom w:val="single" w:sz="4" w:space="0" w:color="auto"/>
              <w:right w:val="single" w:sz="4" w:space="0" w:color="auto"/>
            </w:tcBorders>
            <w:vAlign w:val="center"/>
          </w:tcPr>
          <w:p w14:paraId="1BF1BBD0" w14:textId="77777777" w:rsidR="00D9733F" w:rsidRDefault="00000000">
            <w:pPr>
              <w:widowControl/>
              <w:spacing w:line="240" w:lineRule="auto"/>
              <w:ind w:firstLineChars="0" w:firstLine="0"/>
              <w:jc w:val="center"/>
              <w:rPr>
                <w:rFonts w:ascii="仿宋_GB2312" w:hAnsi="仿宋_GB2312" w:cs="仿宋_GB2312" w:hint="eastAsia"/>
                <w:b/>
                <w:bCs/>
                <w:kern w:val="0"/>
                <w:szCs w:val="28"/>
              </w:rPr>
            </w:pPr>
            <w:r>
              <w:rPr>
                <w:rFonts w:ascii="仿宋_GB2312" w:hAnsi="仿宋_GB2312" w:cs="仿宋_GB2312" w:hint="eastAsia"/>
                <w:b/>
                <w:bCs/>
                <w:kern w:val="0"/>
                <w:szCs w:val="28"/>
              </w:rPr>
              <w:t>栏次</w:t>
            </w:r>
          </w:p>
        </w:tc>
        <w:tc>
          <w:tcPr>
            <w:tcW w:w="572" w:type="pct"/>
            <w:tcBorders>
              <w:top w:val="single" w:sz="4" w:space="0" w:color="auto"/>
              <w:left w:val="nil"/>
              <w:bottom w:val="single" w:sz="4" w:space="0" w:color="auto"/>
              <w:right w:val="single" w:sz="4" w:space="0" w:color="auto"/>
            </w:tcBorders>
            <w:noWrap/>
            <w:vAlign w:val="center"/>
          </w:tcPr>
          <w:p w14:paraId="04758CC9" w14:textId="77777777" w:rsidR="00D9733F" w:rsidRDefault="00000000">
            <w:pPr>
              <w:spacing w:line="240" w:lineRule="auto"/>
              <w:ind w:firstLineChars="0" w:firstLine="0"/>
              <w:jc w:val="center"/>
              <w:rPr>
                <w:rFonts w:ascii="仿宋_GB2312" w:hAnsi="仿宋_GB2312" w:cs="仿宋_GB2312" w:hint="eastAsia"/>
                <w:b/>
                <w:bCs/>
                <w:kern w:val="0"/>
                <w:szCs w:val="28"/>
              </w:rPr>
            </w:pPr>
            <w:r>
              <w:rPr>
                <w:rFonts w:ascii="仿宋_GB2312" w:hAnsi="仿宋_GB2312" w:cs="仿宋_GB2312" w:hint="eastAsia"/>
                <w:b/>
                <w:bCs/>
                <w:szCs w:val="28"/>
              </w:rPr>
              <w:t>A</w:t>
            </w:r>
          </w:p>
        </w:tc>
        <w:tc>
          <w:tcPr>
            <w:tcW w:w="491" w:type="pct"/>
            <w:tcBorders>
              <w:top w:val="nil"/>
              <w:left w:val="nil"/>
              <w:bottom w:val="single" w:sz="4" w:space="0" w:color="auto"/>
              <w:right w:val="single" w:sz="4" w:space="0" w:color="auto"/>
            </w:tcBorders>
            <w:vAlign w:val="center"/>
          </w:tcPr>
          <w:p w14:paraId="53EB4950" w14:textId="77777777" w:rsidR="00D9733F" w:rsidRDefault="00000000">
            <w:pPr>
              <w:spacing w:line="240" w:lineRule="auto"/>
              <w:ind w:firstLineChars="0" w:firstLine="0"/>
              <w:jc w:val="center"/>
              <w:rPr>
                <w:rFonts w:ascii="仿宋_GB2312" w:hAnsi="仿宋_GB2312" w:cs="仿宋_GB2312" w:hint="eastAsia"/>
                <w:b/>
                <w:bCs/>
                <w:kern w:val="0"/>
                <w:szCs w:val="28"/>
              </w:rPr>
            </w:pPr>
            <w:r>
              <w:rPr>
                <w:rFonts w:ascii="仿宋_GB2312" w:hAnsi="仿宋_GB2312" w:cs="仿宋_GB2312" w:hint="eastAsia"/>
                <w:b/>
                <w:bCs/>
                <w:szCs w:val="28"/>
              </w:rPr>
              <w:t>B</w:t>
            </w:r>
          </w:p>
        </w:tc>
        <w:tc>
          <w:tcPr>
            <w:tcW w:w="477" w:type="pct"/>
            <w:tcBorders>
              <w:top w:val="nil"/>
              <w:left w:val="nil"/>
              <w:bottom w:val="single" w:sz="4" w:space="0" w:color="auto"/>
              <w:right w:val="single" w:sz="4" w:space="0" w:color="auto"/>
            </w:tcBorders>
            <w:noWrap/>
            <w:vAlign w:val="center"/>
          </w:tcPr>
          <w:p w14:paraId="2F6A6A03" w14:textId="77777777" w:rsidR="00D9733F" w:rsidRDefault="00000000">
            <w:pPr>
              <w:spacing w:line="240" w:lineRule="auto"/>
              <w:ind w:firstLineChars="0" w:firstLine="0"/>
              <w:jc w:val="center"/>
              <w:rPr>
                <w:rFonts w:ascii="仿宋_GB2312" w:hAnsi="仿宋_GB2312" w:cs="仿宋_GB2312" w:hint="eastAsia"/>
                <w:b/>
                <w:bCs/>
                <w:kern w:val="0"/>
                <w:szCs w:val="28"/>
              </w:rPr>
            </w:pPr>
            <w:r>
              <w:rPr>
                <w:rFonts w:ascii="仿宋_GB2312" w:hAnsi="仿宋_GB2312" w:cs="仿宋_GB2312" w:hint="eastAsia"/>
                <w:b/>
                <w:bCs/>
                <w:szCs w:val="28"/>
              </w:rPr>
              <w:t>C</w:t>
            </w:r>
          </w:p>
        </w:tc>
        <w:tc>
          <w:tcPr>
            <w:tcW w:w="572" w:type="pct"/>
            <w:tcBorders>
              <w:top w:val="nil"/>
              <w:left w:val="nil"/>
              <w:bottom w:val="single" w:sz="4" w:space="0" w:color="auto"/>
              <w:right w:val="single" w:sz="4" w:space="0" w:color="auto"/>
            </w:tcBorders>
            <w:vAlign w:val="center"/>
          </w:tcPr>
          <w:p w14:paraId="2107242E" w14:textId="77777777" w:rsidR="00D9733F" w:rsidRDefault="00000000">
            <w:pPr>
              <w:spacing w:line="240" w:lineRule="auto"/>
              <w:ind w:firstLineChars="0" w:firstLine="0"/>
              <w:jc w:val="center"/>
              <w:rPr>
                <w:rFonts w:ascii="仿宋_GB2312" w:hAnsi="仿宋_GB2312" w:cs="仿宋_GB2312" w:hint="eastAsia"/>
                <w:b/>
                <w:bCs/>
                <w:kern w:val="0"/>
                <w:szCs w:val="28"/>
              </w:rPr>
            </w:pPr>
            <w:r>
              <w:rPr>
                <w:rFonts w:ascii="仿宋_GB2312" w:hAnsi="仿宋_GB2312" w:cs="仿宋_GB2312" w:hint="eastAsia"/>
                <w:b/>
                <w:bCs/>
                <w:szCs w:val="28"/>
              </w:rPr>
              <w:t>D</w:t>
            </w:r>
          </w:p>
        </w:tc>
        <w:tc>
          <w:tcPr>
            <w:tcW w:w="619" w:type="pct"/>
            <w:tcBorders>
              <w:top w:val="nil"/>
              <w:left w:val="nil"/>
              <w:bottom w:val="single" w:sz="4" w:space="0" w:color="auto"/>
              <w:right w:val="single" w:sz="4" w:space="0" w:color="auto"/>
            </w:tcBorders>
            <w:vAlign w:val="center"/>
          </w:tcPr>
          <w:p w14:paraId="0DBD27B0" w14:textId="77777777" w:rsidR="00D9733F" w:rsidRDefault="00000000">
            <w:pPr>
              <w:spacing w:line="240" w:lineRule="auto"/>
              <w:ind w:firstLineChars="0" w:firstLine="0"/>
              <w:jc w:val="center"/>
              <w:rPr>
                <w:rFonts w:ascii="仿宋_GB2312" w:hAnsi="仿宋_GB2312" w:cs="仿宋_GB2312" w:hint="eastAsia"/>
                <w:b/>
                <w:bCs/>
                <w:kern w:val="0"/>
                <w:szCs w:val="28"/>
              </w:rPr>
            </w:pPr>
            <w:r>
              <w:rPr>
                <w:rFonts w:ascii="仿宋_GB2312" w:hAnsi="仿宋_GB2312" w:cs="仿宋_GB2312" w:hint="eastAsia"/>
                <w:b/>
                <w:bCs/>
                <w:szCs w:val="28"/>
              </w:rPr>
              <w:t>E</w:t>
            </w:r>
          </w:p>
        </w:tc>
        <w:tc>
          <w:tcPr>
            <w:tcW w:w="511" w:type="pct"/>
            <w:tcBorders>
              <w:top w:val="nil"/>
              <w:left w:val="nil"/>
              <w:bottom w:val="single" w:sz="4" w:space="0" w:color="auto"/>
              <w:right w:val="single" w:sz="4" w:space="0" w:color="auto"/>
            </w:tcBorders>
            <w:vAlign w:val="center"/>
          </w:tcPr>
          <w:p w14:paraId="680C9CBF" w14:textId="77777777" w:rsidR="00D9733F" w:rsidRDefault="00000000">
            <w:pPr>
              <w:spacing w:line="240" w:lineRule="auto"/>
              <w:ind w:firstLineChars="0" w:firstLine="0"/>
              <w:jc w:val="center"/>
              <w:rPr>
                <w:rFonts w:ascii="仿宋_GB2312" w:hAnsi="仿宋_GB2312" w:cs="仿宋_GB2312" w:hint="eastAsia"/>
                <w:b/>
                <w:bCs/>
                <w:kern w:val="0"/>
                <w:szCs w:val="28"/>
              </w:rPr>
            </w:pPr>
            <w:r>
              <w:rPr>
                <w:rFonts w:ascii="仿宋_GB2312" w:hAnsi="仿宋_GB2312" w:cs="仿宋_GB2312" w:hint="eastAsia"/>
                <w:b/>
                <w:bCs/>
                <w:szCs w:val="28"/>
              </w:rPr>
              <w:t>F</w:t>
            </w:r>
          </w:p>
        </w:tc>
        <w:tc>
          <w:tcPr>
            <w:tcW w:w="573" w:type="pct"/>
            <w:tcBorders>
              <w:top w:val="nil"/>
              <w:left w:val="nil"/>
              <w:bottom w:val="single" w:sz="4" w:space="0" w:color="auto"/>
              <w:right w:val="single" w:sz="4" w:space="0" w:color="auto"/>
            </w:tcBorders>
            <w:vAlign w:val="center"/>
          </w:tcPr>
          <w:p w14:paraId="4AD96026" w14:textId="77777777" w:rsidR="00D9733F" w:rsidRDefault="00000000">
            <w:pPr>
              <w:spacing w:line="240" w:lineRule="auto"/>
              <w:ind w:firstLineChars="0" w:firstLine="0"/>
              <w:jc w:val="center"/>
              <w:rPr>
                <w:rFonts w:ascii="仿宋_GB2312" w:hAnsi="仿宋_GB2312" w:cs="仿宋_GB2312" w:hint="eastAsia"/>
                <w:b/>
                <w:bCs/>
                <w:kern w:val="0"/>
                <w:szCs w:val="28"/>
              </w:rPr>
            </w:pPr>
            <w:r>
              <w:rPr>
                <w:rFonts w:ascii="仿宋_GB2312" w:hAnsi="仿宋_GB2312" w:cs="仿宋_GB2312" w:hint="eastAsia"/>
                <w:b/>
                <w:bCs/>
                <w:szCs w:val="28"/>
              </w:rPr>
              <w:t>G</w:t>
            </w:r>
          </w:p>
        </w:tc>
        <w:tc>
          <w:tcPr>
            <w:tcW w:w="344" w:type="pct"/>
            <w:tcBorders>
              <w:top w:val="nil"/>
              <w:left w:val="nil"/>
              <w:bottom w:val="single" w:sz="4" w:space="0" w:color="auto"/>
              <w:right w:val="single" w:sz="4" w:space="0" w:color="auto"/>
            </w:tcBorders>
            <w:noWrap/>
            <w:vAlign w:val="center"/>
          </w:tcPr>
          <w:p w14:paraId="5A46B42B" w14:textId="77777777" w:rsidR="00D9733F" w:rsidRDefault="00D9733F">
            <w:pPr>
              <w:widowControl/>
              <w:spacing w:line="240" w:lineRule="auto"/>
              <w:ind w:firstLineChars="0" w:firstLine="0"/>
              <w:jc w:val="center"/>
              <w:rPr>
                <w:rFonts w:ascii="仿宋_GB2312" w:hAnsi="仿宋_GB2312" w:cs="仿宋_GB2312" w:hint="eastAsia"/>
                <w:b/>
                <w:bCs/>
                <w:kern w:val="0"/>
                <w:szCs w:val="28"/>
              </w:rPr>
            </w:pPr>
          </w:p>
        </w:tc>
      </w:tr>
      <w:tr w:rsidR="00D9733F" w14:paraId="35A0239B" w14:textId="77777777">
        <w:trPr>
          <w:trHeight w:val="432"/>
        </w:trPr>
        <w:tc>
          <w:tcPr>
            <w:tcW w:w="342" w:type="pct"/>
            <w:tcBorders>
              <w:top w:val="nil"/>
              <w:left w:val="single" w:sz="4" w:space="0" w:color="auto"/>
              <w:bottom w:val="single" w:sz="4" w:space="0" w:color="auto"/>
              <w:right w:val="single" w:sz="4" w:space="0" w:color="auto"/>
            </w:tcBorders>
            <w:noWrap/>
            <w:vAlign w:val="center"/>
          </w:tcPr>
          <w:p w14:paraId="6BB304CF" w14:textId="77777777" w:rsidR="00D9733F" w:rsidRDefault="00000000">
            <w:pPr>
              <w:widowControl/>
              <w:spacing w:line="240" w:lineRule="auto"/>
              <w:ind w:firstLineChars="0" w:firstLine="0"/>
              <w:jc w:val="center"/>
              <w:rPr>
                <w:rFonts w:ascii="仿宋_GB2312" w:hAnsi="仿宋_GB2312" w:cs="仿宋_GB2312" w:hint="eastAsia"/>
                <w:color w:val="000000"/>
                <w:kern w:val="0"/>
                <w:szCs w:val="28"/>
              </w:rPr>
            </w:pPr>
            <w:r>
              <w:rPr>
                <w:rFonts w:ascii="仿宋_GB2312" w:hAnsi="仿宋_GB2312" w:cs="仿宋_GB2312" w:hint="eastAsia"/>
                <w:color w:val="000000"/>
                <w:kern w:val="0"/>
                <w:szCs w:val="28"/>
              </w:rPr>
              <w:t>1</w:t>
            </w:r>
          </w:p>
        </w:tc>
        <w:tc>
          <w:tcPr>
            <w:tcW w:w="494" w:type="pct"/>
            <w:tcBorders>
              <w:top w:val="nil"/>
              <w:left w:val="nil"/>
              <w:bottom w:val="single" w:sz="4" w:space="0" w:color="auto"/>
              <w:right w:val="single" w:sz="4" w:space="0" w:color="auto"/>
            </w:tcBorders>
            <w:noWrap/>
            <w:vAlign w:val="center"/>
          </w:tcPr>
          <w:p w14:paraId="579F4279" w14:textId="77777777" w:rsidR="00D9733F" w:rsidRDefault="00000000">
            <w:pPr>
              <w:widowControl/>
              <w:spacing w:line="240" w:lineRule="auto"/>
              <w:ind w:firstLineChars="0" w:firstLine="0"/>
              <w:jc w:val="center"/>
              <w:rPr>
                <w:rFonts w:ascii="仿宋_GB2312" w:hAnsi="仿宋_GB2312" w:cs="仿宋_GB2312" w:hint="eastAsia"/>
                <w:color w:val="000000"/>
                <w:kern w:val="0"/>
                <w:szCs w:val="28"/>
              </w:rPr>
            </w:pPr>
            <w:r>
              <w:rPr>
                <w:rFonts w:ascii="仿宋_GB2312" w:hAnsi="仿宋_GB2312" w:cs="仿宋_GB2312" w:hint="eastAsia"/>
                <w:color w:val="000000"/>
                <w:kern w:val="0"/>
                <w:szCs w:val="28"/>
              </w:rPr>
              <w:t>收益</w:t>
            </w:r>
          </w:p>
        </w:tc>
        <w:tc>
          <w:tcPr>
            <w:tcW w:w="572" w:type="pct"/>
            <w:tcBorders>
              <w:top w:val="nil"/>
              <w:left w:val="nil"/>
              <w:bottom w:val="single" w:sz="4" w:space="0" w:color="auto"/>
              <w:right w:val="single" w:sz="4" w:space="0" w:color="auto"/>
            </w:tcBorders>
            <w:noWrap/>
            <w:vAlign w:val="center"/>
          </w:tcPr>
          <w:p w14:paraId="17ED69FE" w14:textId="77777777" w:rsidR="00D9733F" w:rsidRDefault="00D9733F">
            <w:pPr>
              <w:spacing w:line="240" w:lineRule="auto"/>
              <w:ind w:firstLineChars="0" w:firstLine="0"/>
              <w:jc w:val="center"/>
              <w:rPr>
                <w:rFonts w:ascii="仿宋_GB2312" w:hAnsi="仿宋_GB2312" w:cs="仿宋_GB2312" w:hint="eastAsia"/>
                <w:szCs w:val="28"/>
              </w:rPr>
            </w:pPr>
          </w:p>
        </w:tc>
        <w:tc>
          <w:tcPr>
            <w:tcW w:w="491" w:type="pct"/>
            <w:tcBorders>
              <w:top w:val="nil"/>
              <w:left w:val="nil"/>
              <w:bottom w:val="single" w:sz="4" w:space="0" w:color="auto"/>
              <w:right w:val="single" w:sz="4" w:space="0" w:color="auto"/>
            </w:tcBorders>
            <w:noWrap/>
            <w:vAlign w:val="center"/>
          </w:tcPr>
          <w:p w14:paraId="1F9A004B" w14:textId="77777777" w:rsidR="00D9733F" w:rsidRDefault="00D9733F">
            <w:pPr>
              <w:spacing w:line="240" w:lineRule="auto"/>
              <w:ind w:firstLineChars="0" w:firstLine="0"/>
              <w:jc w:val="center"/>
              <w:rPr>
                <w:rFonts w:ascii="仿宋_GB2312" w:hAnsi="仿宋_GB2312" w:cs="仿宋_GB2312" w:hint="eastAsia"/>
                <w:szCs w:val="28"/>
              </w:rPr>
            </w:pPr>
          </w:p>
        </w:tc>
        <w:tc>
          <w:tcPr>
            <w:tcW w:w="477" w:type="pct"/>
            <w:tcBorders>
              <w:top w:val="nil"/>
              <w:left w:val="nil"/>
              <w:bottom w:val="single" w:sz="4" w:space="0" w:color="auto"/>
              <w:right w:val="single" w:sz="4" w:space="0" w:color="auto"/>
            </w:tcBorders>
            <w:noWrap/>
            <w:vAlign w:val="center"/>
          </w:tcPr>
          <w:p w14:paraId="46831A64" w14:textId="77777777" w:rsidR="00D9733F" w:rsidRDefault="00D9733F">
            <w:pPr>
              <w:spacing w:line="240" w:lineRule="auto"/>
              <w:ind w:firstLineChars="0" w:firstLine="0"/>
              <w:jc w:val="center"/>
              <w:rPr>
                <w:rFonts w:ascii="仿宋_GB2312" w:hAnsi="仿宋_GB2312" w:cs="仿宋_GB2312" w:hint="eastAsia"/>
                <w:szCs w:val="28"/>
              </w:rPr>
            </w:pPr>
          </w:p>
        </w:tc>
        <w:tc>
          <w:tcPr>
            <w:tcW w:w="572" w:type="pct"/>
            <w:tcBorders>
              <w:top w:val="nil"/>
              <w:left w:val="nil"/>
              <w:bottom w:val="single" w:sz="4" w:space="0" w:color="auto"/>
              <w:right w:val="single" w:sz="4" w:space="0" w:color="auto"/>
            </w:tcBorders>
            <w:noWrap/>
            <w:vAlign w:val="center"/>
          </w:tcPr>
          <w:p w14:paraId="0F0D7225" w14:textId="77777777" w:rsidR="00D9733F" w:rsidRDefault="00D9733F">
            <w:pPr>
              <w:spacing w:line="240" w:lineRule="auto"/>
              <w:ind w:firstLineChars="0" w:firstLine="0"/>
              <w:jc w:val="center"/>
              <w:rPr>
                <w:rFonts w:ascii="仿宋_GB2312" w:hAnsi="仿宋_GB2312" w:cs="仿宋_GB2312" w:hint="eastAsia"/>
                <w:szCs w:val="28"/>
              </w:rPr>
            </w:pPr>
          </w:p>
        </w:tc>
        <w:tc>
          <w:tcPr>
            <w:tcW w:w="619" w:type="pct"/>
            <w:tcBorders>
              <w:top w:val="nil"/>
              <w:left w:val="nil"/>
              <w:bottom w:val="single" w:sz="4" w:space="0" w:color="auto"/>
              <w:right w:val="single" w:sz="4" w:space="0" w:color="auto"/>
            </w:tcBorders>
            <w:noWrap/>
            <w:vAlign w:val="center"/>
          </w:tcPr>
          <w:p w14:paraId="6C88792E" w14:textId="77777777" w:rsidR="00D9733F" w:rsidRDefault="00D9733F">
            <w:pPr>
              <w:spacing w:line="240" w:lineRule="auto"/>
              <w:ind w:firstLineChars="0" w:firstLine="0"/>
              <w:jc w:val="center"/>
              <w:rPr>
                <w:rFonts w:eastAsia="宋体"/>
                <w:sz w:val="21"/>
                <w:szCs w:val="21"/>
              </w:rPr>
            </w:pPr>
          </w:p>
        </w:tc>
        <w:tc>
          <w:tcPr>
            <w:tcW w:w="511" w:type="pct"/>
            <w:tcBorders>
              <w:top w:val="nil"/>
              <w:left w:val="nil"/>
              <w:bottom w:val="single" w:sz="4" w:space="0" w:color="auto"/>
              <w:right w:val="single" w:sz="4" w:space="0" w:color="auto"/>
            </w:tcBorders>
            <w:noWrap/>
            <w:vAlign w:val="center"/>
          </w:tcPr>
          <w:p w14:paraId="45A8567D" w14:textId="77777777" w:rsidR="00D9733F" w:rsidRDefault="00D9733F">
            <w:pPr>
              <w:spacing w:line="240" w:lineRule="auto"/>
              <w:ind w:firstLineChars="0" w:firstLine="0"/>
              <w:jc w:val="center"/>
              <w:rPr>
                <w:rFonts w:eastAsia="宋体"/>
                <w:sz w:val="21"/>
                <w:szCs w:val="21"/>
              </w:rPr>
            </w:pPr>
          </w:p>
        </w:tc>
        <w:tc>
          <w:tcPr>
            <w:tcW w:w="573" w:type="pct"/>
            <w:tcBorders>
              <w:top w:val="nil"/>
              <w:left w:val="nil"/>
              <w:bottom w:val="single" w:sz="4" w:space="0" w:color="auto"/>
              <w:right w:val="single" w:sz="4" w:space="0" w:color="auto"/>
            </w:tcBorders>
            <w:noWrap/>
            <w:vAlign w:val="center"/>
          </w:tcPr>
          <w:p w14:paraId="5125F01E" w14:textId="77777777" w:rsidR="00D9733F" w:rsidRDefault="00D9733F">
            <w:pPr>
              <w:spacing w:line="240" w:lineRule="auto"/>
              <w:ind w:firstLineChars="0" w:firstLine="0"/>
              <w:jc w:val="center"/>
              <w:rPr>
                <w:rFonts w:eastAsia="宋体"/>
                <w:sz w:val="21"/>
                <w:szCs w:val="21"/>
              </w:rPr>
            </w:pPr>
          </w:p>
        </w:tc>
        <w:tc>
          <w:tcPr>
            <w:tcW w:w="344" w:type="pct"/>
            <w:tcBorders>
              <w:top w:val="nil"/>
              <w:left w:val="nil"/>
              <w:bottom w:val="single" w:sz="4" w:space="0" w:color="auto"/>
              <w:right w:val="single" w:sz="4" w:space="0" w:color="auto"/>
            </w:tcBorders>
            <w:noWrap/>
            <w:vAlign w:val="center"/>
          </w:tcPr>
          <w:p w14:paraId="478FD725" w14:textId="77777777" w:rsidR="00D9733F" w:rsidRDefault="00D9733F">
            <w:pPr>
              <w:widowControl/>
              <w:spacing w:line="240" w:lineRule="auto"/>
              <w:ind w:firstLineChars="0" w:firstLine="0"/>
              <w:jc w:val="left"/>
              <w:rPr>
                <w:rFonts w:eastAsia="宋体"/>
                <w:kern w:val="0"/>
                <w:sz w:val="21"/>
                <w:szCs w:val="21"/>
              </w:rPr>
            </w:pPr>
          </w:p>
        </w:tc>
      </w:tr>
      <w:tr w:rsidR="00D9733F" w14:paraId="56B68799" w14:textId="77777777">
        <w:trPr>
          <w:trHeight w:val="432"/>
        </w:trPr>
        <w:tc>
          <w:tcPr>
            <w:tcW w:w="342" w:type="pct"/>
            <w:tcBorders>
              <w:top w:val="nil"/>
              <w:left w:val="single" w:sz="4" w:space="0" w:color="auto"/>
              <w:bottom w:val="single" w:sz="4" w:space="0" w:color="auto"/>
              <w:right w:val="single" w:sz="4" w:space="0" w:color="auto"/>
            </w:tcBorders>
            <w:noWrap/>
            <w:vAlign w:val="center"/>
          </w:tcPr>
          <w:p w14:paraId="01E5CF9C" w14:textId="77777777" w:rsidR="00D9733F" w:rsidRDefault="00000000">
            <w:pPr>
              <w:widowControl/>
              <w:spacing w:line="240" w:lineRule="auto"/>
              <w:ind w:firstLineChars="0" w:firstLine="0"/>
              <w:jc w:val="center"/>
              <w:rPr>
                <w:rFonts w:ascii="仿宋_GB2312" w:hAnsi="仿宋_GB2312" w:cs="仿宋_GB2312" w:hint="eastAsia"/>
                <w:color w:val="000000"/>
                <w:kern w:val="0"/>
                <w:szCs w:val="28"/>
              </w:rPr>
            </w:pPr>
            <w:r>
              <w:rPr>
                <w:rFonts w:ascii="仿宋_GB2312" w:hAnsi="仿宋_GB2312" w:cs="仿宋_GB2312" w:hint="eastAsia"/>
                <w:color w:val="000000"/>
                <w:kern w:val="0"/>
                <w:szCs w:val="28"/>
              </w:rPr>
              <w:t xml:space="preserve">　</w:t>
            </w:r>
          </w:p>
        </w:tc>
        <w:tc>
          <w:tcPr>
            <w:tcW w:w="494" w:type="pct"/>
            <w:tcBorders>
              <w:top w:val="nil"/>
              <w:left w:val="nil"/>
              <w:bottom w:val="single" w:sz="4" w:space="0" w:color="auto"/>
              <w:right w:val="single" w:sz="4" w:space="0" w:color="auto"/>
            </w:tcBorders>
            <w:noWrap/>
            <w:vAlign w:val="center"/>
          </w:tcPr>
          <w:p w14:paraId="56D9D033" w14:textId="77777777" w:rsidR="00D9733F" w:rsidRDefault="00000000">
            <w:pPr>
              <w:widowControl/>
              <w:spacing w:line="240" w:lineRule="auto"/>
              <w:ind w:firstLineChars="0" w:firstLine="0"/>
              <w:jc w:val="center"/>
              <w:rPr>
                <w:rFonts w:ascii="仿宋_GB2312" w:hAnsi="仿宋_GB2312" w:cs="仿宋_GB2312" w:hint="eastAsia"/>
                <w:color w:val="000000"/>
                <w:kern w:val="0"/>
                <w:szCs w:val="28"/>
              </w:rPr>
            </w:pPr>
            <w:r>
              <w:rPr>
                <w:rFonts w:ascii="仿宋_GB2312" w:hAnsi="仿宋_GB2312" w:cs="仿宋_GB2312" w:hint="eastAsia"/>
                <w:color w:val="000000"/>
                <w:kern w:val="0"/>
                <w:szCs w:val="28"/>
              </w:rPr>
              <w:t>小计</w:t>
            </w:r>
          </w:p>
        </w:tc>
        <w:tc>
          <w:tcPr>
            <w:tcW w:w="572" w:type="pct"/>
            <w:tcBorders>
              <w:top w:val="nil"/>
              <w:left w:val="nil"/>
              <w:bottom w:val="single" w:sz="4" w:space="0" w:color="auto"/>
              <w:right w:val="single" w:sz="4" w:space="0" w:color="auto"/>
            </w:tcBorders>
            <w:noWrap/>
            <w:vAlign w:val="center"/>
          </w:tcPr>
          <w:p w14:paraId="1DA66583" w14:textId="77777777" w:rsidR="00D9733F" w:rsidRDefault="00D9733F">
            <w:pPr>
              <w:spacing w:line="240" w:lineRule="auto"/>
              <w:ind w:firstLineChars="0" w:firstLine="0"/>
              <w:jc w:val="center"/>
              <w:rPr>
                <w:rFonts w:ascii="仿宋_GB2312" w:hAnsi="仿宋_GB2312" w:cs="仿宋_GB2312" w:hint="eastAsia"/>
                <w:szCs w:val="28"/>
              </w:rPr>
            </w:pPr>
          </w:p>
        </w:tc>
        <w:tc>
          <w:tcPr>
            <w:tcW w:w="2672" w:type="pct"/>
            <w:gridSpan w:val="5"/>
            <w:tcBorders>
              <w:top w:val="nil"/>
              <w:left w:val="nil"/>
              <w:bottom w:val="single" w:sz="4" w:space="0" w:color="auto"/>
              <w:right w:val="single" w:sz="4" w:space="0" w:color="auto"/>
            </w:tcBorders>
            <w:noWrap/>
            <w:vAlign w:val="bottom"/>
          </w:tcPr>
          <w:p w14:paraId="19755749" w14:textId="77777777" w:rsidR="00D9733F" w:rsidRDefault="00D9733F">
            <w:pPr>
              <w:spacing w:line="240" w:lineRule="auto"/>
              <w:ind w:firstLineChars="0" w:firstLine="0"/>
              <w:rPr>
                <w:rFonts w:ascii="宋体" w:eastAsia="宋体" w:hAnsi="宋体" w:cs="宋体" w:hint="eastAsia"/>
                <w:color w:val="000000"/>
                <w:sz w:val="21"/>
                <w:szCs w:val="21"/>
              </w:rPr>
            </w:pPr>
          </w:p>
        </w:tc>
        <w:tc>
          <w:tcPr>
            <w:tcW w:w="573" w:type="pct"/>
            <w:tcBorders>
              <w:top w:val="nil"/>
              <w:left w:val="nil"/>
              <w:bottom w:val="single" w:sz="4" w:space="0" w:color="auto"/>
              <w:right w:val="single" w:sz="4" w:space="0" w:color="auto"/>
            </w:tcBorders>
            <w:noWrap/>
            <w:vAlign w:val="bottom"/>
          </w:tcPr>
          <w:p w14:paraId="4A8B4099" w14:textId="77777777" w:rsidR="00D9733F" w:rsidRDefault="00D9733F">
            <w:pPr>
              <w:spacing w:line="240" w:lineRule="auto"/>
              <w:ind w:firstLineChars="0" w:firstLine="0"/>
              <w:rPr>
                <w:rFonts w:ascii="宋体" w:eastAsia="宋体" w:hAnsi="宋体" w:cs="宋体" w:hint="eastAsia"/>
                <w:color w:val="000000"/>
                <w:sz w:val="21"/>
                <w:szCs w:val="21"/>
              </w:rPr>
            </w:pPr>
          </w:p>
        </w:tc>
        <w:tc>
          <w:tcPr>
            <w:tcW w:w="344" w:type="pct"/>
            <w:tcBorders>
              <w:top w:val="nil"/>
              <w:left w:val="nil"/>
              <w:bottom w:val="single" w:sz="4" w:space="0" w:color="auto"/>
              <w:right w:val="single" w:sz="4" w:space="0" w:color="auto"/>
            </w:tcBorders>
            <w:noWrap/>
            <w:vAlign w:val="bottom"/>
          </w:tcPr>
          <w:p w14:paraId="69BDC9C0" w14:textId="77777777" w:rsidR="00D9733F" w:rsidRDefault="00D9733F">
            <w:pPr>
              <w:widowControl/>
              <w:spacing w:line="240" w:lineRule="auto"/>
              <w:ind w:firstLineChars="0" w:firstLine="0"/>
              <w:jc w:val="left"/>
              <w:rPr>
                <w:rFonts w:eastAsia="宋体"/>
                <w:color w:val="000000"/>
                <w:kern w:val="0"/>
                <w:sz w:val="21"/>
                <w:szCs w:val="21"/>
              </w:rPr>
            </w:pPr>
          </w:p>
        </w:tc>
      </w:tr>
    </w:tbl>
    <w:p w14:paraId="3B3184D2" w14:textId="77777777" w:rsidR="00D9733F" w:rsidRDefault="00000000">
      <w:pPr>
        <w:adjustRightInd w:val="0"/>
        <w:snapToGrid w:val="0"/>
        <w:spacing w:line="460" w:lineRule="exact"/>
        <w:ind w:firstLine="560"/>
        <w:outlineLvl w:val="4"/>
        <w:rPr>
          <w:rFonts w:ascii="仿宋_GB2312" w:hAnsi="宋体" w:cs="宋体" w:hint="eastAsia"/>
          <w:kern w:val="0"/>
          <w:szCs w:val="28"/>
        </w:rPr>
      </w:pPr>
      <w:bookmarkStart w:id="27" w:name="_Toc135667994"/>
      <w:bookmarkStart w:id="28" w:name="_Toc109547406"/>
      <w:bookmarkStart w:id="29" w:name="_Toc135578008"/>
      <w:bookmarkStart w:id="30" w:name="_Toc122877452"/>
      <w:bookmarkStart w:id="31" w:name="_Toc135636664"/>
      <w:bookmarkStart w:id="32" w:name="_Toc126920460"/>
      <w:r>
        <w:rPr>
          <w:rFonts w:ascii="仿宋_GB2312" w:hAnsi="宋体" w:cs="宋体" w:hint="eastAsia"/>
          <w:kern w:val="0"/>
          <w:szCs w:val="28"/>
        </w:rPr>
        <w:t>说明：B=C-D-E-F；A=B*G</w:t>
      </w:r>
    </w:p>
    <w:p w14:paraId="1A0B1411" w14:textId="77777777" w:rsidR="00D9733F" w:rsidRDefault="00000000">
      <w:pPr>
        <w:adjustRightInd w:val="0"/>
        <w:snapToGrid w:val="0"/>
        <w:spacing w:line="460" w:lineRule="exact"/>
        <w:ind w:firstLine="560"/>
        <w:outlineLvl w:val="4"/>
        <w:rPr>
          <w:rFonts w:eastAsia="黑体"/>
          <w:color w:val="000000"/>
          <w:szCs w:val="28"/>
          <w:lang w:val="zh-CN"/>
        </w:rPr>
      </w:pPr>
      <w:r>
        <w:rPr>
          <w:rFonts w:eastAsia="黑体" w:hint="eastAsia"/>
          <w:color w:val="000000"/>
          <w:szCs w:val="28"/>
        </w:rPr>
        <w:t>3.</w:t>
      </w:r>
      <w:r>
        <w:rPr>
          <w:rFonts w:eastAsia="黑体"/>
          <w:color w:val="000000"/>
          <w:szCs w:val="28"/>
          <w:lang w:val="zh-CN"/>
        </w:rPr>
        <w:t>不可预见费</w:t>
      </w:r>
      <w:bookmarkEnd w:id="27"/>
      <w:bookmarkEnd w:id="28"/>
      <w:bookmarkEnd w:id="29"/>
      <w:bookmarkEnd w:id="30"/>
      <w:bookmarkEnd w:id="31"/>
      <w:bookmarkEnd w:id="32"/>
    </w:p>
    <w:p w14:paraId="574C3C87" w14:textId="77777777" w:rsidR="00D9733F" w:rsidRDefault="00000000">
      <w:pPr>
        <w:adjustRightInd w:val="0"/>
        <w:spacing w:line="460" w:lineRule="exact"/>
        <w:ind w:firstLine="560"/>
        <w:rPr>
          <w:i/>
          <w:iCs/>
          <w:color w:val="ED7D31" w:themeColor="accent2"/>
        </w:rPr>
      </w:pPr>
      <w:r>
        <w:rPr>
          <w:i/>
          <w:iCs/>
          <w:color w:val="ED7D31" w:themeColor="accent2"/>
        </w:rPr>
        <w:t>不可预见费是指为应对研制过程中可能出现的不可预见因素而预留的费用，研制周期超过</w:t>
      </w:r>
      <w:r>
        <w:rPr>
          <w:i/>
          <w:iCs/>
          <w:color w:val="ED7D31" w:themeColor="accent2"/>
        </w:rPr>
        <w:t>36</w:t>
      </w:r>
      <w:r>
        <w:rPr>
          <w:i/>
          <w:iCs/>
          <w:color w:val="ED7D31" w:themeColor="accent2"/>
        </w:rPr>
        <w:t>个月且项目预计成本超过</w:t>
      </w:r>
      <w:r>
        <w:rPr>
          <w:i/>
          <w:iCs/>
          <w:color w:val="ED7D31" w:themeColor="accent2"/>
        </w:rPr>
        <w:t>1000</w:t>
      </w:r>
      <w:r>
        <w:rPr>
          <w:i/>
          <w:iCs/>
          <w:color w:val="ED7D31" w:themeColor="accent2"/>
        </w:rPr>
        <w:t>万元的科研项目方可计列。</w:t>
      </w:r>
    </w:p>
    <w:p w14:paraId="284A698F" w14:textId="77777777" w:rsidR="00D9733F" w:rsidRDefault="00000000">
      <w:pPr>
        <w:adjustRightInd w:val="0"/>
        <w:snapToGrid w:val="0"/>
        <w:spacing w:line="300" w:lineRule="auto"/>
        <w:ind w:firstLine="562"/>
        <w:jc w:val="center"/>
        <w:rPr>
          <w:b/>
          <w:bCs/>
          <w:color w:val="000000"/>
          <w:kern w:val="0"/>
          <w:szCs w:val="28"/>
          <w:lang w:val="zh-CN"/>
        </w:rPr>
      </w:pPr>
      <w:r>
        <w:rPr>
          <w:rFonts w:hint="eastAsia"/>
          <w:b/>
          <w:bCs/>
          <w:color w:val="000000"/>
          <w:kern w:val="0"/>
          <w:szCs w:val="28"/>
        </w:rPr>
        <w:t xml:space="preserve">       </w:t>
      </w:r>
      <w:r>
        <w:rPr>
          <w:rFonts w:hint="eastAsia"/>
          <w:b/>
          <w:bCs/>
          <w:color w:val="000000"/>
          <w:kern w:val="0"/>
          <w:szCs w:val="28"/>
          <w:lang w:val="zh-CN"/>
        </w:rPr>
        <w:t>表</w:t>
      </w:r>
      <w:r>
        <w:rPr>
          <w:rFonts w:hint="eastAsia"/>
          <w:b/>
          <w:bCs/>
          <w:color w:val="000000"/>
          <w:kern w:val="0"/>
          <w:szCs w:val="28"/>
          <w:lang w:val="zh-CN"/>
        </w:rPr>
        <w:t>1</w:t>
      </w:r>
      <w:r>
        <w:rPr>
          <w:rFonts w:hint="eastAsia"/>
          <w:b/>
          <w:bCs/>
          <w:color w:val="000000"/>
          <w:kern w:val="0"/>
          <w:szCs w:val="28"/>
        </w:rPr>
        <w:t>6</w:t>
      </w:r>
      <w:r>
        <w:rPr>
          <w:rFonts w:hint="eastAsia"/>
          <w:b/>
          <w:bCs/>
          <w:color w:val="000000"/>
          <w:kern w:val="0"/>
          <w:szCs w:val="28"/>
          <w:lang w:val="zh-CN"/>
        </w:rPr>
        <w:t xml:space="preserve"> </w:t>
      </w:r>
      <w:r>
        <w:rPr>
          <w:rFonts w:hint="eastAsia"/>
          <w:b/>
          <w:bCs/>
          <w:color w:val="000000"/>
          <w:kern w:val="0"/>
          <w:szCs w:val="28"/>
        </w:rPr>
        <w:t>不可预见费计算比例</w:t>
      </w:r>
      <w:r>
        <w:rPr>
          <w:rFonts w:hint="eastAsia"/>
          <w:b/>
          <w:bCs/>
          <w:color w:val="000000"/>
          <w:kern w:val="0"/>
          <w:szCs w:val="28"/>
        </w:rPr>
        <w:t xml:space="preserve">             </w:t>
      </w:r>
      <w:r>
        <w:rPr>
          <w:rFonts w:hint="eastAsia"/>
          <w:b/>
          <w:bCs/>
          <w:color w:val="000000"/>
          <w:kern w:val="0"/>
          <w:sz w:val="24"/>
          <w:szCs w:val="24"/>
        </w:rPr>
        <w:t>单位：万元</w:t>
      </w:r>
    </w:p>
    <w:tbl>
      <w:tblPr>
        <w:tblW w:w="4505" w:type="pct"/>
        <w:tblInd w:w="349" w:type="dxa"/>
        <w:tblLayout w:type="fixed"/>
        <w:tblLook w:val="04A0" w:firstRow="1" w:lastRow="0" w:firstColumn="1" w:lastColumn="0" w:noHBand="0" w:noVBand="1"/>
      </w:tblPr>
      <w:tblGrid>
        <w:gridCol w:w="2428"/>
        <w:gridCol w:w="3244"/>
        <w:gridCol w:w="2696"/>
      </w:tblGrid>
      <w:tr w:rsidR="00D9733F" w14:paraId="667EA818" w14:textId="77777777">
        <w:trPr>
          <w:trHeight w:val="659"/>
        </w:trPr>
        <w:tc>
          <w:tcPr>
            <w:tcW w:w="1450" w:type="pct"/>
            <w:tcBorders>
              <w:top w:val="single" w:sz="4" w:space="0" w:color="auto"/>
              <w:left w:val="single" w:sz="4" w:space="0" w:color="auto"/>
              <w:bottom w:val="single" w:sz="4" w:space="0" w:color="auto"/>
              <w:right w:val="single" w:sz="4" w:space="0" w:color="auto"/>
            </w:tcBorders>
            <w:vAlign w:val="center"/>
          </w:tcPr>
          <w:p w14:paraId="143D1CAB" w14:textId="77777777" w:rsidR="00D9733F" w:rsidRDefault="00000000">
            <w:pPr>
              <w:widowControl/>
              <w:spacing w:line="240" w:lineRule="auto"/>
              <w:ind w:firstLineChars="0" w:firstLine="0"/>
              <w:jc w:val="center"/>
              <w:rPr>
                <w:rFonts w:ascii="仿宋_GB2312" w:hAnsi="仿宋_GB2312" w:cs="仿宋_GB2312" w:hint="eastAsia"/>
                <w:b/>
                <w:bCs/>
                <w:kern w:val="0"/>
                <w:szCs w:val="28"/>
              </w:rPr>
            </w:pPr>
            <w:r>
              <w:rPr>
                <w:rFonts w:ascii="仿宋_GB2312" w:hAnsi="仿宋_GB2312" w:cs="仿宋_GB2312" w:hint="eastAsia"/>
                <w:b/>
                <w:bCs/>
                <w:kern w:val="0"/>
                <w:szCs w:val="28"/>
              </w:rPr>
              <w:t>序号</w:t>
            </w:r>
          </w:p>
        </w:tc>
        <w:tc>
          <w:tcPr>
            <w:tcW w:w="1938" w:type="pct"/>
            <w:tcBorders>
              <w:top w:val="single" w:sz="4" w:space="0" w:color="auto"/>
              <w:left w:val="nil"/>
              <w:bottom w:val="single" w:sz="4" w:space="0" w:color="auto"/>
              <w:right w:val="single" w:sz="4" w:space="0" w:color="auto"/>
            </w:tcBorders>
            <w:noWrap/>
            <w:vAlign w:val="center"/>
          </w:tcPr>
          <w:p w14:paraId="0554A432" w14:textId="77777777" w:rsidR="00D9733F" w:rsidRDefault="00000000">
            <w:pPr>
              <w:spacing w:line="240" w:lineRule="auto"/>
              <w:ind w:firstLineChars="0" w:firstLine="0"/>
              <w:jc w:val="center"/>
              <w:rPr>
                <w:rFonts w:ascii="仿宋_GB2312" w:hAnsi="仿宋_GB2312" w:cs="仿宋_GB2312" w:hint="eastAsia"/>
                <w:b/>
                <w:bCs/>
                <w:kern w:val="0"/>
                <w:szCs w:val="28"/>
              </w:rPr>
            </w:pPr>
            <w:r>
              <w:rPr>
                <w:rFonts w:ascii="仿宋_GB2312" w:hAnsi="仿宋_GB2312" w:cs="仿宋_GB2312" w:hint="eastAsia"/>
                <w:b/>
                <w:bCs/>
                <w:szCs w:val="28"/>
              </w:rPr>
              <w:t>预计成本（万元）</w:t>
            </w:r>
          </w:p>
        </w:tc>
        <w:tc>
          <w:tcPr>
            <w:tcW w:w="1611" w:type="pct"/>
            <w:tcBorders>
              <w:top w:val="single" w:sz="4" w:space="0" w:color="auto"/>
              <w:left w:val="nil"/>
              <w:bottom w:val="single" w:sz="4" w:space="0" w:color="auto"/>
              <w:right w:val="single" w:sz="4" w:space="0" w:color="auto"/>
            </w:tcBorders>
            <w:vAlign w:val="center"/>
          </w:tcPr>
          <w:p w14:paraId="779C4F60" w14:textId="77777777" w:rsidR="00D9733F" w:rsidRDefault="00000000">
            <w:pPr>
              <w:spacing w:line="240" w:lineRule="auto"/>
              <w:ind w:firstLineChars="0" w:firstLine="0"/>
              <w:jc w:val="center"/>
              <w:rPr>
                <w:rFonts w:ascii="仿宋_GB2312" w:hAnsi="仿宋_GB2312" w:cs="仿宋_GB2312" w:hint="eastAsia"/>
                <w:b/>
                <w:bCs/>
                <w:kern w:val="0"/>
                <w:szCs w:val="28"/>
              </w:rPr>
            </w:pPr>
            <w:r>
              <w:rPr>
                <w:rFonts w:ascii="仿宋_GB2312" w:hAnsi="仿宋_GB2312" w:cs="仿宋_GB2312" w:hint="eastAsia"/>
                <w:b/>
                <w:bCs/>
                <w:szCs w:val="28"/>
              </w:rPr>
              <w:t>计算比例</w:t>
            </w:r>
          </w:p>
        </w:tc>
      </w:tr>
      <w:tr w:rsidR="00D9733F" w14:paraId="1BBB0F4E" w14:textId="77777777">
        <w:trPr>
          <w:trHeight w:val="432"/>
        </w:trPr>
        <w:tc>
          <w:tcPr>
            <w:tcW w:w="1450" w:type="pct"/>
            <w:tcBorders>
              <w:top w:val="single" w:sz="4" w:space="0" w:color="auto"/>
              <w:left w:val="single" w:sz="4" w:space="0" w:color="auto"/>
              <w:bottom w:val="single" w:sz="4" w:space="0" w:color="auto"/>
              <w:right w:val="single" w:sz="4" w:space="0" w:color="auto"/>
            </w:tcBorders>
            <w:noWrap/>
            <w:vAlign w:val="center"/>
          </w:tcPr>
          <w:p w14:paraId="0F8BA71A" w14:textId="77777777" w:rsidR="00D9733F" w:rsidRDefault="00000000">
            <w:pPr>
              <w:widowControl/>
              <w:spacing w:line="240" w:lineRule="auto"/>
              <w:ind w:firstLineChars="0" w:firstLine="0"/>
              <w:jc w:val="center"/>
              <w:rPr>
                <w:rFonts w:ascii="仿宋_GB2312" w:hAnsi="仿宋_GB2312" w:cs="仿宋_GB2312" w:hint="eastAsia"/>
                <w:color w:val="000000"/>
                <w:kern w:val="0"/>
                <w:szCs w:val="28"/>
              </w:rPr>
            </w:pPr>
            <w:r>
              <w:rPr>
                <w:rFonts w:ascii="仿宋_GB2312" w:hAnsi="仿宋_GB2312" w:cs="仿宋_GB2312" w:hint="eastAsia"/>
                <w:color w:val="000000"/>
                <w:kern w:val="0"/>
                <w:szCs w:val="28"/>
              </w:rPr>
              <w:t>1</w:t>
            </w:r>
          </w:p>
        </w:tc>
        <w:tc>
          <w:tcPr>
            <w:tcW w:w="1938" w:type="pct"/>
            <w:tcBorders>
              <w:top w:val="single" w:sz="4" w:space="0" w:color="auto"/>
              <w:left w:val="single" w:sz="4" w:space="0" w:color="auto"/>
              <w:bottom w:val="single" w:sz="4" w:space="0" w:color="auto"/>
              <w:right w:val="single" w:sz="4" w:space="0" w:color="auto"/>
            </w:tcBorders>
            <w:noWrap/>
            <w:vAlign w:val="center"/>
          </w:tcPr>
          <w:p w14:paraId="5BF397AC" w14:textId="77777777" w:rsidR="00D9733F" w:rsidRDefault="00000000">
            <w:pPr>
              <w:spacing w:line="240" w:lineRule="auto"/>
              <w:ind w:firstLineChars="0" w:firstLine="0"/>
              <w:jc w:val="center"/>
              <w:rPr>
                <w:rFonts w:ascii="仿宋_GB2312" w:hAnsi="仿宋_GB2312" w:cs="仿宋_GB2312" w:hint="eastAsia"/>
                <w:szCs w:val="28"/>
              </w:rPr>
            </w:pPr>
            <w:r>
              <w:rPr>
                <w:rFonts w:ascii="仿宋_GB2312" w:hAnsi="仿宋_GB2312" w:cs="仿宋_GB2312" w:hint="eastAsia"/>
                <w:szCs w:val="28"/>
              </w:rPr>
              <w:t>1000-3000（含）</w:t>
            </w:r>
          </w:p>
        </w:tc>
        <w:tc>
          <w:tcPr>
            <w:tcW w:w="1611" w:type="pct"/>
            <w:tcBorders>
              <w:top w:val="single" w:sz="4" w:space="0" w:color="auto"/>
              <w:left w:val="single" w:sz="4" w:space="0" w:color="auto"/>
              <w:bottom w:val="single" w:sz="4" w:space="0" w:color="auto"/>
              <w:right w:val="single" w:sz="4" w:space="0" w:color="auto"/>
            </w:tcBorders>
            <w:noWrap/>
            <w:vAlign w:val="center"/>
          </w:tcPr>
          <w:p w14:paraId="155FFF1D" w14:textId="77777777" w:rsidR="00D9733F" w:rsidRDefault="00000000">
            <w:pPr>
              <w:spacing w:line="240" w:lineRule="auto"/>
              <w:ind w:firstLineChars="0" w:firstLine="0"/>
              <w:jc w:val="center"/>
              <w:rPr>
                <w:rFonts w:ascii="仿宋_GB2312" w:hAnsi="仿宋_GB2312" w:cs="仿宋_GB2312" w:hint="eastAsia"/>
                <w:szCs w:val="28"/>
              </w:rPr>
            </w:pPr>
            <w:r>
              <w:rPr>
                <w:rFonts w:ascii="仿宋_GB2312" w:hAnsi="仿宋_GB2312" w:cs="仿宋_GB2312" w:hint="eastAsia"/>
                <w:szCs w:val="28"/>
              </w:rPr>
              <w:t>5%</w:t>
            </w:r>
          </w:p>
        </w:tc>
      </w:tr>
      <w:tr w:rsidR="00D9733F" w14:paraId="13926D78" w14:textId="77777777">
        <w:trPr>
          <w:trHeight w:val="432"/>
        </w:trPr>
        <w:tc>
          <w:tcPr>
            <w:tcW w:w="1450" w:type="pct"/>
            <w:tcBorders>
              <w:top w:val="single" w:sz="4" w:space="0" w:color="auto"/>
              <w:left w:val="single" w:sz="4" w:space="0" w:color="auto"/>
              <w:bottom w:val="single" w:sz="4" w:space="0" w:color="auto"/>
              <w:right w:val="single" w:sz="4" w:space="0" w:color="auto"/>
            </w:tcBorders>
            <w:noWrap/>
            <w:vAlign w:val="center"/>
          </w:tcPr>
          <w:p w14:paraId="74638221" w14:textId="77777777" w:rsidR="00D9733F" w:rsidRDefault="00000000">
            <w:pPr>
              <w:widowControl/>
              <w:spacing w:line="240" w:lineRule="auto"/>
              <w:ind w:firstLineChars="0" w:firstLine="0"/>
              <w:jc w:val="center"/>
              <w:rPr>
                <w:rFonts w:ascii="仿宋_GB2312" w:hAnsi="仿宋_GB2312" w:cs="仿宋_GB2312" w:hint="eastAsia"/>
                <w:color w:val="000000"/>
                <w:kern w:val="0"/>
                <w:szCs w:val="28"/>
              </w:rPr>
            </w:pPr>
            <w:r>
              <w:rPr>
                <w:rFonts w:ascii="仿宋_GB2312" w:hAnsi="仿宋_GB2312" w:cs="仿宋_GB2312" w:hint="eastAsia"/>
                <w:color w:val="000000"/>
                <w:kern w:val="0"/>
                <w:szCs w:val="28"/>
              </w:rPr>
              <w:t>2</w:t>
            </w:r>
          </w:p>
        </w:tc>
        <w:tc>
          <w:tcPr>
            <w:tcW w:w="1938" w:type="pct"/>
            <w:tcBorders>
              <w:top w:val="single" w:sz="4" w:space="0" w:color="auto"/>
              <w:left w:val="single" w:sz="4" w:space="0" w:color="auto"/>
              <w:bottom w:val="single" w:sz="4" w:space="0" w:color="auto"/>
              <w:right w:val="single" w:sz="4" w:space="0" w:color="auto"/>
            </w:tcBorders>
            <w:noWrap/>
            <w:vAlign w:val="center"/>
          </w:tcPr>
          <w:p w14:paraId="50988064" w14:textId="77777777" w:rsidR="00D9733F" w:rsidRDefault="00000000">
            <w:pPr>
              <w:spacing w:line="240" w:lineRule="auto"/>
              <w:ind w:firstLineChars="0" w:firstLine="0"/>
              <w:jc w:val="center"/>
              <w:rPr>
                <w:rFonts w:ascii="仿宋_GB2312" w:hAnsi="仿宋_GB2312" w:cs="仿宋_GB2312" w:hint="eastAsia"/>
                <w:szCs w:val="28"/>
              </w:rPr>
            </w:pPr>
            <w:r>
              <w:rPr>
                <w:rFonts w:ascii="仿宋_GB2312" w:hAnsi="仿宋_GB2312" w:cs="仿宋_GB2312" w:hint="eastAsia"/>
                <w:szCs w:val="28"/>
              </w:rPr>
              <w:t>3000-10000（含）</w:t>
            </w:r>
          </w:p>
        </w:tc>
        <w:tc>
          <w:tcPr>
            <w:tcW w:w="1611" w:type="pct"/>
            <w:tcBorders>
              <w:top w:val="single" w:sz="4" w:space="0" w:color="auto"/>
              <w:left w:val="single" w:sz="4" w:space="0" w:color="auto"/>
              <w:bottom w:val="single" w:sz="4" w:space="0" w:color="auto"/>
              <w:right w:val="single" w:sz="4" w:space="0" w:color="auto"/>
            </w:tcBorders>
            <w:noWrap/>
            <w:vAlign w:val="center"/>
          </w:tcPr>
          <w:p w14:paraId="0C420660" w14:textId="77777777" w:rsidR="00D9733F" w:rsidRDefault="00000000">
            <w:pPr>
              <w:spacing w:line="240" w:lineRule="auto"/>
              <w:ind w:firstLineChars="0" w:firstLine="0"/>
              <w:jc w:val="center"/>
              <w:rPr>
                <w:rFonts w:ascii="仿宋_GB2312" w:hAnsi="仿宋_GB2312" w:cs="仿宋_GB2312" w:hint="eastAsia"/>
                <w:szCs w:val="28"/>
              </w:rPr>
            </w:pPr>
            <w:r>
              <w:rPr>
                <w:rFonts w:ascii="仿宋_GB2312" w:hAnsi="仿宋_GB2312" w:cs="仿宋_GB2312" w:hint="eastAsia"/>
                <w:szCs w:val="28"/>
              </w:rPr>
              <w:t>4%</w:t>
            </w:r>
          </w:p>
        </w:tc>
      </w:tr>
      <w:tr w:rsidR="00D9733F" w14:paraId="3A7ECE79" w14:textId="77777777">
        <w:trPr>
          <w:trHeight w:val="432"/>
        </w:trPr>
        <w:tc>
          <w:tcPr>
            <w:tcW w:w="1450" w:type="pct"/>
            <w:tcBorders>
              <w:top w:val="single" w:sz="4" w:space="0" w:color="auto"/>
              <w:left w:val="single" w:sz="4" w:space="0" w:color="auto"/>
              <w:bottom w:val="single" w:sz="4" w:space="0" w:color="auto"/>
              <w:right w:val="single" w:sz="4" w:space="0" w:color="auto"/>
            </w:tcBorders>
            <w:noWrap/>
            <w:vAlign w:val="center"/>
          </w:tcPr>
          <w:p w14:paraId="5395C629" w14:textId="77777777" w:rsidR="00D9733F" w:rsidRDefault="00000000">
            <w:pPr>
              <w:widowControl/>
              <w:spacing w:line="240" w:lineRule="auto"/>
              <w:ind w:firstLineChars="0" w:firstLine="0"/>
              <w:jc w:val="center"/>
              <w:rPr>
                <w:rFonts w:ascii="仿宋_GB2312" w:hAnsi="仿宋_GB2312" w:cs="仿宋_GB2312" w:hint="eastAsia"/>
                <w:color w:val="000000"/>
                <w:kern w:val="0"/>
                <w:szCs w:val="28"/>
              </w:rPr>
            </w:pPr>
            <w:r>
              <w:rPr>
                <w:rFonts w:ascii="仿宋_GB2312" w:hAnsi="仿宋_GB2312" w:cs="仿宋_GB2312" w:hint="eastAsia"/>
                <w:color w:val="000000"/>
                <w:kern w:val="0"/>
                <w:szCs w:val="28"/>
              </w:rPr>
              <w:t>3</w:t>
            </w:r>
          </w:p>
        </w:tc>
        <w:tc>
          <w:tcPr>
            <w:tcW w:w="1938" w:type="pct"/>
            <w:tcBorders>
              <w:top w:val="single" w:sz="4" w:space="0" w:color="auto"/>
              <w:left w:val="single" w:sz="4" w:space="0" w:color="auto"/>
              <w:bottom w:val="single" w:sz="4" w:space="0" w:color="auto"/>
              <w:right w:val="single" w:sz="4" w:space="0" w:color="auto"/>
            </w:tcBorders>
            <w:noWrap/>
            <w:vAlign w:val="center"/>
          </w:tcPr>
          <w:p w14:paraId="26A212BD" w14:textId="77777777" w:rsidR="00D9733F" w:rsidRDefault="00000000">
            <w:pPr>
              <w:spacing w:line="240" w:lineRule="auto"/>
              <w:ind w:firstLineChars="0" w:firstLine="0"/>
              <w:jc w:val="center"/>
              <w:rPr>
                <w:rFonts w:ascii="仿宋_GB2312" w:hAnsi="仿宋_GB2312" w:cs="仿宋_GB2312" w:hint="eastAsia"/>
                <w:szCs w:val="28"/>
              </w:rPr>
            </w:pPr>
            <w:r>
              <w:rPr>
                <w:rFonts w:ascii="仿宋_GB2312" w:hAnsi="仿宋_GB2312" w:cs="仿宋_GB2312" w:hint="eastAsia"/>
                <w:szCs w:val="28"/>
              </w:rPr>
              <w:t>10000-100000（含）</w:t>
            </w:r>
          </w:p>
        </w:tc>
        <w:tc>
          <w:tcPr>
            <w:tcW w:w="1611" w:type="pct"/>
            <w:tcBorders>
              <w:top w:val="single" w:sz="4" w:space="0" w:color="auto"/>
              <w:left w:val="single" w:sz="4" w:space="0" w:color="auto"/>
              <w:bottom w:val="single" w:sz="4" w:space="0" w:color="auto"/>
              <w:right w:val="single" w:sz="4" w:space="0" w:color="auto"/>
            </w:tcBorders>
            <w:noWrap/>
            <w:vAlign w:val="center"/>
          </w:tcPr>
          <w:p w14:paraId="14B3681E" w14:textId="77777777" w:rsidR="00D9733F" w:rsidRDefault="00000000">
            <w:pPr>
              <w:spacing w:line="240" w:lineRule="auto"/>
              <w:ind w:firstLineChars="0" w:firstLine="0"/>
              <w:jc w:val="center"/>
              <w:rPr>
                <w:rFonts w:ascii="仿宋_GB2312" w:hAnsi="仿宋_GB2312" w:cs="仿宋_GB2312" w:hint="eastAsia"/>
                <w:szCs w:val="28"/>
              </w:rPr>
            </w:pPr>
            <w:r>
              <w:rPr>
                <w:rFonts w:ascii="仿宋_GB2312" w:hAnsi="仿宋_GB2312" w:cs="仿宋_GB2312" w:hint="eastAsia"/>
                <w:szCs w:val="28"/>
              </w:rPr>
              <w:t>3%</w:t>
            </w:r>
          </w:p>
        </w:tc>
      </w:tr>
      <w:tr w:rsidR="00D9733F" w14:paraId="695531BE" w14:textId="77777777">
        <w:trPr>
          <w:trHeight w:val="432"/>
        </w:trPr>
        <w:tc>
          <w:tcPr>
            <w:tcW w:w="1450" w:type="pct"/>
            <w:tcBorders>
              <w:top w:val="single" w:sz="4" w:space="0" w:color="auto"/>
              <w:left w:val="single" w:sz="4" w:space="0" w:color="auto"/>
              <w:bottom w:val="single" w:sz="4" w:space="0" w:color="auto"/>
              <w:right w:val="single" w:sz="4" w:space="0" w:color="auto"/>
            </w:tcBorders>
            <w:noWrap/>
            <w:vAlign w:val="center"/>
          </w:tcPr>
          <w:p w14:paraId="5486CEEA" w14:textId="77777777" w:rsidR="00D9733F" w:rsidRDefault="00000000">
            <w:pPr>
              <w:widowControl/>
              <w:spacing w:line="240" w:lineRule="auto"/>
              <w:ind w:firstLineChars="0" w:firstLine="0"/>
              <w:jc w:val="center"/>
              <w:rPr>
                <w:rFonts w:ascii="仿宋_GB2312" w:hAnsi="仿宋_GB2312" w:cs="仿宋_GB2312" w:hint="eastAsia"/>
                <w:color w:val="000000"/>
                <w:kern w:val="0"/>
                <w:szCs w:val="28"/>
              </w:rPr>
            </w:pPr>
            <w:r>
              <w:rPr>
                <w:rFonts w:ascii="仿宋_GB2312" w:hAnsi="仿宋_GB2312" w:cs="仿宋_GB2312" w:hint="eastAsia"/>
                <w:color w:val="000000"/>
                <w:kern w:val="0"/>
                <w:szCs w:val="28"/>
              </w:rPr>
              <w:t>4</w:t>
            </w:r>
          </w:p>
        </w:tc>
        <w:tc>
          <w:tcPr>
            <w:tcW w:w="1938" w:type="pct"/>
            <w:tcBorders>
              <w:top w:val="single" w:sz="4" w:space="0" w:color="auto"/>
              <w:left w:val="single" w:sz="4" w:space="0" w:color="auto"/>
              <w:bottom w:val="single" w:sz="4" w:space="0" w:color="auto"/>
              <w:right w:val="single" w:sz="4" w:space="0" w:color="auto"/>
            </w:tcBorders>
            <w:noWrap/>
            <w:vAlign w:val="center"/>
          </w:tcPr>
          <w:p w14:paraId="35DCE81A" w14:textId="77777777" w:rsidR="00D9733F" w:rsidRDefault="00000000">
            <w:pPr>
              <w:spacing w:line="240" w:lineRule="auto"/>
              <w:ind w:firstLineChars="0" w:firstLine="0"/>
              <w:jc w:val="center"/>
              <w:rPr>
                <w:rFonts w:ascii="仿宋_GB2312" w:hAnsi="仿宋_GB2312" w:cs="仿宋_GB2312" w:hint="eastAsia"/>
                <w:szCs w:val="28"/>
              </w:rPr>
            </w:pPr>
            <w:r>
              <w:rPr>
                <w:rFonts w:ascii="仿宋_GB2312" w:hAnsi="仿宋_GB2312" w:cs="仿宋_GB2312" w:hint="eastAsia"/>
                <w:szCs w:val="28"/>
              </w:rPr>
              <w:t>100000以上</w:t>
            </w:r>
          </w:p>
        </w:tc>
        <w:tc>
          <w:tcPr>
            <w:tcW w:w="1611" w:type="pct"/>
            <w:tcBorders>
              <w:top w:val="single" w:sz="4" w:space="0" w:color="auto"/>
              <w:left w:val="single" w:sz="4" w:space="0" w:color="auto"/>
              <w:bottom w:val="single" w:sz="4" w:space="0" w:color="auto"/>
              <w:right w:val="single" w:sz="4" w:space="0" w:color="auto"/>
            </w:tcBorders>
            <w:noWrap/>
            <w:vAlign w:val="center"/>
          </w:tcPr>
          <w:p w14:paraId="07739570" w14:textId="77777777" w:rsidR="00D9733F" w:rsidRDefault="00000000">
            <w:pPr>
              <w:spacing w:line="240" w:lineRule="auto"/>
              <w:ind w:firstLineChars="0" w:firstLine="0"/>
              <w:jc w:val="center"/>
              <w:rPr>
                <w:rFonts w:ascii="仿宋_GB2312" w:hAnsi="仿宋_GB2312" w:cs="仿宋_GB2312" w:hint="eastAsia"/>
                <w:szCs w:val="28"/>
              </w:rPr>
            </w:pPr>
            <w:r>
              <w:rPr>
                <w:rFonts w:ascii="仿宋_GB2312" w:hAnsi="仿宋_GB2312" w:cs="仿宋_GB2312" w:hint="eastAsia"/>
                <w:szCs w:val="28"/>
              </w:rPr>
              <w:t>2%</w:t>
            </w:r>
          </w:p>
        </w:tc>
      </w:tr>
    </w:tbl>
    <w:p w14:paraId="43071C9F" w14:textId="77777777" w:rsidR="00D9733F" w:rsidRDefault="00D9733F">
      <w:pPr>
        <w:pStyle w:val="affc"/>
        <w:ind w:firstLineChars="0" w:firstLine="0"/>
        <w:rPr>
          <w:rFonts w:hint="eastAsia"/>
        </w:rPr>
      </w:pPr>
    </w:p>
    <w:p w14:paraId="1EEA683F" w14:textId="77777777" w:rsidR="00D9733F" w:rsidRDefault="00000000">
      <w:pPr>
        <w:adjustRightInd w:val="0"/>
        <w:spacing w:line="460" w:lineRule="exact"/>
        <w:ind w:firstLine="560"/>
      </w:pPr>
      <w:r>
        <w:rPr>
          <w:rFonts w:hint="eastAsia"/>
        </w:rPr>
        <w:t>本项目</w:t>
      </w:r>
      <w:r>
        <w:t>在依托我所科研生产能力、充分继承我所相关项目的研制基础的情况下，研制过程中不存在不可预见费用，</w:t>
      </w:r>
      <w:r>
        <w:rPr>
          <w:highlight w:val="yellow"/>
        </w:rPr>
        <w:t>故不可预见费为</w:t>
      </w:r>
      <w:r>
        <w:rPr>
          <w:highlight w:val="yellow"/>
        </w:rPr>
        <w:t>0</w:t>
      </w:r>
      <w:r>
        <w:rPr>
          <w:rFonts w:hint="eastAsia"/>
          <w:highlight w:val="yellow"/>
        </w:rPr>
        <w:t>元</w:t>
      </w:r>
      <w:r>
        <w:t>。</w:t>
      </w:r>
    </w:p>
    <w:p w14:paraId="17E23998" w14:textId="77777777" w:rsidR="00D9733F" w:rsidRDefault="00D9733F">
      <w:pPr>
        <w:ind w:firstLine="560"/>
      </w:pPr>
    </w:p>
    <w:sectPr w:rsidR="00D9733F">
      <w:pgSz w:w="11906" w:h="16838"/>
      <w:pgMar w:top="1418" w:right="1474" w:bottom="1418" w:left="1361" w:header="851" w:footer="992" w:gutter="0"/>
      <w:pgNumType w:start="1"/>
      <w:cols w:space="720"/>
      <w:docGrid w:type="lines" w:linePitch="381"/>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 w:author="作者" w:date="2025-03-20T14:36:00Z" w:initials="A">
    <w:p w14:paraId="7D2B1BD5" w14:textId="77777777" w:rsidR="00D9733F" w:rsidRDefault="00000000">
      <w:pPr>
        <w:pStyle w:val="affff"/>
        <w:ind w:firstLine="560"/>
      </w:pPr>
      <w:r>
        <w:rPr>
          <w:rFonts w:hint="eastAsia"/>
        </w:rPr>
        <w:t>改为汉字。</w:t>
      </w:r>
    </w:p>
  </w:comment>
  <w:comment w:id="6" w:author="作者" w:date="2025-03-21T13:27:00Z" w:initials="A">
    <w:p w14:paraId="38EE4D3E" w14:textId="77777777" w:rsidR="00D9733F" w:rsidRDefault="00000000">
      <w:pPr>
        <w:pStyle w:val="affff"/>
        <w:ind w:firstLine="560"/>
      </w:pPr>
      <w:r>
        <w:rPr>
          <w:rFonts w:hint="eastAsia"/>
        </w:rPr>
        <w:t>黄色字体内容，请根据项目具体内容修改。</w:t>
      </w:r>
    </w:p>
  </w:comment>
  <w:comment w:id="7" w:author="作者" w:date="2025-03-20T14:38:00Z" w:initials="A">
    <w:p w14:paraId="6F76C551" w14:textId="77777777" w:rsidR="00D9733F" w:rsidRDefault="00000000">
      <w:pPr>
        <w:pStyle w:val="affff"/>
        <w:ind w:firstLine="560"/>
      </w:pPr>
      <w:r>
        <w:rPr>
          <w:rFonts w:hint="eastAsia"/>
        </w:rPr>
        <w:t>说明性文字，定稿后请删除所有斜体文字。</w:t>
      </w:r>
    </w:p>
  </w:comment>
  <w:comment w:id="13" w:author="作者" w:date="2025-03-20T14:36:00Z" w:initials="A">
    <w:p w14:paraId="2E501295" w14:textId="77777777" w:rsidR="00D9733F" w:rsidRDefault="00000000">
      <w:pPr>
        <w:pStyle w:val="affff"/>
        <w:ind w:firstLine="560"/>
      </w:pPr>
      <w:r>
        <w:rPr>
          <w:rFonts w:hint="eastAsia"/>
        </w:rPr>
        <w:t>需要根据项目内容详细列明材料费的支出内容和依据（</w:t>
      </w:r>
      <w:r>
        <w:rPr>
          <w:rFonts w:hint="eastAsia"/>
        </w:rPr>
        <w:t>比如：网上价格查询，三方询价）</w:t>
      </w:r>
    </w:p>
    <w:p w14:paraId="172ABEB4" w14:textId="77777777" w:rsidR="00D9733F" w:rsidRDefault="00D9733F">
      <w:pPr>
        <w:pStyle w:val="affff"/>
        <w:ind w:firstLineChars="0" w:firstLine="0"/>
      </w:pPr>
    </w:p>
  </w:comment>
  <w:comment w:id="15" w:author="作者" w:date="2025-03-20T14:37:00Z" w:initials="A">
    <w:p w14:paraId="37754DF9" w14:textId="77777777" w:rsidR="00D9733F" w:rsidRDefault="00000000">
      <w:pPr>
        <w:pStyle w:val="affff"/>
        <w:ind w:firstLine="560"/>
      </w:pPr>
      <w:r>
        <w:rPr>
          <w:rFonts w:hint="eastAsia"/>
        </w:rPr>
        <w:t>同材料费。</w:t>
      </w:r>
    </w:p>
  </w:comment>
  <w:comment w:id="16" w:author="作者" w:date="2025-03-20T14:37:00Z" w:initials="A">
    <w:p w14:paraId="69BD15AB" w14:textId="77777777" w:rsidR="00D9733F" w:rsidRDefault="00000000">
      <w:pPr>
        <w:pStyle w:val="affff"/>
        <w:ind w:firstLine="560"/>
      </w:pPr>
      <w:r>
        <w:rPr>
          <w:rFonts w:hint="eastAsia"/>
        </w:rPr>
        <w:t>同材料费。</w:t>
      </w:r>
    </w:p>
  </w:comment>
  <w:comment w:id="20" w:author="作者" w:date="2025-03-20T15:00:00Z" w:initials="A">
    <w:p w14:paraId="66558B3F" w14:textId="77777777" w:rsidR="00D9733F" w:rsidRDefault="00000000">
      <w:pPr>
        <w:pStyle w:val="affff"/>
        <w:ind w:firstLine="560"/>
      </w:pPr>
      <w:r>
        <w:rPr>
          <w:rFonts w:hint="eastAsia"/>
        </w:rPr>
        <w:t>适用于</w:t>
      </w:r>
      <w:r>
        <w:rPr>
          <w:rFonts w:hint="eastAsia"/>
        </w:rPr>
        <w:t>2025</w:t>
      </w:r>
      <w:r>
        <w:rPr>
          <w:rFonts w:hint="eastAsia"/>
        </w:rPr>
        <w:t>年项目申报，</w:t>
      </w:r>
      <w:r>
        <w:rPr>
          <w:rFonts w:hint="eastAsia"/>
        </w:rPr>
        <w:t>2026</w:t>
      </w:r>
      <w:r>
        <w:rPr>
          <w:rFonts w:hint="eastAsia"/>
        </w:rPr>
        <w:t>年项目申报请咨询先进办。</w:t>
      </w:r>
    </w:p>
  </w:comment>
  <w:comment w:id="23" w:author="作者" w:date="2026-04-01T15:55:00Z" w:initials="A">
    <w:p w14:paraId="2A339D4C" w14:textId="77777777" w:rsidR="00B55FD8" w:rsidRDefault="00B55FD8" w:rsidP="00B55FD8">
      <w:pPr>
        <w:pStyle w:val="affff"/>
        <w:ind w:firstLine="420"/>
      </w:pPr>
      <w:r>
        <w:rPr>
          <w:rStyle w:val="afffffff3"/>
        </w:rPr>
        <w:annotationRef/>
      </w:r>
      <w:r>
        <w:rPr>
          <w:rStyle w:val="afffffff3"/>
        </w:rPr>
        <w:annotationRef/>
      </w:r>
      <w:r>
        <w:rPr>
          <w:rFonts w:hint="eastAsia"/>
        </w:rPr>
        <w:t>根据项目申报具体年份填写</w:t>
      </w:r>
    </w:p>
    <w:p w14:paraId="19262D93" w14:textId="77777777" w:rsidR="00B55FD8" w:rsidRPr="00751FFC" w:rsidRDefault="00B55FD8" w:rsidP="00B55FD8">
      <w:pPr>
        <w:pStyle w:val="affff"/>
        <w:ind w:firstLine="560"/>
      </w:pPr>
    </w:p>
  </w:comment>
  <w:comment w:id="24" w:author="作者" w:date="2026-04-01T16:02:00Z" w:initials="A">
    <w:p w14:paraId="68AF2662" w14:textId="77777777" w:rsidR="00B55FD8" w:rsidRDefault="00B55FD8" w:rsidP="00B55FD8">
      <w:pPr>
        <w:pStyle w:val="affff"/>
        <w:ind w:firstLine="420"/>
      </w:pPr>
      <w:r>
        <w:rPr>
          <w:rStyle w:val="afffffff3"/>
        </w:rPr>
        <w:annotationRef/>
      </w:r>
      <w:r>
        <w:rPr>
          <w:rFonts w:hint="eastAsia"/>
        </w:rPr>
        <w:t>后续可以删除此句话。</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D2B1BD5" w15:done="0"/>
  <w15:commentEx w15:paraId="38EE4D3E" w15:done="0"/>
  <w15:commentEx w15:paraId="6F76C551" w15:done="0"/>
  <w15:commentEx w15:paraId="172ABEB4" w15:done="0"/>
  <w15:commentEx w15:paraId="37754DF9" w15:done="0"/>
  <w15:commentEx w15:paraId="69BD15AB" w15:done="0"/>
  <w15:commentEx w15:paraId="66558B3F" w15:done="0"/>
  <w15:commentEx w15:paraId="19262D93" w15:done="0"/>
  <w15:commentEx w15:paraId="68AF266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C4D02DF" w16cex:dateUtc="2026-04-01T07:55:00Z"/>
  <w16cex:commentExtensible w16cex:durableId="4F4A4EC8" w16cex:dateUtc="2026-04-01T08: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D2B1BD5" w16cid:durableId="7D2B1BD5"/>
  <w16cid:commentId w16cid:paraId="38EE4D3E" w16cid:durableId="38EE4D3E"/>
  <w16cid:commentId w16cid:paraId="6F76C551" w16cid:durableId="6F76C551"/>
  <w16cid:commentId w16cid:paraId="172ABEB4" w16cid:durableId="172ABEB4"/>
  <w16cid:commentId w16cid:paraId="37754DF9" w16cid:durableId="37754DF9"/>
  <w16cid:commentId w16cid:paraId="69BD15AB" w16cid:durableId="69BD15AB"/>
  <w16cid:commentId w16cid:paraId="66558B3F" w16cid:durableId="66558B3F"/>
  <w16cid:commentId w16cid:paraId="19262D93" w16cid:durableId="0C4D02DF"/>
  <w16cid:commentId w16cid:paraId="68AF2662" w16cid:durableId="4F4A4EC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DA0F3" w14:textId="77777777" w:rsidR="00F5702C" w:rsidRDefault="00F5702C">
      <w:pPr>
        <w:spacing w:line="240" w:lineRule="auto"/>
        <w:ind w:firstLine="560"/>
      </w:pPr>
      <w:r>
        <w:separator/>
      </w:r>
    </w:p>
  </w:endnote>
  <w:endnote w:type="continuationSeparator" w:id="0">
    <w:p w14:paraId="4926ADC5" w14:textId="77777777" w:rsidR="00F5702C" w:rsidRDefault="00F5702C">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Lucida Sans Typewriter">
    <w:panose1 w:val="020B0509030504030204"/>
    <w:charset w:val="00"/>
    <w:family w:val="modern"/>
    <w:pitch w:val="fixed"/>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華康楷書體W5(P)">
    <w:altName w:val="楷体_GB2312"/>
    <w:charset w:val="88"/>
    <w:family w:val="auto"/>
    <w:pitch w:val="default"/>
    <w:sig w:usb0="00000000" w:usb1="00000000" w:usb2="00000016" w:usb3="00000000" w:csb0="00100000" w:csb1="00000000"/>
  </w:font>
  <w:font w:name="Frutiger 45 Light">
    <w:altName w:val="Times New Roman"/>
    <w:charset w:val="00"/>
    <w:family w:val="auto"/>
    <w:pitch w:val="default"/>
    <w:sig w:usb0="00000000" w:usb1="00000000" w:usb2="00000000" w:usb3="00000000" w:csb0="00000001" w:csb1="00000000"/>
  </w:font>
  <w:font w:name="宋体-18030">
    <w:altName w:val="宋体"/>
    <w:charset w:val="86"/>
    <w:family w:val="modern"/>
    <w:pitch w:val="default"/>
    <w:sig w:usb0="00000000" w:usb1="00000000" w:usb2="0000000E" w:usb3="00000000" w:csb0="003C0041" w:csb1="A0080000"/>
  </w:font>
  <w:font w:name="Avenir LT Std 35 Light">
    <w:altName w:val="新宋体"/>
    <w:charset w:val="86"/>
    <w:family w:val="auto"/>
    <w:pitch w:val="default"/>
    <w:sig w:usb0="00000000" w:usb1="00000000" w:usb2="00000010" w:usb3="00000000" w:csb0="00040001" w:csb1="00000000"/>
  </w:font>
  <w:font w:name="Book Antiqua">
    <w:panose1 w:val="02040602050305030304"/>
    <w:charset w:val="00"/>
    <w:family w:val="roman"/>
    <w:pitch w:val="variable"/>
    <w:sig w:usb0="00000287" w:usb1="00000000" w:usb2="00000000" w:usb3="00000000" w:csb0="0000009F" w:csb1="00000000"/>
  </w:font>
  <w:font w:name="FrutigerNext LT Light">
    <w:altName w:val="微软雅黑"/>
    <w:charset w:val="86"/>
    <w:family w:val="auto"/>
    <w:pitch w:val="default"/>
    <w:sig w:usb0="00000000" w:usb1="00000000" w:usb2="00000010" w:usb3="00000000" w:csb0="00040001" w:csb1="00000000"/>
  </w:font>
  <w:font w:name=".......">
    <w:altName w:val="微软雅黑"/>
    <w:charset w:val="86"/>
    <w:family w:val="auto"/>
    <w:pitch w:val="default"/>
    <w:sig w:usb0="00000000" w:usb1="00000000" w:usb2="00000010" w:usb3="00000000" w:csb0="00040000" w:csb1="00000000"/>
  </w:font>
  <w:font w:name="方正舒体">
    <w:panose1 w:val="02010601030101010101"/>
    <w:charset w:val="86"/>
    <w:family w:val="auto"/>
    <w:pitch w:val="variable"/>
    <w:sig w:usb0="00000003" w:usb1="080E0000" w:usb2="00000010" w:usb3="00000000" w:csb0="00040000" w:csb1="00000000"/>
  </w:font>
  <w:font w:name="Garamond">
    <w:panose1 w:val="02020404030301010803"/>
    <w:charset w:val="00"/>
    <w:family w:val="roman"/>
    <w:pitch w:val="variable"/>
    <w:sig w:usb0="00000287" w:usb1="00000000" w:usb2="00000000" w:usb3="00000000" w:csb0="0000009F" w:csb1="00000000"/>
  </w:font>
  <w:font w:name="CG Times (W1)">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长城仿宋">
    <w:altName w:val="黑体"/>
    <w:charset w:val="00"/>
    <w:family w:val="modern"/>
    <w:pitch w:val="default"/>
    <w:sig w:usb0="00000000" w:usb1="0000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Times">
    <w:panose1 w:val="02020603050405020304"/>
    <w:charset w:val="00"/>
    <w:family w:val="roman"/>
    <w:pitch w:val="variable"/>
    <w:sig w:usb0="00000007"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9D9C7" w14:textId="77777777" w:rsidR="00D9733F" w:rsidRDefault="00D9733F">
    <w:pPr>
      <w:pStyle w:val="afffff1"/>
      <w:ind w:firstLine="560"/>
      <w:rPr>
        <w:rFonts w:ascii="宋体" w:eastAsia="宋体" w:hAnsi="宋体" w:hint="eastAsia"/>
        <w:sz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6682C" w14:textId="77777777" w:rsidR="00D9733F" w:rsidRDefault="00D9733F">
    <w:pPr>
      <w:pStyle w:val="afffff1"/>
      <w:ind w:firstLine="560"/>
      <w:rPr>
        <w:rFonts w:ascii="宋体" w:eastAsia="宋体" w:hAnsi="宋体" w:hint="eastAsia"/>
        <w:sz w:val="2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DFBB4" w14:textId="77777777" w:rsidR="00D9733F" w:rsidRDefault="00D9733F">
    <w:pPr>
      <w:pStyle w:val="afffff1"/>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F3B56" w14:textId="77777777" w:rsidR="00D9733F" w:rsidRDefault="00D9733F">
    <w:pPr>
      <w:pStyle w:val="afffff1"/>
      <w:ind w:firstLine="560"/>
      <w:rPr>
        <w:rFonts w:ascii="宋体" w:eastAsia="宋体" w:hAnsi="宋体" w:hint="eastAsia"/>
        <w:sz w:val="2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B7999" w14:textId="77777777" w:rsidR="00D9733F" w:rsidRDefault="00D9733F">
    <w:pPr>
      <w:pStyle w:val="afffff1"/>
      <w:ind w:firstLine="560"/>
      <w:rPr>
        <w:rFonts w:ascii="宋体" w:eastAsia="宋体" w:hAnsi="宋体" w:hint="eastAsia"/>
        <w:sz w:val="28"/>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7588F" w14:textId="77777777" w:rsidR="00D9733F" w:rsidRDefault="00000000">
    <w:pPr>
      <w:pStyle w:val="afffff1"/>
      <w:ind w:firstLine="560"/>
      <w:rPr>
        <w:rFonts w:ascii="宋体" w:eastAsia="宋体" w:hAnsi="宋体" w:hint="eastAsia"/>
        <w:sz w:val="28"/>
      </w:rPr>
    </w:pPr>
    <w:r>
      <w:rPr>
        <w:noProof/>
        <w:sz w:val="28"/>
      </w:rPr>
      <mc:AlternateContent>
        <mc:Choice Requires="wps">
          <w:drawing>
            <wp:anchor distT="0" distB="0" distL="114300" distR="114300" simplePos="0" relativeHeight="251659264" behindDoc="0" locked="0" layoutInCell="1" allowOverlap="1" wp14:anchorId="4B8E14AA" wp14:editId="24BBA490">
              <wp:simplePos x="0" y="0"/>
              <wp:positionH relativeFrom="margin">
                <wp:align>outside</wp:align>
              </wp:positionH>
              <wp:positionV relativeFrom="paragraph">
                <wp:posOffset>-19050</wp:posOffset>
              </wp:positionV>
              <wp:extent cx="711835" cy="317500"/>
              <wp:effectExtent l="0" t="0" r="0" b="0"/>
              <wp:wrapNone/>
              <wp:docPr id="7"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1835" cy="317500"/>
                      </a:xfrm>
                      <a:prstGeom prst="rect">
                        <a:avLst/>
                      </a:prstGeom>
                      <a:noFill/>
                      <a:ln>
                        <a:noFill/>
                      </a:ln>
                      <a:effectLst/>
                    </wps:spPr>
                    <wps:txbx>
                      <w:txbxContent>
                        <w:p w14:paraId="65C1CB7D" w14:textId="77777777" w:rsidR="00D9733F" w:rsidRDefault="00000000">
                          <w:pPr>
                            <w:pStyle w:val="afffff1"/>
                            <w:ind w:firstLineChars="0" w:firstLine="0"/>
                            <w:rPr>
                              <w:sz w:val="32"/>
                              <w:szCs w:val="32"/>
                            </w:rPr>
                          </w:pPr>
                          <w:r>
                            <w:rPr>
                              <w:sz w:val="32"/>
                              <w:szCs w:val="32"/>
                            </w:rPr>
                            <w:t xml:space="preserve">— </w:t>
                          </w:r>
                          <w:r>
                            <w:rPr>
                              <w:sz w:val="32"/>
                              <w:szCs w:val="32"/>
                            </w:rPr>
                            <w:fldChar w:fldCharType="begin"/>
                          </w:r>
                          <w:r>
                            <w:rPr>
                              <w:sz w:val="32"/>
                              <w:szCs w:val="32"/>
                            </w:rPr>
                            <w:instrText>PAGE   \* MERGEFORMAT</w:instrText>
                          </w:r>
                          <w:r>
                            <w:rPr>
                              <w:sz w:val="32"/>
                              <w:szCs w:val="32"/>
                            </w:rPr>
                            <w:fldChar w:fldCharType="separate"/>
                          </w:r>
                          <w:r>
                            <w:rPr>
                              <w:sz w:val="32"/>
                              <w:szCs w:val="32"/>
                              <w:lang w:val="zh-CN"/>
                            </w:rPr>
                            <w:t>2</w:t>
                          </w:r>
                          <w:r>
                            <w:rPr>
                              <w:sz w:val="32"/>
                              <w:szCs w:val="32"/>
                            </w:rPr>
                            <w:fldChar w:fldCharType="end"/>
                          </w:r>
                          <w:r>
                            <w:rPr>
                              <w:sz w:val="32"/>
                              <w:szCs w:val="32"/>
                            </w:rPr>
                            <w:t xml:space="preserve"> —</w:t>
                          </w:r>
                        </w:p>
                      </w:txbxContent>
                    </wps:txbx>
                    <wps:bodyPr rot="0" vert="horz" wrap="none" lIns="0" tIns="0" rIns="0" bIns="0" anchor="t" anchorCtr="0" upright="1">
                      <a:spAutoFit/>
                    </wps:bodyPr>
                  </wps:wsp>
                </a:graphicData>
              </a:graphic>
            </wp:anchor>
          </w:drawing>
        </mc:Choice>
        <mc:Fallback>
          <w:pict>
            <v:shapetype w14:anchorId="4B8E14AA" id="_x0000_t202" coordsize="21600,21600" o:spt="202" path="m,l,21600r21600,l21600,xe">
              <v:stroke joinstyle="miter"/>
              <v:path gradientshapeok="t" o:connecttype="rect"/>
            </v:shapetype>
            <v:shape id="文本框 13" o:spid="_x0000_s1026" type="#_x0000_t202" style="position:absolute;left:0;text-align:left;margin-left:4.85pt;margin-top:-1.5pt;width:56.05pt;height:25pt;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" filled="f" stroked="f">
              <v:textbox style="mso-fit-shape-to-text:t" inset="0,0,0,0">
                <w:txbxContent>
                  <w:p w14:paraId="65C1CB7D" w14:textId="77777777" w:rsidR="00D9733F" w:rsidRDefault="00000000">
                    <w:pPr>
                      <w:pStyle w:val="afffff1"/>
                      <w:ind w:firstLineChars="0" w:firstLine="0"/>
                      <w:rPr>
                        <w:sz w:val="32"/>
                        <w:szCs w:val="32"/>
                      </w:rPr>
                    </w:pPr>
                    <w:r>
                      <w:rPr>
                        <w:sz w:val="32"/>
                        <w:szCs w:val="32"/>
                      </w:rPr>
                      <w:t xml:space="preserve">— </w:t>
                    </w:r>
                    <w:r>
                      <w:rPr>
                        <w:sz w:val="32"/>
                        <w:szCs w:val="32"/>
                      </w:rPr>
                      <w:fldChar w:fldCharType="begin"/>
                    </w:r>
                    <w:r>
                      <w:rPr>
                        <w:sz w:val="32"/>
                        <w:szCs w:val="32"/>
                      </w:rPr>
                      <w:instrText>PAGE   \* MERGEFORMAT</w:instrText>
                    </w:r>
                    <w:r>
                      <w:rPr>
                        <w:sz w:val="32"/>
                        <w:szCs w:val="32"/>
                      </w:rPr>
                      <w:fldChar w:fldCharType="separate"/>
                    </w:r>
                    <w:r>
                      <w:rPr>
                        <w:sz w:val="32"/>
                        <w:szCs w:val="32"/>
                        <w:lang w:val="zh-CN"/>
                      </w:rPr>
                      <w:t>2</w:t>
                    </w:r>
                    <w:r>
                      <w:rPr>
                        <w:sz w:val="32"/>
                        <w:szCs w:val="32"/>
                      </w:rPr>
                      <w:fldChar w:fldCharType="end"/>
                    </w:r>
                    <w:r>
                      <w:rPr>
                        <w:sz w:val="32"/>
                        <w:szCs w:val="32"/>
                      </w:rPr>
                      <w:t xml:space="preserve"> —</w:t>
                    </w:r>
                  </w:p>
                </w:txbxContent>
              </v:textbox>
              <w10:wrap anchorx="margin"/>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D3687" w14:textId="77777777" w:rsidR="00D9733F" w:rsidRDefault="00D9733F">
    <w:pPr>
      <w:pStyle w:val="afffff1"/>
      <w:ind w:firstLine="560"/>
      <w:rPr>
        <w:rFonts w:ascii="宋体" w:eastAsia="宋体" w:hAnsi="宋体" w:hint="eastAsia"/>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6EB69" w14:textId="77777777" w:rsidR="00F5702C" w:rsidRDefault="00F5702C">
      <w:pPr>
        <w:spacing w:line="240" w:lineRule="auto"/>
        <w:ind w:firstLine="560"/>
      </w:pPr>
      <w:r>
        <w:separator/>
      </w:r>
    </w:p>
  </w:footnote>
  <w:footnote w:type="continuationSeparator" w:id="0">
    <w:p w14:paraId="3235E428" w14:textId="77777777" w:rsidR="00F5702C" w:rsidRDefault="00F5702C">
      <w:pPr>
        <w:spacing w:line="240" w:lineRule="auto"/>
        <w:ind w:firstLine="56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D3528" w14:textId="77777777" w:rsidR="00D9733F" w:rsidRDefault="00D9733F">
    <w:pPr>
      <w:ind w:left="560" w:firstLineChars="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D55EA" w14:textId="77777777" w:rsidR="00D9733F" w:rsidRDefault="00D9733F">
    <w:pPr>
      <w:ind w:left="560" w:firstLineChars="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7D99D" w14:textId="77777777" w:rsidR="00D9733F" w:rsidRDefault="00D9733F">
    <w:pPr>
      <w:pStyle w:val="afffff3"/>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52C18" w14:textId="77777777" w:rsidR="00D9733F" w:rsidRDefault="00D9733F">
    <w:pPr>
      <w:ind w:left="560" w:firstLineChars="0" w:firstLine="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577AC" w14:textId="77777777" w:rsidR="00D9733F" w:rsidRDefault="00D9733F">
    <w:pPr>
      <w:ind w:left="560" w:firstLineChars="0" w:firstLine="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C8930" w14:textId="77777777" w:rsidR="00D9733F" w:rsidRDefault="00D9733F">
    <w:pPr>
      <w:ind w:left="560" w:firstLineChars="0" w:firstLine="0"/>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F5329" w14:textId="77777777" w:rsidR="00D9733F" w:rsidRDefault="00D9733F">
    <w:pPr>
      <w:ind w:left="560" w:firstLineChars="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15:restartNumberingAfterBreak="0">
    <w:nsid w:val="FFFFFF7F"/>
    <w:multiLevelType w:val="singleLevel"/>
    <w:tmpl w:val="FFFFFF7F"/>
    <w:lvl w:ilvl="0">
      <w:start w:val="1"/>
      <w:numFmt w:val="decimal"/>
      <w:pStyle w:val="2"/>
      <w:lvlText w:val="%1."/>
      <w:lvlJc w:val="left"/>
      <w:pPr>
        <w:tabs>
          <w:tab w:val="left" w:pos="780"/>
        </w:tabs>
        <w:ind w:leftChars="200" w:left="780" w:hangingChars="200" w:hanging="360"/>
      </w:pPr>
    </w:lvl>
  </w:abstractNum>
  <w:abstractNum w:abstractNumId="2" w15:restartNumberingAfterBreak="0">
    <w:nsid w:val="FFFFFF80"/>
    <w:multiLevelType w:val="singleLevel"/>
    <w:tmpl w:val="FFFFFF80"/>
    <w:lvl w:ilvl="0">
      <w:start w:val="1"/>
      <w:numFmt w:val="bullet"/>
      <w:pStyle w:val="50"/>
      <w:lvlText w:val=""/>
      <w:lvlJc w:val="left"/>
      <w:pPr>
        <w:tabs>
          <w:tab w:val="left" w:pos="2040"/>
        </w:tabs>
        <w:ind w:leftChars="800" w:left="2040" w:hangingChars="200" w:hanging="360"/>
      </w:pPr>
      <w:rPr>
        <w:rFonts w:ascii="Wingdings" w:hAnsi="Wingdings" w:hint="default"/>
      </w:rPr>
    </w:lvl>
  </w:abstractNum>
  <w:abstractNum w:abstractNumId="3" w15:restartNumberingAfterBreak="0">
    <w:nsid w:val="FFFFFF81"/>
    <w:multiLevelType w:val="singleLevel"/>
    <w:tmpl w:val="FFFFFF81"/>
    <w:lvl w:ilvl="0">
      <w:start w:val="1"/>
      <w:numFmt w:val="bullet"/>
      <w:pStyle w:val="4"/>
      <w:lvlText w:val=""/>
      <w:lvlJc w:val="left"/>
      <w:pPr>
        <w:tabs>
          <w:tab w:val="left" w:pos="1620"/>
        </w:tabs>
        <w:ind w:leftChars="600" w:left="1620" w:hangingChars="200" w:hanging="360"/>
      </w:pPr>
      <w:rPr>
        <w:rFonts w:ascii="Wingdings" w:hAnsi="Wingdings" w:hint="default"/>
      </w:rPr>
    </w:lvl>
  </w:abstractNum>
  <w:abstractNum w:abstractNumId="4" w15:restartNumberingAfterBreak="0">
    <w:nsid w:val="FFFFFF82"/>
    <w:multiLevelType w:val="singleLevel"/>
    <w:tmpl w:val="FFFFFF82"/>
    <w:lvl w:ilvl="0">
      <w:start w:val="1"/>
      <w:numFmt w:val="bullet"/>
      <w:pStyle w:val="3"/>
      <w:lvlText w:val=""/>
      <w:lvlJc w:val="left"/>
      <w:pPr>
        <w:tabs>
          <w:tab w:val="left" w:pos="1200"/>
        </w:tabs>
        <w:ind w:leftChars="400" w:left="1200" w:hangingChars="200" w:hanging="360"/>
      </w:pPr>
      <w:rPr>
        <w:rFonts w:ascii="Wingdings" w:hAnsi="Wingdings" w:hint="default"/>
      </w:rPr>
    </w:lvl>
  </w:abstractNum>
  <w:abstractNum w:abstractNumId="5" w15:restartNumberingAfterBreak="0">
    <w:nsid w:val="FFFFFF83"/>
    <w:multiLevelType w:val="singleLevel"/>
    <w:tmpl w:val="FFFFFF83"/>
    <w:lvl w:ilvl="0">
      <w:start w:val="1"/>
      <w:numFmt w:val="bullet"/>
      <w:pStyle w:val="20"/>
      <w:lvlText w:val=""/>
      <w:lvlJc w:val="left"/>
      <w:pPr>
        <w:tabs>
          <w:tab w:val="left" w:pos="780"/>
        </w:tabs>
        <w:ind w:leftChars="200" w:left="780" w:hangingChars="200" w:hanging="360"/>
      </w:pPr>
      <w:rPr>
        <w:rFonts w:ascii="Wingdings" w:hAnsi="Wingdings" w:hint="default"/>
      </w:rPr>
    </w:lvl>
  </w:abstractNum>
  <w:abstractNum w:abstractNumId="6"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7" w15:restartNumberingAfterBreak="0">
    <w:nsid w:val="0000004D"/>
    <w:multiLevelType w:val="multilevel"/>
    <w:tmpl w:val="0000004D"/>
    <w:lvl w:ilvl="0">
      <w:start w:val="1"/>
      <w:numFmt w:val="decimal"/>
      <w:pStyle w:val="1"/>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00000056"/>
    <w:multiLevelType w:val="multilevel"/>
    <w:tmpl w:val="00000056"/>
    <w:lvl w:ilvl="0">
      <w:start w:val="1"/>
      <w:numFmt w:val="decimal"/>
      <w:lvlText w:val="%1)"/>
      <w:lvlJc w:val="left"/>
      <w:pPr>
        <w:tabs>
          <w:tab w:val="left" w:pos="996"/>
        </w:tabs>
        <w:ind w:left="996" w:hanging="348"/>
      </w:pPr>
    </w:lvl>
    <w:lvl w:ilvl="1">
      <w:start w:val="1"/>
      <w:numFmt w:val="lowerLetter"/>
      <w:pStyle w:val="-a"/>
      <w:lvlText w:val="%2)"/>
      <w:lvlJc w:val="left"/>
      <w:pPr>
        <w:tabs>
          <w:tab w:val="left" w:pos="780"/>
        </w:tabs>
        <w:ind w:left="903" w:hanging="483"/>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0000005B"/>
    <w:multiLevelType w:val="multilevel"/>
    <w:tmpl w:val="0000005B"/>
    <w:lvl w:ilvl="0">
      <w:start w:val="1"/>
      <w:numFmt w:val="decimal"/>
      <w:pStyle w:val="a0"/>
      <w:lvlText w:val="%1"/>
      <w:lvlJc w:val="left"/>
      <w:pPr>
        <w:tabs>
          <w:tab w:val="left" w:pos="0"/>
        </w:tabs>
        <w:ind w:left="0" w:firstLine="0"/>
      </w:pPr>
      <w:rPr>
        <w:rFonts w:ascii="Times New Roman" w:eastAsia="黑体" w:hAnsi="Times New Roman" w:hint="default"/>
        <w:sz w:val="32"/>
        <w:szCs w:val="32"/>
        <w14:shadow w14:blurRad="0" w14:dist="0" w14:dir="0" w14:sx="0" w14:sy="0" w14:kx="0" w14:ky="0" w14:algn="none">
          <w14:srgbClr w14:val="000000"/>
        </w14:shadow>
      </w:rPr>
    </w:lvl>
    <w:lvl w:ilvl="1">
      <w:start w:val="1"/>
      <w:numFmt w:val="decimal"/>
      <w:pStyle w:val="a1"/>
      <w:lvlText w:val="%1.%2"/>
      <w:lvlJc w:val="left"/>
      <w:pPr>
        <w:tabs>
          <w:tab w:val="left" w:pos="0"/>
        </w:tabs>
        <w:ind w:left="0" w:firstLine="0"/>
      </w:pPr>
      <w:rPr>
        <w:rFonts w:ascii="Times New Roman" w:eastAsia="黑体" w:hAnsi="Times New Roman" w:hint="default"/>
        <w:sz w:val="30"/>
        <w:szCs w:val="30"/>
      </w:rPr>
    </w:lvl>
    <w:lvl w:ilvl="2">
      <w:start w:val="1"/>
      <w:numFmt w:val="decimal"/>
      <w:pStyle w:val="a2"/>
      <w:lvlText w:val="%1.%2.%3"/>
      <w:lvlJc w:val="left"/>
      <w:pPr>
        <w:tabs>
          <w:tab w:val="left" w:pos="190"/>
        </w:tabs>
        <w:ind w:left="57" w:hanging="57"/>
      </w:pPr>
      <w:rPr>
        <w:rFonts w:ascii="Times New Roman" w:eastAsia="黑体" w:hAnsi="Times New Roman" w:hint="default"/>
        <w:sz w:val="28"/>
        <w:szCs w:val="28"/>
      </w:rPr>
    </w:lvl>
    <w:lvl w:ilvl="3">
      <w:start w:val="1"/>
      <w:numFmt w:val="decimal"/>
      <w:pStyle w:val="a3"/>
      <w:lvlText w:val="%1.%2.%3.%4"/>
      <w:lvlJc w:val="left"/>
      <w:pPr>
        <w:tabs>
          <w:tab w:val="left" w:pos="0"/>
        </w:tabs>
        <w:ind w:left="0" w:firstLine="0"/>
      </w:pPr>
      <w:rPr>
        <w:rFonts w:ascii="Times New Roman" w:eastAsia="宋体" w:hAnsi="Times New Roman" w:hint="default"/>
        <w:sz w:val="28"/>
        <w:szCs w:val="28"/>
      </w:rPr>
    </w:lvl>
    <w:lvl w:ilvl="4">
      <w:start w:val="1"/>
      <w:numFmt w:val="decimal"/>
      <w:lvlText w:val="%1.%2.%3.%4.%5"/>
      <w:lvlJc w:val="left"/>
      <w:pPr>
        <w:tabs>
          <w:tab w:val="left" w:pos="1247"/>
        </w:tabs>
        <w:ind w:left="0" w:firstLine="0"/>
      </w:pPr>
      <w:rPr>
        <w:rFonts w:ascii="Times New Roman" w:eastAsia="宋体" w:hAnsi="Times New Roman" w:hint="default"/>
      </w:rPr>
    </w:lvl>
    <w:lvl w:ilvl="5">
      <w:start w:val="1"/>
      <w:numFmt w:val="decimal"/>
      <w:lvlText w:val="%1.%2.%3.%4.%5.%6"/>
      <w:lvlJc w:val="left"/>
      <w:pPr>
        <w:tabs>
          <w:tab w:val="left" w:pos="3926"/>
        </w:tabs>
        <w:ind w:left="3260" w:hanging="1134"/>
      </w:pPr>
      <w:rPr>
        <w:rFonts w:hint="eastAsia"/>
      </w:rPr>
    </w:lvl>
    <w:lvl w:ilvl="6">
      <w:start w:val="1"/>
      <w:numFmt w:val="decimal"/>
      <w:lvlText w:val="%1.%2.%3.%4.%5.%6.%7"/>
      <w:lvlJc w:val="left"/>
      <w:pPr>
        <w:tabs>
          <w:tab w:val="left" w:pos="4711"/>
        </w:tabs>
        <w:ind w:left="3827" w:hanging="1276"/>
      </w:pPr>
      <w:rPr>
        <w:rFonts w:hint="eastAsia"/>
      </w:rPr>
    </w:lvl>
    <w:lvl w:ilvl="7">
      <w:start w:val="1"/>
      <w:numFmt w:val="decimal"/>
      <w:lvlText w:val="%1.%2.%3.%4.%5.%6.%7.%8"/>
      <w:lvlJc w:val="left"/>
      <w:pPr>
        <w:tabs>
          <w:tab w:val="left" w:pos="5496"/>
        </w:tabs>
        <w:ind w:left="4394" w:hanging="1418"/>
      </w:pPr>
      <w:rPr>
        <w:rFonts w:hint="eastAsia"/>
      </w:rPr>
    </w:lvl>
    <w:lvl w:ilvl="8">
      <w:start w:val="1"/>
      <w:numFmt w:val="decimal"/>
      <w:lvlText w:val="%1.%2.%3.%4.%5.%6.%7.%8.%9"/>
      <w:lvlJc w:val="left"/>
      <w:pPr>
        <w:tabs>
          <w:tab w:val="left" w:pos="6282"/>
        </w:tabs>
        <w:ind w:left="5102" w:hanging="1700"/>
      </w:pPr>
      <w:rPr>
        <w:rFonts w:hint="eastAsia"/>
      </w:rPr>
    </w:lvl>
  </w:abstractNum>
  <w:abstractNum w:abstractNumId="10" w15:restartNumberingAfterBreak="0">
    <w:nsid w:val="0092158E"/>
    <w:multiLevelType w:val="multilevel"/>
    <w:tmpl w:val="0092158E"/>
    <w:lvl w:ilvl="0">
      <w:start w:val="1"/>
      <w:numFmt w:val="bullet"/>
      <w:pStyle w:val="a4"/>
      <w:lvlText w:val=""/>
      <w:lvlJc w:val="left"/>
      <w:pPr>
        <w:ind w:left="980" w:hanging="420"/>
      </w:pPr>
      <w:rPr>
        <w:rFonts w:ascii="Wingdings" w:hAnsi="Wingdings"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11" w15:restartNumberingAfterBreak="0">
    <w:nsid w:val="02AA60CA"/>
    <w:multiLevelType w:val="multilevel"/>
    <w:tmpl w:val="02AA60CA"/>
    <w:lvl w:ilvl="0">
      <w:start w:val="1"/>
      <w:numFmt w:val="lowerLetter"/>
      <w:pStyle w:val="a5"/>
      <w:lvlText w:val="%1)"/>
      <w:lvlJc w:val="left"/>
      <w:pPr>
        <w:tabs>
          <w:tab w:val="left" w:pos="506"/>
        </w:tabs>
        <w:ind w:left="820" w:hanging="340"/>
      </w:pPr>
    </w:lvl>
    <w:lvl w:ilvl="1">
      <w:start w:val="1"/>
      <w:numFmt w:val="lowerLetter"/>
      <w:lvlText w:val="%2)"/>
      <w:lvlJc w:val="left"/>
      <w:pPr>
        <w:tabs>
          <w:tab w:val="left" w:pos="1320"/>
        </w:tabs>
        <w:ind w:left="1320" w:hanging="420"/>
      </w:pPr>
    </w:lvl>
    <w:lvl w:ilvl="2">
      <w:start w:val="1"/>
      <w:numFmt w:val="lowerRoman"/>
      <w:lvlText w:val="%3."/>
      <w:lvlJc w:val="right"/>
      <w:pPr>
        <w:tabs>
          <w:tab w:val="left" w:pos="1740"/>
        </w:tabs>
        <w:ind w:left="1740" w:hanging="420"/>
      </w:pPr>
    </w:lvl>
    <w:lvl w:ilvl="3">
      <w:start w:val="1"/>
      <w:numFmt w:val="decimal"/>
      <w:lvlText w:val="%4."/>
      <w:lvlJc w:val="left"/>
      <w:pPr>
        <w:tabs>
          <w:tab w:val="left" w:pos="2160"/>
        </w:tabs>
        <w:ind w:left="2160" w:hanging="420"/>
      </w:pPr>
    </w:lvl>
    <w:lvl w:ilvl="4">
      <w:start w:val="1"/>
      <w:numFmt w:val="lowerLetter"/>
      <w:lvlText w:val="%5)"/>
      <w:lvlJc w:val="left"/>
      <w:pPr>
        <w:tabs>
          <w:tab w:val="left" w:pos="2580"/>
        </w:tabs>
        <w:ind w:left="2580" w:hanging="420"/>
      </w:pPr>
    </w:lvl>
    <w:lvl w:ilvl="5">
      <w:start w:val="1"/>
      <w:numFmt w:val="lowerRoman"/>
      <w:lvlText w:val="%6."/>
      <w:lvlJc w:val="right"/>
      <w:pPr>
        <w:tabs>
          <w:tab w:val="left" w:pos="3000"/>
        </w:tabs>
        <w:ind w:left="3000" w:hanging="420"/>
      </w:pPr>
    </w:lvl>
    <w:lvl w:ilvl="6">
      <w:start w:val="1"/>
      <w:numFmt w:val="decimal"/>
      <w:lvlText w:val="%7."/>
      <w:lvlJc w:val="left"/>
      <w:pPr>
        <w:tabs>
          <w:tab w:val="left" w:pos="3420"/>
        </w:tabs>
        <w:ind w:left="3420" w:hanging="420"/>
      </w:pPr>
    </w:lvl>
    <w:lvl w:ilvl="7">
      <w:start w:val="1"/>
      <w:numFmt w:val="lowerLetter"/>
      <w:lvlText w:val="%8)"/>
      <w:lvlJc w:val="left"/>
      <w:pPr>
        <w:tabs>
          <w:tab w:val="left" w:pos="3840"/>
        </w:tabs>
        <w:ind w:left="3840" w:hanging="420"/>
      </w:pPr>
    </w:lvl>
    <w:lvl w:ilvl="8">
      <w:start w:val="1"/>
      <w:numFmt w:val="lowerRoman"/>
      <w:lvlText w:val="%9."/>
      <w:lvlJc w:val="right"/>
      <w:pPr>
        <w:tabs>
          <w:tab w:val="left" w:pos="4260"/>
        </w:tabs>
        <w:ind w:left="4260" w:hanging="420"/>
      </w:pPr>
    </w:lvl>
  </w:abstractNum>
  <w:abstractNum w:abstractNumId="12" w15:restartNumberingAfterBreak="0">
    <w:nsid w:val="02F054FE"/>
    <w:multiLevelType w:val="multilevel"/>
    <w:tmpl w:val="02F054FE"/>
    <w:lvl w:ilvl="0">
      <w:start w:val="1"/>
      <w:numFmt w:val="decimal"/>
      <w:pStyle w:val="1013"/>
      <w:lvlText w:val="(%1)"/>
      <w:lvlJc w:val="left"/>
      <w:pPr>
        <w:tabs>
          <w:tab w:val="left" w:pos="1134"/>
        </w:tabs>
        <w:ind w:left="1134" w:hanging="567"/>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15:restartNumberingAfterBreak="0">
    <w:nsid w:val="02FB0036"/>
    <w:multiLevelType w:val="multilevel"/>
    <w:tmpl w:val="02FB0036"/>
    <w:lvl w:ilvl="0">
      <w:start w:val="1"/>
      <w:numFmt w:val="decimal"/>
      <w:pStyle w:val="077"/>
      <w:lvlText w:val="图 %1"/>
      <w:lvlJc w:val="center"/>
      <w:pPr>
        <w:tabs>
          <w:tab w:val="left" w:pos="1651"/>
        </w:tabs>
        <w:ind w:left="1003" w:firstLine="288"/>
      </w:pPr>
      <w:rPr>
        <w:rFonts w:ascii="黑体" w:eastAsia="黑体" w:hAnsi="Times New Roman" w:hint="eastAsia"/>
        <w:b w:val="0"/>
        <w:i w:val="0"/>
        <w:color w:val="000000"/>
        <w:sz w:val="24"/>
        <w:szCs w:val="24"/>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15:restartNumberingAfterBreak="0">
    <w:nsid w:val="0370165E"/>
    <w:multiLevelType w:val="multilevel"/>
    <w:tmpl w:val="0370165E"/>
    <w:lvl w:ilvl="0">
      <w:start w:val="1"/>
      <w:numFmt w:val="decimal"/>
      <w:pStyle w:val="A10"/>
      <w:lvlText w:val="A.%1"/>
      <w:lvlJc w:val="left"/>
      <w:pPr>
        <w:ind w:left="420" w:hanging="420"/>
      </w:pPr>
      <w:rPr>
        <w:rFonts w:hint="eastAsia"/>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03C708E5"/>
    <w:multiLevelType w:val="multilevel"/>
    <w:tmpl w:val="03C708E5"/>
    <w:lvl w:ilvl="0">
      <w:start w:val="1"/>
      <w:numFmt w:val="decimal"/>
      <w:pStyle w:val="10"/>
      <w:lvlText w:val="%1、"/>
      <w:lvlJc w:val="left"/>
      <w:pPr>
        <w:tabs>
          <w:tab w:val="left" w:pos="1202"/>
        </w:tabs>
        <w:ind w:left="1202" w:hanging="720"/>
      </w:pPr>
      <w:rPr>
        <w:rFonts w:hint="default"/>
      </w:rPr>
    </w:lvl>
    <w:lvl w:ilvl="1">
      <w:start w:val="1"/>
      <w:numFmt w:val="decimal"/>
      <w:lvlText w:val="%2)"/>
      <w:lvlJc w:val="left"/>
      <w:pPr>
        <w:tabs>
          <w:tab w:val="left" w:pos="3120"/>
        </w:tabs>
        <w:ind w:left="3120" w:hanging="420"/>
      </w:pPr>
      <w:rPr>
        <w:rFonts w:hint="default"/>
        <w:color w:val="auto"/>
      </w:rPr>
    </w:lvl>
    <w:lvl w:ilvl="2">
      <w:start w:val="1"/>
      <w:numFmt w:val="lowerRoman"/>
      <w:lvlText w:val="%3."/>
      <w:lvlJc w:val="right"/>
      <w:pPr>
        <w:tabs>
          <w:tab w:val="left" w:pos="1742"/>
        </w:tabs>
        <w:ind w:left="1742" w:hanging="420"/>
      </w:pPr>
    </w:lvl>
    <w:lvl w:ilvl="3">
      <w:start w:val="1"/>
      <w:numFmt w:val="decimal"/>
      <w:lvlText w:val="%4)"/>
      <w:lvlJc w:val="left"/>
      <w:pPr>
        <w:tabs>
          <w:tab w:val="left" w:pos="2162"/>
        </w:tabs>
        <w:ind w:left="2162" w:hanging="420"/>
      </w:pPr>
      <w:rPr>
        <w:rFonts w:hint="default"/>
      </w:rPr>
    </w:lvl>
    <w:lvl w:ilvl="4">
      <w:start w:val="1"/>
      <w:numFmt w:val="lowerLetter"/>
      <w:lvlText w:val="%5)"/>
      <w:lvlJc w:val="left"/>
      <w:pPr>
        <w:tabs>
          <w:tab w:val="left" w:pos="2582"/>
        </w:tabs>
        <w:ind w:left="2582" w:hanging="420"/>
      </w:pPr>
    </w:lvl>
    <w:lvl w:ilvl="5">
      <w:start w:val="1"/>
      <w:numFmt w:val="lowerRoman"/>
      <w:lvlText w:val="%6."/>
      <w:lvlJc w:val="right"/>
      <w:pPr>
        <w:tabs>
          <w:tab w:val="left" w:pos="3002"/>
        </w:tabs>
        <w:ind w:left="3002" w:hanging="420"/>
      </w:pPr>
    </w:lvl>
    <w:lvl w:ilvl="6">
      <w:start w:val="1"/>
      <w:numFmt w:val="decimal"/>
      <w:lvlText w:val="%7."/>
      <w:lvlJc w:val="left"/>
      <w:pPr>
        <w:tabs>
          <w:tab w:val="left" w:pos="3422"/>
        </w:tabs>
        <w:ind w:left="3422" w:hanging="420"/>
      </w:pPr>
    </w:lvl>
    <w:lvl w:ilvl="7">
      <w:start w:val="1"/>
      <w:numFmt w:val="lowerLetter"/>
      <w:lvlText w:val="%8)"/>
      <w:lvlJc w:val="left"/>
      <w:pPr>
        <w:tabs>
          <w:tab w:val="left" w:pos="3842"/>
        </w:tabs>
        <w:ind w:left="3842" w:hanging="420"/>
      </w:pPr>
    </w:lvl>
    <w:lvl w:ilvl="8">
      <w:start w:val="1"/>
      <w:numFmt w:val="lowerRoman"/>
      <w:lvlText w:val="%9."/>
      <w:lvlJc w:val="right"/>
      <w:pPr>
        <w:tabs>
          <w:tab w:val="left" w:pos="4262"/>
        </w:tabs>
        <w:ind w:left="4262" w:hanging="420"/>
      </w:pPr>
    </w:lvl>
  </w:abstractNum>
  <w:abstractNum w:abstractNumId="16" w15:restartNumberingAfterBreak="0">
    <w:nsid w:val="062E389B"/>
    <w:multiLevelType w:val="multilevel"/>
    <w:tmpl w:val="062E389B"/>
    <w:lvl w:ilvl="0">
      <w:start w:val="1"/>
      <w:numFmt w:val="decimal"/>
      <w:pStyle w:val="a6"/>
      <w:lvlText w:val="（%1）"/>
      <w:lvlJc w:val="left"/>
      <w:pPr>
        <w:tabs>
          <w:tab w:val="left" w:pos="1140"/>
        </w:tabs>
        <w:ind w:left="1140" w:hanging="720"/>
      </w:pPr>
      <w:rPr>
        <w:lang w:val="en-US"/>
      </w:rPr>
    </w:lvl>
    <w:lvl w:ilvl="1">
      <w:start w:val="1"/>
      <w:numFmt w:val="decimal"/>
      <w:pStyle w:val="a7"/>
      <w:lvlText w:val="%2）"/>
      <w:lvlJc w:val="left"/>
      <w:pPr>
        <w:tabs>
          <w:tab w:val="left" w:pos="2057"/>
        </w:tabs>
        <w:ind w:left="2057" w:hanging="360"/>
      </w:pPr>
    </w:lvl>
    <w:lvl w:ilvl="2">
      <w:start w:val="1"/>
      <w:numFmt w:val="lowerLetter"/>
      <w:lvlText w:val="（%3）"/>
      <w:lvlJc w:val="left"/>
      <w:pPr>
        <w:tabs>
          <w:tab w:val="left" w:pos="2460"/>
        </w:tabs>
        <w:ind w:left="2460" w:hanging="720"/>
      </w:pPr>
    </w:lvl>
    <w:lvl w:ilvl="3">
      <w:start w:val="1"/>
      <w:numFmt w:val="decimal"/>
      <w:lvlText w:val="(%4)"/>
      <w:lvlJc w:val="left"/>
      <w:pPr>
        <w:tabs>
          <w:tab w:val="left" w:pos="3120"/>
        </w:tabs>
        <w:ind w:left="3120" w:hanging="960"/>
      </w:pPr>
    </w:lvl>
    <w:lvl w:ilvl="4">
      <w:start w:val="1"/>
      <w:numFmt w:val="lowerLetter"/>
      <w:lvlText w:val="%5)"/>
      <w:lvlJc w:val="left"/>
      <w:pPr>
        <w:tabs>
          <w:tab w:val="left" w:pos="3000"/>
        </w:tabs>
        <w:ind w:left="3000" w:hanging="420"/>
      </w:pPr>
    </w:lvl>
    <w:lvl w:ilvl="5">
      <w:start w:val="1"/>
      <w:numFmt w:val="lowerRoman"/>
      <w:lvlText w:val="%6."/>
      <w:lvlJc w:val="right"/>
      <w:pPr>
        <w:tabs>
          <w:tab w:val="left" w:pos="3420"/>
        </w:tabs>
        <w:ind w:left="3420" w:hanging="420"/>
      </w:pPr>
    </w:lvl>
    <w:lvl w:ilvl="6">
      <w:start w:val="1"/>
      <w:numFmt w:val="decimal"/>
      <w:lvlText w:val="%7."/>
      <w:lvlJc w:val="left"/>
      <w:pPr>
        <w:tabs>
          <w:tab w:val="left" w:pos="3840"/>
        </w:tabs>
        <w:ind w:left="3840" w:hanging="420"/>
      </w:pPr>
    </w:lvl>
    <w:lvl w:ilvl="7">
      <w:start w:val="1"/>
      <w:numFmt w:val="lowerLetter"/>
      <w:lvlText w:val="%8)"/>
      <w:lvlJc w:val="left"/>
      <w:pPr>
        <w:tabs>
          <w:tab w:val="left" w:pos="4260"/>
        </w:tabs>
        <w:ind w:left="4260" w:hanging="420"/>
      </w:pPr>
    </w:lvl>
    <w:lvl w:ilvl="8">
      <w:start w:val="1"/>
      <w:numFmt w:val="lowerRoman"/>
      <w:lvlText w:val="%9."/>
      <w:lvlJc w:val="right"/>
      <w:pPr>
        <w:tabs>
          <w:tab w:val="left" w:pos="4680"/>
        </w:tabs>
        <w:ind w:left="4680" w:hanging="420"/>
      </w:pPr>
    </w:lvl>
  </w:abstractNum>
  <w:abstractNum w:abstractNumId="17" w15:restartNumberingAfterBreak="0">
    <w:nsid w:val="08402FE7"/>
    <w:multiLevelType w:val="multilevel"/>
    <w:tmpl w:val="08402FE7"/>
    <w:lvl w:ilvl="0">
      <w:start w:val="1"/>
      <w:numFmt w:val="decimal"/>
      <w:pStyle w:val="-"/>
      <w:suff w:val="nothing"/>
      <w:lvlText w:val="%1"/>
      <w:lvlJc w:val="center"/>
      <w:pPr>
        <w:ind w:left="-146" w:firstLine="288"/>
      </w:pPr>
      <w:rPr>
        <w:rFonts w:ascii="Times New Roman" w:hAnsi="Times New Roman" w:cs="Times New Roman" w:hint="default"/>
      </w:rPr>
    </w:lvl>
    <w:lvl w:ilvl="1">
      <w:start w:val="1"/>
      <w:numFmt w:val="lowerLetter"/>
      <w:lvlText w:val="%2)"/>
      <w:lvlJc w:val="left"/>
      <w:pPr>
        <w:ind w:left="836" w:hanging="420"/>
      </w:pPr>
    </w:lvl>
    <w:lvl w:ilvl="2">
      <w:start w:val="1"/>
      <w:numFmt w:val="lowerRoman"/>
      <w:lvlText w:val="%3."/>
      <w:lvlJc w:val="right"/>
      <w:pPr>
        <w:ind w:left="1256" w:hanging="420"/>
      </w:pPr>
    </w:lvl>
    <w:lvl w:ilvl="3">
      <w:start w:val="1"/>
      <w:numFmt w:val="decimal"/>
      <w:lvlText w:val="%4."/>
      <w:lvlJc w:val="left"/>
      <w:pPr>
        <w:ind w:left="1676" w:hanging="420"/>
      </w:pPr>
    </w:lvl>
    <w:lvl w:ilvl="4">
      <w:start w:val="1"/>
      <w:numFmt w:val="lowerLetter"/>
      <w:lvlText w:val="%5)"/>
      <w:lvlJc w:val="left"/>
      <w:pPr>
        <w:ind w:left="2096" w:hanging="420"/>
      </w:pPr>
    </w:lvl>
    <w:lvl w:ilvl="5">
      <w:start w:val="1"/>
      <w:numFmt w:val="lowerRoman"/>
      <w:lvlText w:val="%6."/>
      <w:lvlJc w:val="right"/>
      <w:pPr>
        <w:ind w:left="2516" w:hanging="420"/>
      </w:pPr>
    </w:lvl>
    <w:lvl w:ilvl="6">
      <w:start w:val="1"/>
      <w:numFmt w:val="decimal"/>
      <w:lvlText w:val="%7."/>
      <w:lvlJc w:val="left"/>
      <w:pPr>
        <w:ind w:left="2936" w:hanging="420"/>
      </w:pPr>
    </w:lvl>
    <w:lvl w:ilvl="7">
      <w:start w:val="1"/>
      <w:numFmt w:val="lowerLetter"/>
      <w:lvlText w:val="%8)"/>
      <w:lvlJc w:val="left"/>
      <w:pPr>
        <w:ind w:left="3356" w:hanging="420"/>
      </w:pPr>
    </w:lvl>
    <w:lvl w:ilvl="8">
      <w:start w:val="1"/>
      <w:numFmt w:val="lowerRoman"/>
      <w:lvlText w:val="%9."/>
      <w:lvlJc w:val="right"/>
      <w:pPr>
        <w:ind w:left="3776" w:hanging="420"/>
      </w:pPr>
    </w:lvl>
  </w:abstractNum>
  <w:abstractNum w:abstractNumId="18" w15:restartNumberingAfterBreak="0">
    <w:nsid w:val="08734CA4"/>
    <w:multiLevelType w:val="multilevel"/>
    <w:tmpl w:val="08734CA4"/>
    <w:lvl w:ilvl="0">
      <w:start w:val="1"/>
      <w:numFmt w:val="decimal"/>
      <w:pStyle w:val="a8"/>
      <w:isLgl/>
      <w:lvlText w:val="%1"/>
      <w:lvlJc w:val="left"/>
      <w:pPr>
        <w:tabs>
          <w:tab w:val="left" w:pos="357"/>
        </w:tabs>
        <w:ind w:left="357" w:hanging="357"/>
      </w:pPr>
      <w:rPr>
        <w:rFonts w:ascii="Times New Roman" w:eastAsia="黑体" w:hAnsi="Times New Roman" w:hint="default"/>
        <w:b w:val="0"/>
        <w:i w:val="0"/>
        <w:sz w:val="32"/>
        <w:szCs w:val="32"/>
      </w:rPr>
    </w:lvl>
    <w:lvl w:ilvl="1">
      <w:start w:val="1"/>
      <w:numFmt w:val="decimal"/>
      <w:isLgl/>
      <w:suff w:val="nothing"/>
      <w:lvlText w:val="%1.%2  "/>
      <w:lvlJc w:val="left"/>
      <w:pPr>
        <w:ind w:left="720" w:firstLine="0"/>
      </w:pPr>
      <w:rPr>
        <w:rFonts w:hint="eastAsia"/>
      </w:rPr>
    </w:lvl>
    <w:lvl w:ilvl="2">
      <w:start w:val="1"/>
      <w:numFmt w:val="decimal"/>
      <w:isLgl/>
      <w:suff w:val="nothing"/>
      <w:lvlText w:val="%1.2.%3  "/>
      <w:lvlJc w:val="left"/>
      <w:pPr>
        <w:ind w:left="0" w:firstLine="0"/>
      </w:pPr>
      <w:rPr>
        <w:rFonts w:ascii="Times New Roman" w:eastAsia="黑体" w:hAnsi="Times New Roman" w:hint="default"/>
        <w:b w:val="0"/>
        <w:i w:val="0"/>
        <w:sz w:val="28"/>
        <w:szCs w:val="28"/>
      </w:rPr>
    </w:lvl>
    <w:lvl w:ilvl="3">
      <w:start w:val="1"/>
      <w:numFmt w:val="decimal"/>
      <w:pStyle w:val="a9"/>
      <w:isLgl/>
      <w:suff w:val="nothing"/>
      <w:lvlText w:val="%1.%2.%3.%4  "/>
      <w:lvlJc w:val="left"/>
      <w:pPr>
        <w:ind w:left="710" w:firstLine="0"/>
      </w:pPr>
      <w:rPr>
        <w:rFonts w:ascii="Times New Roman" w:eastAsia="黑体" w:hAnsi="Times New Roman" w:hint="default"/>
        <w:b w:val="0"/>
        <w:i w:val="0"/>
        <w:sz w:val="28"/>
        <w:szCs w:val="28"/>
      </w:rPr>
    </w:lvl>
    <w:lvl w:ilvl="4">
      <w:start w:val="1"/>
      <w:numFmt w:val="decimal"/>
      <w:pStyle w:val="aa"/>
      <w:isLgl/>
      <w:suff w:val="nothing"/>
      <w:lvlText w:val="%1.%2.%3.%4.%5  "/>
      <w:lvlJc w:val="left"/>
      <w:pPr>
        <w:ind w:left="0" w:firstLine="0"/>
      </w:pPr>
      <w:rPr>
        <w:rFonts w:ascii="Times New Roman" w:eastAsia="黑体" w:hAnsi="Times New Roman" w:hint="default"/>
        <w:b w:val="0"/>
        <w:i w:val="0"/>
        <w:sz w:val="28"/>
        <w:szCs w:val="28"/>
      </w:rPr>
    </w:lvl>
    <w:lvl w:ilvl="5">
      <w:start w:val="1"/>
      <w:numFmt w:val="decimal"/>
      <w:lvlText w:val="%6）"/>
      <w:lvlJc w:val="center"/>
      <w:pPr>
        <w:tabs>
          <w:tab w:val="left" w:pos="404"/>
        </w:tabs>
        <w:ind w:left="540" w:firstLine="0"/>
      </w:pPr>
      <w:rPr>
        <w:rFonts w:ascii="Times New Roman" w:eastAsia="宋体" w:hAnsi="Times New Roman" w:cs="Times New Roman" w:hint="default"/>
        <w:b w:val="0"/>
        <w:i w:val="0"/>
        <w:color w:val="auto"/>
        <w:sz w:val="28"/>
        <w:szCs w:val="28"/>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9" w15:restartNumberingAfterBreak="0">
    <w:nsid w:val="0B39366E"/>
    <w:multiLevelType w:val="multilevel"/>
    <w:tmpl w:val="0B39366E"/>
    <w:lvl w:ilvl="0">
      <w:start w:val="1"/>
      <w:numFmt w:val="bullet"/>
      <w:pStyle w:val="ab"/>
      <w:lvlText w:val="—"/>
      <w:lvlJc w:val="left"/>
      <w:pPr>
        <w:tabs>
          <w:tab w:val="left" w:pos="964"/>
        </w:tabs>
        <w:ind w:left="964" w:hanging="484"/>
      </w:pPr>
      <w:rPr>
        <w:rFonts w:ascii="宋体" w:eastAsia="宋体" w:hAnsi="Wingdings"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0" w15:restartNumberingAfterBreak="0">
    <w:nsid w:val="0D94237E"/>
    <w:multiLevelType w:val="multilevel"/>
    <w:tmpl w:val="0D94237E"/>
    <w:lvl w:ilvl="0">
      <w:start w:val="1"/>
      <w:numFmt w:val="decimal"/>
      <w:pStyle w:val="-0"/>
      <w:lvlText w:val="图1.%1"/>
      <w:lvlJc w:val="left"/>
      <w:pPr>
        <w:tabs>
          <w:tab w:val="left" w:pos="737"/>
        </w:tabs>
        <w:ind w:left="0" w:firstLine="0"/>
      </w:pPr>
      <w:rPr>
        <w:rFonts w:ascii="Times New Roman" w:eastAsia="黑体"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0F8938EA"/>
    <w:multiLevelType w:val="multilevel"/>
    <w:tmpl w:val="0F8938EA"/>
    <w:lvl w:ilvl="0">
      <w:start w:val="1"/>
      <w:numFmt w:val="decimal"/>
      <w:pStyle w:val="1105"/>
      <w:lvlText w:val="%1"/>
      <w:lvlJc w:val="left"/>
      <w:pPr>
        <w:tabs>
          <w:tab w:val="left" w:pos="454"/>
        </w:tabs>
        <w:ind w:left="454" w:hanging="341"/>
      </w:pPr>
      <w:rPr>
        <w:rFonts w:ascii="黑体" w:eastAsia="黑体" w:hint="eastAsia"/>
        <w:color w:val="auto"/>
      </w:rPr>
    </w:lvl>
    <w:lvl w:ilvl="1">
      <w:start w:val="1"/>
      <w:numFmt w:val="decimal"/>
      <w:pStyle w:val="20505"/>
      <w:lvlText w:val="%1.%2"/>
      <w:lvlJc w:val="left"/>
      <w:pPr>
        <w:tabs>
          <w:tab w:val="left" w:pos="860"/>
        </w:tabs>
        <w:ind w:left="860" w:hanging="576"/>
      </w:pPr>
      <w:rPr>
        <w:rFonts w:hint="eastAsia"/>
      </w:rPr>
    </w:lvl>
    <w:lvl w:ilvl="2">
      <w:start w:val="1"/>
      <w:numFmt w:val="decimal"/>
      <w:lvlText w:val="%1.%2.%3"/>
      <w:lvlJc w:val="left"/>
      <w:pPr>
        <w:tabs>
          <w:tab w:val="left" w:pos="1004"/>
        </w:tabs>
        <w:ind w:left="1004" w:hanging="720"/>
      </w:pPr>
      <w:rPr>
        <w:rFonts w:hint="eastAsia"/>
      </w:rPr>
    </w:lvl>
    <w:lvl w:ilvl="3">
      <w:start w:val="1"/>
      <w:numFmt w:val="decimal"/>
      <w:lvlText w:val="%1.%2.%3.%4"/>
      <w:lvlJc w:val="left"/>
      <w:pPr>
        <w:tabs>
          <w:tab w:val="left" w:pos="1148"/>
        </w:tabs>
        <w:ind w:left="1148" w:hanging="864"/>
      </w:pPr>
      <w:rPr>
        <w:rFonts w:hint="eastAsia"/>
      </w:rPr>
    </w:lvl>
    <w:lvl w:ilvl="4">
      <w:start w:val="1"/>
      <w:numFmt w:val="decimal"/>
      <w:lvlText w:val="%1.%2.%3.%4.%5"/>
      <w:lvlJc w:val="left"/>
      <w:pPr>
        <w:tabs>
          <w:tab w:val="left" w:pos="1724"/>
        </w:tabs>
        <w:ind w:left="1292" w:hanging="1008"/>
      </w:pPr>
      <w:rPr>
        <w:rFonts w:ascii="黑体" w:eastAsia="黑体" w:hint="eastAsia"/>
      </w:rPr>
    </w:lvl>
    <w:lvl w:ilvl="5">
      <w:start w:val="1"/>
      <w:numFmt w:val="decimal"/>
      <w:lvlText w:val="%1.%2.%3.%4.%5.%6"/>
      <w:lvlJc w:val="left"/>
      <w:pPr>
        <w:tabs>
          <w:tab w:val="left" w:pos="1436"/>
        </w:tabs>
        <w:ind w:left="1436" w:hanging="1152"/>
      </w:pPr>
      <w:rPr>
        <w:rFonts w:hint="eastAsia"/>
      </w:rPr>
    </w:lvl>
    <w:lvl w:ilvl="6">
      <w:start w:val="1"/>
      <w:numFmt w:val="decimal"/>
      <w:lvlText w:val="%1.%2.%3.%4.%5.%6.%7"/>
      <w:lvlJc w:val="left"/>
      <w:pPr>
        <w:tabs>
          <w:tab w:val="left" w:pos="1580"/>
        </w:tabs>
        <w:ind w:left="1580" w:hanging="1296"/>
      </w:pPr>
      <w:rPr>
        <w:rFonts w:hint="eastAsia"/>
      </w:rPr>
    </w:lvl>
    <w:lvl w:ilvl="7">
      <w:start w:val="1"/>
      <w:numFmt w:val="decimal"/>
      <w:lvlText w:val="%1.%2.%3.%4.%5.%6.%7.%8"/>
      <w:lvlJc w:val="left"/>
      <w:pPr>
        <w:tabs>
          <w:tab w:val="left" w:pos="1724"/>
        </w:tabs>
        <w:ind w:left="1724" w:hanging="1440"/>
      </w:pPr>
      <w:rPr>
        <w:rFonts w:hint="eastAsia"/>
      </w:rPr>
    </w:lvl>
    <w:lvl w:ilvl="8">
      <w:start w:val="1"/>
      <w:numFmt w:val="decimal"/>
      <w:lvlText w:val="%1.%2.%3.%4.%5.%6.%7.%8.%9"/>
      <w:lvlJc w:val="left"/>
      <w:pPr>
        <w:tabs>
          <w:tab w:val="left" w:pos="1868"/>
        </w:tabs>
        <w:ind w:left="1868" w:hanging="1584"/>
      </w:pPr>
      <w:rPr>
        <w:rFonts w:hint="eastAsia"/>
      </w:rPr>
    </w:lvl>
  </w:abstractNum>
  <w:abstractNum w:abstractNumId="22" w15:restartNumberingAfterBreak="0">
    <w:nsid w:val="10565982"/>
    <w:multiLevelType w:val="multilevel"/>
    <w:tmpl w:val="10565982"/>
    <w:lvl w:ilvl="0">
      <w:start w:val="1"/>
      <w:numFmt w:val="decimal"/>
      <w:pStyle w:val="421"/>
      <w:lvlText w:val="4.2.%1"/>
      <w:lvlJc w:val="left"/>
      <w:pPr>
        <w:ind w:left="420" w:hanging="420"/>
      </w:pPr>
      <w:rPr>
        <w:rFonts w:ascii="Times New Roman" w:eastAsia="黑体" w:hAnsi="Times New Roman" w:hint="eastAsia"/>
        <w:sz w:val="28"/>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1111730C"/>
    <w:multiLevelType w:val="multilevel"/>
    <w:tmpl w:val="1111730C"/>
    <w:lvl w:ilvl="0">
      <w:start w:val="1"/>
      <w:numFmt w:val="decimal"/>
      <w:pStyle w:val="AltT"/>
      <w:lvlText w:val="图 %1"/>
      <w:lvlJc w:val="center"/>
      <w:pPr>
        <w:tabs>
          <w:tab w:val="left" w:pos="3479"/>
        </w:tabs>
        <w:ind w:left="2831" w:firstLine="288"/>
      </w:pPr>
      <w:rPr>
        <w:rFonts w:ascii="黑体" w:eastAsia="黑体" w:hAnsi="Times New Roman" w:hint="eastAsia"/>
        <w:b w:val="0"/>
        <w:i w:val="0"/>
        <w:color w:val="000000"/>
        <w:sz w:val="24"/>
        <w:szCs w:val="24"/>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15:restartNumberingAfterBreak="0">
    <w:nsid w:val="11D4311B"/>
    <w:multiLevelType w:val="multilevel"/>
    <w:tmpl w:val="11D4311B"/>
    <w:lvl w:ilvl="0">
      <w:start w:val="1"/>
      <w:numFmt w:val="bullet"/>
      <w:pStyle w:val="ac"/>
      <w:lvlText w:val=""/>
      <w:lvlJc w:val="left"/>
      <w:pPr>
        <w:tabs>
          <w:tab w:val="left" w:pos="980"/>
        </w:tabs>
        <w:ind w:left="980" w:hanging="420"/>
      </w:pPr>
      <w:rPr>
        <w:rFonts w:ascii="Wingdings" w:hAnsi="Wingdings" w:hint="default"/>
      </w:rPr>
    </w:lvl>
    <w:lvl w:ilvl="1">
      <w:start w:val="1"/>
      <w:numFmt w:val="bullet"/>
      <w:lvlText w:val=""/>
      <w:lvlJc w:val="left"/>
      <w:pPr>
        <w:tabs>
          <w:tab w:val="left" w:pos="1400"/>
        </w:tabs>
        <w:ind w:left="1400" w:hanging="420"/>
      </w:pPr>
      <w:rPr>
        <w:rFonts w:ascii="Wingdings" w:hAnsi="Wingdings" w:hint="default"/>
      </w:rPr>
    </w:lvl>
    <w:lvl w:ilvl="2">
      <w:start w:val="1"/>
      <w:numFmt w:val="bullet"/>
      <w:lvlText w:val=""/>
      <w:lvlJc w:val="left"/>
      <w:pPr>
        <w:tabs>
          <w:tab w:val="left" w:pos="1820"/>
        </w:tabs>
        <w:ind w:left="1820" w:hanging="420"/>
      </w:pPr>
      <w:rPr>
        <w:rFonts w:ascii="Wingdings" w:hAnsi="Wingdings" w:hint="default"/>
      </w:rPr>
    </w:lvl>
    <w:lvl w:ilvl="3">
      <w:start w:val="1"/>
      <w:numFmt w:val="bullet"/>
      <w:lvlText w:val=""/>
      <w:lvlJc w:val="left"/>
      <w:pPr>
        <w:tabs>
          <w:tab w:val="left" w:pos="2240"/>
        </w:tabs>
        <w:ind w:left="2240" w:hanging="420"/>
      </w:pPr>
      <w:rPr>
        <w:rFonts w:ascii="Wingdings" w:hAnsi="Wingdings" w:hint="default"/>
      </w:rPr>
    </w:lvl>
    <w:lvl w:ilvl="4">
      <w:start w:val="1"/>
      <w:numFmt w:val="bullet"/>
      <w:lvlText w:val=""/>
      <w:lvlJc w:val="left"/>
      <w:pPr>
        <w:tabs>
          <w:tab w:val="left" w:pos="2660"/>
        </w:tabs>
        <w:ind w:left="2660" w:hanging="420"/>
      </w:pPr>
      <w:rPr>
        <w:rFonts w:ascii="Wingdings" w:hAnsi="Wingdings" w:hint="default"/>
      </w:rPr>
    </w:lvl>
    <w:lvl w:ilvl="5">
      <w:start w:val="1"/>
      <w:numFmt w:val="bullet"/>
      <w:lvlText w:val=""/>
      <w:lvlJc w:val="left"/>
      <w:pPr>
        <w:tabs>
          <w:tab w:val="left" w:pos="3080"/>
        </w:tabs>
        <w:ind w:left="3080" w:hanging="420"/>
      </w:pPr>
      <w:rPr>
        <w:rFonts w:ascii="Wingdings" w:hAnsi="Wingdings" w:hint="default"/>
      </w:rPr>
    </w:lvl>
    <w:lvl w:ilvl="6">
      <w:start w:val="1"/>
      <w:numFmt w:val="bullet"/>
      <w:lvlText w:val=""/>
      <w:lvlJc w:val="left"/>
      <w:pPr>
        <w:tabs>
          <w:tab w:val="left" w:pos="3500"/>
        </w:tabs>
        <w:ind w:left="3500" w:hanging="420"/>
      </w:pPr>
      <w:rPr>
        <w:rFonts w:ascii="Wingdings" w:hAnsi="Wingdings" w:hint="default"/>
      </w:rPr>
    </w:lvl>
    <w:lvl w:ilvl="7">
      <w:start w:val="1"/>
      <w:numFmt w:val="bullet"/>
      <w:lvlText w:val=""/>
      <w:lvlJc w:val="left"/>
      <w:pPr>
        <w:tabs>
          <w:tab w:val="left" w:pos="3920"/>
        </w:tabs>
        <w:ind w:left="3920" w:hanging="420"/>
      </w:pPr>
      <w:rPr>
        <w:rFonts w:ascii="Wingdings" w:hAnsi="Wingdings" w:hint="default"/>
      </w:rPr>
    </w:lvl>
    <w:lvl w:ilvl="8">
      <w:start w:val="1"/>
      <w:numFmt w:val="bullet"/>
      <w:lvlText w:val=""/>
      <w:lvlJc w:val="left"/>
      <w:pPr>
        <w:tabs>
          <w:tab w:val="left" w:pos="4340"/>
        </w:tabs>
        <w:ind w:left="4340" w:hanging="420"/>
      </w:pPr>
      <w:rPr>
        <w:rFonts w:ascii="Wingdings" w:hAnsi="Wingdings" w:hint="default"/>
      </w:rPr>
    </w:lvl>
  </w:abstractNum>
  <w:abstractNum w:abstractNumId="25" w15:restartNumberingAfterBreak="0">
    <w:nsid w:val="13A6759E"/>
    <w:multiLevelType w:val="multilevel"/>
    <w:tmpl w:val="13A6759E"/>
    <w:lvl w:ilvl="0">
      <w:start w:val="1"/>
      <w:numFmt w:val="decimal"/>
      <w:pStyle w:val="3x"/>
      <w:lvlText w:val="3.%1"/>
      <w:lvlJc w:val="left"/>
      <w:pPr>
        <w:ind w:left="420" w:hanging="420"/>
      </w:pPr>
      <w:rPr>
        <w:rFonts w:ascii="Times New Roman" w:eastAsia="黑体" w:hAnsi="Times New Roman" w:hint="eastAsia"/>
        <w:sz w:val="28"/>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152D0587"/>
    <w:multiLevelType w:val="multilevel"/>
    <w:tmpl w:val="152D0587"/>
    <w:lvl w:ilvl="0">
      <w:start w:val="1"/>
      <w:numFmt w:val="decimal"/>
      <w:pStyle w:val="ad"/>
      <w:lvlText w:val="图%1 "/>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176C4687"/>
    <w:multiLevelType w:val="multilevel"/>
    <w:tmpl w:val="176C4687"/>
    <w:lvl w:ilvl="0">
      <w:start w:val="1"/>
      <w:numFmt w:val="decimal"/>
      <w:pStyle w:val="SWIEE"/>
      <w:lvlText w:val="%1)"/>
      <w:lvlJc w:val="left"/>
      <w:pPr>
        <w:tabs>
          <w:tab w:val="left" w:pos="820"/>
        </w:tabs>
        <w:ind w:left="820" w:hanging="420"/>
      </w:pPr>
    </w:lvl>
    <w:lvl w:ilvl="1">
      <w:start w:val="1"/>
      <w:numFmt w:val="lowerLetter"/>
      <w:lvlText w:val="%2)"/>
      <w:lvlJc w:val="left"/>
      <w:pPr>
        <w:tabs>
          <w:tab w:val="left" w:pos="1240"/>
        </w:tabs>
        <w:ind w:left="1240" w:hanging="420"/>
      </w:pPr>
    </w:lvl>
    <w:lvl w:ilvl="2">
      <w:start w:val="1"/>
      <w:numFmt w:val="lowerRoman"/>
      <w:lvlText w:val="%3."/>
      <w:lvlJc w:val="right"/>
      <w:pPr>
        <w:tabs>
          <w:tab w:val="left" w:pos="1660"/>
        </w:tabs>
        <w:ind w:left="1660" w:hanging="420"/>
      </w:pPr>
    </w:lvl>
    <w:lvl w:ilvl="3">
      <w:start w:val="1"/>
      <w:numFmt w:val="decimal"/>
      <w:lvlText w:val="%4."/>
      <w:lvlJc w:val="left"/>
      <w:pPr>
        <w:tabs>
          <w:tab w:val="left" w:pos="2080"/>
        </w:tabs>
        <w:ind w:left="2080" w:hanging="420"/>
      </w:pPr>
    </w:lvl>
    <w:lvl w:ilvl="4">
      <w:start w:val="1"/>
      <w:numFmt w:val="lowerLetter"/>
      <w:lvlText w:val="%5)"/>
      <w:lvlJc w:val="left"/>
      <w:pPr>
        <w:tabs>
          <w:tab w:val="left" w:pos="2500"/>
        </w:tabs>
        <w:ind w:left="2500" w:hanging="420"/>
      </w:pPr>
    </w:lvl>
    <w:lvl w:ilvl="5">
      <w:start w:val="1"/>
      <w:numFmt w:val="lowerRoman"/>
      <w:lvlText w:val="%6."/>
      <w:lvlJc w:val="right"/>
      <w:pPr>
        <w:tabs>
          <w:tab w:val="left" w:pos="2920"/>
        </w:tabs>
        <w:ind w:left="2920" w:hanging="420"/>
      </w:pPr>
    </w:lvl>
    <w:lvl w:ilvl="6">
      <w:start w:val="1"/>
      <w:numFmt w:val="decimal"/>
      <w:lvlText w:val="%7."/>
      <w:lvlJc w:val="left"/>
      <w:pPr>
        <w:tabs>
          <w:tab w:val="left" w:pos="3340"/>
        </w:tabs>
        <w:ind w:left="3340" w:hanging="420"/>
      </w:pPr>
    </w:lvl>
    <w:lvl w:ilvl="7">
      <w:start w:val="1"/>
      <w:numFmt w:val="lowerLetter"/>
      <w:lvlText w:val="%8)"/>
      <w:lvlJc w:val="left"/>
      <w:pPr>
        <w:tabs>
          <w:tab w:val="left" w:pos="3760"/>
        </w:tabs>
        <w:ind w:left="3760" w:hanging="420"/>
      </w:pPr>
    </w:lvl>
    <w:lvl w:ilvl="8">
      <w:start w:val="1"/>
      <w:numFmt w:val="lowerRoman"/>
      <w:lvlText w:val="%9."/>
      <w:lvlJc w:val="right"/>
      <w:pPr>
        <w:tabs>
          <w:tab w:val="left" w:pos="4180"/>
        </w:tabs>
        <w:ind w:left="4180" w:hanging="420"/>
      </w:pPr>
    </w:lvl>
  </w:abstractNum>
  <w:abstractNum w:abstractNumId="28" w15:restartNumberingAfterBreak="0">
    <w:nsid w:val="18716E99"/>
    <w:multiLevelType w:val="multilevel"/>
    <w:tmpl w:val="18716E99"/>
    <w:lvl w:ilvl="0">
      <w:start w:val="1"/>
      <w:numFmt w:val="bullet"/>
      <w:pStyle w:val="077-"/>
      <w:lvlText w:val=""/>
      <w:lvlJc w:val="left"/>
      <w:pPr>
        <w:tabs>
          <w:tab w:val="left" w:pos="900"/>
        </w:tabs>
        <w:ind w:left="90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9" w15:restartNumberingAfterBreak="0">
    <w:nsid w:val="18C73974"/>
    <w:multiLevelType w:val="multilevel"/>
    <w:tmpl w:val="18C73974"/>
    <w:lvl w:ilvl="0">
      <w:start w:val="1"/>
      <w:numFmt w:val="decimal"/>
      <w:pStyle w:val="-1"/>
      <w:lvlText w:val="图3.%1"/>
      <w:lvlJc w:val="left"/>
      <w:pPr>
        <w:ind w:left="420" w:hanging="420"/>
      </w:pPr>
      <w:rPr>
        <w:rFonts w:ascii="Times New Roman" w:eastAsia="黑体"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196B5C30"/>
    <w:multiLevelType w:val="multilevel"/>
    <w:tmpl w:val="196B5C30"/>
    <w:lvl w:ilvl="0">
      <w:start w:val="1"/>
      <w:numFmt w:val="decimal"/>
      <w:pStyle w:val="63"/>
      <w:suff w:val="nothing"/>
      <w:lvlText w:val="（%1）"/>
      <w:lvlJc w:val="left"/>
      <w:pPr>
        <w:ind w:left="0" w:firstLine="0"/>
      </w:pPr>
      <w:rPr>
        <w:rFonts w:ascii="楷体_GB2312" w:eastAsia="楷体_GB2312" w:hAnsi="Times New Roman" w:hint="eastAsia"/>
        <w:b w:val="0"/>
        <w:i w:val="0"/>
        <w:sz w:val="3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1A0A14DC"/>
    <w:multiLevelType w:val="multilevel"/>
    <w:tmpl w:val="1A0A14DC"/>
    <w:lvl w:ilvl="0">
      <w:start w:val="1"/>
      <w:numFmt w:val="decimal"/>
      <w:pStyle w:val="-0505"/>
      <w:lvlText w:val="%1"/>
      <w:lvlJc w:val="left"/>
      <w:pPr>
        <w:tabs>
          <w:tab w:val="left" w:pos="845"/>
        </w:tabs>
        <w:ind w:left="845" w:hanging="425"/>
      </w:pPr>
      <w:rPr>
        <w:rFonts w:hint="eastAsia"/>
      </w:rPr>
    </w:lvl>
    <w:lvl w:ilvl="1">
      <w:start w:val="1"/>
      <w:numFmt w:val="decimal"/>
      <w:lvlText w:val="%1.%2."/>
      <w:lvlJc w:val="left"/>
      <w:pPr>
        <w:tabs>
          <w:tab w:val="left" w:pos="987"/>
        </w:tabs>
        <w:ind w:left="987" w:hanging="567"/>
      </w:pPr>
      <w:rPr>
        <w:rFonts w:hint="eastAsia"/>
      </w:rPr>
    </w:lvl>
    <w:lvl w:ilvl="2">
      <w:start w:val="1"/>
      <w:numFmt w:val="decimal"/>
      <w:lvlText w:val="%1.%2.%3."/>
      <w:lvlJc w:val="left"/>
      <w:pPr>
        <w:tabs>
          <w:tab w:val="left" w:pos="1129"/>
        </w:tabs>
        <w:ind w:left="1129" w:hanging="709"/>
      </w:pPr>
      <w:rPr>
        <w:rFonts w:hint="eastAsia"/>
      </w:rPr>
    </w:lvl>
    <w:lvl w:ilvl="3">
      <w:start w:val="1"/>
      <w:numFmt w:val="decimal"/>
      <w:lvlText w:val="%1.%2.%3.%4."/>
      <w:lvlJc w:val="left"/>
      <w:pPr>
        <w:tabs>
          <w:tab w:val="left" w:pos="1271"/>
        </w:tabs>
        <w:ind w:left="1271" w:hanging="851"/>
      </w:pPr>
      <w:rPr>
        <w:rFonts w:hint="eastAsia"/>
      </w:rPr>
    </w:lvl>
    <w:lvl w:ilvl="4">
      <w:start w:val="1"/>
      <w:numFmt w:val="decimal"/>
      <w:lvlText w:val="%1.%2.%3.%4.%5."/>
      <w:lvlJc w:val="left"/>
      <w:pPr>
        <w:tabs>
          <w:tab w:val="left" w:pos="1412"/>
        </w:tabs>
        <w:ind w:left="1412" w:hanging="992"/>
      </w:pPr>
      <w:rPr>
        <w:rFonts w:hint="eastAsia"/>
      </w:rPr>
    </w:lvl>
    <w:lvl w:ilvl="5">
      <w:start w:val="1"/>
      <w:numFmt w:val="decimal"/>
      <w:lvlText w:val="%1.%2.%3.%4.%5.%6."/>
      <w:lvlJc w:val="left"/>
      <w:pPr>
        <w:tabs>
          <w:tab w:val="left" w:pos="1554"/>
        </w:tabs>
        <w:ind w:left="1554" w:hanging="1134"/>
      </w:pPr>
      <w:rPr>
        <w:rFonts w:hint="eastAsia"/>
      </w:rPr>
    </w:lvl>
    <w:lvl w:ilvl="6">
      <w:start w:val="1"/>
      <w:numFmt w:val="decimal"/>
      <w:lvlText w:val="%1.%2.%3.%4.%5.%6.%7."/>
      <w:lvlJc w:val="left"/>
      <w:pPr>
        <w:tabs>
          <w:tab w:val="left" w:pos="1696"/>
        </w:tabs>
        <w:ind w:left="1696" w:hanging="1276"/>
      </w:pPr>
      <w:rPr>
        <w:rFonts w:hint="eastAsia"/>
      </w:rPr>
    </w:lvl>
    <w:lvl w:ilvl="7">
      <w:start w:val="1"/>
      <w:numFmt w:val="decimal"/>
      <w:lvlText w:val="%1.%2.%3.%4.%5.%6.%7.%8."/>
      <w:lvlJc w:val="left"/>
      <w:pPr>
        <w:tabs>
          <w:tab w:val="left" w:pos="1838"/>
        </w:tabs>
        <w:ind w:left="1838" w:hanging="1418"/>
      </w:pPr>
      <w:rPr>
        <w:rFonts w:hint="eastAsia"/>
      </w:rPr>
    </w:lvl>
    <w:lvl w:ilvl="8">
      <w:start w:val="1"/>
      <w:numFmt w:val="decimal"/>
      <w:lvlText w:val="%1.%2.%3.%4.%5.%6.%7.%8.%9."/>
      <w:lvlJc w:val="left"/>
      <w:pPr>
        <w:tabs>
          <w:tab w:val="left" w:pos="1979"/>
        </w:tabs>
        <w:ind w:left="1979" w:hanging="1559"/>
      </w:pPr>
      <w:rPr>
        <w:rFonts w:hint="eastAsia"/>
      </w:rPr>
    </w:lvl>
  </w:abstractNum>
  <w:abstractNum w:abstractNumId="32" w15:restartNumberingAfterBreak="0">
    <w:nsid w:val="1C08170C"/>
    <w:multiLevelType w:val="multilevel"/>
    <w:tmpl w:val="1C08170C"/>
    <w:lvl w:ilvl="0">
      <w:start w:val="1"/>
      <w:numFmt w:val="decimal"/>
      <w:pStyle w:val="DX1"/>
      <w:lvlText w:val="%1)"/>
      <w:lvlJc w:val="left"/>
      <w:pPr>
        <w:ind w:left="620" w:hanging="420"/>
      </w:p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33" w15:restartNumberingAfterBreak="0">
    <w:nsid w:val="1CB50F07"/>
    <w:multiLevelType w:val="multilevel"/>
    <w:tmpl w:val="1CB50F07"/>
    <w:lvl w:ilvl="0">
      <w:start w:val="1"/>
      <w:numFmt w:val="decimal"/>
      <w:pStyle w:val="ae"/>
      <w:suff w:val="nothing"/>
      <w:lvlText w:val="%1"/>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20884A7D"/>
    <w:multiLevelType w:val="multilevel"/>
    <w:tmpl w:val="20884A7D"/>
    <w:lvl w:ilvl="0">
      <w:start w:val="1"/>
      <w:numFmt w:val="decimal"/>
      <w:pStyle w:val="414x"/>
      <w:lvlText w:val="4.1.4.%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216D15D8"/>
    <w:multiLevelType w:val="multilevel"/>
    <w:tmpl w:val="216D15D8"/>
    <w:lvl w:ilvl="0">
      <w:start w:val="1"/>
      <w:numFmt w:val="decimal"/>
      <w:pStyle w:val="af"/>
      <w:lvlText w:val="表%1 "/>
      <w:lvlJc w:val="left"/>
      <w:pPr>
        <w:tabs>
          <w:tab w:val="left" w:pos="1202"/>
        </w:tabs>
        <w:ind w:left="482" w:firstLine="0"/>
      </w:pPr>
      <w:rPr>
        <w:rFonts w:ascii="Times New Roman" w:eastAsia="黑体" w:hAnsi="Times New Roman" w:hint="default"/>
        <w:b w:val="0"/>
        <w:i w:val="0"/>
        <w:sz w:val="24"/>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228E4F27"/>
    <w:multiLevelType w:val="multilevel"/>
    <w:tmpl w:val="228E4F27"/>
    <w:lvl w:ilvl="0">
      <w:start w:val="1"/>
      <w:numFmt w:val="lowerLetter"/>
      <w:pStyle w:val="af0"/>
      <w:lvlText w:val="%1)"/>
      <w:lvlJc w:val="left"/>
      <w:pPr>
        <w:ind w:left="1129" w:hanging="420"/>
      </w:pPr>
    </w:lvl>
    <w:lvl w:ilvl="1">
      <w:start w:val="15"/>
      <w:numFmt w:val="bullet"/>
      <w:lvlText w:val=")"/>
      <w:lvlJc w:val="left"/>
      <w:pPr>
        <w:ind w:left="1260" w:hanging="360"/>
      </w:pPr>
      <w:rPr>
        <w:rFonts w:ascii="Wingdings" w:eastAsia="宋体" w:hAnsi="Wingdings" w:cs="Times New Roman"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7" w15:restartNumberingAfterBreak="0">
    <w:nsid w:val="2430075C"/>
    <w:multiLevelType w:val="multilevel"/>
    <w:tmpl w:val="2430075C"/>
    <w:lvl w:ilvl="0">
      <w:start w:val="1"/>
      <w:numFmt w:val="lowerLetter"/>
      <w:lvlText w:val="%1) "/>
      <w:lvlJc w:val="left"/>
      <w:pPr>
        <w:tabs>
          <w:tab w:val="left" w:pos="907"/>
        </w:tabs>
        <w:ind w:left="907" w:hanging="425"/>
      </w:pPr>
      <w:rPr>
        <w:b w:val="0"/>
        <w:bCs w:val="0"/>
        <w:i w:val="0"/>
        <w:iCs w:val="0"/>
        <w:caps w:val="0"/>
        <w:smallCaps w:val="0"/>
        <w:strike w:val="0"/>
        <w:dstrike w:val="0"/>
        <w:vanish w:val="0"/>
        <w:color w:val="000000"/>
        <w:spacing w:val="0"/>
        <w:position w:val="0"/>
        <w:u w:val="none"/>
        <w:vertAlign w:val="baseline"/>
      </w:rPr>
    </w:lvl>
    <w:lvl w:ilvl="1">
      <w:start w:val="1"/>
      <w:numFmt w:val="decimal"/>
      <w:pStyle w:val="123"/>
      <w:lvlText w:val="%2) "/>
      <w:lvlJc w:val="left"/>
      <w:pPr>
        <w:tabs>
          <w:tab w:val="left" w:pos="1588"/>
        </w:tabs>
        <w:ind w:left="1588" w:hanging="681"/>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15:restartNumberingAfterBreak="0">
    <w:nsid w:val="245A3B90"/>
    <w:multiLevelType w:val="multilevel"/>
    <w:tmpl w:val="245A3B90"/>
    <w:lvl w:ilvl="0">
      <w:start w:val="1"/>
      <w:numFmt w:val="decimal"/>
      <w:pStyle w:val="af1"/>
      <w:lvlText w:val="[%1]"/>
      <w:lvlJc w:val="left"/>
      <w:pPr>
        <w:tabs>
          <w:tab w:val="left" w:pos="953"/>
        </w:tabs>
        <w:ind w:left="953" w:hanging="465"/>
      </w:pPr>
      <w:rPr>
        <w:rFonts w:ascii="Times New Roman" w:eastAsia="宋体" w:hAnsi="Times New Roman" w:cs="Times New Roman" w:hint="default"/>
        <w:b w:val="0"/>
        <w:i w:val="0"/>
        <w:spacing w:val="0"/>
        <w:w w:val="100"/>
        <w:position w:val="0"/>
        <w:sz w:val="21"/>
        <w:szCs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9" w15:restartNumberingAfterBreak="0">
    <w:nsid w:val="248D5D34"/>
    <w:multiLevelType w:val="multilevel"/>
    <w:tmpl w:val="248D5D34"/>
    <w:lvl w:ilvl="0">
      <w:start w:val="1"/>
      <w:numFmt w:val="lowerLetter"/>
      <w:pStyle w:val="abcde"/>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40" w15:restartNumberingAfterBreak="0">
    <w:nsid w:val="25C37642"/>
    <w:multiLevelType w:val="multilevel"/>
    <w:tmpl w:val="25C37642"/>
    <w:lvl w:ilvl="0">
      <w:start w:val="1"/>
      <w:numFmt w:val="decimal"/>
      <w:pStyle w:val="-2"/>
      <w:suff w:val="nothing"/>
      <w:lvlText w:val="（%1）"/>
      <w:lvlJc w:val="left"/>
      <w:pPr>
        <w:ind w:left="-54" w:firstLine="480"/>
      </w:pPr>
      <w:rPr>
        <w:rFonts w:hint="eastAsia"/>
        <w:lang w:val="en-US"/>
      </w:rPr>
    </w:lvl>
    <w:lvl w:ilvl="1">
      <w:start w:val="1"/>
      <w:numFmt w:val="lowerLetter"/>
      <w:lvlText w:val="%2)"/>
      <w:lvlJc w:val="left"/>
      <w:pPr>
        <w:ind w:left="786" w:hanging="420"/>
      </w:pPr>
      <w:rPr>
        <w:rFonts w:hint="eastAsia"/>
      </w:rPr>
    </w:lvl>
    <w:lvl w:ilvl="2">
      <w:start w:val="1"/>
      <w:numFmt w:val="lowerRoman"/>
      <w:lvlText w:val="%3."/>
      <w:lvlJc w:val="right"/>
      <w:pPr>
        <w:ind w:left="1206" w:hanging="420"/>
      </w:pPr>
      <w:rPr>
        <w:rFonts w:hint="eastAsia"/>
      </w:rPr>
    </w:lvl>
    <w:lvl w:ilvl="3">
      <w:start w:val="1"/>
      <w:numFmt w:val="decimal"/>
      <w:lvlText w:val="%4."/>
      <w:lvlJc w:val="left"/>
      <w:pPr>
        <w:ind w:left="1626" w:hanging="420"/>
      </w:pPr>
      <w:rPr>
        <w:rFonts w:hint="eastAsia"/>
      </w:rPr>
    </w:lvl>
    <w:lvl w:ilvl="4">
      <w:start w:val="1"/>
      <w:numFmt w:val="lowerLetter"/>
      <w:lvlText w:val="%5)"/>
      <w:lvlJc w:val="left"/>
      <w:pPr>
        <w:ind w:left="2046" w:hanging="420"/>
      </w:pPr>
      <w:rPr>
        <w:rFonts w:hint="eastAsia"/>
      </w:rPr>
    </w:lvl>
    <w:lvl w:ilvl="5">
      <w:start w:val="1"/>
      <w:numFmt w:val="lowerRoman"/>
      <w:lvlText w:val="%6."/>
      <w:lvlJc w:val="right"/>
      <w:pPr>
        <w:ind w:left="2466" w:hanging="420"/>
      </w:pPr>
      <w:rPr>
        <w:rFonts w:hint="eastAsia"/>
      </w:rPr>
    </w:lvl>
    <w:lvl w:ilvl="6">
      <w:start w:val="1"/>
      <w:numFmt w:val="decimal"/>
      <w:lvlText w:val="%7."/>
      <w:lvlJc w:val="left"/>
      <w:pPr>
        <w:ind w:left="2886" w:hanging="420"/>
      </w:pPr>
      <w:rPr>
        <w:rFonts w:hint="eastAsia"/>
      </w:rPr>
    </w:lvl>
    <w:lvl w:ilvl="7">
      <w:start w:val="1"/>
      <w:numFmt w:val="lowerLetter"/>
      <w:lvlText w:val="%8)"/>
      <w:lvlJc w:val="left"/>
      <w:pPr>
        <w:ind w:left="3306" w:hanging="420"/>
      </w:pPr>
      <w:rPr>
        <w:rFonts w:hint="eastAsia"/>
      </w:rPr>
    </w:lvl>
    <w:lvl w:ilvl="8">
      <w:start w:val="1"/>
      <w:numFmt w:val="lowerRoman"/>
      <w:lvlText w:val="%9."/>
      <w:lvlJc w:val="right"/>
      <w:pPr>
        <w:ind w:left="3726" w:hanging="420"/>
      </w:pPr>
      <w:rPr>
        <w:rFonts w:hint="eastAsia"/>
      </w:rPr>
    </w:lvl>
  </w:abstractNum>
  <w:abstractNum w:abstractNumId="41" w15:restartNumberingAfterBreak="0">
    <w:nsid w:val="27290577"/>
    <w:multiLevelType w:val="multilevel"/>
    <w:tmpl w:val="27290577"/>
    <w:lvl w:ilvl="0">
      <w:start w:val="1"/>
      <w:numFmt w:val="decimal"/>
      <w:pStyle w:val="-3"/>
      <w:lvlText w:val="%1."/>
      <w:lvlJc w:val="left"/>
      <w:pPr>
        <w:tabs>
          <w:tab w:val="left" w:pos="397"/>
        </w:tabs>
        <w:ind w:left="397" w:hanging="399"/>
      </w:pPr>
      <w:rPr>
        <w:rFonts w:cs="Times New Roman"/>
      </w:rPr>
    </w:lvl>
    <w:lvl w:ilvl="1">
      <w:start w:val="1"/>
      <w:numFmt w:val="japaneseCounting"/>
      <w:lvlText w:val="第%2、"/>
      <w:lvlJc w:val="left"/>
      <w:pPr>
        <w:tabs>
          <w:tab w:val="left" w:pos="1138"/>
        </w:tabs>
        <w:ind w:left="1138" w:hanging="720"/>
      </w:pPr>
      <w:rPr>
        <w:rFonts w:cs="Times New Roman"/>
      </w:rPr>
    </w:lvl>
    <w:lvl w:ilvl="2">
      <w:start w:val="1"/>
      <w:numFmt w:val="lowerRoman"/>
      <w:lvlText w:val="%3."/>
      <w:lvlJc w:val="right"/>
      <w:pPr>
        <w:tabs>
          <w:tab w:val="left" w:pos="1258"/>
        </w:tabs>
        <w:ind w:left="1258" w:hanging="420"/>
      </w:pPr>
      <w:rPr>
        <w:rFonts w:cs="Times New Roman"/>
      </w:rPr>
    </w:lvl>
    <w:lvl w:ilvl="3">
      <w:start w:val="1"/>
      <w:numFmt w:val="decimal"/>
      <w:lvlText w:val="%4."/>
      <w:lvlJc w:val="left"/>
      <w:pPr>
        <w:tabs>
          <w:tab w:val="left" w:pos="1678"/>
        </w:tabs>
        <w:ind w:left="1678" w:hanging="420"/>
      </w:pPr>
      <w:rPr>
        <w:rFonts w:cs="Times New Roman"/>
      </w:rPr>
    </w:lvl>
    <w:lvl w:ilvl="4">
      <w:start w:val="1"/>
      <w:numFmt w:val="lowerLetter"/>
      <w:lvlText w:val="%5)"/>
      <w:lvlJc w:val="left"/>
      <w:pPr>
        <w:tabs>
          <w:tab w:val="left" w:pos="2098"/>
        </w:tabs>
        <w:ind w:left="2098" w:hanging="420"/>
      </w:pPr>
      <w:rPr>
        <w:rFonts w:cs="Times New Roman"/>
      </w:rPr>
    </w:lvl>
    <w:lvl w:ilvl="5">
      <w:start w:val="1"/>
      <w:numFmt w:val="lowerRoman"/>
      <w:lvlText w:val="%6."/>
      <w:lvlJc w:val="right"/>
      <w:pPr>
        <w:tabs>
          <w:tab w:val="left" w:pos="2518"/>
        </w:tabs>
        <w:ind w:left="2518" w:hanging="420"/>
      </w:pPr>
      <w:rPr>
        <w:rFonts w:cs="Times New Roman"/>
      </w:rPr>
    </w:lvl>
    <w:lvl w:ilvl="6">
      <w:start w:val="1"/>
      <w:numFmt w:val="decimal"/>
      <w:lvlText w:val="%7."/>
      <w:lvlJc w:val="left"/>
      <w:pPr>
        <w:tabs>
          <w:tab w:val="left" w:pos="2938"/>
        </w:tabs>
        <w:ind w:left="2938" w:hanging="420"/>
      </w:pPr>
      <w:rPr>
        <w:rFonts w:cs="Times New Roman"/>
      </w:rPr>
    </w:lvl>
    <w:lvl w:ilvl="7">
      <w:start w:val="1"/>
      <w:numFmt w:val="lowerLetter"/>
      <w:lvlText w:val="%8)"/>
      <w:lvlJc w:val="left"/>
      <w:pPr>
        <w:tabs>
          <w:tab w:val="left" w:pos="3358"/>
        </w:tabs>
        <w:ind w:left="3358" w:hanging="420"/>
      </w:pPr>
      <w:rPr>
        <w:rFonts w:cs="Times New Roman"/>
      </w:rPr>
    </w:lvl>
    <w:lvl w:ilvl="8">
      <w:start w:val="1"/>
      <w:numFmt w:val="lowerRoman"/>
      <w:lvlText w:val="%9."/>
      <w:lvlJc w:val="right"/>
      <w:pPr>
        <w:tabs>
          <w:tab w:val="left" w:pos="3778"/>
        </w:tabs>
        <w:ind w:left="3778" w:hanging="420"/>
      </w:pPr>
      <w:rPr>
        <w:rFonts w:cs="Times New Roman"/>
      </w:rPr>
    </w:lvl>
  </w:abstractNum>
  <w:abstractNum w:abstractNumId="42" w15:restartNumberingAfterBreak="0">
    <w:nsid w:val="29376D2F"/>
    <w:multiLevelType w:val="multilevel"/>
    <w:tmpl w:val="29376D2F"/>
    <w:lvl w:ilvl="0">
      <w:start w:val="1"/>
      <w:numFmt w:val="bullet"/>
      <w:pStyle w:val="af2"/>
      <w:lvlText w:val=""/>
      <w:lvlJc w:val="left"/>
      <w:pPr>
        <w:tabs>
          <w:tab w:val="left" w:pos="1992"/>
        </w:tabs>
        <w:ind w:left="1992" w:hanging="420"/>
      </w:pPr>
      <w:rPr>
        <w:rFonts w:ascii="Wingdings" w:hAnsi="Wingdings" w:hint="default"/>
        <w:sz w:val="21"/>
      </w:rPr>
    </w:lvl>
    <w:lvl w:ilvl="1">
      <w:start w:val="1"/>
      <w:numFmt w:val="bullet"/>
      <w:lvlText w:val=""/>
      <w:lvlJc w:val="left"/>
      <w:pPr>
        <w:tabs>
          <w:tab w:val="left" w:pos="1090"/>
        </w:tabs>
        <w:ind w:left="1090" w:hanging="420"/>
      </w:pPr>
      <w:rPr>
        <w:rFonts w:ascii="Wingdings" w:hAnsi="Wingdings" w:hint="default"/>
      </w:rPr>
    </w:lvl>
    <w:lvl w:ilvl="2">
      <w:start w:val="1"/>
      <w:numFmt w:val="bullet"/>
      <w:lvlText w:val=""/>
      <w:lvlJc w:val="left"/>
      <w:pPr>
        <w:tabs>
          <w:tab w:val="left" w:pos="1510"/>
        </w:tabs>
        <w:ind w:left="1510" w:hanging="420"/>
      </w:pPr>
      <w:rPr>
        <w:rFonts w:ascii="Wingdings" w:hAnsi="Wingdings" w:hint="default"/>
      </w:rPr>
    </w:lvl>
    <w:lvl w:ilvl="3">
      <w:start w:val="1"/>
      <w:numFmt w:val="bullet"/>
      <w:lvlText w:val=""/>
      <w:lvlJc w:val="left"/>
      <w:pPr>
        <w:tabs>
          <w:tab w:val="left" w:pos="1930"/>
        </w:tabs>
        <w:ind w:left="1930" w:hanging="420"/>
      </w:pPr>
      <w:rPr>
        <w:rFonts w:ascii="Wingdings" w:hAnsi="Wingdings" w:hint="default"/>
      </w:rPr>
    </w:lvl>
    <w:lvl w:ilvl="4">
      <w:start w:val="1"/>
      <w:numFmt w:val="bullet"/>
      <w:lvlText w:val=""/>
      <w:lvlJc w:val="left"/>
      <w:pPr>
        <w:tabs>
          <w:tab w:val="left" w:pos="2350"/>
        </w:tabs>
        <w:ind w:left="2350" w:hanging="420"/>
      </w:pPr>
      <w:rPr>
        <w:rFonts w:ascii="Wingdings" w:hAnsi="Wingdings" w:hint="default"/>
      </w:rPr>
    </w:lvl>
    <w:lvl w:ilvl="5">
      <w:start w:val="1"/>
      <w:numFmt w:val="bullet"/>
      <w:lvlText w:val=""/>
      <w:lvlJc w:val="left"/>
      <w:pPr>
        <w:tabs>
          <w:tab w:val="left" w:pos="2770"/>
        </w:tabs>
        <w:ind w:left="2770" w:hanging="420"/>
      </w:pPr>
      <w:rPr>
        <w:rFonts w:ascii="Wingdings" w:hAnsi="Wingdings" w:hint="default"/>
      </w:rPr>
    </w:lvl>
    <w:lvl w:ilvl="6">
      <w:start w:val="1"/>
      <w:numFmt w:val="bullet"/>
      <w:lvlText w:val=""/>
      <w:lvlJc w:val="left"/>
      <w:pPr>
        <w:tabs>
          <w:tab w:val="left" w:pos="3190"/>
        </w:tabs>
        <w:ind w:left="3190" w:hanging="420"/>
      </w:pPr>
      <w:rPr>
        <w:rFonts w:ascii="Wingdings" w:hAnsi="Wingdings" w:hint="default"/>
      </w:rPr>
    </w:lvl>
    <w:lvl w:ilvl="7">
      <w:start w:val="1"/>
      <w:numFmt w:val="bullet"/>
      <w:lvlText w:val=""/>
      <w:lvlJc w:val="left"/>
      <w:pPr>
        <w:tabs>
          <w:tab w:val="left" w:pos="3610"/>
        </w:tabs>
        <w:ind w:left="3610" w:hanging="420"/>
      </w:pPr>
      <w:rPr>
        <w:rFonts w:ascii="Wingdings" w:hAnsi="Wingdings" w:hint="default"/>
      </w:rPr>
    </w:lvl>
    <w:lvl w:ilvl="8">
      <w:start w:val="1"/>
      <w:numFmt w:val="bullet"/>
      <w:lvlText w:val=""/>
      <w:lvlJc w:val="left"/>
      <w:pPr>
        <w:tabs>
          <w:tab w:val="left" w:pos="4030"/>
        </w:tabs>
        <w:ind w:left="4030" w:hanging="420"/>
      </w:pPr>
      <w:rPr>
        <w:rFonts w:ascii="Wingdings" w:hAnsi="Wingdings" w:hint="default"/>
      </w:rPr>
    </w:lvl>
  </w:abstractNum>
  <w:abstractNum w:abstractNumId="43" w15:restartNumberingAfterBreak="0">
    <w:nsid w:val="313E5279"/>
    <w:multiLevelType w:val="multilevel"/>
    <w:tmpl w:val="313E5279"/>
    <w:lvl w:ilvl="0">
      <w:start w:val="1"/>
      <w:numFmt w:val="decimal"/>
      <w:pStyle w:val="1AH1H11H12H111H13H10"/>
      <w:lvlText w:val="%1"/>
      <w:lvlJc w:val="left"/>
      <w:pPr>
        <w:tabs>
          <w:tab w:val="left" w:pos="425"/>
        </w:tabs>
        <w:ind w:left="0" w:firstLine="0"/>
      </w:pPr>
      <w:rPr>
        <w:rFonts w:ascii="Times New Roman" w:eastAsia="黑体" w:hAnsi="Times New Roman" w:hint="eastAsia"/>
        <w:b w:val="0"/>
        <w:i w:val="0"/>
        <w:sz w:val="28"/>
      </w:rPr>
    </w:lvl>
    <w:lvl w:ilvl="1">
      <w:start w:val="1"/>
      <w:numFmt w:val="decimal"/>
      <w:pStyle w:val="2h2l22ndlevelTitre22Header2Head211"/>
      <w:lvlText w:val="%1.%2 "/>
      <w:lvlJc w:val="left"/>
      <w:pPr>
        <w:tabs>
          <w:tab w:val="left" w:pos="1135"/>
        </w:tabs>
        <w:ind w:left="1135" w:hanging="567"/>
      </w:pPr>
      <w:rPr>
        <w:rFonts w:ascii="Times New Roman" w:eastAsia="黑体" w:hAnsi="Times New Roman" w:hint="eastAsia"/>
        <w:b w:val="0"/>
        <w:i w:val="0"/>
        <w:sz w:val="24"/>
        <w:szCs w:val="24"/>
      </w:rPr>
    </w:lvl>
    <w:lvl w:ilvl="2">
      <w:start w:val="1"/>
      <w:numFmt w:val="decimal"/>
      <w:pStyle w:val="33h33rdlevelHead31113211"/>
      <w:lvlText w:val="%1.%2.%3"/>
      <w:lvlJc w:val="left"/>
      <w:pPr>
        <w:tabs>
          <w:tab w:val="left" w:pos="907"/>
        </w:tabs>
        <w:ind w:left="709" w:hanging="709"/>
      </w:pPr>
      <w:rPr>
        <w:rFonts w:ascii="黑体" w:eastAsia="黑体" w:hAnsi="宋体" w:hint="eastAsia"/>
        <w:b w:val="0"/>
        <w:i w:val="0"/>
        <w:sz w:val="24"/>
        <w:szCs w:val="24"/>
      </w:rPr>
    </w:lvl>
    <w:lvl w:ilvl="3">
      <w:start w:val="1"/>
      <w:numFmt w:val="decimal"/>
      <w:pStyle w:val="441Char13364bulletblbb"/>
      <w:lvlText w:val="%1.%2.%3.%4"/>
      <w:lvlJc w:val="left"/>
      <w:pPr>
        <w:tabs>
          <w:tab w:val="left" w:pos="1021"/>
        </w:tabs>
        <w:ind w:left="851" w:hanging="851"/>
      </w:pPr>
      <w:rPr>
        <w:rFonts w:ascii="Times New Roman" w:eastAsia="宋体" w:hAnsi="Times New Roman" w:hint="eastAsia"/>
        <w:b/>
        <w:i w:val="0"/>
        <w:sz w:val="24"/>
        <w:szCs w:val="24"/>
      </w:r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4" w15:restartNumberingAfterBreak="0">
    <w:nsid w:val="33086CEE"/>
    <w:multiLevelType w:val="multilevel"/>
    <w:tmpl w:val="33086CEE"/>
    <w:lvl w:ilvl="0">
      <w:start w:val="1"/>
      <w:numFmt w:val="decimal"/>
      <w:pStyle w:val="-4"/>
      <w:suff w:val="nothing"/>
      <w:lvlText w:val="%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33F458B5"/>
    <w:multiLevelType w:val="multilevel"/>
    <w:tmpl w:val="33F458B5"/>
    <w:lvl w:ilvl="0">
      <w:start w:val="1"/>
      <w:numFmt w:val="koreanDigital2"/>
      <w:lvlText w:val="%1、"/>
      <w:lvlJc w:val="left"/>
      <w:pPr>
        <w:tabs>
          <w:tab w:val="left" w:pos="432"/>
        </w:tabs>
        <w:ind w:left="432" w:hanging="432"/>
      </w:pPr>
      <w:rPr>
        <w:b/>
        <w:i w:val="0"/>
        <w:sz w:val="28"/>
        <w:szCs w:val="28"/>
      </w:rPr>
    </w:lvl>
    <w:lvl w:ilvl="1">
      <w:start w:val="1"/>
      <w:numFmt w:val="chineseCountingThousand"/>
      <w:lvlText w:val="(%2)"/>
      <w:lvlJc w:val="left"/>
      <w:pPr>
        <w:tabs>
          <w:tab w:val="left" w:pos="576"/>
        </w:tabs>
        <w:ind w:left="576" w:hanging="576"/>
      </w:pPr>
    </w:lvl>
    <w:lvl w:ilvl="2">
      <w:start w:val="1"/>
      <w:numFmt w:val="decimal"/>
      <w:pStyle w:val="3h33Char3633l3Guide3Head3Listlevel"/>
      <w:lvlText w:val="%3."/>
      <w:lvlJc w:val="left"/>
      <w:pPr>
        <w:tabs>
          <w:tab w:val="left" w:pos="284"/>
        </w:tabs>
        <w:ind w:left="284" w:hanging="284"/>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6" w15:restartNumberingAfterBreak="0">
    <w:nsid w:val="348F06DB"/>
    <w:multiLevelType w:val="multilevel"/>
    <w:tmpl w:val="348F06DB"/>
    <w:lvl w:ilvl="0">
      <w:start w:val="1"/>
      <w:numFmt w:val="decimal"/>
      <w:suff w:val="space"/>
      <w:lvlText w:val="%1"/>
      <w:lvlJc w:val="left"/>
      <w:pPr>
        <w:ind w:left="0" w:firstLine="0"/>
      </w:pPr>
      <w:rPr>
        <w:rFonts w:hint="eastAsia"/>
      </w:rPr>
    </w:lvl>
    <w:lvl w:ilvl="1">
      <w:start w:val="1"/>
      <w:numFmt w:val="decimal"/>
      <w:pStyle w:val="1201807"/>
      <w:suff w:val="space"/>
      <w:lvlText w:val="%1.%2"/>
      <w:lvlJc w:val="left"/>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7" w15:restartNumberingAfterBreak="0">
    <w:nsid w:val="35485B8C"/>
    <w:multiLevelType w:val="multilevel"/>
    <w:tmpl w:val="35485B8C"/>
    <w:lvl w:ilvl="0">
      <w:start w:val="1"/>
      <w:numFmt w:val="decimal"/>
      <w:pStyle w:val="1230"/>
      <w:lvlText w:val="%1)"/>
      <w:lvlJc w:val="left"/>
      <w:pPr>
        <w:tabs>
          <w:tab w:val="left" w:pos="1635"/>
        </w:tabs>
        <w:ind w:left="1635" w:hanging="360"/>
      </w:pPr>
    </w:lvl>
    <w:lvl w:ilvl="1">
      <w:start w:val="1"/>
      <w:numFmt w:val="lowerLetter"/>
      <w:lvlText w:val="%2."/>
      <w:lvlJc w:val="left"/>
      <w:pPr>
        <w:tabs>
          <w:tab w:val="left" w:pos="2715"/>
        </w:tabs>
        <w:ind w:left="2715" w:hanging="360"/>
      </w:pPr>
    </w:lvl>
    <w:lvl w:ilvl="2">
      <w:start w:val="1"/>
      <w:numFmt w:val="lowerRoman"/>
      <w:lvlText w:val="%3."/>
      <w:lvlJc w:val="right"/>
      <w:pPr>
        <w:tabs>
          <w:tab w:val="left" w:pos="3435"/>
        </w:tabs>
        <w:ind w:left="3435" w:hanging="180"/>
      </w:pPr>
    </w:lvl>
    <w:lvl w:ilvl="3">
      <w:start w:val="1"/>
      <w:numFmt w:val="decimal"/>
      <w:lvlText w:val="%4."/>
      <w:lvlJc w:val="left"/>
      <w:pPr>
        <w:tabs>
          <w:tab w:val="left" w:pos="4155"/>
        </w:tabs>
        <w:ind w:left="4155" w:hanging="360"/>
      </w:pPr>
    </w:lvl>
    <w:lvl w:ilvl="4">
      <w:start w:val="1"/>
      <w:numFmt w:val="lowerLetter"/>
      <w:lvlText w:val="%5."/>
      <w:lvlJc w:val="left"/>
      <w:pPr>
        <w:tabs>
          <w:tab w:val="left" w:pos="4875"/>
        </w:tabs>
        <w:ind w:left="4875" w:hanging="360"/>
      </w:pPr>
    </w:lvl>
    <w:lvl w:ilvl="5">
      <w:start w:val="1"/>
      <w:numFmt w:val="lowerRoman"/>
      <w:lvlText w:val="%6."/>
      <w:lvlJc w:val="right"/>
      <w:pPr>
        <w:tabs>
          <w:tab w:val="left" w:pos="5595"/>
        </w:tabs>
        <w:ind w:left="5595" w:hanging="180"/>
      </w:pPr>
    </w:lvl>
    <w:lvl w:ilvl="6">
      <w:start w:val="1"/>
      <w:numFmt w:val="decimal"/>
      <w:lvlText w:val="%7."/>
      <w:lvlJc w:val="left"/>
      <w:pPr>
        <w:tabs>
          <w:tab w:val="left" w:pos="6315"/>
        </w:tabs>
        <w:ind w:left="6315" w:hanging="360"/>
      </w:pPr>
    </w:lvl>
    <w:lvl w:ilvl="7">
      <w:start w:val="1"/>
      <w:numFmt w:val="lowerLetter"/>
      <w:lvlText w:val="%8."/>
      <w:lvlJc w:val="left"/>
      <w:pPr>
        <w:tabs>
          <w:tab w:val="left" w:pos="7035"/>
        </w:tabs>
        <w:ind w:left="7035" w:hanging="360"/>
      </w:pPr>
    </w:lvl>
    <w:lvl w:ilvl="8">
      <w:start w:val="1"/>
      <w:numFmt w:val="lowerRoman"/>
      <w:lvlText w:val="%9."/>
      <w:lvlJc w:val="right"/>
      <w:pPr>
        <w:tabs>
          <w:tab w:val="left" w:pos="7755"/>
        </w:tabs>
        <w:ind w:left="7755" w:hanging="180"/>
      </w:pPr>
    </w:lvl>
  </w:abstractNum>
  <w:abstractNum w:abstractNumId="48" w15:restartNumberingAfterBreak="0">
    <w:nsid w:val="362D0F32"/>
    <w:multiLevelType w:val="multilevel"/>
    <w:tmpl w:val="362D0F32"/>
    <w:lvl w:ilvl="0">
      <w:start w:val="1"/>
      <w:numFmt w:val="decimal"/>
      <w:isLgl/>
      <w:suff w:val="space"/>
      <w:lvlText w:val="%1 "/>
      <w:lvlJc w:val="left"/>
      <w:pPr>
        <w:ind w:left="0" w:firstLine="0"/>
      </w:pPr>
      <w:rPr>
        <w:rFonts w:ascii="Times New Roman" w:eastAsia="黑体" w:hAnsi="Times New Roman" w:cs="Times New Roman" w:hint="default"/>
        <w:b w:val="0"/>
        <w:i w:val="0"/>
        <w:caps w:val="0"/>
        <w:strike w:val="0"/>
        <w:dstrike w:val="0"/>
        <w:vanish w:val="0"/>
        <w:color w:val="auto"/>
        <w:sz w:val="32"/>
        <w:szCs w:val="32"/>
        <w:u w:val="none"/>
        <w:vertAlign w:val="baseline"/>
      </w:rPr>
    </w:lvl>
    <w:lvl w:ilvl="1">
      <w:start w:val="1"/>
      <w:numFmt w:val="decimal"/>
      <w:isLgl/>
      <w:suff w:val="nothing"/>
      <w:lvlText w:val="%1.%2 "/>
      <w:lvlJc w:val="left"/>
      <w:pPr>
        <w:ind w:left="1135" w:firstLine="0"/>
      </w:pPr>
      <w:rPr>
        <w:rFonts w:ascii="Times New Roman" w:eastAsia="黑体" w:hAnsi="Times New Roman" w:cs="Times New Roman" w:hint="default"/>
        <w:b w:val="0"/>
        <w:i w:val="0"/>
        <w:caps w:val="0"/>
        <w:strike w:val="0"/>
        <w:dstrike w:val="0"/>
        <w:vanish w:val="0"/>
        <w:color w:val="auto"/>
        <w:sz w:val="28"/>
        <w:szCs w:val="28"/>
        <w:u w:val="none"/>
        <w:vertAlign w:val="baseline"/>
      </w:rPr>
    </w:lvl>
    <w:lvl w:ilvl="2">
      <w:start w:val="1"/>
      <w:numFmt w:val="decimal"/>
      <w:isLgl/>
      <w:suff w:val="nothing"/>
      <w:lvlText w:val="%1.%2.%3 "/>
      <w:lvlJc w:val="left"/>
      <w:pPr>
        <w:ind w:left="0" w:firstLine="0"/>
      </w:pPr>
      <w:rPr>
        <w:rFonts w:ascii="Times New Roman" w:eastAsia="黑体" w:hAnsi="Times New Roman" w:cs="Times New Roman" w:hint="default"/>
        <w:b w:val="0"/>
        <w:i w:val="0"/>
        <w:caps w:val="0"/>
        <w:strike w:val="0"/>
        <w:dstrike w:val="0"/>
        <w:vanish w:val="0"/>
        <w:color w:val="auto"/>
        <w:sz w:val="28"/>
        <w:szCs w:val="28"/>
        <w:u w:val="none"/>
        <w:vertAlign w:val="baseline"/>
      </w:rPr>
    </w:lvl>
    <w:lvl w:ilvl="3">
      <w:start w:val="1"/>
      <w:numFmt w:val="decimal"/>
      <w:isLgl/>
      <w:suff w:val="nothing"/>
      <w:lvlText w:val="%1.%2.%3.%4 "/>
      <w:lvlJc w:val="left"/>
      <w:pPr>
        <w:ind w:left="0" w:firstLine="0"/>
      </w:pPr>
      <w:rPr>
        <w:rFonts w:ascii="Times New Roman" w:eastAsia="黑体" w:hAnsi="Times New Roman" w:cs="Times New Roman" w:hint="default"/>
        <w:b w:val="0"/>
        <w:i w:val="0"/>
        <w:caps w:val="0"/>
        <w:strike w:val="0"/>
        <w:dstrike w:val="0"/>
        <w:vanish w:val="0"/>
        <w:color w:val="auto"/>
        <w:sz w:val="28"/>
        <w:szCs w:val="28"/>
        <w:u w:val="none"/>
        <w:vertAlign w:val="baseline"/>
      </w:rPr>
    </w:lvl>
    <w:lvl w:ilvl="4">
      <w:start w:val="1"/>
      <w:numFmt w:val="decimal"/>
      <w:isLgl/>
      <w:suff w:val="nothing"/>
      <w:lvlText w:val="%1.%2.%3.%4.%5 "/>
      <w:lvlJc w:val="left"/>
      <w:pPr>
        <w:ind w:left="0" w:firstLine="0"/>
      </w:pPr>
      <w:rPr>
        <w:rFonts w:ascii="Times New Roman" w:eastAsia="黑体" w:hAnsi="Times New Roman" w:cs="Times New Roman" w:hint="default"/>
        <w:b w:val="0"/>
        <w:i w:val="0"/>
        <w:caps w:val="0"/>
        <w:strike w:val="0"/>
        <w:dstrike w:val="0"/>
        <w:vanish w:val="0"/>
        <w:color w:val="auto"/>
        <w:sz w:val="28"/>
        <w:szCs w:val="28"/>
        <w:u w:val="none"/>
        <w:vertAlign w:val="baseline"/>
      </w:rPr>
    </w:lvl>
    <w:lvl w:ilvl="5">
      <w:start w:val="1"/>
      <w:numFmt w:val="lowerLetter"/>
      <w:pStyle w:val="abc"/>
      <w:lvlText w:val="%6)"/>
      <w:lvlJc w:val="left"/>
      <w:pPr>
        <w:ind w:left="0" w:firstLine="567"/>
      </w:pPr>
      <w:rPr>
        <w:b w:val="0"/>
        <w:i w:val="0"/>
        <w:caps w:val="0"/>
        <w:strike w:val="0"/>
        <w:dstrike w:val="0"/>
        <w:vanish w:val="0"/>
        <w:color w:val="000000"/>
        <w:sz w:val="28"/>
        <w:szCs w:val="28"/>
        <w:u w:val="none"/>
        <w:vertAlign w:val="baseline"/>
      </w:rPr>
    </w:lvl>
    <w:lvl w:ilvl="6">
      <w:start w:val="1"/>
      <w:numFmt w:val="lowerLetter"/>
      <w:suff w:val="nothing"/>
      <w:lvlText w:val="%7) "/>
      <w:lvlJc w:val="left"/>
      <w:pPr>
        <w:ind w:left="567" w:firstLine="624"/>
      </w:pPr>
      <w:rPr>
        <w:rFonts w:ascii="Times New Roman" w:eastAsia="宋体" w:hAnsi="Times New Roman" w:cs="Times New Roman" w:hint="default"/>
        <w:b w:val="0"/>
        <w:i w:val="0"/>
        <w:caps w:val="0"/>
        <w:strike w:val="0"/>
        <w:dstrike w:val="0"/>
        <w:vanish w:val="0"/>
        <w:color w:val="auto"/>
        <w:sz w:val="28"/>
        <w:szCs w:val="28"/>
        <w:u w:val="none"/>
        <w:vertAlign w:val="baseline"/>
      </w:rPr>
    </w:lvl>
    <w:lvl w:ilvl="7">
      <w:start w:val="1"/>
      <w:numFmt w:val="none"/>
      <w:lvlRestart w:val="0"/>
      <w:suff w:val="space"/>
      <w:lvlText w:val=""/>
      <w:lvlJc w:val="left"/>
      <w:pPr>
        <w:snapToGrid w:val="0"/>
        <w:ind w:left="0" w:firstLine="0"/>
      </w:pPr>
      <w:rPr>
        <w:rFonts w:ascii="Times New Roman" w:eastAsia="黑体" w:hAnsi="Times New Roman" w:cs="Times New Roman" w:hint="default"/>
        <w:b w:val="0"/>
        <w:i w:val="0"/>
        <w:caps w:val="0"/>
        <w:strike w:val="0"/>
        <w:dstrike w:val="0"/>
        <w:vanish w:val="0"/>
        <w:color w:val="auto"/>
        <w:spacing w:val="0"/>
        <w:w w:val="100"/>
        <w:kern w:val="28"/>
        <w:position w:val="0"/>
        <w:sz w:val="28"/>
        <w:szCs w:val="28"/>
        <w:u w:val="none"/>
        <w:vertAlign w:val="baseline"/>
      </w:rPr>
    </w:lvl>
    <w:lvl w:ilvl="8">
      <w:start w:val="1"/>
      <w:numFmt w:val="none"/>
      <w:lvlRestart w:val="0"/>
      <w:suff w:val="space"/>
      <w:lvlText w:val=""/>
      <w:lvlJc w:val="left"/>
      <w:pPr>
        <w:snapToGrid w:val="0"/>
        <w:ind w:left="0" w:firstLine="0"/>
      </w:pPr>
      <w:rPr>
        <w:rFonts w:ascii="Times New Roman" w:eastAsia="黑体" w:hAnsi="Times New Roman" w:hint="eastAsia"/>
        <w:b w:val="0"/>
        <w:i w:val="0"/>
        <w:caps w:val="0"/>
        <w:strike w:val="0"/>
        <w:dstrike w:val="0"/>
        <w:vanish w:val="0"/>
        <w:color w:val="auto"/>
        <w:spacing w:val="0"/>
        <w:w w:val="100"/>
        <w:kern w:val="28"/>
        <w:position w:val="0"/>
        <w:sz w:val="28"/>
        <w:szCs w:val="28"/>
        <w:u w:val="none"/>
        <w:vertAlign w:val="baseline"/>
      </w:rPr>
    </w:lvl>
  </w:abstractNum>
  <w:abstractNum w:abstractNumId="49" w15:restartNumberingAfterBreak="0">
    <w:nsid w:val="38E318E8"/>
    <w:multiLevelType w:val="multilevel"/>
    <w:tmpl w:val="38E318E8"/>
    <w:lvl w:ilvl="0">
      <w:start w:val="1"/>
      <w:numFmt w:val="decimal"/>
      <w:pStyle w:val="CharCharCharCharCharCharChar"/>
      <w:lvlText w:val="%1."/>
      <w:lvlJc w:val="left"/>
      <w:pPr>
        <w:tabs>
          <w:tab w:val="left" w:pos="0"/>
        </w:tabs>
        <w:ind w:left="425" w:hanging="425"/>
      </w:pPr>
      <w:rPr>
        <w:rFonts w:hint="eastAsia"/>
      </w:rPr>
    </w:lvl>
    <w:lvl w:ilvl="1">
      <w:start w:val="1"/>
      <w:numFmt w:val="decimal"/>
      <w:lvlText w:val="%1.%2."/>
      <w:lvlJc w:val="left"/>
      <w:pPr>
        <w:tabs>
          <w:tab w:val="left" w:pos="0"/>
        </w:tabs>
        <w:ind w:left="567" w:hanging="567"/>
      </w:pPr>
      <w:rPr>
        <w:rFonts w:hint="eastAsia"/>
      </w:rPr>
    </w:lvl>
    <w:lvl w:ilvl="2">
      <w:start w:val="1"/>
      <w:numFmt w:val="decimal"/>
      <w:lvlText w:val="%1.%2.%3."/>
      <w:lvlJc w:val="left"/>
      <w:pPr>
        <w:tabs>
          <w:tab w:val="left" w:pos="0"/>
        </w:tabs>
        <w:ind w:left="709" w:hanging="709"/>
      </w:pPr>
      <w:rPr>
        <w:rFonts w:hint="eastAsia"/>
      </w:rPr>
    </w:lvl>
    <w:lvl w:ilvl="3">
      <w:start w:val="1"/>
      <w:numFmt w:val="decimal"/>
      <w:lvlText w:val="%1.%2.%3.%4."/>
      <w:lvlJc w:val="left"/>
      <w:pPr>
        <w:tabs>
          <w:tab w:val="left" w:pos="0"/>
        </w:tabs>
        <w:ind w:left="851" w:hanging="851"/>
      </w:pPr>
      <w:rPr>
        <w:rFonts w:hint="eastAsia"/>
      </w:rPr>
    </w:lvl>
    <w:lvl w:ilvl="4">
      <w:start w:val="1"/>
      <w:numFmt w:val="decimal"/>
      <w:lvlText w:val="%1.%2.%3.%4.%5."/>
      <w:lvlJc w:val="left"/>
      <w:pPr>
        <w:tabs>
          <w:tab w:val="left" w:pos="0"/>
        </w:tabs>
        <w:ind w:left="992" w:hanging="992"/>
      </w:pPr>
      <w:rPr>
        <w:rFonts w:hint="eastAsia"/>
      </w:rPr>
    </w:lvl>
    <w:lvl w:ilvl="5">
      <w:start w:val="1"/>
      <w:numFmt w:val="decimal"/>
      <w:lvlText w:val="%1.%2.%3.%4.%5.%6."/>
      <w:lvlJc w:val="left"/>
      <w:pPr>
        <w:tabs>
          <w:tab w:val="left" w:pos="0"/>
        </w:tabs>
        <w:ind w:left="1134" w:hanging="1134"/>
      </w:pPr>
      <w:rPr>
        <w:rFonts w:hint="eastAsia"/>
      </w:rPr>
    </w:lvl>
    <w:lvl w:ilvl="6">
      <w:start w:val="1"/>
      <w:numFmt w:val="decimal"/>
      <w:lvlText w:val="%1.%2.%3.%4.%5.%6.%7."/>
      <w:lvlJc w:val="left"/>
      <w:pPr>
        <w:tabs>
          <w:tab w:val="left" w:pos="0"/>
        </w:tabs>
        <w:ind w:left="1276" w:hanging="1276"/>
      </w:pPr>
      <w:rPr>
        <w:rFonts w:hint="eastAsia"/>
      </w:rPr>
    </w:lvl>
    <w:lvl w:ilvl="7">
      <w:start w:val="1"/>
      <w:numFmt w:val="decimal"/>
      <w:lvlText w:val="%1.%2.%3.%4.%5.%6.%7.%8."/>
      <w:lvlJc w:val="left"/>
      <w:pPr>
        <w:tabs>
          <w:tab w:val="left" w:pos="0"/>
        </w:tabs>
        <w:ind w:left="1418" w:hanging="1418"/>
      </w:pPr>
      <w:rPr>
        <w:rFonts w:hint="eastAsia"/>
      </w:rPr>
    </w:lvl>
    <w:lvl w:ilvl="8">
      <w:start w:val="1"/>
      <w:numFmt w:val="decimal"/>
      <w:lvlText w:val="%1.%2.%3.%4.%5.%6.%7.%8.%9."/>
      <w:lvlJc w:val="left"/>
      <w:pPr>
        <w:tabs>
          <w:tab w:val="left" w:pos="0"/>
        </w:tabs>
        <w:ind w:left="1559" w:hanging="1559"/>
      </w:pPr>
      <w:rPr>
        <w:rFonts w:hint="eastAsia"/>
      </w:rPr>
    </w:lvl>
  </w:abstractNum>
  <w:abstractNum w:abstractNumId="50" w15:restartNumberingAfterBreak="0">
    <w:nsid w:val="39467250"/>
    <w:multiLevelType w:val="multilevel"/>
    <w:tmpl w:val="39467250"/>
    <w:lvl w:ilvl="0">
      <w:start w:val="1"/>
      <w:numFmt w:val="none"/>
      <w:pStyle w:val="Y"/>
      <w:suff w:val="nothing"/>
      <w:lvlText w:val="示例："/>
      <w:lvlJc w:val="left"/>
      <w:pPr>
        <w:ind w:left="0" w:firstLine="482"/>
      </w:pPr>
      <w:rPr>
        <w:rFonts w:ascii="宋体" w:eastAsia="宋体" w:hAnsi="Times New Roman" w:hint="eastAsia"/>
        <w:b w:val="0"/>
        <w:bCs w:val="0"/>
        <w:i w:val="0"/>
        <w:iCs w:val="0"/>
        <w:caps w:val="0"/>
        <w:smallCaps w:val="0"/>
        <w:strike w:val="0"/>
        <w:dstrike w:val="0"/>
        <w:vanish w:val="0"/>
        <w:color w:val="000000"/>
        <w:spacing w:val="0"/>
        <w:position w:val="0"/>
        <w:sz w:val="21"/>
        <w:u w:val="none"/>
        <w:vertAlign w:val="baseline"/>
      </w:rPr>
    </w:lvl>
    <w:lvl w:ilvl="1">
      <w:start w:val="1"/>
      <w:numFmt w:val="none"/>
      <w:pStyle w:val="Y0"/>
      <w:suff w:val="nothing"/>
      <w:lvlText w:val="%1注："/>
      <w:lvlJc w:val="left"/>
      <w:pPr>
        <w:ind w:left="896" w:hanging="414"/>
      </w:pPr>
      <w:rPr>
        <w:rFonts w:ascii="宋体" w:eastAsia="宋体" w:hAnsi="Times New Roman" w:hint="eastAsia"/>
        <w:b w:val="0"/>
        <w:i w:val="0"/>
        <w:sz w:val="21"/>
      </w:rPr>
    </w:lvl>
    <w:lvl w:ilvl="2">
      <w:start w:val="1"/>
      <w:numFmt w:val="decimal"/>
      <w:lvlRestart w:val="1"/>
      <w:pStyle w:val="YX"/>
      <w:suff w:val="nothing"/>
      <w:lvlText w:val="示例%1%3："/>
      <w:lvlJc w:val="left"/>
      <w:pPr>
        <w:ind w:left="0" w:firstLine="482"/>
      </w:pPr>
      <w:rPr>
        <w:rFonts w:ascii="宋体" w:eastAsia="宋体" w:hAnsi="Times New Roman" w:hint="eastAsia"/>
        <w:b w:val="0"/>
        <w:i w:val="0"/>
        <w:sz w:val="21"/>
      </w:rPr>
    </w:lvl>
    <w:lvl w:ilvl="3">
      <w:start w:val="1"/>
      <w:numFmt w:val="decimal"/>
      <w:lvlRestart w:val="2"/>
      <w:pStyle w:val="YX0"/>
      <w:suff w:val="nothing"/>
      <w:lvlText w:val="注%4："/>
      <w:lvlJc w:val="left"/>
      <w:pPr>
        <w:ind w:left="992" w:hanging="510"/>
      </w:pPr>
      <w:rPr>
        <w:rFonts w:ascii="宋体" w:eastAsia="宋体" w:hAnsi="Times New Roman" w:hint="eastAsia"/>
        <w:b w:val="0"/>
        <w:i w:val="0"/>
        <w:sz w:val="21"/>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1" w15:restartNumberingAfterBreak="0">
    <w:nsid w:val="396345D1"/>
    <w:multiLevelType w:val="multilevel"/>
    <w:tmpl w:val="396345D1"/>
    <w:lvl w:ilvl="0">
      <w:start w:val="1"/>
      <w:numFmt w:val="lowerLetter"/>
      <w:pStyle w:val="abc0"/>
      <w:lvlText w:val="%1）"/>
      <w:lvlJc w:val="left"/>
      <w:pPr>
        <w:tabs>
          <w:tab w:val="left" w:pos="823"/>
        </w:tabs>
        <w:ind w:left="823" w:hanging="397"/>
      </w:pPr>
      <w:rPr>
        <w:b w:val="0"/>
        <w:i w:val="0"/>
        <w:caps w:val="0"/>
        <w:strike w:val="0"/>
        <w:dstrike w:val="0"/>
        <w:vanish w:val="0"/>
        <w:color w:val="000000"/>
        <w:kern w:val="24"/>
        <w:sz w:val="24"/>
        <w:u w:val="none"/>
        <w:vertAlign w:val="baseline"/>
      </w:rPr>
    </w:lvl>
    <w:lvl w:ilvl="1">
      <w:start w:val="1"/>
      <w:numFmt w:val="decimal"/>
      <w:lvlText w:val="%2) "/>
      <w:lvlJc w:val="left"/>
      <w:pPr>
        <w:tabs>
          <w:tab w:val="left" w:pos="1276"/>
        </w:tabs>
        <w:ind w:left="1276" w:hanging="397"/>
      </w:pPr>
      <w:rPr>
        <w:rFonts w:ascii="Times New Roman" w:eastAsia="宋体" w:hAnsi="Times New Roman" w:cs="Times New Roman" w:hint="default"/>
        <w:b w:val="0"/>
        <w:i w:val="0"/>
        <w:sz w:val="28"/>
      </w:rPr>
    </w:lvl>
    <w:lvl w:ilvl="2">
      <w:start w:val="1"/>
      <w:numFmt w:val="lowerRoman"/>
      <w:lvlText w:val="%3."/>
      <w:lvlJc w:val="right"/>
      <w:pPr>
        <w:tabs>
          <w:tab w:val="left" w:pos="1118"/>
        </w:tabs>
        <w:ind w:left="1118" w:hanging="420"/>
      </w:pPr>
    </w:lvl>
    <w:lvl w:ilvl="3">
      <w:start w:val="1"/>
      <w:numFmt w:val="decimal"/>
      <w:lvlText w:val="%4."/>
      <w:lvlJc w:val="left"/>
      <w:pPr>
        <w:tabs>
          <w:tab w:val="left" w:pos="1538"/>
        </w:tabs>
        <w:ind w:left="1538" w:hanging="420"/>
      </w:pPr>
    </w:lvl>
    <w:lvl w:ilvl="4">
      <w:start w:val="1"/>
      <w:numFmt w:val="lowerLetter"/>
      <w:lvlText w:val="%5)"/>
      <w:lvlJc w:val="left"/>
      <w:pPr>
        <w:tabs>
          <w:tab w:val="left" w:pos="1958"/>
        </w:tabs>
        <w:ind w:left="1958" w:hanging="420"/>
      </w:pPr>
    </w:lvl>
    <w:lvl w:ilvl="5">
      <w:start w:val="1"/>
      <w:numFmt w:val="lowerRoman"/>
      <w:lvlText w:val="%6."/>
      <w:lvlJc w:val="right"/>
      <w:pPr>
        <w:tabs>
          <w:tab w:val="left" w:pos="2378"/>
        </w:tabs>
        <w:ind w:left="2378" w:hanging="420"/>
      </w:pPr>
    </w:lvl>
    <w:lvl w:ilvl="6">
      <w:start w:val="1"/>
      <w:numFmt w:val="decimal"/>
      <w:lvlText w:val="%7."/>
      <w:lvlJc w:val="left"/>
      <w:pPr>
        <w:tabs>
          <w:tab w:val="left" w:pos="2798"/>
        </w:tabs>
        <w:ind w:left="2798" w:hanging="420"/>
      </w:pPr>
    </w:lvl>
    <w:lvl w:ilvl="7">
      <w:start w:val="1"/>
      <w:numFmt w:val="lowerLetter"/>
      <w:lvlText w:val="%8)"/>
      <w:lvlJc w:val="left"/>
      <w:pPr>
        <w:tabs>
          <w:tab w:val="left" w:pos="3218"/>
        </w:tabs>
        <w:ind w:left="3218" w:hanging="420"/>
      </w:pPr>
    </w:lvl>
    <w:lvl w:ilvl="8">
      <w:start w:val="1"/>
      <w:numFmt w:val="lowerRoman"/>
      <w:lvlText w:val="%9."/>
      <w:lvlJc w:val="right"/>
      <w:pPr>
        <w:tabs>
          <w:tab w:val="left" w:pos="3638"/>
        </w:tabs>
        <w:ind w:left="3638" w:hanging="420"/>
      </w:pPr>
    </w:lvl>
  </w:abstractNum>
  <w:abstractNum w:abstractNumId="52" w15:restartNumberingAfterBreak="0">
    <w:nsid w:val="3B5D131A"/>
    <w:multiLevelType w:val="multilevel"/>
    <w:tmpl w:val="3B5D131A"/>
    <w:lvl w:ilvl="0">
      <w:start w:val="1"/>
      <w:numFmt w:val="decimal"/>
      <w:pStyle w:val="-5"/>
      <w:lvlText w:val="图2.%1"/>
      <w:lvlJc w:val="left"/>
      <w:pPr>
        <w:tabs>
          <w:tab w:val="left" w:pos="737"/>
        </w:tabs>
        <w:ind w:left="0" w:firstLine="0"/>
      </w:pPr>
      <w:rPr>
        <w:rFonts w:ascii="Times New Roman" w:eastAsia="黑体"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3B5D1654"/>
    <w:multiLevelType w:val="multilevel"/>
    <w:tmpl w:val="3B5D1654"/>
    <w:lvl w:ilvl="0">
      <w:start w:val="1"/>
      <w:numFmt w:val="decimal"/>
      <w:pStyle w:val="51"/>
      <w:lvlText w:val="图%1"/>
      <w:lvlJc w:val="center"/>
      <w:pPr>
        <w:tabs>
          <w:tab w:val="left" w:pos="3681"/>
        </w:tabs>
        <w:ind w:left="3261" w:firstLine="0"/>
      </w:pPr>
      <w:rPr>
        <w:rFonts w:ascii="Arial" w:eastAsia="黑体" w:hAnsi="Arial" w:hint="default"/>
        <w:b w:val="0"/>
        <w:i w:val="0"/>
        <w:sz w:val="21"/>
        <w:szCs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4" w15:restartNumberingAfterBreak="0">
    <w:nsid w:val="3BDA5874"/>
    <w:multiLevelType w:val="multilevel"/>
    <w:tmpl w:val="3BDA5874"/>
    <w:lvl w:ilvl="0">
      <w:start w:val="3"/>
      <w:numFmt w:val="decimal"/>
      <w:pStyle w:val="15"/>
      <w:lvlText w:val="%1"/>
      <w:lvlJc w:val="left"/>
      <w:pPr>
        <w:tabs>
          <w:tab w:val="left" w:pos="360"/>
        </w:tabs>
        <w:ind w:left="0" w:firstLine="0"/>
      </w:pPr>
      <w:rPr>
        <w:rFonts w:ascii="仿宋_GB2312" w:eastAsia="仿宋_GB2312" w:hint="eastAsia"/>
        <w:b/>
        <w:i w:val="0"/>
        <w:sz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5" w15:restartNumberingAfterBreak="0">
    <w:nsid w:val="3C1C3FFA"/>
    <w:multiLevelType w:val="multilevel"/>
    <w:tmpl w:val="3C1C3FFA"/>
    <w:lvl w:ilvl="0">
      <w:start w:val="1"/>
      <w:numFmt w:val="decimal"/>
      <w:pStyle w:val="-6"/>
      <w:suff w:val="nothing"/>
      <w:lvlText w:val="（%1）"/>
      <w:lvlJc w:val="left"/>
      <w:pPr>
        <w:ind w:left="0" w:firstLine="652"/>
      </w:pPr>
      <w:rPr>
        <w:rFonts w:hint="eastAsia"/>
      </w:rPr>
    </w:lvl>
    <w:lvl w:ilvl="1">
      <w:start w:val="1"/>
      <w:numFmt w:val="decimal"/>
      <w:pStyle w:val="-7"/>
      <w:suff w:val="nothing"/>
      <w:lvlText w:val="%2）"/>
      <w:lvlJc w:val="left"/>
      <w:pPr>
        <w:ind w:left="0" w:firstLine="652"/>
      </w:pPr>
      <w:rPr>
        <w:rFonts w:hint="eastAsia"/>
      </w:rPr>
    </w:lvl>
    <w:lvl w:ilvl="2">
      <w:start w:val="1"/>
      <w:numFmt w:val="lowerLetter"/>
      <w:pStyle w:val="-8"/>
      <w:suff w:val="nothing"/>
      <w:lvlText w:val="%3）"/>
      <w:lvlJc w:val="left"/>
      <w:pPr>
        <w:ind w:left="0" w:firstLine="652"/>
      </w:pPr>
      <w:rPr>
        <w:rFonts w:hint="eastAsia"/>
      </w:rPr>
    </w:lvl>
    <w:lvl w:ilvl="3">
      <w:start w:val="1"/>
      <w:numFmt w:val="decimal"/>
      <w:lvlText w:val="%4."/>
      <w:lvlJc w:val="left"/>
      <w:pPr>
        <w:ind w:left="2320" w:hanging="420"/>
      </w:pPr>
      <w:rPr>
        <w:rFonts w:hint="eastAsia"/>
      </w:rPr>
    </w:lvl>
    <w:lvl w:ilvl="4">
      <w:start w:val="1"/>
      <w:numFmt w:val="lowerLetter"/>
      <w:lvlText w:val="%5)"/>
      <w:lvlJc w:val="left"/>
      <w:pPr>
        <w:ind w:left="2740" w:hanging="420"/>
      </w:pPr>
      <w:rPr>
        <w:rFonts w:hint="eastAsia"/>
      </w:rPr>
    </w:lvl>
    <w:lvl w:ilvl="5">
      <w:start w:val="1"/>
      <w:numFmt w:val="lowerRoman"/>
      <w:lvlText w:val="%6."/>
      <w:lvlJc w:val="right"/>
      <w:pPr>
        <w:ind w:left="3160" w:hanging="420"/>
      </w:pPr>
      <w:rPr>
        <w:rFonts w:hint="eastAsia"/>
      </w:rPr>
    </w:lvl>
    <w:lvl w:ilvl="6">
      <w:start w:val="1"/>
      <w:numFmt w:val="decimal"/>
      <w:lvlText w:val="%7."/>
      <w:lvlJc w:val="left"/>
      <w:pPr>
        <w:ind w:left="3580" w:hanging="420"/>
      </w:pPr>
      <w:rPr>
        <w:rFonts w:hint="eastAsia"/>
      </w:rPr>
    </w:lvl>
    <w:lvl w:ilvl="7">
      <w:start w:val="1"/>
      <w:numFmt w:val="lowerLetter"/>
      <w:lvlText w:val="%8)"/>
      <w:lvlJc w:val="left"/>
      <w:pPr>
        <w:ind w:left="4000" w:hanging="420"/>
      </w:pPr>
      <w:rPr>
        <w:rFonts w:hint="eastAsia"/>
      </w:rPr>
    </w:lvl>
    <w:lvl w:ilvl="8">
      <w:start w:val="1"/>
      <w:numFmt w:val="lowerRoman"/>
      <w:lvlText w:val="%9."/>
      <w:lvlJc w:val="right"/>
      <w:pPr>
        <w:ind w:left="4420" w:hanging="420"/>
      </w:pPr>
      <w:rPr>
        <w:rFonts w:hint="eastAsia"/>
      </w:rPr>
    </w:lvl>
  </w:abstractNum>
  <w:abstractNum w:abstractNumId="56" w15:restartNumberingAfterBreak="0">
    <w:nsid w:val="3C7937F0"/>
    <w:multiLevelType w:val="multilevel"/>
    <w:tmpl w:val="3C7937F0"/>
    <w:lvl w:ilvl="0">
      <w:start w:val="1"/>
      <w:numFmt w:val="decimal"/>
      <w:pStyle w:val="-9"/>
      <w:suff w:val="nothing"/>
      <w:lvlText w:val="%1）"/>
      <w:lvlJc w:val="left"/>
      <w:pPr>
        <w:ind w:left="0" w:firstLine="480"/>
      </w:pPr>
      <w:rPr>
        <w:rFonts w:hint="default"/>
      </w:rPr>
    </w:lvl>
    <w:lvl w:ilvl="1">
      <w:start w:val="1"/>
      <w:numFmt w:val="lowerLetter"/>
      <w:pStyle w:val="-b"/>
      <w:suff w:val="nothing"/>
      <w:lvlText w:val="%2）"/>
      <w:lvlJc w:val="left"/>
      <w:pPr>
        <w:ind w:left="0" w:firstLine="482"/>
      </w:pPr>
      <w:rPr>
        <w:rFonts w:hint="eastAsia"/>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57" w15:restartNumberingAfterBreak="0">
    <w:nsid w:val="3DDB30A7"/>
    <w:multiLevelType w:val="multilevel"/>
    <w:tmpl w:val="3DDB30A7"/>
    <w:lvl w:ilvl="0">
      <w:start w:val="1"/>
      <w:numFmt w:val="decimal"/>
      <w:pStyle w:val="-c"/>
      <w:suff w:val="nothing"/>
      <w:lvlText w:val="（%1）"/>
      <w:lvlJc w:val="left"/>
      <w:pPr>
        <w:ind w:left="0" w:firstLine="652"/>
      </w:pPr>
      <w:rPr>
        <w:rFonts w:hAnsi="Times New Roman" w:cs="Times New Roman"/>
        <w:b w:val="0"/>
        <w:bCs w:val="0"/>
        <w:i w:val="0"/>
        <w:iCs w:val="0"/>
        <w:caps w:val="0"/>
        <w:smallCaps w:val="0"/>
        <w:strike w:val="0"/>
        <w:dstrike w:val="0"/>
        <w:vanish w:val="0"/>
        <w:color w:val="000000"/>
        <w:spacing w:val="0"/>
        <w:position w:val="0"/>
        <w:u w:val="none"/>
        <w:vertAlign w:val="baseline"/>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8" w15:restartNumberingAfterBreak="0">
    <w:nsid w:val="3EB275F9"/>
    <w:multiLevelType w:val="multilevel"/>
    <w:tmpl w:val="3EB275F9"/>
    <w:lvl w:ilvl="0">
      <w:start w:val="1"/>
      <w:numFmt w:val="decimal"/>
      <w:pStyle w:val="45x"/>
      <w:lvlText w:val="4.5.%1"/>
      <w:lvlJc w:val="left"/>
      <w:pPr>
        <w:ind w:left="420" w:hanging="420"/>
      </w:pPr>
      <w:rPr>
        <w:rFonts w:ascii="Times New Roman" w:eastAsia="黑体" w:hAnsi="Times New Roman" w:hint="eastAsia"/>
        <w:sz w:val="28"/>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40931B54"/>
    <w:multiLevelType w:val="multilevel"/>
    <w:tmpl w:val="40931B54"/>
    <w:lvl w:ilvl="0">
      <w:start w:val="1"/>
      <w:numFmt w:val="chineseCountingThousand"/>
      <w:suff w:val="space"/>
      <w:lvlText w:val="%1、"/>
      <w:lvlJc w:val="left"/>
      <w:pPr>
        <w:ind w:left="0" w:firstLine="0"/>
      </w:pPr>
      <w:rPr>
        <w:rFonts w:hint="eastAsia"/>
      </w:rPr>
    </w:lvl>
    <w:lvl w:ilvl="1">
      <w:start w:val="1"/>
      <w:numFmt w:val="decimal"/>
      <w:isLgl/>
      <w:suff w:val="space"/>
      <w:lvlText w:val="%1.%2"/>
      <w:lvlJc w:val="left"/>
      <w:pPr>
        <w:ind w:left="0" w:firstLine="0"/>
      </w:pPr>
      <w:rPr>
        <w:rFonts w:hint="eastAsia"/>
      </w:rPr>
    </w:lvl>
    <w:lvl w:ilvl="2">
      <w:start w:val="1"/>
      <w:numFmt w:val="decimal"/>
      <w:lvlRestart w:val="1"/>
      <w:isLgl/>
      <w:suff w:val="space"/>
      <w:lvlText w:val="%1.%2.%3"/>
      <w:lvlJc w:val="left"/>
      <w:pPr>
        <w:ind w:left="0" w:firstLine="0"/>
      </w:pPr>
      <w:rPr>
        <w:rFonts w:hint="eastAsia"/>
      </w:rPr>
    </w:lvl>
    <w:lvl w:ilvl="3">
      <w:start w:val="1"/>
      <w:numFmt w:val="decimal"/>
      <w:suff w:val="space"/>
      <w:lvlText w:val="(%4)"/>
      <w:lvlJc w:val="left"/>
      <w:pPr>
        <w:ind w:left="0" w:firstLine="0"/>
      </w:pPr>
      <w:rPr>
        <w:rFonts w:hint="eastAsia"/>
        <w:color w:val="auto"/>
      </w:rPr>
    </w:lvl>
    <w:lvl w:ilvl="4">
      <w:start w:val="1"/>
      <w:numFmt w:val="decimal"/>
      <w:pStyle w:val="af3"/>
      <w:suff w:val="space"/>
      <w:lvlText w:val="%5."/>
      <w:lvlJc w:val="left"/>
      <w:pPr>
        <w:ind w:left="0" w:firstLine="0"/>
      </w:pPr>
      <w:rPr>
        <w:rFonts w:hint="eastAsia"/>
      </w:rPr>
    </w:lvl>
    <w:lvl w:ilvl="5">
      <w:start w:val="1"/>
      <w:numFmt w:val="decimalEnclosedCircle"/>
      <w:pStyle w:val="af4"/>
      <w:suff w:val="space"/>
      <w:lvlText w:val="%6"/>
      <w:lvlJc w:val="left"/>
      <w:pPr>
        <w:ind w:left="0" w:firstLine="0"/>
      </w:pPr>
      <w:rPr>
        <w:rFonts w:hint="eastAsia"/>
      </w:rPr>
    </w:lvl>
    <w:lvl w:ilvl="6">
      <w:start w:val="1"/>
      <w:numFmt w:val="decimal"/>
      <w:lvlText w:val="%3.%4.%5.%6.%7"/>
      <w:lvlJc w:val="left"/>
      <w:pPr>
        <w:ind w:left="0" w:firstLine="0"/>
      </w:pPr>
      <w:rPr>
        <w:rFonts w:hint="eastAsia"/>
      </w:rPr>
    </w:lvl>
    <w:lvl w:ilvl="7">
      <w:start w:val="1"/>
      <w:numFmt w:val="lowerLetter"/>
      <w:lvlText w:val="%8)"/>
      <w:lvlJc w:val="left"/>
      <w:pPr>
        <w:ind w:left="0" w:firstLine="0"/>
      </w:pPr>
      <w:rPr>
        <w:rFonts w:hint="eastAsia"/>
      </w:rPr>
    </w:lvl>
    <w:lvl w:ilvl="8">
      <w:start w:val="1"/>
      <w:numFmt w:val="lowerRoman"/>
      <w:lvlText w:val="%9."/>
      <w:lvlJc w:val="right"/>
      <w:pPr>
        <w:ind w:left="0" w:firstLine="0"/>
      </w:pPr>
      <w:rPr>
        <w:rFonts w:hint="eastAsia"/>
      </w:rPr>
    </w:lvl>
  </w:abstractNum>
  <w:abstractNum w:abstractNumId="60" w15:restartNumberingAfterBreak="0">
    <w:nsid w:val="4172731F"/>
    <w:multiLevelType w:val="multilevel"/>
    <w:tmpl w:val="4172731F"/>
    <w:lvl w:ilvl="0">
      <w:start w:val="1"/>
      <w:numFmt w:val="decimal"/>
      <w:pStyle w:val="43x"/>
      <w:lvlText w:val="4.3.%1"/>
      <w:lvlJc w:val="left"/>
      <w:pPr>
        <w:ind w:left="420" w:hanging="420"/>
      </w:pPr>
      <w:rPr>
        <w:rFonts w:ascii="Times New Roman" w:eastAsia="黑体" w:hAnsi="Times New Roman" w:hint="eastAsia"/>
        <w:sz w:val="28"/>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42265CCA"/>
    <w:multiLevelType w:val="multilevel"/>
    <w:tmpl w:val="42265CCA"/>
    <w:lvl w:ilvl="0">
      <w:start w:val="1"/>
      <w:numFmt w:val="decimal"/>
      <w:pStyle w:val="af5"/>
      <w:lvlText w:val="（%1）"/>
      <w:lvlJc w:val="left"/>
      <w:pPr>
        <w:tabs>
          <w:tab w:val="left" w:pos="200"/>
        </w:tabs>
        <w:ind w:left="0" w:firstLine="510"/>
      </w:pPr>
      <w:rPr>
        <w:rFonts w:ascii="Times New Roman" w:hAnsi="Times New Roman" w:cs="Times New Roman" w:hint="default"/>
        <w:b w:val="0"/>
        <w:i w:val="0"/>
        <w:sz w:val="24"/>
        <w:szCs w:val="24"/>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2"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pStyle w:val="af6"/>
      <w:suff w:val="space"/>
      <w:lvlText w:val="图%8"/>
      <w:lvlJc w:val="center"/>
      <w:pPr>
        <w:ind w:left="0" w:firstLine="0"/>
      </w:pPr>
      <w:rPr>
        <w:rFonts w:ascii="Times New Roman" w:hAnsi="Times New Roman" w:cs="Times New Roman"/>
        <w:b w:val="0"/>
        <w:bCs w:val="0"/>
        <w:i w:val="0"/>
        <w:iCs w:val="0"/>
        <w:caps w:val="0"/>
        <w:smallCaps w:val="0"/>
        <w:strike w:val="0"/>
        <w:dstrike w:val="0"/>
        <w:vanish w:val="0"/>
        <w:color w:val="000000"/>
        <w:spacing w:val="0"/>
        <w:position w:val="0"/>
        <w:u w:val="none"/>
        <w:vertAlign w:val="baseline"/>
      </w:rPr>
    </w:lvl>
    <w:lvl w:ilvl="8">
      <w:start w:val="1"/>
      <w:numFmt w:val="decimal"/>
      <w:lvlRestart w:val="0"/>
      <w:pStyle w:val="af7"/>
      <w:suff w:val="space"/>
      <w:lvlText w:val="表%9"/>
      <w:lvlJc w:val="center"/>
      <w:pPr>
        <w:ind w:left="0" w:firstLine="0"/>
      </w:pPr>
      <w:rPr>
        <w:rFonts w:ascii="Arial" w:eastAsia="黑体" w:hAnsi="Arial" w:cs="Times New Roman" w:hint="default"/>
        <w:b w:val="0"/>
        <w:i w:val="0"/>
        <w:sz w:val="18"/>
        <w:szCs w:val="18"/>
      </w:rPr>
    </w:lvl>
  </w:abstractNum>
  <w:abstractNum w:abstractNumId="63" w15:restartNumberingAfterBreak="0">
    <w:nsid w:val="430970A9"/>
    <w:multiLevelType w:val="multilevel"/>
    <w:tmpl w:val="430970A9"/>
    <w:lvl w:ilvl="0">
      <w:start w:val="1"/>
      <w:numFmt w:val="decimal"/>
      <w:pStyle w:val="af8"/>
      <w:lvlText w:val="表%1　"/>
      <w:lvlJc w:val="left"/>
      <w:pPr>
        <w:tabs>
          <w:tab w:val="left" w:pos="720"/>
        </w:tabs>
        <w:ind w:left="0" w:firstLine="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4" w15:restartNumberingAfterBreak="0">
    <w:nsid w:val="4A1370A1"/>
    <w:multiLevelType w:val="multilevel"/>
    <w:tmpl w:val="4A1370A1"/>
    <w:lvl w:ilvl="0">
      <w:start w:val="1"/>
      <w:numFmt w:val="lowerLetter"/>
      <w:pStyle w:val="C503-"/>
      <w:lvlText w:val="%1."/>
      <w:lvlJc w:val="left"/>
      <w:pPr>
        <w:tabs>
          <w:tab w:val="left" w:pos="964"/>
        </w:tabs>
        <w:ind w:left="539" w:firstLine="0"/>
      </w:pPr>
      <w:rPr>
        <w:rFonts w:ascii="Times New Roman" w:eastAsia="宋体" w:hAnsi="Times New Roman" w:cs="Times New Roman" w:hint="default"/>
        <w:b w:val="0"/>
        <w:bCs w:val="0"/>
        <w:i w:val="0"/>
        <w:iCs w:val="0"/>
        <w:caps w:val="0"/>
        <w:strike w:val="0"/>
        <w:dstrike w:val="0"/>
        <w:vanish w:val="0"/>
        <w:spacing w:val="0"/>
        <w:position w:val="0"/>
        <w:u w:val="none"/>
        <w:vertAlign w:val="baseline"/>
      </w:rPr>
    </w:lvl>
    <w:lvl w:ilvl="1">
      <w:start w:val="1"/>
      <w:numFmt w:val="decimal"/>
      <w:pStyle w:val="C503-0"/>
      <w:lvlText w:val="%2)"/>
      <w:lvlJc w:val="left"/>
      <w:pPr>
        <w:tabs>
          <w:tab w:val="left" w:pos="1418"/>
        </w:tabs>
        <w:ind w:left="851" w:firstLine="0"/>
      </w:pPr>
      <w:rPr>
        <w:rFonts w:ascii="Times New Roman" w:eastAsia="宋体" w:hAnsi="Times New Roman" w:hint="default"/>
      </w:rPr>
    </w:lvl>
    <w:lvl w:ilvl="2">
      <w:start w:val="1"/>
      <w:numFmt w:val="lowerRoman"/>
      <w:lvlText w:val="%3."/>
      <w:lvlJc w:val="right"/>
      <w:pPr>
        <w:tabs>
          <w:tab w:val="left" w:pos="982"/>
        </w:tabs>
        <w:ind w:left="925" w:firstLine="0"/>
      </w:pPr>
      <w:rPr>
        <w:rFonts w:hint="eastAsia"/>
      </w:rPr>
    </w:lvl>
    <w:lvl w:ilvl="3">
      <w:start w:val="1"/>
      <w:numFmt w:val="decimal"/>
      <w:lvlText w:val="%4."/>
      <w:lvlJc w:val="left"/>
      <w:pPr>
        <w:tabs>
          <w:tab w:val="left" w:pos="1175"/>
        </w:tabs>
        <w:ind w:left="1118" w:firstLine="0"/>
      </w:pPr>
      <w:rPr>
        <w:rFonts w:hint="eastAsia"/>
      </w:rPr>
    </w:lvl>
    <w:lvl w:ilvl="4">
      <w:start w:val="1"/>
      <w:numFmt w:val="lowerLetter"/>
      <w:lvlText w:val="%5)"/>
      <w:lvlJc w:val="left"/>
      <w:pPr>
        <w:tabs>
          <w:tab w:val="left" w:pos="1368"/>
        </w:tabs>
        <w:ind w:left="1311" w:firstLine="0"/>
      </w:pPr>
      <w:rPr>
        <w:rFonts w:hint="eastAsia"/>
      </w:rPr>
    </w:lvl>
    <w:lvl w:ilvl="5">
      <w:start w:val="1"/>
      <w:numFmt w:val="lowerRoman"/>
      <w:lvlText w:val="%6."/>
      <w:lvlJc w:val="right"/>
      <w:pPr>
        <w:tabs>
          <w:tab w:val="left" w:pos="1561"/>
        </w:tabs>
        <w:ind w:left="1504" w:firstLine="0"/>
      </w:pPr>
      <w:rPr>
        <w:rFonts w:hint="eastAsia"/>
      </w:rPr>
    </w:lvl>
    <w:lvl w:ilvl="6">
      <w:start w:val="1"/>
      <w:numFmt w:val="decimal"/>
      <w:lvlText w:val="%7."/>
      <w:lvlJc w:val="left"/>
      <w:pPr>
        <w:tabs>
          <w:tab w:val="left" w:pos="1754"/>
        </w:tabs>
        <w:ind w:left="1697" w:firstLine="0"/>
      </w:pPr>
      <w:rPr>
        <w:rFonts w:hint="eastAsia"/>
      </w:rPr>
    </w:lvl>
    <w:lvl w:ilvl="7">
      <w:start w:val="1"/>
      <w:numFmt w:val="lowerLetter"/>
      <w:lvlText w:val="%8)"/>
      <w:lvlJc w:val="left"/>
      <w:pPr>
        <w:tabs>
          <w:tab w:val="left" w:pos="1947"/>
        </w:tabs>
        <w:ind w:left="1890" w:firstLine="0"/>
      </w:pPr>
      <w:rPr>
        <w:rFonts w:hint="eastAsia"/>
      </w:rPr>
    </w:lvl>
    <w:lvl w:ilvl="8">
      <w:start w:val="1"/>
      <w:numFmt w:val="lowerRoman"/>
      <w:lvlText w:val="%9."/>
      <w:lvlJc w:val="right"/>
      <w:pPr>
        <w:tabs>
          <w:tab w:val="left" w:pos="2140"/>
        </w:tabs>
        <w:ind w:left="2083" w:firstLine="0"/>
      </w:pPr>
      <w:rPr>
        <w:rFonts w:hint="eastAsia"/>
      </w:rPr>
    </w:lvl>
  </w:abstractNum>
  <w:abstractNum w:abstractNumId="65" w15:restartNumberingAfterBreak="0">
    <w:nsid w:val="4A362CF5"/>
    <w:multiLevelType w:val="multilevel"/>
    <w:tmpl w:val="4A362CF5"/>
    <w:lvl w:ilvl="0">
      <w:start w:val="1"/>
      <w:numFmt w:val="decimal"/>
      <w:pStyle w:val="-d"/>
      <w:suff w:val="space"/>
      <w:lvlText w:val="图%1 "/>
      <w:lvlJc w:val="left"/>
      <w:pPr>
        <w:ind w:left="0" w:firstLine="0"/>
      </w:pPr>
      <w:rPr>
        <w:rFonts w:ascii="Arial" w:eastAsia="黑体" w:hAnsi="Arial" w:cs="Times New Roman" w:hint="default"/>
        <w:b w:val="0"/>
        <w:i w:val="0"/>
        <w:caps w:val="0"/>
        <w:strike w:val="0"/>
        <w:dstrike w:val="0"/>
        <w:vanish w:val="0"/>
        <w:color w:val="000000"/>
        <w:sz w:val="24"/>
        <w:szCs w:val="24"/>
        <w:u w:val="none"/>
        <w:vertAlign w:val="baseline"/>
      </w:r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66" w15:restartNumberingAfterBreak="0">
    <w:nsid w:val="4A8227E1"/>
    <w:multiLevelType w:val="multilevel"/>
    <w:tmpl w:val="4A8227E1"/>
    <w:lvl w:ilvl="0">
      <w:start w:val="1"/>
      <w:numFmt w:val="bullet"/>
      <w:pStyle w:val="af9"/>
      <w:lvlText w:val=""/>
      <w:lvlJc w:val="left"/>
      <w:pPr>
        <w:ind w:left="1060" w:hanging="420"/>
      </w:pPr>
      <w:rPr>
        <w:rFonts w:ascii="Wingdings" w:hAnsi="Wingdings" w:hint="default"/>
      </w:rPr>
    </w:lvl>
    <w:lvl w:ilvl="1">
      <w:start w:val="1"/>
      <w:numFmt w:val="bullet"/>
      <w:lvlText w:val=""/>
      <w:lvlJc w:val="left"/>
      <w:pPr>
        <w:ind w:left="1480" w:hanging="420"/>
      </w:pPr>
      <w:rPr>
        <w:rFonts w:ascii="Wingdings" w:hAnsi="Wingdings" w:hint="default"/>
      </w:rPr>
    </w:lvl>
    <w:lvl w:ilvl="2">
      <w:start w:val="1"/>
      <w:numFmt w:val="bullet"/>
      <w:lvlText w:val=""/>
      <w:lvlJc w:val="left"/>
      <w:pPr>
        <w:ind w:left="1900" w:hanging="420"/>
      </w:pPr>
      <w:rPr>
        <w:rFonts w:ascii="Wingdings" w:hAnsi="Wingdings" w:hint="default"/>
      </w:rPr>
    </w:lvl>
    <w:lvl w:ilvl="3">
      <w:start w:val="1"/>
      <w:numFmt w:val="bullet"/>
      <w:lvlText w:val=""/>
      <w:lvlJc w:val="left"/>
      <w:pPr>
        <w:ind w:left="2320" w:hanging="420"/>
      </w:pPr>
      <w:rPr>
        <w:rFonts w:ascii="Wingdings" w:hAnsi="Wingdings" w:hint="default"/>
      </w:rPr>
    </w:lvl>
    <w:lvl w:ilvl="4">
      <w:start w:val="1"/>
      <w:numFmt w:val="bullet"/>
      <w:lvlText w:val=""/>
      <w:lvlJc w:val="left"/>
      <w:pPr>
        <w:ind w:left="2740" w:hanging="420"/>
      </w:pPr>
      <w:rPr>
        <w:rFonts w:ascii="Wingdings" w:hAnsi="Wingdings" w:hint="default"/>
      </w:rPr>
    </w:lvl>
    <w:lvl w:ilvl="5">
      <w:start w:val="1"/>
      <w:numFmt w:val="bullet"/>
      <w:lvlText w:val=""/>
      <w:lvlJc w:val="left"/>
      <w:pPr>
        <w:ind w:left="3160" w:hanging="420"/>
      </w:pPr>
      <w:rPr>
        <w:rFonts w:ascii="Wingdings" w:hAnsi="Wingdings" w:hint="default"/>
      </w:rPr>
    </w:lvl>
    <w:lvl w:ilvl="6">
      <w:start w:val="1"/>
      <w:numFmt w:val="bullet"/>
      <w:lvlText w:val=""/>
      <w:lvlJc w:val="left"/>
      <w:pPr>
        <w:ind w:left="3580" w:hanging="420"/>
      </w:pPr>
      <w:rPr>
        <w:rFonts w:ascii="Wingdings" w:hAnsi="Wingdings" w:hint="default"/>
      </w:rPr>
    </w:lvl>
    <w:lvl w:ilvl="7">
      <w:start w:val="1"/>
      <w:numFmt w:val="bullet"/>
      <w:lvlText w:val=""/>
      <w:lvlJc w:val="left"/>
      <w:pPr>
        <w:ind w:left="4000" w:hanging="420"/>
      </w:pPr>
      <w:rPr>
        <w:rFonts w:ascii="Wingdings" w:hAnsi="Wingdings" w:hint="default"/>
      </w:rPr>
    </w:lvl>
    <w:lvl w:ilvl="8">
      <w:start w:val="1"/>
      <w:numFmt w:val="bullet"/>
      <w:lvlText w:val=""/>
      <w:lvlJc w:val="left"/>
      <w:pPr>
        <w:ind w:left="4420" w:hanging="420"/>
      </w:pPr>
      <w:rPr>
        <w:rFonts w:ascii="Wingdings" w:hAnsi="Wingdings" w:hint="default"/>
      </w:rPr>
    </w:lvl>
  </w:abstractNum>
  <w:abstractNum w:abstractNumId="67" w15:restartNumberingAfterBreak="0">
    <w:nsid w:val="4AD34C6C"/>
    <w:multiLevelType w:val="multilevel"/>
    <w:tmpl w:val="4AD34C6C"/>
    <w:lvl w:ilvl="0">
      <w:start w:val="1"/>
      <w:numFmt w:val="decimal"/>
      <w:pStyle w:val="2x"/>
      <w:lvlText w:val="2.%1"/>
      <w:lvlJc w:val="left"/>
      <w:pPr>
        <w:ind w:left="900" w:hanging="420"/>
      </w:pPr>
      <w:rPr>
        <w:rFonts w:ascii="Times New Roman" w:eastAsia="黑体" w:hAnsi="Times New Roman" w:hint="eastAsia"/>
        <w:sz w:val="28"/>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68" w15:restartNumberingAfterBreak="0">
    <w:nsid w:val="4B7D3211"/>
    <w:multiLevelType w:val="multilevel"/>
    <w:tmpl w:val="4B7D3211"/>
    <w:lvl w:ilvl="0">
      <w:start w:val="1"/>
      <w:numFmt w:val="decimal"/>
      <w:pStyle w:val="0505"/>
      <w:lvlText w:val="表%1"/>
      <w:lvlJc w:val="left"/>
      <w:pPr>
        <w:tabs>
          <w:tab w:val="left" w:pos="720"/>
        </w:tabs>
        <w:ind w:left="0" w:firstLine="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9" w15:restartNumberingAfterBreak="0">
    <w:nsid w:val="4D9E7647"/>
    <w:multiLevelType w:val="multilevel"/>
    <w:tmpl w:val="4D9E7647"/>
    <w:lvl w:ilvl="0">
      <w:start w:val="1"/>
      <w:numFmt w:val="bullet"/>
      <w:pStyle w:val="-e"/>
      <w:lvlText w:val="-"/>
      <w:lvlJc w:val="left"/>
      <w:pPr>
        <w:tabs>
          <w:tab w:val="left" w:pos="1381"/>
        </w:tabs>
        <w:ind w:left="1361" w:hanging="340"/>
      </w:pPr>
      <w:rPr>
        <w:rFonts w:ascii="Arial" w:hAnsi="Arial" w:cs="Times New Roman" w:hint="default"/>
        <w:b/>
        <w:i w:val="0"/>
        <w:sz w:val="24"/>
      </w:rPr>
    </w:lvl>
    <w:lvl w:ilvl="1">
      <w:start w:val="1"/>
      <w:numFmt w:val="bullet"/>
      <w:lvlText w:val=""/>
      <w:lvlJc w:val="left"/>
      <w:pPr>
        <w:tabs>
          <w:tab w:val="left" w:pos="1240"/>
        </w:tabs>
        <w:ind w:left="1240" w:hanging="420"/>
      </w:pPr>
      <w:rPr>
        <w:rFonts w:ascii="Wingdings" w:hAnsi="Wingdings" w:hint="default"/>
      </w:rPr>
    </w:lvl>
    <w:lvl w:ilvl="2">
      <w:start w:val="1"/>
      <w:numFmt w:val="bullet"/>
      <w:lvlText w:val=""/>
      <w:lvlJc w:val="left"/>
      <w:pPr>
        <w:tabs>
          <w:tab w:val="left" w:pos="1660"/>
        </w:tabs>
        <w:ind w:left="1660" w:hanging="420"/>
      </w:pPr>
      <w:rPr>
        <w:rFonts w:ascii="Wingdings" w:hAnsi="Wingdings" w:hint="default"/>
      </w:rPr>
    </w:lvl>
    <w:lvl w:ilvl="3">
      <w:start w:val="1"/>
      <w:numFmt w:val="bullet"/>
      <w:lvlText w:val=""/>
      <w:lvlJc w:val="left"/>
      <w:pPr>
        <w:tabs>
          <w:tab w:val="left" w:pos="2080"/>
        </w:tabs>
        <w:ind w:left="2080" w:hanging="420"/>
      </w:pPr>
      <w:rPr>
        <w:rFonts w:ascii="Wingdings" w:hAnsi="Wingdings" w:hint="default"/>
      </w:rPr>
    </w:lvl>
    <w:lvl w:ilvl="4">
      <w:start w:val="1"/>
      <w:numFmt w:val="bullet"/>
      <w:lvlText w:val=""/>
      <w:lvlJc w:val="left"/>
      <w:pPr>
        <w:tabs>
          <w:tab w:val="left" w:pos="2500"/>
        </w:tabs>
        <w:ind w:left="2500" w:hanging="420"/>
      </w:pPr>
      <w:rPr>
        <w:rFonts w:ascii="Wingdings" w:hAnsi="Wingdings" w:hint="default"/>
      </w:rPr>
    </w:lvl>
    <w:lvl w:ilvl="5">
      <w:start w:val="1"/>
      <w:numFmt w:val="bullet"/>
      <w:lvlText w:val=""/>
      <w:lvlJc w:val="left"/>
      <w:pPr>
        <w:tabs>
          <w:tab w:val="left" w:pos="2920"/>
        </w:tabs>
        <w:ind w:left="2920" w:hanging="420"/>
      </w:pPr>
      <w:rPr>
        <w:rFonts w:ascii="Wingdings" w:hAnsi="Wingdings" w:hint="default"/>
      </w:rPr>
    </w:lvl>
    <w:lvl w:ilvl="6">
      <w:start w:val="1"/>
      <w:numFmt w:val="bullet"/>
      <w:lvlText w:val=""/>
      <w:lvlJc w:val="left"/>
      <w:pPr>
        <w:tabs>
          <w:tab w:val="left" w:pos="3340"/>
        </w:tabs>
        <w:ind w:left="3340" w:hanging="420"/>
      </w:pPr>
      <w:rPr>
        <w:rFonts w:ascii="Wingdings" w:hAnsi="Wingdings" w:hint="default"/>
      </w:rPr>
    </w:lvl>
    <w:lvl w:ilvl="7">
      <w:start w:val="1"/>
      <w:numFmt w:val="bullet"/>
      <w:lvlText w:val=""/>
      <w:lvlJc w:val="left"/>
      <w:pPr>
        <w:tabs>
          <w:tab w:val="left" w:pos="3760"/>
        </w:tabs>
        <w:ind w:left="3760" w:hanging="420"/>
      </w:pPr>
      <w:rPr>
        <w:rFonts w:ascii="Wingdings" w:hAnsi="Wingdings" w:hint="default"/>
      </w:rPr>
    </w:lvl>
    <w:lvl w:ilvl="8">
      <w:start w:val="1"/>
      <w:numFmt w:val="bullet"/>
      <w:lvlText w:val=""/>
      <w:lvlJc w:val="left"/>
      <w:pPr>
        <w:tabs>
          <w:tab w:val="left" w:pos="4180"/>
        </w:tabs>
        <w:ind w:left="4180" w:hanging="420"/>
      </w:pPr>
      <w:rPr>
        <w:rFonts w:ascii="Wingdings" w:hAnsi="Wingdings" w:hint="default"/>
      </w:rPr>
    </w:lvl>
  </w:abstractNum>
  <w:abstractNum w:abstractNumId="70" w15:restartNumberingAfterBreak="0">
    <w:nsid w:val="4E223D13"/>
    <w:multiLevelType w:val="multilevel"/>
    <w:tmpl w:val="4E223D13"/>
    <w:lvl w:ilvl="0">
      <w:start w:val="1"/>
      <w:numFmt w:val="lowerLetter"/>
      <w:pStyle w:val="DXa"/>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1" w15:restartNumberingAfterBreak="0">
    <w:nsid w:val="4E5F5D9A"/>
    <w:multiLevelType w:val="multilevel"/>
    <w:tmpl w:val="4E5F5D9A"/>
    <w:lvl w:ilvl="0">
      <w:start w:val="1"/>
      <w:numFmt w:val="decimal"/>
      <w:pStyle w:val="44x"/>
      <w:lvlText w:val="4.4.%1"/>
      <w:lvlJc w:val="left"/>
      <w:pPr>
        <w:ind w:left="420" w:hanging="420"/>
      </w:pPr>
      <w:rPr>
        <w:rFonts w:ascii="Times New Roman" w:eastAsia="黑体" w:hAnsi="Times New Roman" w:hint="eastAsia"/>
        <w:sz w:val="28"/>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2" w15:restartNumberingAfterBreak="0">
    <w:nsid w:val="4FFE7737"/>
    <w:multiLevelType w:val="multilevel"/>
    <w:tmpl w:val="4FFE7737"/>
    <w:lvl w:ilvl="0">
      <w:start w:val="1"/>
      <w:numFmt w:val="decimal"/>
      <w:lvlText w:val="A.%1."/>
      <w:lvlJc w:val="left"/>
      <w:pPr>
        <w:ind w:left="425" w:hanging="425"/>
      </w:pPr>
      <w:rPr>
        <w:rFonts w:ascii="Times New Roman" w:eastAsia="黑体" w:hAnsi="Times New Roman" w:hint="default"/>
        <w:b w:val="0"/>
        <w:i w:val="0"/>
        <w:sz w:val="21"/>
      </w:rPr>
    </w:lvl>
    <w:lvl w:ilvl="1">
      <w:start w:val="1"/>
      <w:numFmt w:val="decimal"/>
      <w:lvlText w:val="A.%1.%2."/>
      <w:lvlJc w:val="left"/>
      <w:pPr>
        <w:ind w:left="567" w:hanging="567"/>
      </w:pPr>
      <w:rPr>
        <w:rFonts w:ascii="Times New Roman" w:eastAsia="黑体" w:hAnsi="Times New Roman" w:hint="default"/>
        <w:b w:val="0"/>
        <w:i w:val="0"/>
        <w:sz w:val="21"/>
      </w:rPr>
    </w:lvl>
    <w:lvl w:ilvl="2">
      <w:start w:val="1"/>
      <w:numFmt w:val="decimal"/>
      <w:lvlText w:val="A.%1.%2.%3."/>
      <w:lvlJc w:val="left"/>
      <w:pPr>
        <w:ind w:left="709" w:hanging="709"/>
      </w:pPr>
      <w:rPr>
        <w:rFonts w:ascii="Times New Roman" w:eastAsia="黑体" w:hAnsi="Times New Roman" w:hint="default"/>
        <w:b w:val="0"/>
        <w:i w:val="0"/>
        <w:sz w:val="21"/>
      </w:rPr>
    </w:lvl>
    <w:lvl w:ilvl="3">
      <w:start w:val="1"/>
      <w:numFmt w:val="decimal"/>
      <w:lvlText w:val="A.%1.%2.%3.%4."/>
      <w:lvlJc w:val="left"/>
      <w:pPr>
        <w:ind w:left="851" w:hanging="851"/>
      </w:pPr>
      <w:rPr>
        <w:rFonts w:ascii="Times New Roman" w:eastAsia="黑体" w:hAnsi="Times New Roman" w:hint="default"/>
        <w:b w:val="0"/>
        <w:i w:val="0"/>
        <w:sz w:val="21"/>
      </w:rPr>
    </w:lvl>
    <w:lvl w:ilvl="4">
      <w:start w:val="1"/>
      <w:numFmt w:val="decimal"/>
      <w:lvlText w:val="A.%1.%2.%3.%4.%5."/>
      <w:lvlJc w:val="left"/>
      <w:pPr>
        <w:ind w:left="992" w:hanging="992"/>
      </w:pPr>
      <w:rPr>
        <w:rFonts w:ascii="Times New Roman" w:eastAsia="黑体" w:hAnsi="Times New Roman" w:hint="default"/>
        <w:b w:val="0"/>
        <w:i w:val="0"/>
        <w:sz w:val="21"/>
      </w:rPr>
    </w:lvl>
    <w:lvl w:ilvl="5">
      <w:start w:val="1"/>
      <w:numFmt w:val="decimal"/>
      <w:lvlText w:val="A.%1.%2.%3.%4.%5.%6."/>
      <w:lvlJc w:val="left"/>
      <w:pPr>
        <w:ind w:left="1134" w:hanging="1134"/>
      </w:pPr>
      <w:rPr>
        <w:rFonts w:ascii="Times New Roman" w:eastAsia="黑体" w:hAnsi="Times New Roman" w:hint="default"/>
        <w:b w:val="0"/>
        <w:i w:val="0"/>
        <w:sz w:val="21"/>
      </w:rPr>
    </w:lvl>
    <w:lvl w:ilvl="6">
      <w:start w:val="1"/>
      <w:numFmt w:val="lowerLetter"/>
      <w:lvlRestart w:val="0"/>
      <w:pStyle w:val="afa"/>
      <w:lvlText w:val="%7)"/>
      <w:lvlJc w:val="left"/>
      <w:pPr>
        <w:tabs>
          <w:tab w:val="left" w:pos="964"/>
        </w:tabs>
        <w:ind w:left="964" w:hanging="454"/>
      </w:pPr>
      <w:rPr>
        <w:rFonts w:ascii="Times New Roman" w:eastAsia="宋体" w:hAnsi="Times New Roman" w:hint="default"/>
        <w:b w:val="0"/>
        <w:i w:val="0"/>
        <w:sz w:val="24"/>
      </w:rPr>
    </w:lvl>
    <w:lvl w:ilvl="7">
      <w:start w:val="1"/>
      <w:numFmt w:val="decimal"/>
      <w:pStyle w:val="afb"/>
      <w:lvlText w:val="%8)"/>
      <w:lvlJc w:val="left"/>
      <w:pPr>
        <w:tabs>
          <w:tab w:val="left" w:pos="1475"/>
        </w:tabs>
        <w:ind w:left="1475" w:hanging="482"/>
      </w:pPr>
      <w:rPr>
        <w:rFonts w:ascii="Times New Roman" w:eastAsia="宋体" w:hAnsi="Times New Roman" w:hint="default"/>
        <w:b w:val="0"/>
        <w:i w:val="0"/>
        <w:sz w:val="24"/>
      </w:rPr>
    </w:lvl>
    <w:lvl w:ilvl="8">
      <w:start w:val="1"/>
      <w:numFmt w:val="bullet"/>
      <w:lvlText w:val=""/>
      <w:lvlJc w:val="left"/>
      <w:pPr>
        <w:tabs>
          <w:tab w:val="left" w:pos="1916"/>
        </w:tabs>
        <w:ind w:left="1916" w:hanging="498"/>
      </w:pPr>
      <w:rPr>
        <w:rFonts w:ascii="Wingdings" w:hAnsi="Wingdings" w:hint="default"/>
        <w:b w:val="0"/>
        <w:i w:val="0"/>
        <w:color w:val="auto"/>
        <w:sz w:val="24"/>
      </w:rPr>
    </w:lvl>
  </w:abstractNum>
  <w:abstractNum w:abstractNumId="73" w15:restartNumberingAfterBreak="0">
    <w:nsid w:val="54977F12"/>
    <w:multiLevelType w:val="multilevel"/>
    <w:tmpl w:val="54977F12"/>
    <w:lvl w:ilvl="0">
      <w:start w:val="1"/>
      <w:numFmt w:val="lowerLetter"/>
      <w:pStyle w:val="afc"/>
      <w:lvlText w:val="%1)"/>
      <w:lvlJc w:val="left"/>
      <w:pPr>
        <w:tabs>
          <w:tab w:val="left" w:pos="907"/>
        </w:tabs>
        <w:ind w:left="907" w:hanging="340"/>
      </w:pPr>
      <w:rPr>
        <w:rFonts w:hint="default"/>
      </w:rPr>
    </w:lvl>
    <w:lvl w:ilvl="1">
      <w:start w:val="1"/>
      <w:numFmt w:val="decimal"/>
      <w:lvlText w:val="%2）"/>
      <w:lvlJc w:val="left"/>
      <w:pPr>
        <w:tabs>
          <w:tab w:val="left" w:pos="780"/>
        </w:tabs>
        <w:ind w:left="780" w:hanging="360"/>
      </w:pPr>
      <w:rPr>
        <w:rFonts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4" w15:restartNumberingAfterBreak="0">
    <w:nsid w:val="557C2AF5"/>
    <w:multiLevelType w:val="multilevel"/>
    <w:tmpl w:val="557C2AF5"/>
    <w:lvl w:ilvl="0">
      <w:start w:val="1"/>
      <w:numFmt w:val="decimal"/>
      <w:pStyle w:val="afd"/>
      <w:suff w:val="nothing"/>
      <w:lvlText w:val="图%1　"/>
      <w:lvlJc w:val="left"/>
      <w:pPr>
        <w:ind w:left="7594" w:hanging="7594"/>
      </w:pPr>
      <w:rPr>
        <w:rFonts w:ascii="黑体" w:eastAsia="黑体" w:hAnsi="Times New Roman" w:hint="eastAsia"/>
        <w:b w:val="0"/>
        <w:i w:val="0"/>
        <w:color w:val="auto"/>
        <w:sz w:val="24"/>
        <w:szCs w:val="24"/>
        <w:lang w:val="en-US"/>
      </w:rPr>
    </w:lvl>
    <w:lvl w:ilvl="1">
      <w:start w:val="1"/>
      <w:numFmt w:val="decimal"/>
      <w:suff w:val="nothing"/>
      <w:lvlText w:val="%1%2　"/>
      <w:lvlJc w:val="left"/>
      <w:pPr>
        <w:ind w:left="-5580" w:firstLine="0"/>
      </w:pPr>
      <w:rPr>
        <w:rFonts w:ascii="Times New Roman" w:eastAsia="黑体" w:hAnsi="Times New Roman" w:hint="default"/>
        <w:b w:val="0"/>
        <w:i w:val="0"/>
        <w:sz w:val="21"/>
      </w:rPr>
    </w:lvl>
    <w:lvl w:ilvl="2">
      <w:start w:val="1"/>
      <w:numFmt w:val="decimal"/>
      <w:suff w:val="nothing"/>
      <w:lvlText w:val="%1%2.%3　"/>
      <w:lvlJc w:val="left"/>
      <w:pPr>
        <w:ind w:left="-5580" w:firstLine="0"/>
      </w:pPr>
      <w:rPr>
        <w:rFonts w:ascii="Times New Roman" w:eastAsia="黑体" w:hAnsi="Times New Roman" w:hint="default"/>
        <w:b w:val="0"/>
        <w:i w:val="0"/>
        <w:sz w:val="21"/>
      </w:rPr>
    </w:lvl>
    <w:lvl w:ilvl="3">
      <w:start w:val="1"/>
      <w:numFmt w:val="decimal"/>
      <w:suff w:val="nothing"/>
      <w:lvlText w:val="%1%2.%3.%4　"/>
      <w:lvlJc w:val="left"/>
      <w:pPr>
        <w:ind w:left="-5580" w:firstLine="0"/>
      </w:pPr>
      <w:rPr>
        <w:rFonts w:ascii="Times New Roman" w:eastAsia="黑体" w:hAnsi="Times New Roman" w:hint="default"/>
        <w:b w:val="0"/>
        <w:i w:val="0"/>
        <w:sz w:val="21"/>
      </w:rPr>
    </w:lvl>
    <w:lvl w:ilvl="4">
      <w:start w:val="1"/>
      <w:numFmt w:val="decimal"/>
      <w:suff w:val="nothing"/>
      <w:lvlText w:val="%1%2.%3.%4.%5　"/>
      <w:lvlJc w:val="left"/>
      <w:pPr>
        <w:ind w:left="-5580" w:firstLine="0"/>
      </w:pPr>
      <w:rPr>
        <w:rFonts w:ascii="Times New Roman" w:eastAsia="黑体" w:hAnsi="Times New Roman" w:hint="default"/>
        <w:b w:val="0"/>
        <w:i w:val="0"/>
        <w:sz w:val="21"/>
      </w:rPr>
    </w:lvl>
    <w:lvl w:ilvl="5">
      <w:start w:val="1"/>
      <w:numFmt w:val="decimal"/>
      <w:suff w:val="nothing"/>
      <w:lvlText w:val="%1%2.%3.%4.%5.%6　"/>
      <w:lvlJc w:val="left"/>
      <w:pPr>
        <w:ind w:left="-5580" w:firstLine="0"/>
      </w:pPr>
      <w:rPr>
        <w:rFonts w:ascii="Times New Roman" w:eastAsia="黑体" w:hAnsi="Times New Roman" w:hint="default"/>
        <w:b w:val="0"/>
        <w:i w:val="0"/>
        <w:sz w:val="21"/>
      </w:rPr>
    </w:lvl>
    <w:lvl w:ilvl="6">
      <w:start w:val="1"/>
      <w:numFmt w:val="decimal"/>
      <w:suff w:val="nothing"/>
      <w:lvlText w:val="%1%2.%3.%4.%5.%6.%7　"/>
      <w:lvlJc w:val="left"/>
      <w:pPr>
        <w:ind w:left="-5580" w:firstLine="0"/>
      </w:pPr>
      <w:rPr>
        <w:rFonts w:ascii="Times New Roman" w:eastAsia="黑体" w:hAnsi="Times New Roman" w:hint="default"/>
        <w:b w:val="0"/>
        <w:i w:val="0"/>
        <w:sz w:val="21"/>
      </w:rPr>
    </w:lvl>
    <w:lvl w:ilvl="7">
      <w:start w:val="1"/>
      <w:numFmt w:val="decimal"/>
      <w:lvlText w:val="%1.%2.%3.%4.%5.%6.%7.%8"/>
      <w:lvlJc w:val="left"/>
      <w:pPr>
        <w:tabs>
          <w:tab w:val="left" w:pos="-1229"/>
        </w:tabs>
        <w:ind w:left="-1611" w:hanging="1418"/>
      </w:pPr>
      <w:rPr>
        <w:rFonts w:hint="eastAsia"/>
      </w:rPr>
    </w:lvl>
    <w:lvl w:ilvl="8">
      <w:start w:val="1"/>
      <w:numFmt w:val="decimal"/>
      <w:lvlText w:val="%1.%2.%3.%4.%5.%6.%7.%8.%9"/>
      <w:lvlJc w:val="left"/>
      <w:pPr>
        <w:tabs>
          <w:tab w:val="left" w:pos="-803"/>
        </w:tabs>
        <w:ind w:left="-903" w:hanging="1700"/>
      </w:pPr>
      <w:rPr>
        <w:rFonts w:hint="eastAsia"/>
      </w:rPr>
    </w:lvl>
  </w:abstractNum>
  <w:abstractNum w:abstractNumId="75" w15:restartNumberingAfterBreak="0">
    <w:nsid w:val="559621F8"/>
    <w:multiLevelType w:val="multilevel"/>
    <w:tmpl w:val="559621F8"/>
    <w:lvl w:ilvl="0">
      <w:start w:val="1"/>
      <w:numFmt w:val="decimal"/>
      <w:pStyle w:val="11"/>
      <w:lvlText w:val="%1."/>
      <w:lvlJc w:val="left"/>
      <w:pPr>
        <w:tabs>
          <w:tab w:val="left" w:pos="425"/>
        </w:tabs>
        <w:ind w:left="425" w:hanging="425"/>
      </w:pPr>
    </w:lvl>
    <w:lvl w:ilvl="1">
      <w:start w:val="1"/>
      <w:numFmt w:val="decimal"/>
      <w:pStyle w:val="21"/>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pStyle w:val="40"/>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76" w15:restartNumberingAfterBreak="0">
    <w:nsid w:val="55FE28E9"/>
    <w:multiLevelType w:val="singleLevel"/>
    <w:tmpl w:val="55FE28E9"/>
    <w:lvl w:ilvl="0">
      <w:start w:val="1"/>
      <w:numFmt w:val="bullet"/>
      <w:pStyle w:val="-f"/>
      <w:lvlText w:val=""/>
      <w:lvlJc w:val="left"/>
      <w:pPr>
        <w:tabs>
          <w:tab w:val="left" w:pos="927"/>
        </w:tabs>
        <w:ind w:left="851" w:hanging="284"/>
      </w:pPr>
      <w:rPr>
        <w:rFonts w:ascii="Wingdings" w:hAnsi="Wingdings" w:hint="default"/>
        <w:sz w:val="21"/>
      </w:rPr>
    </w:lvl>
  </w:abstractNum>
  <w:abstractNum w:abstractNumId="77" w15:restartNumberingAfterBreak="0">
    <w:nsid w:val="56287D3C"/>
    <w:multiLevelType w:val="multilevel"/>
    <w:tmpl w:val="56287D3C"/>
    <w:lvl w:ilvl="0">
      <w:start w:val="1"/>
      <w:numFmt w:val="decimal"/>
      <w:pStyle w:val="12"/>
      <w:suff w:val="nothing"/>
      <w:lvlText w:val="%1)　"/>
      <w:lvlJc w:val="left"/>
      <w:pPr>
        <w:ind w:left="2484" w:hanging="1164"/>
      </w:pPr>
      <w:rPr>
        <w:rFonts w:ascii="Times New Roman" w:hAnsi="Times New Roman" w:cs="Times New Roman"/>
        <w:b w:val="0"/>
        <w:bCs w:val="0"/>
        <w:i w:val="0"/>
        <w:iCs w:val="0"/>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8" w15:restartNumberingAfterBreak="0">
    <w:nsid w:val="58446FB3"/>
    <w:multiLevelType w:val="multilevel"/>
    <w:tmpl w:val="58446FB3"/>
    <w:lvl w:ilvl="0">
      <w:start w:val="1"/>
      <w:numFmt w:val="decimal"/>
      <w:pStyle w:val="w"/>
      <w:lvlText w:val="(%1)"/>
      <w:lvlJc w:val="left"/>
      <w:pPr>
        <w:ind w:left="987" w:hanging="420"/>
      </w:pPr>
      <w:rPr>
        <w:rFonts w:ascii="Times New Roman" w:eastAsia="仿宋" w:hAnsi="Times New Roman" w:cs="Times New Roman" w:hint="default"/>
        <w:b w:val="0"/>
        <w:i w:val="0"/>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79" w15:restartNumberingAfterBreak="0">
    <w:nsid w:val="5C487925"/>
    <w:multiLevelType w:val="multilevel"/>
    <w:tmpl w:val="5C487925"/>
    <w:lvl w:ilvl="0">
      <w:start w:val="1"/>
      <w:numFmt w:val="lowerLetter"/>
      <w:pStyle w:val="afe"/>
      <w:lvlText w:val="%1)"/>
      <w:lvlJc w:val="left"/>
      <w:pPr>
        <w:snapToGrid w:val="0"/>
        <w:ind w:left="846" w:hanging="420"/>
      </w:pPr>
      <w:rPr>
        <w:rFonts w:ascii="Times New Roman" w:hAnsi="Times New Roman" w:cs="Times New Roman"/>
        <w:b w:val="0"/>
        <w:bCs w:val="0"/>
        <w:i w:val="0"/>
        <w:iCs w:val="0"/>
        <w:caps w:val="0"/>
        <w:smallCaps w:val="0"/>
        <w:strike w:val="0"/>
        <w:dstrike w:val="0"/>
        <w:vanish w:val="0"/>
        <w:color w:val="000000"/>
        <w:spacing w:val="0"/>
        <w:w w:val="1"/>
        <w:kern w:val="0"/>
        <w:position w:val="0"/>
        <w:szCs w:val="2"/>
        <w:u w:val="none"/>
        <w:vertAlign w:val="baseline"/>
      </w:r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80" w15:restartNumberingAfterBreak="0">
    <w:nsid w:val="5EA36DBB"/>
    <w:multiLevelType w:val="multilevel"/>
    <w:tmpl w:val="5EA36DBB"/>
    <w:lvl w:ilvl="0">
      <w:start w:val="1"/>
      <w:numFmt w:val="decimal"/>
      <w:pStyle w:val="aff"/>
      <w:lvlText w:val="%1."/>
      <w:lvlJc w:val="left"/>
      <w:pPr>
        <w:tabs>
          <w:tab w:val="left" w:pos="425"/>
        </w:tabs>
        <w:ind w:left="425" w:hanging="425"/>
      </w:pPr>
    </w:lvl>
    <w:lvl w:ilvl="1">
      <w:start w:val="1"/>
      <w:numFmt w:val="decimal"/>
      <w:pStyle w:val="aff0"/>
      <w:lvlText w:val="%1.%2."/>
      <w:lvlJc w:val="left"/>
      <w:pPr>
        <w:tabs>
          <w:tab w:val="left" w:pos="567"/>
        </w:tabs>
        <w:ind w:left="624" w:hanging="624"/>
      </w:pPr>
    </w:lvl>
    <w:lvl w:ilvl="2">
      <w:start w:val="1"/>
      <w:numFmt w:val="decimal"/>
      <w:pStyle w:val="aff1"/>
      <w:lvlText w:val="%1.%2.%3."/>
      <w:lvlJc w:val="left"/>
      <w:pPr>
        <w:tabs>
          <w:tab w:val="left" w:pos="709"/>
        </w:tabs>
        <w:ind w:left="936" w:hanging="936"/>
      </w:pPr>
    </w:lvl>
    <w:lvl w:ilvl="3">
      <w:start w:val="1"/>
      <w:numFmt w:val="decimal"/>
      <w:pStyle w:val="aff2"/>
      <w:lvlText w:val="%1.%2.%3.%4."/>
      <w:lvlJc w:val="left"/>
      <w:pPr>
        <w:tabs>
          <w:tab w:val="left" w:pos="851"/>
        </w:tabs>
        <w:ind w:left="1247" w:hanging="1247"/>
      </w:pPr>
    </w:lvl>
    <w:lvl w:ilvl="4">
      <w:start w:val="1"/>
      <w:numFmt w:val="decimal"/>
      <w:lvlText w:val="%1.%2.%3.%4.%5."/>
      <w:lvlJc w:val="left"/>
      <w:pPr>
        <w:tabs>
          <w:tab w:val="left" w:pos="992"/>
        </w:tabs>
        <w:ind w:left="992" w:hanging="992"/>
      </w:pPr>
    </w:lvl>
    <w:lvl w:ilvl="5">
      <w:start w:val="1"/>
      <w:numFmt w:val="decimal"/>
      <w:lvlRestart w:val="0"/>
      <w:lvlText w:val="%6)"/>
      <w:lvlJc w:val="left"/>
      <w:pPr>
        <w:tabs>
          <w:tab w:val="left" w:pos="420"/>
        </w:tabs>
        <w:ind w:left="420" w:hanging="420"/>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81" w15:restartNumberingAfterBreak="0">
    <w:nsid w:val="62B03FFF"/>
    <w:multiLevelType w:val="multilevel"/>
    <w:tmpl w:val="62B03FFF"/>
    <w:lvl w:ilvl="0">
      <w:start w:val="1"/>
      <w:numFmt w:val="decimal"/>
      <w:pStyle w:val="411x"/>
      <w:lvlText w:val="4.1.1.%1"/>
      <w:lvlJc w:val="left"/>
      <w:pPr>
        <w:ind w:left="42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82" w15:restartNumberingAfterBreak="0">
    <w:nsid w:val="62E068B1"/>
    <w:multiLevelType w:val="multilevel"/>
    <w:tmpl w:val="62E068B1"/>
    <w:lvl w:ilvl="0">
      <w:start w:val="1"/>
      <w:numFmt w:val="decimal"/>
      <w:pStyle w:val="aff3"/>
      <w:isLgl/>
      <w:suff w:val="space"/>
      <w:lvlText w:val="%1 "/>
      <w:lvlJc w:val="left"/>
      <w:pPr>
        <w:ind w:left="0" w:firstLine="0"/>
      </w:pPr>
      <w:rPr>
        <w:rFonts w:ascii="Times New Roman" w:eastAsia="黑体" w:hAnsi="Times New Roman" w:hint="default"/>
        <w:b w:val="0"/>
        <w:i w:val="0"/>
        <w:caps w:val="0"/>
        <w:strike w:val="0"/>
        <w:dstrike w:val="0"/>
        <w:vanish w:val="0"/>
        <w:color w:val="auto"/>
        <w:sz w:val="32"/>
        <w:szCs w:val="32"/>
        <w:u w:val="none"/>
        <w:vertAlign w:val="baseline"/>
      </w:rPr>
    </w:lvl>
    <w:lvl w:ilvl="1">
      <w:start w:val="1"/>
      <w:numFmt w:val="decimal"/>
      <w:pStyle w:val="110"/>
      <w:isLgl/>
      <w:suff w:val="nothing"/>
      <w:lvlText w:val="%1.%2 "/>
      <w:lvlJc w:val="left"/>
      <w:pPr>
        <w:ind w:left="0" w:firstLine="0"/>
      </w:pPr>
      <w:rPr>
        <w:rFonts w:ascii="Times New Roman" w:eastAsia="黑体" w:hAnsi="Times New Roman" w:hint="default"/>
        <w:b w:val="0"/>
        <w:i w:val="0"/>
        <w:caps w:val="0"/>
        <w:strike w:val="0"/>
        <w:dstrike w:val="0"/>
        <w:vanish w:val="0"/>
        <w:color w:val="auto"/>
        <w:sz w:val="28"/>
        <w:szCs w:val="28"/>
        <w:u w:val="none"/>
        <w:vertAlign w:val="baseline"/>
      </w:rPr>
    </w:lvl>
    <w:lvl w:ilvl="2">
      <w:start w:val="1"/>
      <w:numFmt w:val="decimal"/>
      <w:pStyle w:val="111"/>
      <w:isLgl/>
      <w:suff w:val="nothing"/>
      <w:lvlText w:val="%1.%2.%3 "/>
      <w:lvlJc w:val="left"/>
      <w:pPr>
        <w:ind w:left="0" w:firstLine="0"/>
      </w:pPr>
      <w:rPr>
        <w:rFonts w:ascii="Times New Roman" w:eastAsia="黑体" w:hAnsi="Times New Roman" w:hint="default"/>
        <w:b w:val="0"/>
        <w:i w:val="0"/>
        <w:caps w:val="0"/>
        <w:strike w:val="0"/>
        <w:dstrike w:val="0"/>
        <w:vanish w:val="0"/>
        <w:color w:val="auto"/>
        <w:sz w:val="28"/>
        <w:szCs w:val="28"/>
        <w:u w:val="none"/>
        <w:vertAlign w:val="baseline"/>
      </w:rPr>
    </w:lvl>
    <w:lvl w:ilvl="3">
      <w:start w:val="1"/>
      <w:numFmt w:val="decimal"/>
      <w:pStyle w:val="1111"/>
      <w:isLgl/>
      <w:suff w:val="nothing"/>
      <w:lvlText w:val="%1.%2.%3.%4 "/>
      <w:lvlJc w:val="left"/>
      <w:pPr>
        <w:ind w:left="0" w:firstLine="0"/>
      </w:pPr>
      <w:rPr>
        <w:rFonts w:ascii="Times New Roman" w:eastAsia="黑体" w:hAnsi="Times New Roman" w:hint="default"/>
        <w:b w:val="0"/>
        <w:i w:val="0"/>
        <w:caps w:val="0"/>
        <w:strike w:val="0"/>
        <w:dstrike w:val="0"/>
        <w:vanish w:val="0"/>
        <w:color w:val="auto"/>
        <w:sz w:val="28"/>
        <w:szCs w:val="28"/>
        <w:u w:val="none"/>
        <w:vertAlign w:val="baseline"/>
      </w:rPr>
    </w:lvl>
    <w:lvl w:ilvl="4">
      <w:start w:val="1"/>
      <w:numFmt w:val="decimal"/>
      <w:pStyle w:val="11111"/>
      <w:isLgl/>
      <w:suff w:val="nothing"/>
      <w:lvlText w:val="%1.%2.%3.%4.%5 "/>
      <w:lvlJc w:val="left"/>
      <w:pPr>
        <w:ind w:left="0" w:firstLine="0"/>
      </w:pPr>
      <w:rPr>
        <w:rFonts w:ascii="Times New Roman" w:eastAsia="黑体" w:hAnsi="Times New Roman" w:hint="default"/>
        <w:b w:val="0"/>
        <w:i w:val="0"/>
        <w:caps w:val="0"/>
        <w:strike w:val="0"/>
        <w:dstrike w:val="0"/>
        <w:vanish w:val="0"/>
        <w:color w:val="auto"/>
        <w:sz w:val="28"/>
        <w:szCs w:val="28"/>
        <w:u w:val="none"/>
        <w:vertAlign w:val="baseline"/>
      </w:rPr>
    </w:lvl>
    <w:lvl w:ilvl="5">
      <w:start w:val="1"/>
      <w:numFmt w:val="decimal"/>
      <w:pStyle w:val="13"/>
      <w:suff w:val="nothing"/>
      <w:lvlText w:val="%6) "/>
      <w:lvlJc w:val="left"/>
      <w:pPr>
        <w:ind w:left="0" w:firstLine="567"/>
      </w:pPr>
      <w:rPr>
        <w:rFonts w:ascii="Times New Roman" w:eastAsia="宋体" w:hAnsi="Times New Roman" w:hint="default"/>
        <w:b w:val="0"/>
        <w:i w:val="0"/>
        <w:caps w:val="0"/>
        <w:strike w:val="0"/>
        <w:dstrike w:val="0"/>
        <w:vanish w:val="0"/>
        <w:color w:val="000000"/>
        <w:sz w:val="28"/>
        <w:szCs w:val="28"/>
        <w:vertAlign w:val="baseline"/>
      </w:rPr>
    </w:lvl>
    <w:lvl w:ilvl="6">
      <w:start w:val="1"/>
      <w:numFmt w:val="lowerLetter"/>
      <w:pStyle w:val="aff4"/>
      <w:suff w:val="nothing"/>
      <w:lvlText w:val="%7) "/>
      <w:lvlJc w:val="left"/>
      <w:pPr>
        <w:ind w:left="567" w:firstLine="624"/>
      </w:pPr>
      <w:rPr>
        <w:rFonts w:ascii="Times New Roman" w:eastAsia="宋体" w:hAnsi="Times New Roman" w:hint="default"/>
        <w:b w:val="0"/>
        <w:i w:val="0"/>
        <w:caps w:val="0"/>
        <w:strike w:val="0"/>
        <w:dstrike w:val="0"/>
        <w:vanish w:val="0"/>
        <w:color w:val="auto"/>
        <w:sz w:val="28"/>
        <w:szCs w:val="28"/>
        <w:u w:val="none"/>
        <w:vertAlign w:val="baseline"/>
      </w:rPr>
    </w:lvl>
    <w:lvl w:ilvl="7">
      <w:start w:val="1"/>
      <w:numFmt w:val="none"/>
      <w:lvlRestart w:val="0"/>
      <w:pStyle w:val="8"/>
      <w:suff w:val="space"/>
      <w:lvlText w:val=""/>
      <w:lvlJc w:val="left"/>
      <w:pPr>
        <w:ind w:left="0" w:firstLine="0"/>
      </w:pPr>
      <w:rPr>
        <w:rFonts w:ascii="Times New Roman" w:eastAsia="黑体" w:hAnsi="Times New Roman" w:hint="default"/>
        <w:b w:val="0"/>
        <w:i w:val="0"/>
        <w:caps w:val="0"/>
        <w:strike w:val="0"/>
        <w:dstrike w:val="0"/>
        <w:snapToGrid w:val="0"/>
        <w:vanish w:val="0"/>
        <w:color w:val="auto"/>
        <w:spacing w:val="0"/>
        <w:w w:val="100"/>
        <w:kern w:val="28"/>
        <w:position w:val="0"/>
        <w:sz w:val="28"/>
        <w:szCs w:val="28"/>
        <w:u w:val="none"/>
        <w:vertAlign w:val="baseline"/>
      </w:rPr>
    </w:lvl>
    <w:lvl w:ilvl="8">
      <w:start w:val="1"/>
      <w:numFmt w:val="none"/>
      <w:lvlRestart w:val="0"/>
      <w:pStyle w:val="9"/>
      <w:suff w:val="space"/>
      <w:lvlText w:val=""/>
      <w:lvlJc w:val="left"/>
      <w:pPr>
        <w:ind w:left="0" w:firstLine="0"/>
      </w:pPr>
      <w:rPr>
        <w:rFonts w:eastAsia="黑体" w:hint="eastAsia"/>
        <w:b w:val="0"/>
        <w:i w:val="0"/>
        <w:caps w:val="0"/>
        <w:strike w:val="0"/>
        <w:dstrike w:val="0"/>
        <w:snapToGrid w:val="0"/>
        <w:vanish w:val="0"/>
        <w:color w:val="auto"/>
        <w:spacing w:val="0"/>
        <w:w w:val="100"/>
        <w:kern w:val="28"/>
        <w:position w:val="0"/>
        <w:sz w:val="28"/>
        <w:szCs w:val="28"/>
        <w:u w:val="none"/>
        <w:vertAlign w:val="baseline"/>
      </w:rPr>
    </w:lvl>
  </w:abstractNum>
  <w:abstractNum w:abstractNumId="83" w15:restartNumberingAfterBreak="0">
    <w:nsid w:val="646260FA"/>
    <w:multiLevelType w:val="multilevel"/>
    <w:tmpl w:val="646260FA"/>
    <w:lvl w:ilvl="0">
      <w:start w:val="1"/>
      <w:numFmt w:val="decimal"/>
      <w:pStyle w:val="AltBSWIEE"/>
      <w:suff w:val="nothing"/>
      <w:lvlText w:val="表%1　"/>
      <w:lvlJc w:val="left"/>
      <w:pPr>
        <w:ind w:left="3402" w:firstLine="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left" w:pos="1134"/>
        </w:tabs>
        <w:ind w:left="1134" w:hanging="567"/>
      </w:pPr>
      <w:rPr>
        <w:rFonts w:hint="eastAsia"/>
      </w:rPr>
    </w:lvl>
    <w:lvl w:ilvl="2">
      <w:start w:val="1"/>
      <w:numFmt w:val="decimal"/>
      <w:lvlText w:val="%1.%2.%3"/>
      <w:lvlJc w:val="left"/>
      <w:pPr>
        <w:tabs>
          <w:tab w:val="left" w:pos="1560"/>
        </w:tabs>
        <w:ind w:left="1560" w:hanging="567"/>
      </w:pPr>
      <w:rPr>
        <w:rFonts w:hint="eastAsia"/>
      </w:rPr>
    </w:lvl>
    <w:lvl w:ilvl="3">
      <w:start w:val="1"/>
      <w:numFmt w:val="decimal"/>
      <w:lvlText w:val="%1.%2.%3.%4"/>
      <w:lvlJc w:val="left"/>
      <w:pPr>
        <w:tabs>
          <w:tab w:val="left" w:pos="2126"/>
        </w:tabs>
        <w:ind w:left="2126" w:hanging="708"/>
      </w:pPr>
      <w:rPr>
        <w:rFonts w:hint="eastAsia"/>
      </w:rPr>
    </w:lvl>
    <w:lvl w:ilvl="4">
      <w:start w:val="1"/>
      <w:numFmt w:val="decimal"/>
      <w:lvlText w:val="%1.%2.%3.%4.%5"/>
      <w:lvlJc w:val="left"/>
      <w:pPr>
        <w:tabs>
          <w:tab w:val="left" w:pos="2693"/>
        </w:tabs>
        <w:ind w:left="2693" w:hanging="850"/>
      </w:pPr>
      <w:rPr>
        <w:rFonts w:hint="eastAsia"/>
      </w:rPr>
    </w:lvl>
    <w:lvl w:ilvl="5">
      <w:start w:val="1"/>
      <w:numFmt w:val="decimal"/>
      <w:lvlText w:val="%1.%2.%3.%4.%5.%6"/>
      <w:lvlJc w:val="left"/>
      <w:pPr>
        <w:tabs>
          <w:tab w:val="left" w:pos="3402"/>
        </w:tabs>
        <w:ind w:left="3402" w:hanging="1134"/>
      </w:pPr>
      <w:rPr>
        <w:rFonts w:hint="eastAsia"/>
      </w:rPr>
    </w:lvl>
    <w:lvl w:ilvl="6">
      <w:start w:val="1"/>
      <w:numFmt w:val="decimal"/>
      <w:lvlText w:val="%1.%2.%3.%4.%5.%6.%7"/>
      <w:lvlJc w:val="left"/>
      <w:pPr>
        <w:tabs>
          <w:tab w:val="left" w:pos="3969"/>
        </w:tabs>
        <w:ind w:left="3969" w:hanging="1276"/>
      </w:pPr>
      <w:rPr>
        <w:rFonts w:hint="eastAsia"/>
      </w:rPr>
    </w:lvl>
    <w:lvl w:ilvl="7">
      <w:start w:val="1"/>
      <w:numFmt w:val="decimal"/>
      <w:lvlText w:val="%1.%2.%3.%4.%5.%6.%7.%8"/>
      <w:lvlJc w:val="left"/>
      <w:pPr>
        <w:tabs>
          <w:tab w:val="left" w:pos="4536"/>
        </w:tabs>
        <w:ind w:left="4536" w:hanging="1418"/>
      </w:pPr>
      <w:rPr>
        <w:rFonts w:hint="eastAsia"/>
      </w:rPr>
    </w:lvl>
    <w:lvl w:ilvl="8">
      <w:start w:val="1"/>
      <w:numFmt w:val="decimal"/>
      <w:lvlText w:val="%1.%2.%3.%4.%5.%6.%7.%8.%9"/>
      <w:lvlJc w:val="left"/>
      <w:pPr>
        <w:tabs>
          <w:tab w:val="left" w:pos="5244"/>
        </w:tabs>
        <w:ind w:left="5244" w:hanging="1700"/>
      </w:pPr>
      <w:rPr>
        <w:rFonts w:hint="eastAsia"/>
      </w:rPr>
    </w:lvl>
  </w:abstractNum>
  <w:abstractNum w:abstractNumId="84" w15:restartNumberingAfterBreak="0">
    <w:nsid w:val="690416D3"/>
    <w:multiLevelType w:val="multilevel"/>
    <w:tmpl w:val="690416D3"/>
    <w:lvl w:ilvl="0">
      <w:start w:val="1"/>
      <w:numFmt w:val="lowerLetter"/>
      <w:pStyle w:val="abc1"/>
      <w:lvlText w:val="%1."/>
      <w:lvlJc w:val="left"/>
      <w:pPr>
        <w:tabs>
          <w:tab w:val="left" w:pos="780"/>
        </w:tabs>
        <w:ind w:left="777" w:hanging="357"/>
      </w:pPr>
      <w:rPr>
        <w:rFonts w:ascii="Times New Roman" w:eastAsia="宋体" w:hAnsi="Times New Roman" w:cs="Times New Roman" w:hint="default"/>
        <w:color w:val="auto"/>
        <w:sz w:val="24"/>
      </w:rPr>
    </w:lvl>
    <w:lvl w:ilvl="1">
      <w:start w:val="1"/>
      <w:numFmt w:val="bullet"/>
      <w:lvlText w:val=""/>
      <w:lvlJc w:val="left"/>
      <w:pPr>
        <w:tabs>
          <w:tab w:val="left" w:pos="1322"/>
        </w:tabs>
        <w:ind w:left="1322" w:hanging="420"/>
      </w:pPr>
      <w:rPr>
        <w:rFonts w:ascii="Wingdings" w:hAnsi="Wingdings" w:hint="default"/>
        <w:color w:val="auto"/>
        <w:sz w:val="24"/>
      </w:rPr>
    </w:lvl>
    <w:lvl w:ilvl="2">
      <w:start w:val="1"/>
      <w:numFmt w:val="lowerRoman"/>
      <w:lvlText w:val="%3."/>
      <w:lvlJc w:val="right"/>
      <w:pPr>
        <w:tabs>
          <w:tab w:val="left" w:pos="1742"/>
        </w:tabs>
        <w:ind w:left="1742" w:hanging="42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5" w15:restartNumberingAfterBreak="0">
    <w:nsid w:val="6B0C057C"/>
    <w:multiLevelType w:val="multilevel"/>
    <w:tmpl w:val="6B0C057C"/>
    <w:lvl w:ilvl="0">
      <w:start w:val="1"/>
      <w:numFmt w:val="bullet"/>
      <w:pStyle w:val="14"/>
      <w:lvlText w:val=""/>
      <w:lvlJc w:val="left"/>
      <w:pPr>
        <w:tabs>
          <w:tab w:val="left" w:pos="84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86" w15:restartNumberingAfterBreak="0">
    <w:nsid w:val="6BE200A8"/>
    <w:multiLevelType w:val="multilevel"/>
    <w:tmpl w:val="6BE200A8"/>
    <w:lvl w:ilvl="0">
      <w:start w:val="1"/>
      <w:numFmt w:val="decimal"/>
      <w:pStyle w:val="aff5"/>
      <w:suff w:val="nothing"/>
      <w:lvlText w:val="%1"/>
      <w:lvlJc w:val="center"/>
      <w:pPr>
        <w:ind w:left="0" w:firstLine="0"/>
      </w:pPr>
      <w:rPr>
        <w:rFonts w:eastAsia="宋体" w:hint="eastAsia"/>
        <w:b w:val="0"/>
        <w:i w:val="0"/>
        <w:sz w:val="21"/>
      </w:rPr>
    </w:lvl>
    <w:lvl w:ilvl="1">
      <w:start w:val="1"/>
      <w:numFmt w:val="decimal"/>
      <w:lvlText w:val="%2"/>
      <w:lvlJc w:val="center"/>
      <w:pPr>
        <w:tabs>
          <w:tab w:val="left" w:pos="780"/>
        </w:tabs>
        <w:ind w:left="590" w:hanging="170"/>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7" w15:restartNumberingAfterBreak="0">
    <w:nsid w:val="6BF15734"/>
    <w:multiLevelType w:val="multilevel"/>
    <w:tmpl w:val="6BF15734"/>
    <w:lvl w:ilvl="0">
      <w:start w:val="1"/>
      <w:numFmt w:val="decimal"/>
      <w:pStyle w:val="aff6"/>
      <w:suff w:val="space"/>
      <w:lvlText w:val="图 %1"/>
      <w:lvlJc w:val="left"/>
      <w:pPr>
        <w:ind w:left="0" w:firstLine="0"/>
      </w:pPr>
      <w:rPr>
        <w:rFonts w:ascii="Times New Roman" w:eastAsia="黑体" w:hAnsi="Times New Roman" w:hint="default"/>
        <w:b w:val="0"/>
        <w:i w:val="0"/>
        <w:caps w:val="0"/>
        <w:strike w:val="0"/>
        <w:dstrike w:val="0"/>
        <w:snapToGrid w:val="0"/>
        <w:vanish w:val="0"/>
        <w:color w:val="auto"/>
        <w:spacing w:val="0"/>
        <w:w w:val="100"/>
        <w:kern w:val="28"/>
        <w:position w:val="0"/>
        <w:sz w:val="28"/>
        <w:szCs w:val="28"/>
        <w:u w:val="none"/>
        <w:vertAlign w:val="baseline"/>
      </w:rPr>
    </w:lvl>
    <w:lvl w:ilvl="1">
      <w:start w:val="1"/>
      <w:numFmt w:val="none"/>
      <w:lvlText w:val=""/>
      <w:lvlJc w:val="left"/>
      <w:pPr>
        <w:tabs>
          <w:tab w:val="left" w:pos="851"/>
        </w:tabs>
        <w:ind w:left="851" w:firstLine="0"/>
      </w:pPr>
      <w:rPr>
        <w:rFonts w:hint="eastAsia"/>
      </w:rPr>
    </w:lvl>
    <w:lvl w:ilvl="2">
      <w:start w:val="1"/>
      <w:numFmt w:val="none"/>
      <w:lvlText w:val="%3"/>
      <w:lvlJc w:val="left"/>
      <w:pPr>
        <w:tabs>
          <w:tab w:val="left" w:pos="2126"/>
        </w:tabs>
        <w:ind w:left="1701" w:firstLine="0"/>
      </w:pPr>
      <w:rPr>
        <w:rFonts w:hint="eastAsia"/>
      </w:rPr>
    </w:lvl>
    <w:lvl w:ilvl="3">
      <w:start w:val="1"/>
      <w:numFmt w:val="none"/>
      <w:lvlText w:val=""/>
      <w:lvlJc w:val="left"/>
      <w:pPr>
        <w:tabs>
          <w:tab w:val="left" w:pos="2976"/>
        </w:tabs>
        <w:ind w:left="2551" w:firstLine="0"/>
      </w:pPr>
      <w:rPr>
        <w:rFonts w:hint="eastAsia"/>
      </w:rPr>
    </w:lvl>
    <w:lvl w:ilvl="4">
      <w:start w:val="1"/>
      <w:numFmt w:val="none"/>
      <w:lvlText w:val=""/>
      <w:lvlJc w:val="left"/>
      <w:pPr>
        <w:tabs>
          <w:tab w:val="left" w:pos="3827"/>
        </w:tabs>
        <w:ind w:left="3402" w:firstLine="0"/>
      </w:pPr>
      <w:rPr>
        <w:rFonts w:hint="eastAsia"/>
      </w:rPr>
    </w:lvl>
    <w:lvl w:ilvl="5">
      <w:start w:val="1"/>
      <w:numFmt w:val="none"/>
      <w:lvlText w:val=""/>
      <w:lvlJc w:val="left"/>
      <w:pPr>
        <w:tabs>
          <w:tab w:val="left" w:pos="4677"/>
        </w:tabs>
        <w:ind w:left="4252" w:firstLine="0"/>
      </w:pPr>
      <w:rPr>
        <w:rFonts w:hint="eastAsia"/>
      </w:rPr>
    </w:lvl>
    <w:lvl w:ilvl="6">
      <w:start w:val="1"/>
      <w:numFmt w:val="none"/>
      <w:lvlRestart w:val="0"/>
      <w:suff w:val="space"/>
      <w:lvlText w:val=""/>
      <w:lvlJc w:val="left"/>
      <w:pPr>
        <w:ind w:left="0" w:firstLine="0"/>
      </w:pPr>
      <w:rPr>
        <w:rFonts w:ascii="Times New Roman" w:eastAsia="黑体" w:hAnsi="Times New Roman" w:hint="default"/>
        <w:b w:val="0"/>
        <w:i w:val="0"/>
        <w:caps w:val="0"/>
        <w:strike w:val="0"/>
        <w:dstrike w:val="0"/>
        <w:snapToGrid w:val="0"/>
        <w:vanish w:val="0"/>
        <w:color w:val="auto"/>
        <w:spacing w:val="0"/>
        <w:w w:val="100"/>
        <w:kern w:val="28"/>
        <w:position w:val="0"/>
        <w:sz w:val="28"/>
        <w:szCs w:val="28"/>
        <w:u w:val="none"/>
        <w:vertAlign w:val="baseline"/>
      </w:rPr>
    </w:lvl>
    <w:lvl w:ilvl="7">
      <w:start w:val="1"/>
      <w:numFmt w:val="none"/>
      <w:lvlText w:val=""/>
      <w:lvlJc w:val="left"/>
      <w:pPr>
        <w:tabs>
          <w:tab w:val="left" w:pos="6378"/>
        </w:tabs>
        <w:ind w:left="5953" w:firstLine="0"/>
      </w:pPr>
      <w:rPr>
        <w:rFonts w:hint="eastAsia"/>
      </w:rPr>
    </w:lvl>
    <w:lvl w:ilvl="8">
      <w:start w:val="1"/>
      <w:numFmt w:val="none"/>
      <w:lvlText w:val=""/>
      <w:lvlJc w:val="left"/>
      <w:pPr>
        <w:tabs>
          <w:tab w:val="left" w:pos="7228"/>
        </w:tabs>
        <w:ind w:left="6803" w:firstLine="0"/>
      </w:pPr>
      <w:rPr>
        <w:rFonts w:hint="eastAsia"/>
      </w:rPr>
    </w:lvl>
  </w:abstractNum>
  <w:abstractNum w:abstractNumId="88" w15:restartNumberingAfterBreak="0">
    <w:nsid w:val="6CEA2025"/>
    <w:multiLevelType w:val="multilevel"/>
    <w:tmpl w:val="6CEA2025"/>
    <w:lvl w:ilvl="0">
      <w:start w:val="1"/>
      <w:numFmt w:val="none"/>
      <w:pStyle w:val="aff7"/>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142"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color w:val="auto"/>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1050" w:hanging="105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89" w15:restartNumberingAfterBreak="0">
    <w:nsid w:val="6D3B4808"/>
    <w:multiLevelType w:val="multilevel"/>
    <w:tmpl w:val="6D3B4808"/>
    <w:lvl w:ilvl="0">
      <w:start w:val="1"/>
      <w:numFmt w:val="bullet"/>
      <w:pStyle w:val="1-009"/>
      <w:lvlText w:val="—"/>
      <w:lvlJc w:val="left"/>
      <w:pPr>
        <w:tabs>
          <w:tab w:val="left" w:pos="960"/>
        </w:tabs>
        <w:ind w:left="960" w:hanging="480"/>
      </w:pPr>
      <w:rPr>
        <w:rFonts w:ascii="宋体" w:eastAsia="宋体" w:hAnsi="宋体" w:hint="eastAsia"/>
        <w:b w:val="0"/>
        <w:i w:val="0"/>
        <w:caps w:val="0"/>
        <w:strike w:val="0"/>
        <w:dstrike w:val="0"/>
        <w:vanish w:val="0"/>
        <w:color w:val="auto"/>
        <w:spacing w:val="0"/>
        <w:position w:val="0"/>
        <w:sz w:val="24"/>
        <w:szCs w:val="24"/>
        <w:u w:val="none"/>
        <w:vertAlign w:val="baseline"/>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0" w15:restartNumberingAfterBreak="0">
    <w:nsid w:val="705070E0"/>
    <w:multiLevelType w:val="multilevel"/>
    <w:tmpl w:val="705070E0"/>
    <w:lvl w:ilvl="0">
      <w:start w:val="1"/>
      <w:numFmt w:val="lowerLetter"/>
      <w:pStyle w:val="aff8"/>
      <w:lvlText w:val="%1)"/>
      <w:lvlJc w:val="left"/>
      <w:pPr>
        <w:tabs>
          <w:tab w:val="left" w:pos="933"/>
        </w:tabs>
        <w:ind w:left="933" w:hanging="453"/>
      </w:pPr>
      <w:rPr>
        <w:b w:val="0"/>
        <w:i w:val="0"/>
        <w:sz w:val="24"/>
        <w:szCs w:val="24"/>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1" w15:restartNumberingAfterBreak="0">
    <w:nsid w:val="708C0438"/>
    <w:multiLevelType w:val="singleLevel"/>
    <w:tmpl w:val="708C0438"/>
    <w:lvl w:ilvl="0">
      <w:start w:val="1"/>
      <w:numFmt w:val="bullet"/>
      <w:pStyle w:val="22"/>
      <w:lvlText w:val=""/>
      <w:lvlJc w:val="left"/>
      <w:pPr>
        <w:tabs>
          <w:tab w:val="left" w:pos="927"/>
        </w:tabs>
        <w:ind w:left="907" w:hanging="340"/>
      </w:pPr>
      <w:rPr>
        <w:rFonts w:ascii="Wingdings" w:hAnsi="Wingdings" w:hint="default"/>
        <w:b w:val="0"/>
        <w:i w:val="0"/>
        <w:sz w:val="15"/>
      </w:rPr>
    </w:lvl>
  </w:abstractNum>
  <w:abstractNum w:abstractNumId="92" w15:restartNumberingAfterBreak="0">
    <w:nsid w:val="726F6832"/>
    <w:multiLevelType w:val="multilevel"/>
    <w:tmpl w:val="726F6832"/>
    <w:lvl w:ilvl="0">
      <w:start w:val="1"/>
      <w:numFmt w:val="decimal"/>
      <w:pStyle w:val="5011"/>
      <w:lvlText w:val="%1"/>
      <w:lvlJc w:val="left"/>
      <w:pPr>
        <w:tabs>
          <w:tab w:val="left" w:pos="0"/>
        </w:tabs>
        <w:ind w:left="0" w:firstLine="0"/>
      </w:pPr>
      <w:rPr>
        <w:rFonts w:ascii="黑体" w:eastAsia="黑体" w:hAnsi="Times New Roman" w:hint="eastAsia"/>
        <w:b/>
        <w:i w:val="0"/>
        <w:sz w:val="28"/>
      </w:rPr>
    </w:lvl>
    <w:lvl w:ilvl="1">
      <w:start w:val="1"/>
      <w:numFmt w:val="decimal"/>
      <w:pStyle w:val="5012"/>
      <w:lvlText w:val="%1.%2"/>
      <w:lvlJc w:val="left"/>
      <w:pPr>
        <w:tabs>
          <w:tab w:val="left" w:pos="0"/>
        </w:tabs>
        <w:ind w:left="0" w:firstLine="0"/>
      </w:pPr>
      <w:rPr>
        <w:rFonts w:ascii="黑体" w:eastAsia="黑体" w:hAnsi="Times New Roman" w:hint="eastAsia"/>
        <w:b/>
        <w:i w:val="0"/>
        <w:sz w:val="28"/>
      </w:rPr>
    </w:lvl>
    <w:lvl w:ilvl="2">
      <w:start w:val="1"/>
      <w:numFmt w:val="decimal"/>
      <w:pStyle w:val="5013"/>
      <w:lvlText w:val="%1.%2.%3"/>
      <w:lvlJc w:val="left"/>
      <w:pPr>
        <w:tabs>
          <w:tab w:val="left" w:pos="0"/>
        </w:tabs>
        <w:ind w:left="0" w:firstLine="0"/>
      </w:pPr>
      <w:rPr>
        <w:rFonts w:ascii="黑体" w:eastAsia="黑体" w:hAnsi="Times New Roman" w:hint="eastAsia"/>
        <w:b/>
        <w:i w:val="0"/>
        <w:sz w:val="28"/>
      </w:rPr>
    </w:lvl>
    <w:lvl w:ilvl="3">
      <w:start w:val="1"/>
      <w:numFmt w:val="decimal"/>
      <w:pStyle w:val="5014"/>
      <w:lvlText w:val="%1.%2.%3.%4"/>
      <w:lvlJc w:val="left"/>
      <w:pPr>
        <w:tabs>
          <w:tab w:val="left" w:pos="0"/>
        </w:tabs>
        <w:ind w:left="0" w:firstLine="0"/>
      </w:pPr>
      <w:rPr>
        <w:rFonts w:ascii="宋体" w:eastAsia="宋体" w:hAnsi="Times New Roman" w:hint="eastAsia"/>
        <w:b/>
        <w:i w:val="0"/>
        <w:sz w:val="28"/>
      </w:rPr>
    </w:lvl>
    <w:lvl w:ilvl="4">
      <w:start w:val="1"/>
      <w:numFmt w:val="decimal"/>
      <w:lvlText w:val="%1.%2.%3.%4.%5"/>
      <w:lvlJc w:val="left"/>
      <w:pPr>
        <w:tabs>
          <w:tab w:val="left" w:pos="0"/>
        </w:tabs>
        <w:ind w:left="0" w:firstLine="0"/>
      </w:pPr>
      <w:rPr>
        <w:rFonts w:ascii="宋体" w:eastAsia="宋体" w:hAnsi="Times New Roman" w:hint="eastAsia"/>
        <w:b/>
        <w:i w:val="0"/>
        <w:sz w:val="28"/>
      </w:rPr>
    </w:lvl>
    <w:lvl w:ilvl="5">
      <w:start w:val="1"/>
      <w:numFmt w:val="decimal"/>
      <w:lvlText w:val="%1.%2.%3.%4.%5.%6"/>
      <w:lvlJc w:val="left"/>
      <w:pPr>
        <w:tabs>
          <w:tab w:val="left" w:pos="0"/>
        </w:tabs>
        <w:ind w:left="0" w:firstLine="0"/>
      </w:pPr>
      <w:rPr>
        <w:rFonts w:ascii="宋体" w:eastAsia="宋体" w:hAnsi="Times New Roman" w:hint="eastAsia"/>
        <w:b/>
        <w:i w:val="0"/>
        <w:sz w:val="28"/>
      </w:rPr>
    </w:lvl>
    <w:lvl w:ilvl="6">
      <w:start w:val="1"/>
      <w:numFmt w:val="decimal"/>
      <w:lvlText w:val="%1.%2.%3.%4.%5.%6.%7"/>
      <w:lvlJc w:val="left"/>
      <w:pPr>
        <w:tabs>
          <w:tab w:val="left" w:pos="0"/>
        </w:tabs>
        <w:ind w:left="0" w:firstLine="0"/>
      </w:pPr>
    </w:lvl>
    <w:lvl w:ilvl="7">
      <w:start w:val="1"/>
      <w:numFmt w:val="decimal"/>
      <w:lvlText w:val="%1.%2.%3.%4.%5.%6.%7.%8"/>
      <w:lvlJc w:val="left"/>
      <w:pPr>
        <w:tabs>
          <w:tab w:val="left" w:pos="0"/>
        </w:tabs>
        <w:ind w:left="0" w:firstLine="0"/>
      </w:pPr>
    </w:lvl>
    <w:lvl w:ilvl="8">
      <w:start w:val="1"/>
      <w:numFmt w:val="decimal"/>
      <w:lvlText w:val="%1.%2.%3.%4.%5.%6.%7.%8.%9"/>
      <w:lvlJc w:val="left"/>
      <w:pPr>
        <w:tabs>
          <w:tab w:val="left" w:pos="0"/>
        </w:tabs>
        <w:ind w:left="0" w:firstLine="0"/>
      </w:pPr>
    </w:lvl>
  </w:abstractNum>
  <w:abstractNum w:abstractNumId="93" w15:restartNumberingAfterBreak="0">
    <w:nsid w:val="75E073E6"/>
    <w:multiLevelType w:val="multilevel"/>
    <w:tmpl w:val="75E073E6"/>
    <w:lvl w:ilvl="0">
      <w:start w:val="1"/>
      <w:numFmt w:val="decimal"/>
      <w:pStyle w:val="0"/>
      <w:suff w:val="space"/>
      <w:lvlText w:val="图%1"/>
      <w:lvlJc w:val="left"/>
      <w:pPr>
        <w:ind w:left="425" w:hanging="425"/>
      </w:pPr>
      <w:rPr>
        <w:rFonts w:ascii="Times New Roman" w:eastAsia="宋体" w:hAnsi="Times New Roman" w:hint="default"/>
        <w:b w:val="0"/>
        <w:i w:val="0"/>
        <w:sz w:val="24"/>
        <w:lang w:val="en-US"/>
      </w:rPr>
    </w:lvl>
    <w:lvl w:ilvl="1">
      <w:start w:val="1"/>
      <w:numFmt w:val="decimal"/>
      <w:lvlText w:val="%1.%2"/>
      <w:lvlJc w:val="left"/>
      <w:pPr>
        <w:tabs>
          <w:tab w:val="left" w:pos="1865"/>
        </w:tabs>
        <w:ind w:left="992" w:hanging="567"/>
      </w:pPr>
      <w:rPr>
        <w:rFonts w:hint="eastAsia"/>
      </w:rPr>
    </w:lvl>
    <w:lvl w:ilvl="2">
      <w:start w:val="1"/>
      <w:numFmt w:val="decimal"/>
      <w:lvlText w:val="%1.%2.%3"/>
      <w:lvlJc w:val="left"/>
      <w:pPr>
        <w:tabs>
          <w:tab w:val="left" w:pos="3371"/>
        </w:tabs>
        <w:ind w:left="1418" w:hanging="567"/>
      </w:pPr>
      <w:rPr>
        <w:rFonts w:hint="eastAsia"/>
      </w:rPr>
    </w:lvl>
    <w:lvl w:ilvl="3">
      <w:start w:val="1"/>
      <w:numFmt w:val="decimal"/>
      <w:lvlText w:val="%1.%2.%3.%4"/>
      <w:lvlJc w:val="left"/>
      <w:pPr>
        <w:tabs>
          <w:tab w:val="left" w:pos="4876"/>
        </w:tabs>
        <w:ind w:left="1984" w:hanging="708"/>
      </w:pPr>
      <w:rPr>
        <w:rFonts w:hint="eastAsia"/>
      </w:rPr>
    </w:lvl>
    <w:lvl w:ilvl="4">
      <w:start w:val="1"/>
      <w:numFmt w:val="decimal"/>
      <w:lvlText w:val="%1.%2.%3.%4.%5"/>
      <w:lvlJc w:val="left"/>
      <w:pPr>
        <w:tabs>
          <w:tab w:val="left" w:pos="6021"/>
        </w:tabs>
        <w:ind w:left="2551" w:hanging="850"/>
      </w:pPr>
      <w:rPr>
        <w:rFonts w:hint="eastAsia"/>
      </w:rPr>
    </w:lvl>
    <w:lvl w:ilvl="5">
      <w:start w:val="1"/>
      <w:numFmt w:val="decimal"/>
      <w:lvlText w:val="%1.%2.%3.%4.%5.%6"/>
      <w:lvlJc w:val="left"/>
      <w:pPr>
        <w:tabs>
          <w:tab w:val="left" w:pos="7526"/>
        </w:tabs>
        <w:ind w:left="3260" w:hanging="1134"/>
      </w:pPr>
      <w:rPr>
        <w:rFonts w:hint="eastAsia"/>
      </w:rPr>
    </w:lvl>
    <w:lvl w:ilvl="6">
      <w:start w:val="1"/>
      <w:numFmt w:val="decimal"/>
      <w:lvlText w:val="%1.%2.%3.%4.%5.%6.%7"/>
      <w:lvlJc w:val="left"/>
      <w:pPr>
        <w:tabs>
          <w:tab w:val="left" w:pos="8671"/>
        </w:tabs>
        <w:ind w:left="3827" w:hanging="1276"/>
      </w:pPr>
      <w:rPr>
        <w:rFonts w:hint="eastAsia"/>
      </w:rPr>
    </w:lvl>
    <w:lvl w:ilvl="7">
      <w:start w:val="1"/>
      <w:numFmt w:val="decimal"/>
      <w:lvlText w:val="%1.%2.%3.%4.%5.%6.%7.%8"/>
      <w:lvlJc w:val="left"/>
      <w:pPr>
        <w:tabs>
          <w:tab w:val="left" w:pos="10176"/>
        </w:tabs>
        <w:ind w:left="4394" w:hanging="1418"/>
      </w:pPr>
      <w:rPr>
        <w:rFonts w:hint="eastAsia"/>
      </w:rPr>
    </w:lvl>
    <w:lvl w:ilvl="8">
      <w:start w:val="1"/>
      <w:numFmt w:val="decimal"/>
      <w:lvlText w:val="%1.%2.%3.%4.%5.%6.%7.%8.%9"/>
      <w:lvlJc w:val="left"/>
      <w:pPr>
        <w:tabs>
          <w:tab w:val="left" w:pos="11322"/>
        </w:tabs>
        <w:ind w:left="5102" w:hanging="1700"/>
      </w:pPr>
      <w:rPr>
        <w:rFonts w:hint="eastAsia"/>
      </w:rPr>
    </w:lvl>
  </w:abstractNum>
  <w:abstractNum w:abstractNumId="94" w15:restartNumberingAfterBreak="0">
    <w:nsid w:val="76933334"/>
    <w:multiLevelType w:val="multilevel"/>
    <w:tmpl w:val="76933334"/>
    <w:lvl w:ilvl="0">
      <w:start w:val="1"/>
      <w:numFmt w:val="none"/>
      <w:pStyle w:val="aff9"/>
      <w:lvlText w:val="%1——"/>
      <w:lvlJc w:val="left"/>
      <w:pPr>
        <w:tabs>
          <w:tab w:val="left" w:pos="1140"/>
        </w:tabs>
        <w:ind w:left="84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5" w15:restartNumberingAfterBreak="0">
    <w:nsid w:val="76C24A34"/>
    <w:multiLevelType w:val="multilevel"/>
    <w:tmpl w:val="76C24A34"/>
    <w:lvl w:ilvl="0">
      <w:start w:val="1"/>
      <w:numFmt w:val="lowerLetter"/>
      <w:lvlText w:val="%1)"/>
      <w:lvlJc w:val="left"/>
      <w:pPr>
        <w:tabs>
          <w:tab w:val="left" w:pos="900"/>
        </w:tabs>
        <w:ind w:left="900" w:hanging="420"/>
      </w:pPr>
      <w:rPr>
        <w:rFonts w:hint="eastAsia"/>
      </w:rPr>
    </w:lvl>
    <w:lvl w:ilvl="1">
      <w:start w:val="1"/>
      <w:numFmt w:val="lowerLetter"/>
      <w:pStyle w:val="affa"/>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6" w15:restartNumberingAfterBreak="0">
    <w:nsid w:val="78AF1E65"/>
    <w:multiLevelType w:val="multilevel"/>
    <w:tmpl w:val="78AF1E65"/>
    <w:lvl w:ilvl="0">
      <w:start w:val="1"/>
      <w:numFmt w:val="decimal"/>
      <w:pStyle w:val="-f0"/>
      <w:suff w:val="nothing"/>
      <w:lvlText w:val="附录%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7" w15:restartNumberingAfterBreak="0">
    <w:nsid w:val="7A444F5C"/>
    <w:multiLevelType w:val="multilevel"/>
    <w:tmpl w:val="7A444F5C"/>
    <w:lvl w:ilvl="0">
      <w:start w:val="1"/>
      <w:numFmt w:val="decimal"/>
      <w:pStyle w:val="-f1"/>
      <w:lvlText w:val="图4.%1"/>
      <w:lvlJc w:val="left"/>
      <w:pPr>
        <w:ind w:left="420" w:hanging="420"/>
      </w:pPr>
      <w:rPr>
        <w:rFonts w:ascii="Times New Roman" w:eastAsia="黑体"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8" w15:restartNumberingAfterBreak="0">
    <w:nsid w:val="7EFD7977"/>
    <w:multiLevelType w:val="multilevel"/>
    <w:tmpl w:val="7EFD7977"/>
    <w:lvl w:ilvl="0">
      <w:start w:val="1"/>
      <w:numFmt w:val="decimal"/>
      <w:pStyle w:val="22ALTSSWIEE"/>
      <w:lvlText w:val="%1) "/>
      <w:lvlJc w:val="left"/>
      <w:pPr>
        <w:tabs>
          <w:tab w:val="left" w:pos="1474"/>
        </w:tabs>
        <w:ind w:left="1474" w:hanging="567"/>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330642593">
    <w:abstractNumId w:val="82"/>
  </w:num>
  <w:num w:numId="2" w16cid:durableId="211112929">
    <w:abstractNumId w:val="1"/>
  </w:num>
  <w:num w:numId="3" w16cid:durableId="114107440">
    <w:abstractNumId w:val="3"/>
  </w:num>
  <w:num w:numId="4" w16cid:durableId="1775906210">
    <w:abstractNumId w:val="6"/>
  </w:num>
  <w:num w:numId="5" w16cid:durableId="469204541">
    <w:abstractNumId w:val="4"/>
  </w:num>
  <w:num w:numId="6" w16cid:durableId="2094207006">
    <w:abstractNumId w:val="5"/>
  </w:num>
  <w:num w:numId="7" w16cid:durableId="1594163459">
    <w:abstractNumId w:val="2"/>
  </w:num>
  <w:num w:numId="8" w16cid:durableId="1308054891">
    <w:abstractNumId w:val="0"/>
  </w:num>
  <w:num w:numId="9" w16cid:durableId="1390566990">
    <w:abstractNumId w:val="63"/>
  </w:num>
  <w:num w:numId="10" w16cid:durableId="1044452838">
    <w:abstractNumId w:val="87"/>
  </w:num>
  <w:num w:numId="11" w16cid:durableId="897086678">
    <w:abstractNumId w:val="37"/>
  </w:num>
  <w:num w:numId="12" w16cid:durableId="128472454">
    <w:abstractNumId w:val="18"/>
  </w:num>
  <w:num w:numId="13" w16cid:durableId="118954744">
    <w:abstractNumId w:val="35"/>
  </w:num>
  <w:num w:numId="14" w16cid:durableId="838082671">
    <w:abstractNumId w:val="93"/>
  </w:num>
  <w:num w:numId="15" w16cid:durableId="2028679718">
    <w:abstractNumId w:val="21"/>
  </w:num>
  <w:num w:numId="16" w16cid:durableId="1915430847">
    <w:abstractNumId w:val="75"/>
  </w:num>
  <w:num w:numId="17" w16cid:durableId="1939832462">
    <w:abstractNumId w:val="49"/>
  </w:num>
  <w:num w:numId="18" w16cid:durableId="553279900">
    <w:abstractNumId w:val="88"/>
  </w:num>
  <w:num w:numId="19" w16cid:durableId="1118380638">
    <w:abstractNumId w:val="76"/>
  </w:num>
  <w:num w:numId="20" w16cid:durableId="1726830038">
    <w:abstractNumId w:val="83"/>
  </w:num>
  <w:num w:numId="21" w16cid:durableId="875653161">
    <w:abstractNumId w:val="98"/>
  </w:num>
  <w:num w:numId="22" w16cid:durableId="1323895520">
    <w:abstractNumId w:val="27"/>
  </w:num>
  <w:num w:numId="23" w16cid:durableId="1555265195">
    <w:abstractNumId w:val="26"/>
  </w:num>
  <w:num w:numId="24" w16cid:durableId="362247742">
    <w:abstractNumId w:val="53"/>
  </w:num>
  <w:num w:numId="25" w16cid:durableId="1071847945">
    <w:abstractNumId w:val="14"/>
  </w:num>
  <w:num w:numId="26" w16cid:durableId="58033707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46919899">
    <w:abstractNumId w:val="47"/>
  </w:num>
  <w:num w:numId="28" w16cid:durableId="902059224">
    <w:abstractNumId w:val="65"/>
  </w:num>
  <w:num w:numId="29" w16cid:durableId="180440074">
    <w:abstractNumId w:val="41"/>
  </w:num>
  <w:num w:numId="30" w16cid:durableId="2143843709">
    <w:abstractNumId w:val="73"/>
  </w:num>
  <w:num w:numId="31" w16cid:durableId="1424764689">
    <w:abstractNumId w:val="24"/>
  </w:num>
  <w:num w:numId="32" w16cid:durableId="877400782">
    <w:abstractNumId w:val="42"/>
  </w:num>
  <w:num w:numId="33" w16cid:durableId="449781632">
    <w:abstractNumId w:val="31"/>
  </w:num>
  <w:num w:numId="34" w16cid:durableId="1109810729">
    <w:abstractNumId w:val="95"/>
  </w:num>
  <w:num w:numId="35" w16cid:durableId="1548492972">
    <w:abstractNumId w:val="33"/>
  </w:num>
  <w:num w:numId="36" w16cid:durableId="2023166602">
    <w:abstractNumId w:val="68"/>
  </w:num>
  <w:num w:numId="37" w16cid:durableId="605961208">
    <w:abstractNumId w:val="9"/>
  </w:num>
  <w:num w:numId="38" w16cid:durableId="690450563">
    <w:abstractNumId w:val="40"/>
  </w:num>
  <w:num w:numId="39" w16cid:durableId="324626432">
    <w:abstractNumId w:val="56"/>
  </w:num>
  <w:num w:numId="40" w16cid:durableId="1176846529">
    <w:abstractNumId w:val="44"/>
  </w:num>
  <w:num w:numId="41" w16cid:durableId="333264947">
    <w:abstractNumId w:val="96"/>
  </w:num>
  <w:num w:numId="42" w16cid:durableId="1684437814">
    <w:abstractNumId w:val="55"/>
  </w:num>
  <w:num w:numId="43" w16cid:durableId="1971861645">
    <w:abstractNumId w:val="46"/>
  </w:num>
  <w:num w:numId="44" w16cid:durableId="688145808">
    <w:abstractNumId w:val="86"/>
  </w:num>
  <w:num w:numId="45" w16cid:durableId="1900479153">
    <w:abstractNumId w:val="78"/>
  </w:num>
  <w:num w:numId="46" w16cid:durableId="1256673596">
    <w:abstractNumId w:val="10"/>
  </w:num>
  <w:num w:numId="47" w16cid:durableId="713773228">
    <w:abstractNumId w:val="66"/>
  </w:num>
  <w:num w:numId="48" w16cid:durableId="1134716001">
    <w:abstractNumId w:val="54"/>
  </w:num>
  <w:num w:numId="49" w16cid:durableId="11439615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67727237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05391329">
    <w:abstractNumId w:val="15"/>
  </w:num>
  <w:num w:numId="52" w16cid:durableId="936988197">
    <w:abstractNumId w:val="74"/>
  </w:num>
  <w:num w:numId="53" w16cid:durableId="757093503">
    <w:abstractNumId w:val="69"/>
  </w:num>
  <w:num w:numId="54" w16cid:durableId="326901855">
    <w:abstractNumId w:val="50"/>
  </w:num>
  <w:num w:numId="55" w16cid:durableId="170282776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82667655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059785836">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7407756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47209419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267426066">
    <w:abstractNumId w:val="85"/>
  </w:num>
  <w:num w:numId="61" w16cid:durableId="183364045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313340811">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31375799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979306646">
    <w:abstractNumId w:val="84"/>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90232756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742369132">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037198001">
    <w:abstractNumId w:val="28"/>
  </w:num>
  <w:num w:numId="68" w16cid:durableId="6416222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9202853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786345225">
    <w:abstractNumId w:val="91"/>
  </w:num>
  <w:num w:numId="71" w16cid:durableId="1276673331">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824247349">
    <w:abstractNumId w:val="89"/>
  </w:num>
  <w:num w:numId="73" w16cid:durableId="35180189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70803818">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44919811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33423390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213169951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2105168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01462387">
    <w:abstractNumId w:val="80"/>
  </w:num>
  <w:num w:numId="80" w16cid:durableId="1469592468">
    <w:abstractNumId w:val="19"/>
  </w:num>
  <w:num w:numId="81" w16cid:durableId="1232960777">
    <w:abstractNumId w:val="13"/>
  </w:num>
  <w:num w:numId="82" w16cid:durableId="149652769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678968127">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7936732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590177">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806778732">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41497582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35758486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75751038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74036709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215356489">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44709239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53283528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75998416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66625275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796368623">
    <w:abstractNumId w:val="36"/>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99100924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06066708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2138792550">
    <w:abstractNumId w:val="59"/>
  </w:num>
  <w:num w:numId="100" w16cid:durableId="198928255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177624973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bordersDoNotSurroundHeader/>
  <w:bordersDoNotSurroundFooter/>
  <w:hideSpellingErrors/>
  <w:proofState w:spelling="clean"/>
  <w:defaultTabStop w:val="420"/>
  <w:evenAndOddHeaders/>
  <w:drawingGridHorizontalSpacing w:val="140"/>
  <w:drawingGridVerticalSpacing w:val="381"/>
  <w:displayHorizont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TBiZGI0OTAyNWQxNDdhNjE5NjJhZWU3ZTRmNzE2ODkifQ=="/>
  </w:docVars>
  <w:rsids>
    <w:rsidRoot w:val="004B1159"/>
    <w:rsid w:val="0000367A"/>
    <w:rsid w:val="0000623C"/>
    <w:rsid w:val="00011870"/>
    <w:rsid w:val="00015C18"/>
    <w:rsid w:val="00023463"/>
    <w:rsid w:val="000245D0"/>
    <w:rsid w:val="0004085B"/>
    <w:rsid w:val="00040D13"/>
    <w:rsid w:val="00043C9E"/>
    <w:rsid w:val="000453D9"/>
    <w:rsid w:val="0007114D"/>
    <w:rsid w:val="00074B15"/>
    <w:rsid w:val="00075813"/>
    <w:rsid w:val="000778A4"/>
    <w:rsid w:val="000844A3"/>
    <w:rsid w:val="000902B2"/>
    <w:rsid w:val="000A1F21"/>
    <w:rsid w:val="000A1FF5"/>
    <w:rsid w:val="000B02DA"/>
    <w:rsid w:val="000B3754"/>
    <w:rsid w:val="000C0586"/>
    <w:rsid w:val="000C0BDB"/>
    <w:rsid w:val="000C204E"/>
    <w:rsid w:val="000C7B09"/>
    <w:rsid w:val="000D2D9C"/>
    <w:rsid w:val="000D43E8"/>
    <w:rsid w:val="000F0454"/>
    <w:rsid w:val="000F046E"/>
    <w:rsid w:val="000F0594"/>
    <w:rsid w:val="001109BD"/>
    <w:rsid w:val="001137E9"/>
    <w:rsid w:val="001217C2"/>
    <w:rsid w:val="00122BDB"/>
    <w:rsid w:val="00127EAC"/>
    <w:rsid w:val="00130AB5"/>
    <w:rsid w:val="0014078C"/>
    <w:rsid w:val="00147887"/>
    <w:rsid w:val="00153295"/>
    <w:rsid w:val="0015436F"/>
    <w:rsid w:val="00164643"/>
    <w:rsid w:val="0016565E"/>
    <w:rsid w:val="00173DC0"/>
    <w:rsid w:val="001740EF"/>
    <w:rsid w:val="001750A8"/>
    <w:rsid w:val="00185508"/>
    <w:rsid w:val="001953E1"/>
    <w:rsid w:val="00195B05"/>
    <w:rsid w:val="001970CA"/>
    <w:rsid w:val="00197D8B"/>
    <w:rsid w:val="001A29FA"/>
    <w:rsid w:val="001A4A6A"/>
    <w:rsid w:val="001A52BF"/>
    <w:rsid w:val="001A5B63"/>
    <w:rsid w:val="001B4CBF"/>
    <w:rsid w:val="001C2BDA"/>
    <w:rsid w:val="001C43C9"/>
    <w:rsid w:val="001C4430"/>
    <w:rsid w:val="001C799F"/>
    <w:rsid w:val="001D768D"/>
    <w:rsid w:val="001E26A5"/>
    <w:rsid w:val="001E2BBE"/>
    <w:rsid w:val="001E6788"/>
    <w:rsid w:val="001F0294"/>
    <w:rsid w:val="001F2857"/>
    <w:rsid w:val="0021320C"/>
    <w:rsid w:val="00216E36"/>
    <w:rsid w:val="00217223"/>
    <w:rsid w:val="00223444"/>
    <w:rsid w:val="002335BB"/>
    <w:rsid w:val="002361BB"/>
    <w:rsid w:val="002401ED"/>
    <w:rsid w:val="00253654"/>
    <w:rsid w:val="00254FA1"/>
    <w:rsid w:val="0026044F"/>
    <w:rsid w:val="002635D5"/>
    <w:rsid w:val="0027123C"/>
    <w:rsid w:val="002753BA"/>
    <w:rsid w:val="002919BA"/>
    <w:rsid w:val="00294DA5"/>
    <w:rsid w:val="00295889"/>
    <w:rsid w:val="002B761B"/>
    <w:rsid w:val="002D7D7F"/>
    <w:rsid w:val="002F1993"/>
    <w:rsid w:val="002F649D"/>
    <w:rsid w:val="00311F56"/>
    <w:rsid w:val="0031273C"/>
    <w:rsid w:val="0031433D"/>
    <w:rsid w:val="00324595"/>
    <w:rsid w:val="003256E2"/>
    <w:rsid w:val="00331DA4"/>
    <w:rsid w:val="003345F2"/>
    <w:rsid w:val="00342814"/>
    <w:rsid w:val="003553C9"/>
    <w:rsid w:val="00370339"/>
    <w:rsid w:val="00370D59"/>
    <w:rsid w:val="003848B5"/>
    <w:rsid w:val="00385534"/>
    <w:rsid w:val="003911F6"/>
    <w:rsid w:val="00391349"/>
    <w:rsid w:val="00392839"/>
    <w:rsid w:val="003973E8"/>
    <w:rsid w:val="003976F9"/>
    <w:rsid w:val="003B5487"/>
    <w:rsid w:val="003B75D4"/>
    <w:rsid w:val="003C3EBA"/>
    <w:rsid w:val="003D0B5E"/>
    <w:rsid w:val="003D1E20"/>
    <w:rsid w:val="003D77C9"/>
    <w:rsid w:val="003E54FA"/>
    <w:rsid w:val="003F730F"/>
    <w:rsid w:val="004035BC"/>
    <w:rsid w:val="00410C10"/>
    <w:rsid w:val="004145C2"/>
    <w:rsid w:val="00414AE1"/>
    <w:rsid w:val="0042490B"/>
    <w:rsid w:val="004302C1"/>
    <w:rsid w:val="0043336B"/>
    <w:rsid w:val="00444E93"/>
    <w:rsid w:val="00445DE6"/>
    <w:rsid w:val="00446F59"/>
    <w:rsid w:val="00453C43"/>
    <w:rsid w:val="00455F05"/>
    <w:rsid w:val="00457F20"/>
    <w:rsid w:val="00481A45"/>
    <w:rsid w:val="00481AA3"/>
    <w:rsid w:val="00482ADE"/>
    <w:rsid w:val="004840FE"/>
    <w:rsid w:val="00494C90"/>
    <w:rsid w:val="00497B95"/>
    <w:rsid w:val="004B1159"/>
    <w:rsid w:val="004B4A59"/>
    <w:rsid w:val="004B6158"/>
    <w:rsid w:val="004B6E41"/>
    <w:rsid w:val="004B7308"/>
    <w:rsid w:val="004D66E4"/>
    <w:rsid w:val="004D6C35"/>
    <w:rsid w:val="004F5CAA"/>
    <w:rsid w:val="004F743B"/>
    <w:rsid w:val="004F7CC1"/>
    <w:rsid w:val="00503626"/>
    <w:rsid w:val="0050562A"/>
    <w:rsid w:val="00512A27"/>
    <w:rsid w:val="0052380E"/>
    <w:rsid w:val="005245CC"/>
    <w:rsid w:val="00525BA6"/>
    <w:rsid w:val="00533F0F"/>
    <w:rsid w:val="00540A28"/>
    <w:rsid w:val="0056005E"/>
    <w:rsid w:val="0056153C"/>
    <w:rsid w:val="00564DC2"/>
    <w:rsid w:val="00567ADE"/>
    <w:rsid w:val="005717C9"/>
    <w:rsid w:val="00571F6C"/>
    <w:rsid w:val="00571F8E"/>
    <w:rsid w:val="005811CE"/>
    <w:rsid w:val="00585424"/>
    <w:rsid w:val="00586D5E"/>
    <w:rsid w:val="005957F0"/>
    <w:rsid w:val="005A2E06"/>
    <w:rsid w:val="005B1E6A"/>
    <w:rsid w:val="005B2841"/>
    <w:rsid w:val="005B7523"/>
    <w:rsid w:val="005C27CF"/>
    <w:rsid w:val="005C62A7"/>
    <w:rsid w:val="005C7632"/>
    <w:rsid w:val="005D0BCA"/>
    <w:rsid w:val="005D41B2"/>
    <w:rsid w:val="005E0DB4"/>
    <w:rsid w:val="006002FC"/>
    <w:rsid w:val="00603EC9"/>
    <w:rsid w:val="0060754D"/>
    <w:rsid w:val="006124C3"/>
    <w:rsid w:val="00627155"/>
    <w:rsid w:val="0064052A"/>
    <w:rsid w:val="00643EF6"/>
    <w:rsid w:val="0064619F"/>
    <w:rsid w:val="00652366"/>
    <w:rsid w:val="00654701"/>
    <w:rsid w:val="00661FF8"/>
    <w:rsid w:val="00663AE5"/>
    <w:rsid w:val="00666D79"/>
    <w:rsid w:val="00671299"/>
    <w:rsid w:val="00677354"/>
    <w:rsid w:val="00681C3F"/>
    <w:rsid w:val="006841BF"/>
    <w:rsid w:val="00687F7C"/>
    <w:rsid w:val="006B3680"/>
    <w:rsid w:val="006B4034"/>
    <w:rsid w:val="006B74DF"/>
    <w:rsid w:val="006C5247"/>
    <w:rsid w:val="006D0CCB"/>
    <w:rsid w:val="006E4998"/>
    <w:rsid w:val="006E60D8"/>
    <w:rsid w:val="006E65A0"/>
    <w:rsid w:val="006E6CC9"/>
    <w:rsid w:val="006E741B"/>
    <w:rsid w:val="006F3F5E"/>
    <w:rsid w:val="006F78B7"/>
    <w:rsid w:val="0070105C"/>
    <w:rsid w:val="007037D9"/>
    <w:rsid w:val="007124DF"/>
    <w:rsid w:val="00723F9C"/>
    <w:rsid w:val="0072683F"/>
    <w:rsid w:val="0073054C"/>
    <w:rsid w:val="00731F87"/>
    <w:rsid w:val="00742165"/>
    <w:rsid w:val="007524A7"/>
    <w:rsid w:val="00753121"/>
    <w:rsid w:val="007541A1"/>
    <w:rsid w:val="00771A25"/>
    <w:rsid w:val="00773341"/>
    <w:rsid w:val="007811F9"/>
    <w:rsid w:val="00781248"/>
    <w:rsid w:val="007901F8"/>
    <w:rsid w:val="00797DB5"/>
    <w:rsid w:val="007A62E2"/>
    <w:rsid w:val="007A6B17"/>
    <w:rsid w:val="007B0959"/>
    <w:rsid w:val="007B2D26"/>
    <w:rsid w:val="007B5D52"/>
    <w:rsid w:val="007B6632"/>
    <w:rsid w:val="007C17C0"/>
    <w:rsid w:val="007C1E73"/>
    <w:rsid w:val="007C214C"/>
    <w:rsid w:val="007D3F9B"/>
    <w:rsid w:val="007D5348"/>
    <w:rsid w:val="007E15E7"/>
    <w:rsid w:val="007E63FA"/>
    <w:rsid w:val="00801890"/>
    <w:rsid w:val="008077D4"/>
    <w:rsid w:val="008222C3"/>
    <w:rsid w:val="00832962"/>
    <w:rsid w:val="00833263"/>
    <w:rsid w:val="0085701B"/>
    <w:rsid w:val="00864F79"/>
    <w:rsid w:val="00867DD1"/>
    <w:rsid w:val="00870C67"/>
    <w:rsid w:val="00874AF1"/>
    <w:rsid w:val="00877CD6"/>
    <w:rsid w:val="00877FFB"/>
    <w:rsid w:val="00893D07"/>
    <w:rsid w:val="0089573C"/>
    <w:rsid w:val="00896069"/>
    <w:rsid w:val="00897E35"/>
    <w:rsid w:val="008A06F5"/>
    <w:rsid w:val="008A67A8"/>
    <w:rsid w:val="008A7511"/>
    <w:rsid w:val="008B4ABE"/>
    <w:rsid w:val="008B7403"/>
    <w:rsid w:val="008C12CE"/>
    <w:rsid w:val="008D2E9E"/>
    <w:rsid w:val="008E731E"/>
    <w:rsid w:val="008F1654"/>
    <w:rsid w:val="008F5F1B"/>
    <w:rsid w:val="00900B8F"/>
    <w:rsid w:val="00904961"/>
    <w:rsid w:val="00912A6E"/>
    <w:rsid w:val="0092170C"/>
    <w:rsid w:val="00923374"/>
    <w:rsid w:val="00926049"/>
    <w:rsid w:val="00930F13"/>
    <w:rsid w:val="0094499B"/>
    <w:rsid w:val="00950E0C"/>
    <w:rsid w:val="00954FEF"/>
    <w:rsid w:val="00955F80"/>
    <w:rsid w:val="00966D86"/>
    <w:rsid w:val="009A37BC"/>
    <w:rsid w:val="009A79D2"/>
    <w:rsid w:val="009B15CB"/>
    <w:rsid w:val="009B1C85"/>
    <w:rsid w:val="009B6151"/>
    <w:rsid w:val="009C437E"/>
    <w:rsid w:val="009C7104"/>
    <w:rsid w:val="009D6A2B"/>
    <w:rsid w:val="009E0A41"/>
    <w:rsid w:val="009E1022"/>
    <w:rsid w:val="009E25BB"/>
    <w:rsid w:val="009E3697"/>
    <w:rsid w:val="009F2632"/>
    <w:rsid w:val="009F3184"/>
    <w:rsid w:val="00A119E0"/>
    <w:rsid w:val="00A14622"/>
    <w:rsid w:val="00A20573"/>
    <w:rsid w:val="00A2092F"/>
    <w:rsid w:val="00A20CF0"/>
    <w:rsid w:val="00A235A9"/>
    <w:rsid w:val="00A36DCC"/>
    <w:rsid w:val="00A42329"/>
    <w:rsid w:val="00A503F8"/>
    <w:rsid w:val="00A53A92"/>
    <w:rsid w:val="00A56872"/>
    <w:rsid w:val="00A5750F"/>
    <w:rsid w:val="00A666A0"/>
    <w:rsid w:val="00A669B7"/>
    <w:rsid w:val="00A84BAE"/>
    <w:rsid w:val="00A85EB7"/>
    <w:rsid w:val="00A93ECD"/>
    <w:rsid w:val="00AB0EA6"/>
    <w:rsid w:val="00AB4121"/>
    <w:rsid w:val="00AC6FDB"/>
    <w:rsid w:val="00AD0CC1"/>
    <w:rsid w:val="00AE00A7"/>
    <w:rsid w:val="00AE496F"/>
    <w:rsid w:val="00AF0CA4"/>
    <w:rsid w:val="00AF1A31"/>
    <w:rsid w:val="00AF76DA"/>
    <w:rsid w:val="00B015B2"/>
    <w:rsid w:val="00B038CE"/>
    <w:rsid w:val="00B1402F"/>
    <w:rsid w:val="00B16901"/>
    <w:rsid w:val="00B41297"/>
    <w:rsid w:val="00B44D2A"/>
    <w:rsid w:val="00B52719"/>
    <w:rsid w:val="00B55FD8"/>
    <w:rsid w:val="00B57B90"/>
    <w:rsid w:val="00B63FBE"/>
    <w:rsid w:val="00B818C4"/>
    <w:rsid w:val="00B87EFB"/>
    <w:rsid w:val="00BA3171"/>
    <w:rsid w:val="00BA7537"/>
    <w:rsid w:val="00BB1234"/>
    <w:rsid w:val="00BB22D0"/>
    <w:rsid w:val="00BB2D1E"/>
    <w:rsid w:val="00BB5754"/>
    <w:rsid w:val="00BC7A00"/>
    <w:rsid w:val="00BC7BEA"/>
    <w:rsid w:val="00BD2C69"/>
    <w:rsid w:val="00BE3839"/>
    <w:rsid w:val="00BE4C9A"/>
    <w:rsid w:val="00BF289A"/>
    <w:rsid w:val="00BF40DD"/>
    <w:rsid w:val="00BF73BE"/>
    <w:rsid w:val="00C12E95"/>
    <w:rsid w:val="00C16F2F"/>
    <w:rsid w:val="00C24CA9"/>
    <w:rsid w:val="00C26FAF"/>
    <w:rsid w:val="00C306BB"/>
    <w:rsid w:val="00C373CC"/>
    <w:rsid w:val="00C50CDD"/>
    <w:rsid w:val="00C526D9"/>
    <w:rsid w:val="00C64402"/>
    <w:rsid w:val="00C64576"/>
    <w:rsid w:val="00C737ED"/>
    <w:rsid w:val="00C77B4A"/>
    <w:rsid w:val="00C801B2"/>
    <w:rsid w:val="00C80C40"/>
    <w:rsid w:val="00C80F10"/>
    <w:rsid w:val="00C82EFB"/>
    <w:rsid w:val="00C87F78"/>
    <w:rsid w:val="00C93762"/>
    <w:rsid w:val="00C96402"/>
    <w:rsid w:val="00CA1732"/>
    <w:rsid w:val="00CA4D67"/>
    <w:rsid w:val="00CC00DA"/>
    <w:rsid w:val="00CC2F3F"/>
    <w:rsid w:val="00CC7521"/>
    <w:rsid w:val="00CE1652"/>
    <w:rsid w:val="00CE3E2B"/>
    <w:rsid w:val="00CF13D4"/>
    <w:rsid w:val="00D23300"/>
    <w:rsid w:val="00D2479D"/>
    <w:rsid w:val="00D32F23"/>
    <w:rsid w:val="00D3750E"/>
    <w:rsid w:val="00D54E6F"/>
    <w:rsid w:val="00D61BC0"/>
    <w:rsid w:val="00D62EF8"/>
    <w:rsid w:val="00D654CD"/>
    <w:rsid w:val="00D70B87"/>
    <w:rsid w:val="00D77867"/>
    <w:rsid w:val="00D77A9A"/>
    <w:rsid w:val="00D82CBE"/>
    <w:rsid w:val="00D90E73"/>
    <w:rsid w:val="00D9309F"/>
    <w:rsid w:val="00D94926"/>
    <w:rsid w:val="00D9733F"/>
    <w:rsid w:val="00DB0035"/>
    <w:rsid w:val="00DB2900"/>
    <w:rsid w:val="00DC76FA"/>
    <w:rsid w:val="00DD03B2"/>
    <w:rsid w:val="00DE06A1"/>
    <w:rsid w:val="00DE1070"/>
    <w:rsid w:val="00DE48B6"/>
    <w:rsid w:val="00DE6C0F"/>
    <w:rsid w:val="00DF3EAC"/>
    <w:rsid w:val="00E02CBD"/>
    <w:rsid w:val="00E06F62"/>
    <w:rsid w:val="00E10C3F"/>
    <w:rsid w:val="00E23FFC"/>
    <w:rsid w:val="00E31E74"/>
    <w:rsid w:val="00E351B3"/>
    <w:rsid w:val="00E41EB5"/>
    <w:rsid w:val="00E425D8"/>
    <w:rsid w:val="00E44EA1"/>
    <w:rsid w:val="00E451F8"/>
    <w:rsid w:val="00E516BB"/>
    <w:rsid w:val="00E52DFB"/>
    <w:rsid w:val="00E556B3"/>
    <w:rsid w:val="00E57137"/>
    <w:rsid w:val="00E57441"/>
    <w:rsid w:val="00E6279F"/>
    <w:rsid w:val="00E63193"/>
    <w:rsid w:val="00E65CA5"/>
    <w:rsid w:val="00E679B4"/>
    <w:rsid w:val="00E67E1A"/>
    <w:rsid w:val="00E74CC4"/>
    <w:rsid w:val="00E76B1A"/>
    <w:rsid w:val="00E800E1"/>
    <w:rsid w:val="00E844DC"/>
    <w:rsid w:val="00E86D42"/>
    <w:rsid w:val="00EC7E5A"/>
    <w:rsid w:val="00ED54B7"/>
    <w:rsid w:val="00EE00D0"/>
    <w:rsid w:val="00EE0612"/>
    <w:rsid w:val="00EE73B7"/>
    <w:rsid w:val="00EF2198"/>
    <w:rsid w:val="00EF77BD"/>
    <w:rsid w:val="00F00CC4"/>
    <w:rsid w:val="00F04430"/>
    <w:rsid w:val="00F20639"/>
    <w:rsid w:val="00F23BB3"/>
    <w:rsid w:val="00F25960"/>
    <w:rsid w:val="00F35814"/>
    <w:rsid w:val="00F37B0E"/>
    <w:rsid w:val="00F43DA2"/>
    <w:rsid w:val="00F4517D"/>
    <w:rsid w:val="00F50EED"/>
    <w:rsid w:val="00F5702C"/>
    <w:rsid w:val="00F611B7"/>
    <w:rsid w:val="00F6139F"/>
    <w:rsid w:val="00F651B8"/>
    <w:rsid w:val="00F70250"/>
    <w:rsid w:val="00F72AE5"/>
    <w:rsid w:val="00F74287"/>
    <w:rsid w:val="00F812BB"/>
    <w:rsid w:val="00F8721F"/>
    <w:rsid w:val="00F87C10"/>
    <w:rsid w:val="00F966D5"/>
    <w:rsid w:val="00F9732C"/>
    <w:rsid w:val="00FA0D63"/>
    <w:rsid w:val="00FB2897"/>
    <w:rsid w:val="00FB36A4"/>
    <w:rsid w:val="00FB5E98"/>
    <w:rsid w:val="00FC34AD"/>
    <w:rsid w:val="00FC36F2"/>
    <w:rsid w:val="00FC488F"/>
    <w:rsid w:val="00FD2FA7"/>
    <w:rsid w:val="00FD3B5D"/>
    <w:rsid w:val="00FE2C5D"/>
    <w:rsid w:val="00FE421C"/>
    <w:rsid w:val="00FE72C2"/>
    <w:rsid w:val="00FF3D76"/>
    <w:rsid w:val="00FF5533"/>
    <w:rsid w:val="00FF7C91"/>
    <w:rsid w:val="010B0D1B"/>
    <w:rsid w:val="01D27AB6"/>
    <w:rsid w:val="02020C0B"/>
    <w:rsid w:val="026123F3"/>
    <w:rsid w:val="02AE7397"/>
    <w:rsid w:val="02E90185"/>
    <w:rsid w:val="033A5877"/>
    <w:rsid w:val="044B5D20"/>
    <w:rsid w:val="04B24314"/>
    <w:rsid w:val="0644429B"/>
    <w:rsid w:val="064B2E7C"/>
    <w:rsid w:val="06EC4295"/>
    <w:rsid w:val="071805A8"/>
    <w:rsid w:val="076372C0"/>
    <w:rsid w:val="08FA1D62"/>
    <w:rsid w:val="09C95CD2"/>
    <w:rsid w:val="0A1610EA"/>
    <w:rsid w:val="0A265F18"/>
    <w:rsid w:val="0A512CD0"/>
    <w:rsid w:val="0A9604A6"/>
    <w:rsid w:val="0DF447F8"/>
    <w:rsid w:val="0FE11926"/>
    <w:rsid w:val="105C48D7"/>
    <w:rsid w:val="10E01064"/>
    <w:rsid w:val="12325A90"/>
    <w:rsid w:val="1507408E"/>
    <w:rsid w:val="15B11221"/>
    <w:rsid w:val="15B17473"/>
    <w:rsid w:val="161D2412"/>
    <w:rsid w:val="167A0A18"/>
    <w:rsid w:val="167E42A8"/>
    <w:rsid w:val="16862FD5"/>
    <w:rsid w:val="17A863E5"/>
    <w:rsid w:val="17E5586D"/>
    <w:rsid w:val="17FF4C2C"/>
    <w:rsid w:val="18C55FDE"/>
    <w:rsid w:val="19656D3A"/>
    <w:rsid w:val="19C937B8"/>
    <w:rsid w:val="1B120332"/>
    <w:rsid w:val="1BE071C6"/>
    <w:rsid w:val="1C880F7D"/>
    <w:rsid w:val="1E551A02"/>
    <w:rsid w:val="1EBC431E"/>
    <w:rsid w:val="1F7465CA"/>
    <w:rsid w:val="2041033B"/>
    <w:rsid w:val="20FA0976"/>
    <w:rsid w:val="21C81E20"/>
    <w:rsid w:val="220B275F"/>
    <w:rsid w:val="22574EFE"/>
    <w:rsid w:val="233922E5"/>
    <w:rsid w:val="23B87C1E"/>
    <w:rsid w:val="2507536A"/>
    <w:rsid w:val="250E1BB4"/>
    <w:rsid w:val="2521657F"/>
    <w:rsid w:val="2556512A"/>
    <w:rsid w:val="26E1123A"/>
    <w:rsid w:val="272B010D"/>
    <w:rsid w:val="27580973"/>
    <w:rsid w:val="282101A2"/>
    <w:rsid w:val="295E3FC0"/>
    <w:rsid w:val="29F31C16"/>
    <w:rsid w:val="2A083D9C"/>
    <w:rsid w:val="2AD95BFB"/>
    <w:rsid w:val="2B1F1E85"/>
    <w:rsid w:val="2C7E2C26"/>
    <w:rsid w:val="2C934D84"/>
    <w:rsid w:val="2D783301"/>
    <w:rsid w:val="2DBE239D"/>
    <w:rsid w:val="2DFC3015"/>
    <w:rsid w:val="2E143BB5"/>
    <w:rsid w:val="2F6340F7"/>
    <w:rsid w:val="2F875E96"/>
    <w:rsid w:val="308A3853"/>
    <w:rsid w:val="30A27C8C"/>
    <w:rsid w:val="32EF6A72"/>
    <w:rsid w:val="3351128A"/>
    <w:rsid w:val="35A60A75"/>
    <w:rsid w:val="36451395"/>
    <w:rsid w:val="3ADC2967"/>
    <w:rsid w:val="3C046AD2"/>
    <w:rsid w:val="40591994"/>
    <w:rsid w:val="406C0626"/>
    <w:rsid w:val="40BE63AC"/>
    <w:rsid w:val="41CA2B9F"/>
    <w:rsid w:val="41F6779A"/>
    <w:rsid w:val="43123170"/>
    <w:rsid w:val="43686B13"/>
    <w:rsid w:val="439E0787"/>
    <w:rsid w:val="4474739F"/>
    <w:rsid w:val="449556E6"/>
    <w:rsid w:val="452B7DF8"/>
    <w:rsid w:val="455806F9"/>
    <w:rsid w:val="467D28D5"/>
    <w:rsid w:val="46E32A59"/>
    <w:rsid w:val="474F6334"/>
    <w:rsid w:val="486D3347"/>
    <w:rsid w:val="48C22822"/>
    <w:rsid w:val="4A413283"/>
    <w:rsid w:val="4AF27F53"/>
    <w:rsid w:val="4B355FFF"/>
    <w:rsid w:val="4CEE3AE0"/>
    <w:rsid w:val="4CF86877"/>
    <w:rsid w:val="4D93478D"/>
    <w:rsid w:val="4DD55FEF"/>
    <w:rsid w:val="507C68FF"/>
    <w:rsid w:val="54153D27"/>
    <w:rsid w:val="55C80CD1"/>
    <w:rsid w:val="56E37F83"/>
    <w:rsid w:val="57B70667"/>
    <w:rsid w:val="57C246E2"/>
    <w:rsid w:val="5B1010AC"/>
    <w:rsid w:val="5DD46E27"/>
    <w:rsid w:val="5E275488"/>
    <w:rsid w:val="60350178"/>
    <w:rsid w:val="61030D8D"/>
    <w:rsid w:val="613E208A"/>
    <w:rsid w:val="61573193"/>
    <w:rsid w:val="63C04AA4"/>
    <w:rsid w:val="63E60CCB"/>
    <w:rsid w:val="65146127"/>
    <w:rsid w:val="66A80E51"/>
    <w:rsid w:val="67E00A70"/>
    <w:rsid w:val="68422B54"/>
    <w:rsid w:val="6B125415"/>
    <w:rsid w:val="6B874B42"/>
    <w:rsid w:val="6D707858"/>
    <w:rsid w:val="6F5B4DA2"/>
    <w:rsid w:val="70022762"/>
    <w:rsid w:val="70381A9D"/>
    <w:rsid w:val="703A2603"/>
    <w:rsid w:val="70900C1C"/>
    <w:rsid w:val="70AC59E2"/>
    <w:rsid w:val="71CE1B51"/>
    <w:rsid w:val="73465C7A"/>
    <w:rsid w:val="757E2BAF"/>
    <w:rsid w:val="76674885"/>
    <w:rsid w:val="766F741D"/>
    <w:rsid w:val="79CE344D"/>
    <w:rsid w:val="7A1B04E8"/>
    <w:rsid w:val="7A8D2245"/>
    <w:rsid w:val="7A904C76"/>
    <w:rsid w:val="7BB11767"/>
    <w:rsid w:val="7BF700B4"/>
    <w:rsid w:val="7C0B7187"/>
    <w:rsid w:val="7C621FAC"/>
    <w:rsid w:val="7C745605"/>
    <w:rsid w:val="7D053958"/>
    <w:rsid w:val="7E723C8F"/>
    <w:rsid w:val="7ED32D77"/>
    <w:rsid w:val="7FA327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E4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nhideWhenUsed="1" w:qFormat="1"/>
    <w:lsdException w:name="index 2" w:unhideWhenUsed="1"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unhideWhenUsed="1" w:qFormat="1"/>
    <w:lsdException w:name="toc 2" w:uiPriority="39" w:unhideWhenUsed="1" w:qFormat="1"/>
    <w:lsdException w:name="toc 3" w:uiPriority="39" w:unhideWhenUsed="1"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nhideWhenUsed="1" w:qFormat="1"/>
    <w:lsdException w:name="footnote text" w:qFormat="1"/>
    <w:lsdException w:name="annotation text" w:uiPriority="99" w:unhideWhenUsed="1" w:qFormat="1"/>
    <w:lsdException w:name="header" w:uiPriority="99" w:qFormat="1"/>
    <w:lsdException w:name="footer" w:uiPriority="99" w:unhideWhenUsed="1" w:qFormat="1"/>
    <w:lsdException w:name="index heading" w:unhideWhenUsed="1" w:qFormat="1"/>
    <w:lsdException w:name="caption" w:uiPriority="99" w:qFormat="1"/>
    <w:lsdException w:name="table of figures" w:qFormat="1"/>
    <w:lsdException w:name="envelope address" w:unhideWhenUsed="1" w:qFormat="1"/>
    <w:lsdException w:name="envelope return" w:unhideWhenUsed="1" w:qFormat="1"/>
    <w:lsdException w:name="footnote reference" w:qFormat="1"/>
    <w:lsdException w:name="annotation reference" w:uiPriority="99" w:unhideWhenUsed="1"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unhideWhenUsed="1" w:qFormat="1"/>
    <w:lsdException w:name="List" w:unhideWhenUsed="1" w:qFormat="1"/>
    <w:lsdException w:name="List Bullet" w:qFormat="1"/>
    <w:lsdException w:name="List Number" w:uiPriority="99" w:qFormat="1"/>
    <w:lsdException w:name="List 2" w:unhideWhenUsed="1" w:qFormat="1"/>
    <w:lsdException w:name="List 3" w:unhideWhenUsed="1" w:qFormat="1"/>
    <w:lsdException w:name="List 4" w:unhideWhenUsed="1" w:qFormat="1"/>
    <w:lsdException w:name="List 5" w:unhideWhenUsed="1" w:qFormat="1"/>
    <w:lsdException w:name="List Bullet 2" w:unhideWhenUsed="1" w:qFormat="1"/>
    <w:lsdException w:name="List Bullet 3" w:qFormat="1"/>
    <w:lsdException w:name="List Bullet 4" w:unhideWhenUsed="1" w:qFormat="1"/>
    <w:lsdException w:name="List Bullet 5" w:unhideWhenUsed="1" w:qFormat="1"/>
    <w:lsdException w:name="List Number 2" w:unhideWhenUsed="1" w:qFormat="1"/>
    <w:lsdException w:name="List Number 3" w:unhideWhenUsed="1" w:qFormat="1"/>
    <w:lsdException w:name="List Number 4" w:unhideWhenUsed="1" w:qFormat="1"/>
    <w:lsdException w:name="List Number 5" w:qFormat="1"/>
    <w:lsdException w:name="Title" w:qFormat="1"/>
    <w:lsdException w:name="Closing" w:unhideWhenUsed="1" w:qFormat="1"/>
    <w:lsdException w:name="Signature" w:unhideWhenUsed="1" w:qFormat="1"/>
    <w:lsdException w:name="Default Paragraph Font" w:semiHidden="1" w:uiPriority="1" w:unhideWhenUsed="1" w:qFormat="1"/>
    <w:lsdException w:name="Body Text" w:unhideWhenUsed="1" w:qFormat="1"/>
    <w:lsdException w:name="Body Text Indent" w:unhideWhenUsed="1" w:qFormat="1"/>
    <w:lsdException w:name="List Continue" w:unhideWhenUsed="1" w:qFormat="1"/>
    <w:lsdException w:name="List Continue 2" w:unhideWhenUsed="1" w:qFormat="1"/>
    <w:lsdException w:name="List Continue 3" w:unhideWhenUsed="1" w:qFormat="1"/>
    <w:lsdException w:name="List Continue 4" w:unhideWhenUsed="1" w:qFormat="1"/>
    <w:lsdException w:name="List Continue 5" w:unhideWhenUsed="1" w:qFormat="1"/>
    <w:lsdException w:name="Message Header" w:unhideWhenUsed="1" w:qFormat="1"/>
    <w:lsdException w:name="Subtitle" w:qFormat="1"/>
    <w:lsdException w:name="Salutation" w:unhideWhenUsed="1" w:qFormat="1"/>
    <w:lsdException w:name="Date" w:qFormat="1"/>
    <w:lsdException w:name="Body Text First Indent" w:qFormat="1"/>
    <w:lsdException w:name="Body Text First Indent 2" w:unhideWhenUsed="1" w:qFormat="1"/>
    <w:lsdException w:name="Note Heading" w:unhideWhenUsed="1" w:qFormat="1"/>
    <w:lsdException w:name="Body Text 2"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uiPriority="99" w:unhideWhenUsed="1" w:qFormat="1"/>
    <w:lsdException w:name="FollowedHyperlink" w:uiPriority="99" w:unhideWhenUsed="1" w:qFormat="1"/>
    <w:lsdException w:name="Strong" w:qFormat="1"/>
    <w:lsdException w:name="Emphasis" w:qFormat="1"/>
    <w:lsdException w:name="Document Map" w:uiPriority="99"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qFormat="1"/>
    <w:lsdException w:name="HTML Acronym" w:qFormat="1"/>
    <w:lsdException w:name="HTML Address" w:unhideWhenUsed="1" w:qFormat="1"/>
    <w:lsdException w:name="HTML Cite" w:qFormat="1"/>
    <w:lsdException w:name="HTML Code" w:unhideWhenUsed="1" w:qFormat="1"/>
    <w:lsdException w:name="HTML Definition" w:qFormat="1"/>
    <w:lsdException w:name="HTML Keyboard" w:unhideWhenUsed="1" w:qFormat="1"/>
    <w:lsdException w:name="HTML Preformatted" w:unhideWhenUsed="1" w:qFormat="1"/>
    <w:lsdException w:name="HTML Sample" w:unhideWhenUsed="1" w:qFormat="1"/>
    <w:lsdException w:name="HTML Typewriter" w:unhideWhenUsed="1" w:qFormat="1"/>
    <w:lsdException w:name="HTML Variable" w:qFormat="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uiPriority="99" w:unhideWhenUsed="1" w:qFormat="1"/>
    <w:lsdException w:name="Table Grid" w:qFormat="1"/>
    <w:lsdException w:name="Table Theme" w:semiHidden="1" w:unhideWhenUsed="1" w:qFormat="1"/>
    <w:lsdException w:name="Placeholder Text" w:uiPriority="99"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qFormat="1"/>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qFormat="1"/>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fb">
    <w:name w:val="Normal"/>
    <w:next w:val="affc"/>
    <w:autoRedefine/>
    <w:qFormat/>
    <w:pPr>
      <w:widowControl w:val="0"/>
      <w:spacing w:line="500" w:lineRule="exact"/>
      <w:ind w:firstLineChars="200" w:firstLine="200"/>
      <w:jc w:val="both"/>
    </w:pPr>
    <w:rPr>
      <w:rFonts w:eastAsia="仿宋_GB2312"/>
      <w:kern w:val="2"/>
      <w:sz w:val="28"/>
      <w:szCs w:val="32"/>
    </w:rPr>
  </w:style>
  <w:style w:type="paragraph" w:styleId="16">
    <w:name w:val="heading 1"/>
    <w:basedOn w:val="affb"/>
    <w:next w:val="affb"/>
    <w:link w:val="112"/>
    <w:qFormat/>
    <w:pPr>
      <w:keepNext/>
      <w:keepLines/>
      <w:adjustRightInd w:val="0"/>
      <w:snapToGrid w:val="0"/>
      <w:spacing w:line="580" w:lineRule="exact"/>
      <w:jc w:val="left"/>
      <w:outlineLvl w:val="0"/>
    </w:pPr>
    <w:rPr>
      <w:rFonts w:eastAsia="黑体"/>
      <w:b/>
      <w:bCs/>
      <w:kern w:val="44"/>
      <w:sz w:val="32"/>
      <w:szCs w:val="44"/>
    </w:rPr>
  </w:style>
  <w:style w:type="paragraph" w:styleId="23">
    <w:name w:val="heading 2"/>
    <w:basedOn w:val="affb"/>
    <w:next w:val="affb"/>
    <w:link w:val="24"/>
    <w:qFormat/>
    <w:pPr>
      <w:keepNext/>
      <w:keepLines/>
      <w:adjustRightInd w:val="0"/>
      <w:snapToGrid w:val="0"/>
      <w:spacing w:line="580" w:lineRule="exact"/>
      <w:ind w:firstLineChars="100" w:firstLine="100"/>
      <w:outlineLvl w:val="1"/>
    </w:pPr>
    <w:rPr>
      <w:rFonts w:ascii="Cambria" w:eastAsia="楷体" w:hAnsi="Cambria"/>
      <w:b/>
      <w:bCs/>
      <w:sz w:val="32"/>
    </w:rPr>
  </w:style>
  <w:style w:type="paragraph" w:styleId="30">
    <w:name w:val="heading 3"/>
    <w:basedOn w:val="affb"/>
    <w:next w:val="affb"/>
    <w:link w:val="31"/>
    <w:qFormat/>
    <w:pPr>
      <w:keepNext/>
      <w:keepLines/>
      <w:adjustRightInd w:val="0"/>
      <w:snapToGrid w:val="0"/>
      <w:spacing w:line="580" w:lineRule="exact"/>
      <w:outlineLvl w:val="2"/>
    </w:pPr>
    <w:rPr>
      <w:rFonts w:eastAsia="仿宋"/>
      <w:b/>
      <w:bCs/>
      <w:sz w:val="32"/>
    </w:rPr>
  </w:style>
  <w:style w:type="paragraph" w:styleId="41">
    <w:name w:val="heading 4"/>
    <w:basedOn w:val="affb"/>
    <w:next w:val="affc"/>
    <w:link w:val="42"/>
    <w:qFormat/>
    <w:pPr>
      <w:keepNext/>
      <w:keepLines/>
      <w:spacing w:before="280" w:after="290" w:line="374" w:lineRule="auto"/>
      <w:outlineLvl w:val="3"/>
    </w:pPr>
    <w:rPr>
      <w:rFonts w:ascii="Cambria" w:eastAsia="宋体" w:hAnsi="Cambria"/>
      <w:b/>
      <w:szCs w:val="28"/>
    </w:rPr>
  </w:style>
  <w:style w:type="paragraph" w:styleId="52">
    <w:name w:val="heading 5"/>
    <w:basedOn w:val="affb"/>
    <w:next w:val="affb"/>
    <w:link w:val="510"/>
    <w:autoRedefine/>
    <w:qFormat/>
    <w:pPr>
      <w:keepNext/>
      <w:keepLines/>
      <w:spacing w:line="360" w:lineRule="auto"/>
      <w:ind w:firstLineChars="0" w:firstLine="0"/>
      <w:outlineLvl w:val="4"/>
    </w:pPr>
    <w:rPr>
      <w:rFonts w:eastAsia="宋体"/>
      <w:bCs/>
      <w:snapToGrid w:val="0"/>
      <w:kern w:val="0"/>
      <w:sz w:val="24"/>
      <w:szCs w:val="28"/>
    </w:rPr>
  </w:style>
  <w:style w:type="paragraph" w:styleId="6">
    <w:name w:val="heading 6"/>
    <w:basedOn w:val="affb"/>
    <w:next w:val="affb"/>
    <w:link w:val="60"/>
    <w:autoRedefine/>
    <w:qFormat/>
    <w:pPr>
      <w:keepNext/>
      <w:keepLines/>
      <w:tabs>
        <w:tab w:val="left" w:pos="1152"/>
      </w:tabs>
      <w:spacing w:before="240" w:after="64" w:line="320" w:lineRule="auto"/>
      <w:ind w:left="1152" w:firstLineChars="0" w:hanging="1152"/>
      <w:outlineLvl w:val="5"/>
    </w:pPr>
    <w:rPr>
      <w:rFonts w:ascii="Arial" w:eastAsia="黑体" w:hAnsi="Arial"/>
      <w:b/>
      <w:bCs/>
      <w:sz w:val="24"/>
      <w:szCs w:val="24"/>
    </w:rPr>
  </w:style>
  <w:style w:type="paragraph" w:styleId="7">
    <w:name w:val="heading 7"/>
    <w:basedOn w:val="affb"/>
    <w:next w:val="affb"/>
    <w:link w:val="70"/>
    <w:qFormat/>
    <w:pPr>
      <w:keepNext/>
      <w:keepLines/>
      <w:tabs>
        <w:tab w:val="left" w:pos="1296"/>
      </w:tabs>
      <w:spacing w:before="240" w:after="64" w:line="320" w:lineRule="auto"/>
      <w:ind w:left="1296" w:firstLineChars="0" w:hanging="1296"/>
      <w:outlineLvl w:val="6"/>
    </w:pPr>
    <w:rPr>
      <w:rFonts w:eastAsia="宋体"/>
      <w:b/>
      <w:bCs/>
      <w:sz w:val="24"/>
      <w:szCs w:val="24"/>
    </w:rPr>
  </w:style>
  <w:style w:type="paragraph" w:styleId="8">
    <w:name w:val="heading 8"/>
    <w:basedOn w:val="affb"/>
    <w:next w:val="affb"/>
    <w:link w:val="80"/>
    <w:autoRedefine/>
    <w:qFormat/>
    <w:pPr>
      <w:keepNext/>
      <w:keepLines/>
      <w:numPr>
        <w:ilvl w:val="7"/>
        <w:numId w:val="1"/>
      </w:numPr>
      <w:spacing w:before="240" w:after="64" w:line="320" w:lineRule="auto"/>
      <w:ind w:firstLineChars="0"/>
      <w:outlineLvl w:val="7"/>
    </w:pPr>
    <w:rPr>
      <w:rFonts w:ascii="Arial" w:eastAsia="黑体" w:hAnsi="Arial"/>
      <w:sz w:val="24"/>
      <w:szCs w:val="24"/>
    </w:rPr>
  </w:style>
  <w:style w:type="paragraph" w:styleId="9">
    <w:name w:val="heading 9"/>
    <w:basedOn w:val="affb"/>
    <w:next w:val="affb"/>
    <w:link w:val="90"/>
    <w:qFormat/>
    <w:pPr>
      <w:keepNext/>
      <w:keepLines/>
      <w:numPr>
        <w:ilvl w:val="8"/>
        <w:numId w:val="1"/>
      </w:numPr>
      <w:spacing w:before="240" w:after="64" w:line="320" w:lineRule="auto"/>
      <w:ind w:firstLineChars="0"/>
      <w:outlineLvl w:val="8"/>
    </w:pPr>
    <w:rPr>
      <w:rFonts w:ascii="Arial" w:eastAsia="黑体" w:hAnsi="Arial"/>
      <w:sz w:val="21"/>
      <w:szCs w:val="21"/>
    </w:rPr>
  </w:style>
  <w:style w:type="character" w:default="1" w:styleId="affd">
    <w:name w:val="Default Paragraph Font"/>
    <w:uiPriority w:val="1"/>
    <w:semiHidden/>
    <w:unhideWhenUsed/>
  </w:style>
  <w:style w:type="table" w:default="1" w:styleId="affe">
    <w:name w:val="Normal Table"/>
    <w:uiPriority w:val="99"/>
    <w:semiHidden/>
    <w:unhideWhenUsed/>
    <w:tblPr>
      <w:tblInd w:w="0" w:type="dxa"/>
      <w:tblCellMar>
        <w:top w:w="0" w:type="dxa"/>
        <w:left w:w="108" w:type="dxa"/>
        <w:bottom w:w="0" w:type="dxa"/>
        <w:right w:w="108" w:type="dxa"/>
      </w:tblCellMar>
    </w:tblPr>
  </w:style>
  <w:style w:type="numbering" w:default="1" w:styleId="afff">
    <w:name w:val="No List"/>
    <w:uiPriority w:val="99"/>
    <w:semiHidden/>
    <w:unhideWhenUsed/>
  </w:style>
  <w:style w:type="paragraph" w:styleId="affc">
    <w:name w:val="Normal Indent"/>
    <w:basedOn w:val="affb"/>
    <w:link w:val="afff0"/>
    <w:autoRedefine/>
    <w:unhideWhenUsed/>
    <w:qFormat/>
    <w:pPr>
      <w:adjustRightInd w:val="0"/>
      <w:snapToGrid w:val="0"/>
      <w:spacing w:line="580" w:lineRule="exact"/>
    </w:pPr>
    <w:rPr>
      <w:rFonts w:ascii="仿宋" w:eastAsia="仿宋" w:hAnsi="仿宋"/>
      <w:sz w:val="32"/>
    </w:rPr>
  </w:style>
  <w:style w:type="paragraph" w:styleId="afff1">
    <w:name w:val="macro"/>
    <w:link w:val="afff2"/>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adjustRightInd w:val="0"/>
      <w:snapToGrid w:val="0"/>
      <w:ind w:firstLine="482"/>
    </w:pPr>
    <w:rPr>
      <w:rFonts w:ascii="Courier New" w:hAnsi="Courier New"/>
      <w:sz w:val="24"/>
      <w:szCs w:val="24"/>
    </w:rPr>
  </w:style>
  <w:style w:type="paragraph" w:styleId="32">
    <w:name w:val="List 3"/>
    <w:basedOn w:val="affb"/>
    <w:unhideWhenUsed/>
    <w:qFormat/>
    <w:pPr>
      <w:adjustRightInd w:val="0"/>
      <w:spacing w:line="312" w:lineRule="atLeast"/>
      <w:ind w:leftChars="400" w:left="100" w:hangingChars="200" w:hanging="200"/>
    </w:pPr>
    <w:rPr>
      <w:rFonts w:eastAsia="宋体"/>
      <w:kern w:val="0"/>
      <w:sz w:val="21"/>
      <w:szCs w:val="20"/>
    </w:rPr>
  </w:style>
  <w:style w:type="paragraph" w:styleId="TOC7">
    <w:name w:val="toc 7"/>
    <w:basedOn w:val="affb"/>
    <w:next w:val="affb"/>
    <w:autoRedefine/>
    <w:uiPriority w:val="39"/>
    <w:qFormat/>
    <w:pPr>
      <w:spacing w:line="240" w:lineRule="auto"/>
      <w:ind w:leftChars="1200" w:left="2520" w:firstLineChars="0" w:firstLine="0"/>
    </w:pPr>
    <w:rPr>
      <w:rFonts w:eastAsia="宋体"/>
      <w:sz w:val="21"/>
      <w:szCs w:val="24"/>
    </w:rPr>
  </w:style>
  <w:style w:type="paragraph" w:styleId="2">
    <w:name w:val="List Number 2"/>
    <w:basedOn w:val="affb"/>
    <w:autoRedefine/>
    <w:unhideWhenUsed/>
    <w:qFormat/>
    <w:pPr>
      <w:numPr>
        <w:numId w:val="2"/>
      </w:numPr>
      <w:adjustRightInd w:val="0"/>
      <w:spacing w:line="312" w:lineRule="atLeast"/>
    </w:pPr>
    <w:rPr>
      <w:rFonts w:eastAsia="宋体"/>
      <w:kern w:val="0"/>
      <w:sz w:val="21"/>
      <w:szCs w:val="20"/>
    </w:rPr>
  </w:style>
  <w:style w:type="paragraph" w:styleId="afff3">
    <w:name w:val="table of authorities"/>
    <w:basedOn w:val="affb"/>
    <w:next w:val="affb"/>
    <w:autoRedefine/>
    <w:qFormat/>
    <w:pPr>
      <w:widowControl/>
      <w:spacing w:line="360" w:lineRule="atLeast"/>
      <w:ind w:leftChars="200" w:left="420" w:firstLineChars="0" w:firstLine="0"/>
      <w:jc w:val="left"/>
      <w:textAlignment w:val="baseline"/>
    </w:pPr>
    <w:rPr>
      <w:rFonts w:ascii="宋体" w:eastAsia="宋体"/>
      <w:color w:val="000000"/>
      <w:kern w:val="21"/>
      <w:sz w:val="21"/>
      <w:szCs w:val="21"/>
    </w:rPr>
  </w:style>
  <w:style w:type="paragraph" w:styleId="afff4">
    <w:name w:val="Note Heading"/>
    <w:basedOn w:val="affb"/>
    <w:next w:val="affb"/>
    <w:link w:val="afff5"/>
    <w:autoRedefine/>
    <w:unhideWhenUsed/>
    <w:qFormat/>
    <w:pPr>
      <w:spacing w:line="240" w:lineRule="auto"/>
      <w:ind w:firstLineChars="0" w:firstLine="0"/>
      <w:jc w:val="center"/>
    </w:pPr>
    <w:rPr>
      <w:rFonts w:eastAsia="宋体"/>
      <w:szCs w:val="20"/>
    </w:rPr>
  </w:style>
  <w:style w:type="paragraph" w:styleId="4">
    <w:name w:val="List Bullet 4"/>
    <w:basedOn w:val="affb"/>
    <w:autoRedefine/>
    <w:unhideWhenUsed/>
    <w:qFormat/>
    <w:pPr>
      <w:numPr>
        <w:numId w:val="3"/>
      </w:numPr>
      <w:adjustRightInd w:val="0"/>
      <w:spacing w:line="312" w:lineRule="atLeast"/>
    </w:pPr>
    <w:rPr>
      <w:rFonts w:eastAsia="宋体"/>
      <w:kern w:val="0"/>
      <w:sz w:val="21"/>
      <w:szCs w:val="20"/>
    </w:rPr>
  </w:style>
  <w:style w:type="paragraph" w:styleId="81">
    <w:name w:val="index 8"/>
    <w:basedOn w:val="affb"/>
    <w:next w:val="affb"/>
    <w:autoRedefine/>
    <w:unhideWhenUsed/>
    <w:qFormat/>
    <w:pPr>
      <w:spacing w:line="240" w:lineRule="auto"/>
      <w:ind w:leftChars="1400" w:left="1400" w:firstLineChars="0" w:firstLine="0"/>
    </w:pPr>
    <w:rPr>
      <w:rFonts w:eastAsia="宋体"/>
      <w:sz w:val="21"/>
      <w:szCs w:val="24"/>
    </w:rPr>
  </w:style>
  <w:style w:type="paragraph" w:styleId="afff6">
    <w:name w:val="E-mail Signature"/>
    <w:basedOn w:val="affb"/>
    <w:link w:val="afff7"/>
    <w:autoRedefine/>
    <w:unhideWhenUsed/>
    <w:qFormat/>
    <w:pPr>
      <w:adjustRightInd w:val="0"/>
      <w:spacing w:line="312" w:lineRule="atLeast"/>
      <w:ind w:firstLineChars="0" w:firstLine="0"/>
    </w:pPr>
    <w:rPr>
      <w:rFonts w:eastAsia="宋体"/>
      <w:kern w:val="0"/>
      <w:sz w:val="21"/>
      <w:szCs w:val="20"/>
    </w:rPr>
  </w:style>
  <w:style w:type="paragraph" w:styleId="afff8">
    <w:name w:val="List Number"/>
    <w:basedOn w:val="affb"/>
    <w:link w:val="afff9"/>
    <w:uiPriority w:val="99"/>
    <w:qFormat/>
    <w:pPr>
      <w:tabs>
        <w:tab w:val="left" w:pos="360"/>
      </w:tabs>
      <w:adjustRightInd w:val="0"/>
      <w:spacing w:line="312" w:lineRule="atLeast"/>
      <w:ind w:left="360" w:hangingChars="200" w:hanging="360"/>
      <w:textAlignment w:val="baseline"/>
    </w:pPr>
    <w:rPr>
      <w:rFonts w:eastAsia="宋体"/>
      <w:kern w:val="0"/>
      <w:sz w:val="21"/>
      <w:szCs w:val="20"/>
    </w:rPr>
  </w:style>
  <w:style w:type="paragraph" w:styleId="afffa">
    <w:name w:val="caption"/>
    <w:basedOn w:val="affb"/>
    <w:next w:val="affb"/>
    <w:link w:val="17"/>
    <w:autoRedefine/>
    <w:uiPriority w:val="99"/>
    <w:qFormat/>
    <w:rPr>
      <w:rFonts w:ascii="Cambria" w:eastAsia="黑体" w:hAnsi="Cambria"/>
      <w:sz w:val="20"/>
      <w:szCs w:val="20"/>
    </w:rPr>
  </w:style>
  <w:style w:type="paragraph" w:styleId="53">
    <w:name w:val="index 5"/>
    <w:basedOn w:val="affb"/>
    <w:next w:val="affb"/>
    <w:autoRedefine/>
    <w:unhideWhenUsed/>
    <w:qFormat/>
    <w:pPr>
      <w:spacing w:line="240" w:lineRule="auto"/>
      <w:ind w:leftChars="800" w:left="800" w:firstLineChars="0" w:firstLine="0"/>
    </w:pPr>
    <w:rPr>
      <w:rFonts w:eastAsia="宋体"/>
      <w:sz w:val="21"/>
      <w:szCs w:val="24"/>
    </w:rPr>
  </w:style>
  <w:style w:type="paragraph" w:styleId="a">
    <w:name w:val="List Bullet"/>
    <w:basedOn w:val="affb"/>
    <w:qFormat/>
    <w:pPr>
      <w:numPr>
        <w:numId w:val="4"/>
      </w:numPr>
      <w:adjustRightInd w:val="0"/>
      <w:spacing w:line="312" w:lineRule="atLeast"/>
      <w:textAlignment w:val="baseline"/>
    </w:pPr>
    <w:rPr>
      <w:rFonts w:eastAsia="宋体"/>
      <w:kern w:val="0"/>
      <w:sz w:val="21"/>
      <w:szCs w:val="20"/>
    </w:rPr>
  </w:style>
  <w:style w:type="paragraph" w:styleId="afffb">
    <w:name w:val="envelope address"/>
    <w:basedOn w:val="affb"/>
    <w:autoRedefine/>
    <w:unhideWhenUsed/>
    <w:qFormat/>
    <w:pPr>
      <w:framePr w:w="7920" w:h="1980" w:hSpace="180" w:wrap="auto" w:hAnchor="page" w:xAlign="center" w:yAlign="bottom"/>
      <w:adjustRightInd w:val="0"/>
      <w:snapToGrid w:val="0"/>
      <w:spacing w:line="312" w:lineRule="atLeast"/>
      <w:ind w:leftChars="1400" w:left="100" w:firstLineChars="0" w:firstLine="0"/>
    </w:pPr>
    <w:rPr>
      <w:rFonts w:ascii="Arial" w:eastAsia="宋体" w:hAnsi="Arial" w:cs="Arial"/>
      <w:kern w:val="0"/>
      <w:sz w:val="24"/>
      <w:szCs w:val="24"/>
    </w:rPr>
  </w:style>
  <w:style w:type="paragraph" w:styleId="afffc">
    <w:name w:val="Document Map"/>
    <w:basedOn w:val="affb"/>
    <w:link w:val="afffd"/>
    <w:autoRedefine/>
    <w:uiPriority w:val="99"/>
    <w:qFormat/>
    <w:pPr>
      <w:shd w:val="clear" w:color="auto" w:fill="000080"/>
      <w:spacing w:line="240" w:lineRule="auto"/>
      <w:ind w:firstLineChars="0" w:firstLine="0"/>
    </w:pPr>
    <w:rPr>
      <w:rFonts w:eastAsia="宋体"/>
      <w:sz w:val="21"/>
      <w:szCs w:val="24"/>
    </w:rPr>
  </w:style>
  <w:style w:type="paragraph" w:styleId="afffe">
    <w:name w:val="toa heading"/>
    <w:basedOn w:val="affb"/>
    <w:next w:val="affb"/>
    <w:unhideWhenUsed/>
    <w:qFormat/>
    <w:pPr>
      <w:spacing w:line="240" w:lineRule="auto"/>
      <w:ind w:firstLineChars="0" w:firstLine="0"/>
      <w:jc w:val="left"/>
    </w:pPr>
    <w:rPr>
      <w:rFonts w:eastAsia="黑体" w:cs="Arial"/>
      <w:b/>
      <w:szCs w:val="24"/>
    </w:rPr>
  </w:style>
  <w:style w:type="paragraph" w:styleId="affff">
    <w:name w:val="annotation text"/>
    <w:basedOn w:val="affb"/>
    <w:link w:val="affff0"/>
    <w:autoRedefine/>
    <w:uiPriority w:val="99"/>
    <w:unhideWhenUsed/>
    <w:qFormat/>
    <w:pPr>
      <w:jc w:val="left"/>
    </w:pPr>
  </w:style>
  <w:style w:type="paragraph" w:styleId="61">
    <w:name w:val="index 6"/>
    <w:basedOn w:val="affb"/>
    <w:next w:val="affb"/>
    <w:autoRedefine/>
    <w:unhideWhenUsed/>
    <w:qFormat/>
    <w:pPr>
      <w:spacing w:line="240" w:lineRule="auto"/>
      <w:ind w:leftChars="1000" w:left="1000" w:firstLineChars="0" w:firstLine="0"/>
    </w:pPr>
    <w:rPr>
      <w:rFonts w:eastAsia="宋体"/>
      <w:sz w:val="21"/>
      <w:szCs w:val="24"/>
    </w:rPr>
  </w:style>
  <w:style w:type="paragraph" w:styleId="affff1">
    <w:name w:val="Salutation"/>
    <w:basedOn w:val="affb"/>
    <w:next w:val="affb"/>
    <w:link w:val="affff2"/>
    <w:autoRedefine/>
    <w:unhideWhenUsed/>
    <w:qFormat/>
    <w:pPr>
      <w:adjustRightInd w:val="0"/>
      <w:spacing w:line="312" w:lineRule="atLeast"/>
      <w:ind w:firstLineChars="0" w:firstLine="0"/>
    </w:pPr>
    <w:rPr>
      <w:rFonts w:eastAsia="宋体"/>
      <w:kern w:val="0"/>
      <w:sz w:val="21"/>
      <w:szCs w:val="20"/>
    </w:rPr>
  </w:style>
  <w:style w:type="paragraph" w:styleId="33">
    <w:name w:val="Body Text 3"/>
    <w:basedOn w:val="affb"/>
    <w:link w:val="34"/>
    <w:unhideWhenUsed/>
    <w:qFormat/>
    <w:pPr>
      <w:spacing w:after="120" w:line="240" w:lineRule="auto"/>
      <w:ind w:firstLineChars="0" w:firstLine="0"/>
    </w:pPr>
    <w:rPr>
      <w:rFonts w:eastAsia="宋体"/>
      <w:sz w:val="16"/>
      <w:szCs w:val="16"/>
    </w:rPr>
  </w:style>
  <w:style w:type="paragraph" w:styleId="affff3">
    <w:name w:val="Closing"/>
    <w:basedOn w:val="affb"/>
    <w:link w:val="affff4"/>
    <w:autoRedefine/>
    <w:unhideWhenUsed/>
    <w:qFormat/>
    <w:pPr>
      <w:adjustRightInd w:val="0"/>
      <w:spacing w:line="312" w:lineRule="atLeast"/>
      <w:ind w:leftChars="2100" w:left="100" w:firstLineChars="0" w:firstLine="0"/>
    </w:pPr>
    <w:rPr>
      <w:rFonts w:eastAsia="宋体"/>
      <w:kern w:val="0"/>
      <w:sz w:val="21"/>
      <w:szCs w:val="20"/>
    </w:rPr>
  </w:style>
  <w:style w:type="paragraph" w:styleId="3">
    <w:name w:val="List Bullet 3"/>
    <w:basedOn w:val="affb"/>
    <w:autoRedefine/>
    <w:qFormat/>
    <w:pPr>
      <w:numPr>
        <w:numId w:val="5"/>
      </w:numPr>
      <w:adjustRightInd w:val="0"/>
      <w:spacing w:line="312" w:lineRule="atLeast"/>
      <w:textAlignment w:val="baseline"/>
    </w:pPr>
    <w:rPr>
      <w:rFonts w:eastAsia="宋体"/>
      <w:kern w:val="0"/>
      <w:sz w:val="21"/>
      <w:szCs w:val="20"/>
    </w:rPr>
  </w:style>
  <w:style w:type="paragraph" w:styleId="affff5">
    <w:name w:val="Body Text"/>
    <w:basedOn w:val="affb"/>
    <w:next w:val="toc11"/>
    <w:link w:val="18"/>
    <w:autoRedefine/>
    <w:unhideWhenUsed/>
    <w:qFormat/>
  </w:style>
  <w:style w:type="paragraph" w:customStyle="1" w:styleId="toc11">
    <w:name w:val="toc 11"/>
    <w:next w:val="affb"/>
    <w:autoRedefine/>
    <w:qFormat/>
    <w:pPr>
      <w:wordWrap w:val="0"/>
      <w:jc w:val="both"/>
    </w:pPr>
    <w:rPr>
      <w:sz w:val="21"/>
      <w:szCs w:val="22"/>
    </w:rPr>
  </w:style>
  <w:style w:type="paragraph" w:styleId="affff6">
    <w:name w:val="Body Text Indent"/>
    <w:basedOn w:val="affb"/>
    <w:link w:val="affff7"/>
    <w:unhideWhenUsed/>
    <w:qFormat/>
    <w:pPr>
      <w:spacing w:after="120" w:line="240" w:lineRule="auto"/>
      <w:ind w:leftChars="200" w:left="420" w:firstLineChars="0" w:firstLine="0"/>
    </w:pPr>
    <w:rPr>
      <w:rFonts w:eastAsia="宋体"/>
      <w:sz w:val="21"/>
      <w:szCs w:val="24"/>
    </w:rPr>
  </w:style>
  <w:style w:type="paragraph" w:styleId="35">
    <w:name w:val="List Number 3"/>
    <w:basedOn w:val="affb"/>
    <w:autoRedefine/>
    <w:unhideWhenUsed/>
    <w:qFormat/>
    <w:pPr>
      <w:tabs>
        <w:tab w:val="left" w:pos="1200"/>
      </w:tabs>
      <w:adjustRightInd w:val="0"/>
      <w:spacing w:line="312" w:lineRule="atLeast"/>
      <w:ind w:leftChars="400" w:left="1200" w:hangingChars="200" w:hanging="360"/>
    </w:pPr>
    <w:rPr>
      <w:rFonts w:eastAsia="宋体"/>
      <w:kern w:val="0"/>
      <w:sz w:val="21"/>
      <w:szCs w:val="20"/>
    </w:rPr>
  </w:style>
  <w:style w:type="paragraph" w:styleId="25">
    <w:name w:val="List 2"/>
    <w:basedOn w:val="affb"/>
    <w:autoRedefine/>
    <w:unhideWhenUsed/>
    <w:qFormat/>
    <w:pPr>
      <w:adjustRightInd w:val="0"/>
      <w:spacing w:line="312" w:lineRule="atLeast"/>
      <w:ind w:leftChars="200" w:left="100" w:hangingChars="200" w:hanging="200"/>
    </w:pPr>
    <w:rPr>
      <w:rFonts w:eastAsia="宋体"/>
      <w:kern w:val="0"/>
      <w:sz w:val="21"/>
      <w:szCs w:val="20"/>
    </w:rPr>
  </w:style>
  <w:style w:type="paragraph" w:styleId="affff8">
    <w:name w:val="List Continue"/>
    <w:basedOn w:val="affb"/>
    <w:autoRedefine/>
    <w:unhideWhenUsed/>
    <w:qFormat/>
    <w:pPr>
      <w:adjustRightInd w:val="0"/>
      <w:spacing w:after="120" w:line="312" w:lineRule="atLeast"/>
      <w:ind w:leftChars="200" w:left="420" w:firstLineChars="0" w:firstLine="0"/>
    </w:pPr>
    <w:rPr>
      <w:rFonts w:eastAsia="宋体"/>
      <w:kern w:val="0"/>
      <w:sz w:val="21"/>
      <w:szCs w:val="20"/>
    </w:rPr>
  </w:style>
  <w:style w:type="paragraph" w:styleId="affff9">
    <w:name w:val="Block Text"/>
    <w:basedOn w:val="affb"/>
    <w:autoRedefine/>
    <w:unhideWhenUsed/>
    <w:qFormat/>
    <w:pPr>
      <w:adjustRightInd w:val="0"/>
      <w:spacing w:after="120" w:line="312" w:lineRule="atLeast"/>
      <w:ind w:leftChars="700" w:left="1440" w:rightChars="700" w:right="1440" w:firstLineChars="0" w:firstLine="0"/>
    </w:pPr>
    <w:rPr>
      <w:rFonts w:eastAsia="宋体"/>
      <w:kern w:val="0"/>
      <w:sz w:val="21"/>
      <w:szCs w:val="20"/>
    </w:rPr>
  </w:style>
  <w:style w:type="paragraph" w:styleId="20">
    <w:name w:val="List Bullet 2"/>
    <w:basedOn w:val="affb"/>
    <w:link w:val="26"/>
    <w:autoRedefine/>
    <w:unhideWhenUsed/>
    <w:qFormat/>
    <w:pPr>
      <w:numPr>
        <w:numId w:val="6"/>
      </w:numPr>
      <w:adjustRightInd w:val="0"/>
      <w:spacing w:line="312" w:lineRule="atLeast"/>
    </w:pPr>
    <w:rPr>
      <w:rFonts w:eastAsia="宋体"/>
      <w:kern w:val="0"/>
      <w:sz w:val="21"/>
      <w:szCs w:val="20"/>
    </w:rPr>
  </w:style>
  <w:style w:type="paragraph" w:styleId="HTML">
    <w:name w:val="HTML Address"/>
    <w:basedOn w:val="affb"/>
    <w:link w:val="HTML0"/>
    <w:autoRedefine/>
    <w:unhideWhenUsed/>
    <w:qFormat/>
    <w:pPr>
      <w:adjustRightInd w:val="0"/>
      <w:spacing w:line="312" w:lineRule="atLeast"/>
      <w:ind w:firstLineChars="0" w:firstLine="0"/>
    </w:pPr>
    <w:rPr>
      <w:rFonts w:eastAsia="宋体"/>
      <w:i/>
      <w:iCs/>
      <w:kern w:val="0"/>
      <w:sz w:val="21"/>
      <w:szCs w:val="20"/>
    </w:rPr>
  </w:style>
  <w:style w:type="paragraph" w:styleId="43">
    <w:name w:val="index 4"/>
    <w:basedOn w:val="affb"/>
    <w:next w:val="affb"/>
    <w:autoRedefine/>
    <w:unhideWhenUsed/>
    <w:qFormat/>
    <w:pPr>
      <w:spacing w:line="240" w:lineRule="auto"/>
      <w:ind w:leftChars="600" w:left="600" w:firstLineChars="0" w:firstLine="0"/>
    </w:pPr>
    <w:rPr>
      <w:rFonts w:eastAsia="宋体"/>
      <w:sz w:val="21"/>
      <w:szCs w:val="24"/>
    </w:rPr>
  </w:style>
  <w:style w:type="paragraph" w:styleId="TOC5">
    <w:name w:val="toc 5"/>
    <w:basedOn w:val="affb"/>
    <w:next w:val="affb"/>
    <w:autoRedefine/>
    <w:uiPriority w:val="39"/>
    <w:qFormat/>
    <w:pPr>
      <w:spacing w:line="240" w:lineRule="auto"/>
      <w:ind w:leftChars="800" w:left="1680" w:firstLineChars="0" w:firstLine="0"/>
    </w:pPr>
    <w:rPr>
      <w:rFonts w:eastAsia="宋体"/>
      <w:sz w:val="21"/>
      <w:szCs w:val="24"/>
    </w:rPr>
  </w:style>
  <w:style w:type="paragraph" w:styleId="TOC3">
    <w:name w:val="toc 3"/>
    <w:basedOn w:val="affb"/>
    <w:next w:val="affb"/>
    <w:autoRedefine/>
    <w:uiPriority w:val="39"/>
    <w:unhideWhenUsed/>
    <w:qFormat/>
    <w:pPr>
      <w:ind w:leftChars="400" w:left="840"/>
    </w:pPr>
  </w:style>
  <w:style w:type="paragraph" w:styleId="affffa">
    <w:name w:val="Plain Text"/>
    <w:basedOn w:val="affb"/>
    <w:link w:val="affffb"/>
    <w:autoRedefine/>
    <w:unhideWhenUsed/>
    <w:qFormat/>
    <w:rPr>
      <w:rFonts w:ascii="宋体" w:hAnsi="Courier New"/>
      <w:sz w:val="32"/>
      <w:szCs w:val="20"/>
    </w:rPr>
  </w:style>
  <w:style w:type="paragraph" w:styleId="50">
    <w:name w:val="List Bullet 5"/>
    <w:basedOn w:val="affb"/>
    <w:autoRedefine/>
    <w:unhideWhenUsed/>
    <w:qFormat/>
    <w:pPr>
      <w:numPr>
        <w:numId w:val="7"/>
      </w:numPr>
      <w:adjustRightInd w:val="0"/>
      <w:spacing w:line="312" w:lineRule="atLeast"/>
    </w:pPr>
    <w:rPr>
      <w:rFonts w:eastAsia="宋体"/>
      <w:kern w:val="0"/>
      <w:sz w:val="21"/>
      <w:szCs w:val="20"/>
    </w:rPr>
  </w:style>
  <w:style w:type="paragraph" w:styleId="44">
    <w:name w:val="List Number 4"/>
    <w:basedOn w:val="affb"/>
    <w:autoRedefine/>
    <w:unhideWhenUsed/>
    <w:qFormat/>
    <w:pPr>
      <w:tabs>
        <w:tab w:val="left" w:pos="840"/>
        <w:tab w:val="left" w:pos="1620"/>
      </w:tabs>
      <w:spacing w:line="240" w:lineRule="auto"/>
      <w:ind w:left="1620" w:firstLineChars="0" w:firstLine="0"/>
    </w:pPr>
    <w:rPr>
      <w:rFonts w:eastAsia="宋体"/>
      <w:sz w:val="21"/>
      <w:szCs w:val="20"/>
    </w:rPr>
  </w:style>
  <w:style w:type="paragraph" w:styleId="TOC8">
    <w:name w:val="toc 8"/>
    <w:basedOn w:val="affb"/>
    <w:next w:val="affb"/>
    <w:autoRedefine/>
    <w:uiPriority w:val="39"/>
    <w:qFormat/>
    <w:pPr>
      <w:spacing w:line="240" w:lineRule="auto"/>
      <w:ind w:leftChars="1400" w:left="2940" w:firstLineChars="0" w:firstLine="0"/>
    </w:pPr>
    <w:rPr>
      <w:rFonts w:eastAsia="宋体"/>
      <w:sz w:val="21"/>
      <w:szCs w:val="24"/>
    </w:rPr>
  </w:style>
  <w:style w:type="paragraph" w:styleId="36">
    <w:name w:val="index 3"/>
    <w:basedOn w:val="affb"/>
    <w:next w:val="affb"/>
    <w:autoRedefine/>
    <w:unhideWhenUsed/>
    <w:qFormat/>
    <w:pPr>
      <w:spacing w:line="240" w:lineRule="auto"/>
      <w:ind w:leftChars="400" w:left="400" w:firstLineChars="0" w:firstLine="0"/>
    </w:pPr>
    <w:rPr>
      <w:rFonts w:eastAsia="宋体"/>
      <w:sz w:val="21"/>
      <w:szCs w:val="24"/>
    </w:rPr>
  </w:style>
  <w:style w:type="paragraph" w:styleId="affffc">
    <w:name w:val="Date"/>
    <w:basedOn w:val="affb"/>
    <w:next w:val="affb"/>
    <w:link w:val="affffd"/>
    <w:qFormat/>
    <w:pPr>
      <w:spacing w:line="360" w:lineRule="auto"/>
      <w:ind w:leftChars="2500" w:left="100"/>
    </w:pPr>
    <w:rPr>
      <w:rFonts w:eastAsia="黑体"/>
      <w:sz w:val="32"/>
      <w:szCs w:val="24"/>
    </w:rPr>
  </w:style>
  <w:style w:type="paragraph" w:styleId="27">
    <w:name w:val="Body Text Indent 2"/>
    <w:basedOn w:val="affb"/>
    <w:link w:val="28"/>
    <w:unhideWhenUsed/>
    <w:qFormat/>
    <w:pPr>
      <w:spacing w:after="120" w:line="480" w:lineRule="auto"/>
      <w:ind w:leftChars="200" w:left="420" w:firstLineChars="0" w:firstLine="0"/>
    </w:pPr>
    <w:rPr>
      <w:rFonts w:eastAsia="宋体"/>
      <w:sz w:val="21"/>
      <w:szCs w:val="24"/>
    </w:rPr>
  </w:style>
  <w:style w:type="paragraph" w:styleId="affffe">
    <w:name w:val="endnote text"/>
    <w:basedOn w:val="affb"/>
    <w:link w:val="afffff"/>
    <w:qFormat/>
    <w:pPr>
      <w:overflowPunct w:val="0"/>
      <w:adjustRightInd w:val="0"/>
      <w:snapToGrid w:val="0"/>
      <w:spacing w:line="360" w:lineRule="auto"/>
      <w:ind w:firstLineChars="0" w:firstLine="482"/>
      <w:jc w:val="left"/>
    </w:pPr>
    <w:rPr>
      <w:rFonts w:eastAsia="宋体"/>
      <w:kern w:val="0"/>
      <w:sz w:val="24"/>
      <w:szCs w:val="24"/>
    </w:rPr>
  </w:style>
  <w:style w:type="paragraph" w:styleId="54">
    <w:name w:val="List Continue 5"/>
    <w:basedOn w:val="affb"/>
    <w:autoRedefine/>
    <w:unhideWhenUsed/>
    <w:qFormat/>
    <w:pPr>
      <w:adjustRightInd w:val="0"/>
      <w:spacing w:after="120" w:line="312" w:lineRule="atLeast"/>
      <w:ind w:leftChars="1000" w:left="2100" w:firstLineChars="0" w:firstLine="0"/>
    </w:pPr>
    <w:rPr>
      <w:rFonts w:eastAsia="宋体"/>
      <w:kern w:val="0"/>
      <w:sz w:val="21"/>
      <w:szCs w:val="20"/>
    </w:rPr>
  </w:style>
  <w:style w:type="paragraph" w:styleId="afffff0">
    <w:name w:val="Balloon Text"/>
    <w:basedOn w:val="affb"/>
    <w:link w:val="19"/>
    <w:autoRedefine/>
    <w:uiPriority w:val="99"/>
    <w:unhideWhenUsed/>
    <w:qFormat/>
    <w:rPr>
      <w:sz w:val="18"/>
      <w:szCs w:val="18"/>
    </w:rPr>
  </w:style>
  <w:style w:type="paragraph" w:styleId="afffff1">
    <w:name w:val="footer"/>
    <w:basedOn w:val="affb"/>
    <w:link w:val="1a"/>
    <w:autoRedefine/>
    <w:uiPriority w:val="99"/>
    <w:unhideWhenUsed/>
    <w:qFormat/>
    <w:pPr>
      <w:tabs>
        <w:tab w:val="center" w:pos="4153"/>
        <w:tab w:val="right" w:pos="8306"/>
      </w:tabs>
      <w:snapToGrid w:val="0"/>
      <w:jc w:val="left"/>
    </w:pPr>
    <w:rPr>
      <w:sz w:val="18"/>
      <w:szCs w:val="18"/>
    </w:rPr>
  </w:style>
  <w:style w:type="paragraph" w:styleId="afffff2">
    <w:name w:val="envelope return"/>
    <w:basedOn w:val="affb"/>
    <w:autoRedefine/>
    <w:unhideWhenUsed/>
    <w:qFormat/>
    <w:pPr>
      <w:adjustRightInd w:val="0"/>
      <w:snapToGrid w:val="0"/>
      <w:spacing w:line="312" w:lineRule="atLeast"/>
      <w:ind w:firstLineChars="0" w:firstLine="0"/>
    </w:pPr>
    <w:rPr>
      <w:rFonts w:ascii="Arial" w:eastAsia="宋体" w:hAnsi="Arial" w:cs="Arial"/>
      <w:kern w:val="0"/>
      <w:sz w:val="21"/>
      <w:szCs w:val="20"/>
    </w:rPr>
  </w:style>
  <w:style w:type="paragraph" w:styleId="afffff3">
    <w:name w:val="header"/>
    <w:basedOn w:val="affb"/>
    <w:link w:val="1b"/>
    <w:autoRedefine/>
    <w:uiPriority w:val="99"/>
    <w:qFormat/>
    <w:pPr>
      <w:pBdr>
        <w:bottom w:val="single" w:sz="6" w:space="1" w:color="auto"/>
      </w:pBdr>
      <w:tabs>
        <w:tab w:val="center" w:pos="4153"/>
        <w:tab w:val="right" w:pos="8306"/>
      </w:tabs>
      <w:snapToGrid w:val="0"/>
      <w:jc w:val="center"/>
    </w:pPr>
    <w:rPr>
      <w:sz w:val="18"/>
      <w:szCs w:val="18"/>
    </w:rPr>
  </w:style>
  <w:style w:type="paragraph" w:styleId="afffff4">
    <w:name w:val="Signature"/>
    <w:basedOn w:val="affb"/>
    <w:link w:val="afffff5"/>
    <w:autoRedefine/>
    <w:unhideWhenUsed/>
    <w:qFormat/>
    <w:pPr>
      <w:adjustRightInd w:val="0"/>
      <w:spacing w:line="312" w:lineRule="atLeast"/>
      <w:ind w:leftChars="2100" w:left="100" w:firstLineChars="0" w:firstLine="0"/>
    </w:pPr>
    <w:rPr>
      <w:rFonts w:eastAsia="宋体"/>
      <w:kern w:val="0"/>
      <w:sz w:val="21"/>
      <w:szCs w:val="20"/>
    </w:rPr>
  </w:style>
  <w:style w:type="paragraph" w:styleId="TOC1">
    <w:name w:val="toc 1"/>
    <w:basedOn w:val="affb"/>
    <w:next w:val="affb"/>
    <w:autoRedefine/>
    <w:uiPriority w:val="39"/>
    <w:unhideWhenUsed/>
    <w:qFormat/>
    <w:pPr>
      <w:ind w:firstLineChars="0" w:firstLine="0"/>
    </w:pPr>
    <w:rPr>
      <w:rFonts w:eastAsia="黑体"/>
    </w:rPr>
  </w:style>
  <w:style w:type="paragraph" w:styleId="45">
    <w:name w:val="List Continue 4"/>
    <w:basedOn w:val="affb"/>
    <w:autoRedefine/>
    <w:unhideWhenUsed/>
    <w:qFormat/>
    <w:pPr>
      <w:adjustRightInd w:val="0"/>
      <w:spacing w:after="120" w:line="312" w:lineRule="atLeast"/>
      <w:ind w:leftChars="800" w:left="1680" w:firstLineChars="0" w:firstLine="0"/>
    </w:pPr>
    <w:rPr>
      <w:rFonts w:eastAsia="宋体"/>
      <w:kern w:val="0"/>
      <w:sz w:val="21"/>
      <w:szCs w:val="20"/>
    </w:rPr>
  </w:style>
  <w:style w:type="paragraph" w:styleId="TOC4">
    <w:name w:val="toc 4"/>
    <w:basedOn w:val="affb"/>
    <w:next w:val="affb"/>
    <w:autoRedefine/>
    <w:uiPriority w:val="39"/>
    <w:qFormat/>
    <w:pPr>
      <w:spacing w:line="240" w:lineRule="auto"/>
      <w:ind w:leftChars="600" w:left="1260" w:firstLineChars="0" w:firstLine="0"/>
    </w:pPr>
    <w:rPr>
      <w:rFonts w:eastAsia="宋体"/>
      <w:sz w:val="21"/>
      <w:szCs w:val="24"/>
    </w:rPr>
  </w:style>
  <w:style w:type="paragraph" w:styleId="afffff6">
    <w:name w:val="index heading"/>
    <w:basedOn w:val="affb"/>
    <w:next w:val="1c"/>
    <w:autoRedefine/>
    <w:unhideWhenUsed/>
    <w:qFormat/>
    <w:pPr>
      <w:spacing w:line="240" w:lineRule="auto"/>
      <w:ind w:firstLineChars="0" w:firstLine="0"/>
    </w:pPr>
    <w:rPr>
      <w:rFonts w:eastAsia="宋体"/>
      <w:sz w:val="21"/>
      <w:szCs w:val="24"/>
    </w:rPr>
  </w:style>
  <w:style w:type="paragraph" w:styleId="1c">
    <w:name w:val="index 1"/>
    <w:basedOn w:val="affb"/>
    <w:next w:val="affb"/>
    <w:autoRedefine/>
    <w:unhideWhenUsed/>
    <w:qFormat/>
    <w:pPr>
      <w:spacing w:line="240" w:lineRule="auto"/>
      <w:ind w:firstLineChars="0" w:firstLine="0"/>
    </w:pPr>
    <w:rPr>
      <w:rFonts w:eastAsia="宋体"/>
      <w:sz w:val="21"/>
      <w:szCs w:val="24"/>
    </w:rPr>
  </w:style>
  <w:style w:type="paragraph" w:styleId="afffff7">
    <w:name w:val="Subtitle"/>
    <w:basedOn w:val="affb"/>
    <w:next w:val="affb"/>
    <w:link w:val="afffff8"/>
    <w:qFormat/>
    <w:pPr>
      <w:overflowPunct w:val="0"/>
      <w:adjustRightInd w:val="0"/>
      <w:snapToGrid w:val="0"/>
      <w:spacing w:before="240" w:after="60" w:line="312" w:lineRule="auto"/>
      <w:ind w:firstLineChars="0" w:firstLine="482"/>
      <w:jc w:val="center"/>
      <w:outlineLvl w:val="1"/>
    </w:pPr>
    <w:rPr>
      <w:rFonts w:ascii="Cambria" w:eastAsia="宋体" w:hAnsi="Cambria"/>
      <w:b/>
      <w:bCs/>
      <w:kern w:val="28"/>
      <w:sz w:val="32"/>
    </w:rPr>
  </w:style>
  <w:style w:type="paragraph" w:styleId="5">
    <w:name w:val="List Number 5"/>
    <w:basedOn w:val="affb"/>
    <w:qFormat/>
    <w:pPr>
      <w:numPr>
        <w:numId w:val="8"/>
      </w:numPr>
      <w:adjustRightInd w:val="0"/>
      <w:spacing w:line="312" w:lineRule="atLeast"/>
      <w:textAlignment w:val="baseline"/>
    </w:pPr>
    <w:rPr>
      <w:rFonts w:eastAsia="宋体"/>
      <w:kern w:val="0"/>
      <w:sz w:val="21"/>
      <w:szCs w:val="20"/>
    </w:rPr>
  </w:style>
  <w:style w:type="paragraph" w:styleId="afffff9">
    <w:name w:val="List"/>
    <w:basedOn w:val="affb"/>
    <w:autoRedefine/>
    <w:unhideWhenUsed/>
    <w:qFormat/>
    <w:pPr>
      <w:adjustRightInd w:val="0"/>
      <w:spacing w:line="312" w:lineRule="atLeast"/>
      <w:ind w:left="200" w:hangingChars="200" w:hanging="200"/>
    </w:pPr>
    <w:rPr>
      <w:rFonts w:eastAsia="宋体"/>
      <w:kern w:val="0"/>
      <w:sz w:val="21"/>
      <w:szCs w:val="20"/>
    </w:rPr>
  </w:style>
  <w:style w:type="paragraph" w:styleId="afffffa">
    <w:name w:val="footnote text"/>
    <w:basedOn w:val="affb"/>
    <w:link w:val="afffffb"/>
    <w:autoRedefine/>
    <w:qFormat/>
    <w:pPr>
      <w:overflowPunct w:val="0"/>
      <w:adjustRightInd w:val="0"/>
      <w:snapToGrid w:val="0"/>
      <w:spacing w:line="360" w:lineRule="atLeast"/>
      <w:ind w:firstLineChars="0" w:firstLine="482"/>
      <w:jc w:val="left"/>
      <w:textAlignment w:val="baseline"/>
    </w:pPr>
    <w:rPr>
      <w:rFonts w:eastAsia="宋体"/>
      <w:kern w:val="0"/>
      <w:sz w:val="18"/>
      <w:szCs w:val="18"/>
    </w:rPr>
  </w:style>
  <w:style w:type="paragraph" w:styleId="TOC6">
    <w:name w:val="toc 6"/>
    <w:basedOn w:val="affb"/>
    <w:next w:val="affb"/>
    <w:autoRedefine/>
    <w:uiPriority w:val="39"/>
    <w:qFormat/>
    <w:pPr>
      <w:spacing w:line="240" w:lineRule="auto"/>
      <w:ind w:leftChars="1000" w:left="2100" w:firstLineChars="0" w:firstLine="0"/>
    </w:pPr>
    <w:rPr>
      <w:rFonts w:eastAsia="宋体"/>
      <w:sz w:val="21"/>
      <w:szCs w:val="24"/>
    </w:rPr>
  </w:style>
  <w:style w:type="paragraph" w:styleId="55">
    <w:name w:val="List 5"/>
    <w:basedOn w:val="affb"/>
    <w:autoRedefine/>
    <w:unhideWhenUsed/>
    <w:qFormat/>
    <w:pPr>
      <w:adjustRightInd w:val="0"/>
      <w:spacing w:line="312" w:lineRule="atLeast"/>
      <w:ind w:leftChars="800" w:left="100" w:hangingChars="200" w:hanging="200"/>
    </w:pPr>
    <w:rPr>
      <w:rFonts w:eastAsia="宋体"/>
      <w:kern w:val="0"/>
      <w:sz w:val="21"/>
      <w:szCs w:val="20"/>
    </w:rPr>
  </w:style>
  <w:style w:type="paragraph" w:styleId="37">
    <w:name w:val="Body Text Indent 3"/>
    <w:basedOn w:val="affb"/>
    <w:link w:val="38"/>
    <w:autoRedefine/>
    <w:unhideWhenUsed/>
    <w:qFormat/>
    <w:pPr>
      <w:spacing w:after="120" w:line="240" w:lineRule="auto"/>
      <w:ind w:leftChars="200" w:left="420" w:firstLineChars="0" w:firstLine="0"/>
    </w:pPr>
    <w:rPr>
      <w:rFonts w:eastAsia="宋体"/>
      <w:sz w:val="16"/>
      <w:szCs w:val="16"/>
    </w:rPr>
  </w:style>
  <w:style w:type="paragraph" w:styleId="71">
    <w:name w:val="index 7"/>
    <w:basedOn w:val="affb"/>
    <w:next w:val="affb"/>
    <w:autoRedefine/>
    <w:unhideWhenUsed/>
    <w:qFormat/>
    <w:pPr>
      <w:spacing w:line="240" w:lineRule="auto"/>
      <w:ind w:leftChars="1200" w:left="1200" w:firstLineChars="0" w:firstLine="0"/>
    </w:pPr>
    <w:rPr>
      <w:rFonts w:eastAsia="宋体"/>
      <w:sz w:val="21"/>
      <w:szCs w:val="24"/>
    </w:rPr>
  </w:style>
  <w:style w:type="paragraph" w:styleId="91">
    <w:name w:val="index 9"/>
    <w:basedOn w:val="affb"/>
    <w:next w:val="affb"/>
    <w:autoRedefine/>
    <w:unhideWhenUsed/>
    <w:qFormat/>
    <w:pPr>
      <w:spacing w:line="240" w:lineRule="auto"/>
      <w:ind w:leftChars="1600" w:left="1600" w:firstLineChars="0" w:firstLine="0"/>
    </w:pPr>
    <w:rPr>
      <w:rFonts w:eastAsia="宋体"/>
      <w:sz w:val="21"/>
      <w:szCs w:val="24"/>
    </w:rPr>
  </w:style>
  <w:style w:type="paragraph" w:styleId="afffffc">
    <w:name w:val="table of figures"/>
    <w:basedOn w:val="affb"/>
    <w:next w:val="affb"/>
    <w:autoRedefine/>
    <w:qFormat/>
    <w:pPr>
      <w:spacing w:line="240" w:lineRule="auto"/>
      <w:ind w:leftChars="200" w:left="200" w:hangingChars="200" w:hanging="200"/>
    </w:pPr>
    <w:rPr>
      <w:rFonts w:eastAsia="宋体"/>
      <w:sz w:val="21"/>
      <w:szCs w:val="24"/>
    </w:rPr>
  </w:style>
  <w:style w:type="paragraph" w:styleId="TOC2">
    <w:name w:val="toc 2"/>
    <w:basedOn w:val="affb"/>
    <w:next w:val="affb"/>
    <w:autoRedefine/>
    <w:uiPriority w:val="39"/>
    <w:unhideWhenUsed/>
    <w:qFormat/>
    <w:pPr>
      <w:spacing w:line="360" w:lineRule="auto"/>
      <w:ind w:leftChars="200" w:left="200"/>
    </w:pPr>
    <w:rPr>
      <w:rFonts w:eastAsia="楷体_GB2312"/>
      <w:b/>
      <w:sz w:val="21"/>
    </w:rPr>
  </w:style>
  <w:style w:type="paragraph" w:styleId="TOC9">
    <w:name w:val="toc 9"/>
    <w:basedOn w:val="affb"/>
    <w:next w:val="affb"/>
    <w:autoRedefine/>
    <w:uiPriority w:val="39"/>
    <w:qFormat/>
    <w:pPr>
      <w:spacing w:line="240" w:lineRule="auto"/>
      <w:ind w:leftChars="1600" w:left="3360" w:firstLineChars="0" w:firstLine="0"/>
    </w:pPr>
    <w:rPr>
      <w:rFonts w:eastAsia="宋体"/>
      <w:sz w:val="21"/>
      <w:szCs w:val="24"/>
    </w:rPr>
  </w:style>
  <w:style w:type="paragraph" w:styleId="29">
    <w:name w:val="Body Text 2"/>
    <w:basedOn w:val="affb"/>
    <w:link w:val="2a"/>
    <w:qFormat/>
    <w:pPr>
      <w:spacing w:after="120" w:line="480" w:lineRule="auto"/>
      <w:ind w:firstLineChars="0" w:firstLine="0"/>
    </w:pPr>
    <w:rPr>
      <w:rFonts w:ascii="Calibri" w:eastAsia="宋体" w:hAnsi="Calibri"/>
      <w:sz w:val="21"/>
      <w:szCs w:val="21"/>
    </w:rPr>
  </w:style>
  <w:style w:type="paragraph" w:styleId="46">
    <w:name w:val="List 4"/>
    <w:basedOn w:val="affb"/>
    <w:unhideWhenUsed/>
    <w:qFormat/>
    <w:pPr>
      <w:adjustRightInd w:val="0"/>
      <w:spacing w:line="312" w:lineRule="atLeast"/>
      <w:ind w:leftChars="600" w:left="100" w:hangingChars="200" w:hanging="200"/>
    </w:pPr>
    <w:rPr>
      <w:rFonts w:eastAsia="宋体"/>
      <w:kern w:val="0"/>
      <w:sz w:val="21"/>
      <w:szCs w:val="20"/>
    </w:rPr>
  </w:style>
  <w:style w:type="paragraph" w:styleId="2b">
    <w:name w:val="List Continue 2"/>
    <w:basedOn w:val="affb"/>
    <w:autoRedefine/>
    <w:unhideWhenUsed/>
    <w:qFormat/>
    <w:pPr>
      <w:spacing w:after="120" w:line="240" w:lineRule="auto"/>
      <w:ind w:leftChars="400" w:left="840" w:firstLineChars="0" w:firstLine="0"/>
    </w:pPr>
    <w:rPr>
      <w:rFonts w:eastAsia="宋体"/>
      <w:sz w:val="21"/>
      <w:szCs w:val="24"/>
    </w:rPr>
  </w:style>
  <w:style w:type="paragraph" w:styleId="afffffd">
    <w:name w:val="Message Header"/>
    <w:basedOn w:val="affb"/>
    <w:link w:val="afffffe"/>
    <w:autoRedefine/>
    <w:unhideWhenUsed/>
    <w:qFormat/>
    <w:pPr>
      <w:pBdr>
        <w:top w:val="single" w:sz="6" w:space="1" w:color="auto"/>
        <w:left w:val="single" w:sz="6" w:space="1" w:color="auto"/>
        <w:bottom w:val="single" w:sz="6" w:space="1" w:color="auto"/>
        <w:right w:val="single" w:sz="6" w:space="1" w:color="auto"/>
      </w:pBdr>
      <w:shd w:val="pct20" w:color="auto" w:fill="auto"/>
      <w:adjustRightInd w:val="0"/>
      <w:spacing w:line="312" w:lineRule="atLeast"/>
      <w:ind w:leftChars="500" w:left="1080" w:hangingChars="500" w:hanging="1080"/>
    </w:pPr>
    <w:rPr>
      <w:rFonts w:ascii="Arial" w:eastAsia="宋体" w:hAnsi="Arial"/>
      <w:kern w:val="0"/>
      <w:sz w:val="24"/>
      <w:szCs w:val="24"/>
    </w:rPr>
  </w:style>
  <w:style w:type="paragraph" w:styleId="HTML1">
    <w:name w:val="HTML Preformatted"/>
    <w:basedOn w:val="affb"/>
    <w:link w:val="HTML2"/>
    <w:autoRedefine/>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12" w:lineRule="atLeast"/>
      <w:ind w:firstLineChars="0" w:firstLine="0"/>
    </w:pPr>
    <w:rPr>
      <w:rFonts w:ascii="Courier New" w:eastAsia="宋体" w:hAnsi="Courier New"/>
      <w:kern w:val="0"/>
      <w:sz w:val="20"/>
      <w:szCs w:val="20"/>
    </w:rPr>
  </w:style>
  <w:style w:type="paragraph" w:styleId="affffff">
    <w:name w:val="Normal (Web)"/>
    <w:basedOn w:val="affb"/>
    <w:link w:val="affffff0"/>
    <w:autoRedefine/>
    <w:qFormat/>
    <w:rPr>
      <w:sz w:val="24"/>
    </w:rPr>
  </w:style>
  <w:style w:type="paragraph" w:styleId="39">
    <w:name w:val="List Continue 3"/>
    <w:basedOn w:val="affb"/>
    <w:autoRedefine/>
    <w:unhideWhenUsed/>
    <w:qFormat/>
    <w:pPr>
      <w:adjustRightInd w:val="0"/>
      <w:spacing w:after="120" w:line="312" w:lineRule="atLeast"/>
      <w:ind w:leftChars="600" w:left="1260" w:firstLineChars="0" w:firstLine="0"/>
    </w:pPr>
    <w:rPr>
      <w:rFonts w:eastAsia="宋体"/>
      <w:kern w:val="0"/>
      <w:sz w:val="21"/>
      <w:szCs w:val="20"/>
    </w:rPr>
  </w:style>
  <w:style w:type="paragraph" w:styleId="2c">
    <w:name w:val="index 2"/>
    <w:basedOn w:val="affb"/>
    <w:next w:val="affb"/>
    <w:autoRedefine/>
    <w:unhideWhenUsed/>
    <w:qFormat/>
    <w:pPr>
      <w:spacing w:line="240" w:lineRule="auto"/>
      <w:ind w:leftChars="200" w:left="200" w:firstLineChars="0" w:firstLine="0"/>
    </w:pPr>
    <w:rPr>
      <w:rFonts w:eastAsia="宋体"/>
      <w:sz w:val="21"/>
      <w:szCs w:val="24"/>
    </w:rPr>
  </w:style>
  <w:style w:type="paragraph" w:styleId="affffff1">
    <w:name w:val="Title"/>
    <w:basedOn w:val="affb"/>
    <w:link w:val="affffff2"/>
    <w:autoRedefine/>
    <w:qFormat/>
    <w:pPr>
      <w:spacing w:before="20" w:after="40" w:line="440" w:lineRule="exact"/>
      <w:ind w:firstLine="964"/>
      <w:jc w:val="center"/>
      <w:outlineLvl w:val="0"/>
    </w:pPr>
    <w:rPr>
      <w:rFonts w:ascii="Arial" w:eastAsia="黑体" w:hAnsi="Arial"/>
      <w:b/>
      <w:bCs/>
      <w:sz w:val="48"/>
    </w:rPr>
  </w:style>
  <w:style w:type="paragraph" w:styleId="affffff3">
    <w:name w:val="annotation subject"/>
    <w:basedOn w:val="affff"/>
    <w:next w:val="affff"/>
    <w:link w:val="affffff4"/>
    <w:autoRedefine/>
    <w:uiPriority w:val="99"/>
    <w:unhideWhenUsed/>
    <w:qFormat/>
    <w:rPr>
      <w:b/>
      <w:bCs/>
    </w:rPr>
  </w:style>
  <w:style w:type="paragraph" w:styleId="affffff5">
    <w:name w:val="Body Text First Indent"/>
    <w:basedOn w:val="affff5"/>
    <w:link w:val="affffff6"/>
    <w:qFormat/>
    <w:pPr>
      <w:spacing w:after="120" w:line="240" w:lineRule="auto"/>
      <w:ind w:firstLineChars="100" w:firstLine="420"/>
    </w:pPr>
    <w:rPr>
      <w:rFonts w:eastAsia="宋体"/>
      <w:sz w:val="21"/>
      <w:szCs w:val="24"/>
    </w:rPr>
  </w:style>
  <w:style w:type="paragraph" w:styleId="2d">
    <w:name w:val="Body Text First Indent 2"/>
    <w:basedOn w:val="affff6"/>
    <w:link w:val="2e"/>
    <w:autoRedefine/>
    <w:unhideWhenUsed/>
    <w:qFormat/>
    <w:pPr>
      <w:ind w:firstLineChars="200" w:firstLine="420"/>
    </w:pPr>
  </w:style>
  <w:style w:type="table" w:styleId="affffff7">
    <w:name w:val="Table Grid"/>
    <w:basedOn w:val="affe"/>
    <w:autoRedefin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8">
    <w:name w:val="Table Theme"/>
    <w:basedOn w:val="affe"/>
    <w:autoRedefine/>
    <w:unhideWhenUsed/>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d">
    <w:name w:val="Table Colorful 1"/>
    <w:basedOn w:val="affe"/>
    <w:autoRedefine/>
    <w:unhideWhenUsed/>
    <w:qFormat/>
    <w:pPr>
      <w:widowControl w:val="0"/>
      <w:adjustRightInd w:val="0"/>
      <w:spacing w:line="312"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2f">
    <w:name w:val="Table Colorful 2"/>
    <w:basedOn w:val="affe"/>
    <w:unhideWhenUsed/>
    <w:qFormat/>
    <w:pPr>
      <w:widowControl w:val="0"/>
      <w:adjustRightInd w:val="0"/>
      <w:spacing w:line="312"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3a">
    <w:name w:val="Table Colorful 3"/>
    <w:basedOn w:val="affe"/>
    <w:autoRedefine/>
    <w:unhideWhenUsed/>
    <w:qFormat/>
    <w:pPr>
      <w:widowControl w:val="0"/>
      <w:adjustRightInd w:val="0"/>
      <w:spacing w:line="312"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il"/>
          <w:tr2bl w:val="nil"/>
        </w:tcBorders>
        <w:shd w:val="solid" w:color="008080" w:fill="FFFFFF"/>
      </w:tcPr>
    </w:tblStylePr>
    <w:tblStylePr w:type="firstCol">
      <w:tblPr/>
      <w:tcPr>
        <w:tcBorders>
          <w:left w:val="single" w:sz="36" w:space="0" w:color="000000"/>
          <w:right w:val="single" w:sz="6" w:space="0" w:color="00000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affffff9">
    <w:name w:val="Table Elegant"/>
    <w:basedOn w:val="affe"/>
    <w:qFormat/>
    <w:pPr>
      <w:widowControl w:val="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e">
    <w:name w:val="Table Classic 1"/>
    <w:basedOn w:val="affe"/>
    <w:autoRedefine/>
    <w:unhideWhenUsed/>
    <w:qFormat/>
    <w:pPr>
      <w:widowControl w:val="0"/>
      <w:adjustRightInd w:val="0"/>
      <w:spacing w:line="312" w:lineRule="atLeast"/>
      <w:jc w:val="both"/>
    </w:p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f0">
    <w:name w:val="Table Classic 2"/>
    <w:basedOn w:val="affe"/>
    <w:autoRedefine/>
    <w:unhideWhenUsed/>
    <w:qFormat/>
    <w:pPr>
      <w:widowControl w:val="0"/>
      <w:adjustRightInd w:val="0"/>
      <w:spacing w:line="312" w:lineRule="atLeast"/>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b">
    <w:name w:val="Table Classic 3"/>
    <w:basedOn w:val="affe"/>
    <w:autoRedefine/>
    <w:unhideWhenUsed/>
    <w:qFormat/>
    <w:pPr>
      <w:widowControl w:val="0"/>
      <w:adjustRightInd w:val="0"/>
      <w:spacing w:line="312"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47">
    <w:name w:val="Table Classic 4"/>
    <w:basedOn w:val="affe"/>
    <w:autoRedefine/>
    <w:unhideWhenUsed/>
    <w:qFormat/>
    <w:pPr>
      <w:widowControl w:val="0"/>
      <w:adjustRightInd w:val="0"/>
      <w:spacing w:line="312" w:lineRule="atLeast"/>
      <w:jc w:val="both"/>
    </w:p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il"/>
          <w:tr2bl w:val="nil"/>
        </w:tcBorders>
        <w:shd w:val="pct50" w:color="000080" w:fill="FFFFFF"/>
      </w:tcPr>
    </w:tblStylePr>
    <w:tblStylePr w:type="lastRow">
      <w:rPr>
        <w:color w:val="000080"/>
      </w:rPr>
      <w:tblPr/>
      <w:tcPr>
        <w:tcBorders>
          <w:bottom w:val="single" w:sz="6" w:space="0" w:color="00000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1f">
    <w:name w:val="Table Simple 1"/>
    <w:basedOn w:val="affe"/>
    <w:unhideWhenUsed/>
    <w:qFormat/>
    <w:pPr>
      <w:widowControl w:val="0"/>
      <w:adjustRightInd w:val="0"/>
      <w:spacing w:line="312" w:lineRule="atLeast"/>
      <w:jc w:val="both"/>
    </w:pPr>
    <w:tblPr>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2f1">
    <w:name w:val="Table Simple 2"/>
    <w:basedOn w:val="affe"/>
    <w:unhideWhenUsed/>
    <w:qFormat/>
    <w:pPr>
      <w:widowControl w:val="0"/>
      <w:adjustRightInd w:val="0"/>
      <w:spacing w:line="312" w:lineRule="atLeast"/>
      <w:jc w:val="both"/>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3c">
    <w:name w:val="Table Simple 3"/>
    <w:basedOn w:val="affe"/>
    <w:unhideWhenUsed/>
    <w:qFormat/>
    <w:pPr>
      <w:widowControl w:val="0"/>
      <w:adjustRightInd w:val="0"/>
      <w:spacing w:line="312" w:lineRule="atLeast"/>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il"/>
          <w:tr2bl w:val="nil"/>
        </w:tcBorders>
        <w:shd w:val="solid" w:color="000000" w:fill="FFFFFF"/>
      </w:tcPr>
    </w:tblStylePr>
  </w:style>
  <w:style w:type="table" w:styleId="1f0">
    <w:name w:val="Table Subtle 1"/>
    <w:basedOn w:val="affe"/>
    <w:autoRedefine/>
    <w:unhideWhenUsed/>
    <w:qFormat/>
    <w:pPr>
      <w:widowControl w:val="0"/>
      <w:adjustRightInd w:val="0"/>
      <w:spacing w:line="312" w:lineRule="atLeast"/>
      <w:jc w:val="both"/>
    </w:pPr>
    <w:tblPr>
      <w:tblStyleRowBandSize w:val="1"/>
    </w:tblPr>
    <w:tblStylePr w:type="firstRow">
      <w:tblPr/>
      <w:tcPr>
        <w:tcBorders>
          <w:top w:val="single" w:sz="6" w:space="0" w:color="000000"/>
          <w:bottom w:val="single" w:sz="12" w:space="0" w:color="000000"/>
          <w:tl2br w:val="nil"/>
          <w:tr2bl w:val="nil"/>
        </w:tcBorders>
      </w:tcPr>
    </w:tblStylePr>
    <w:tblStylePr w:type="lastRow">
      <w:tblPr/>
      <w:tcPr>
        <w:tcBorders>
          <w:top w:val="single" w:sz="12" w:space="0" w:color="000000"/>
          <w:tl2br w:val="nil"/>
          <w:tr2bl w:val="nil"/>
        </w:tcBorders>
        <w:shd w:val="pct25" w:color="800080" w:fill="FFFFFF"/>
      </w:tcPr>
    </w:tblStylePr>
    <w:tblStylePr w:type="firstCol">
      <w:tblPr/>
      <w:tcPr>
        <w:tcBorders>
          <w:right w:val="single" w:sz="12" w:space="0" w:color="000000"/>
          <w:tl2br w:val="nil"/>
          <w:tr2bl w:val="nil"/>
        </w:tcBorders>
      </w:tcPr>
    </w:tblStylePr>
    <w:tblStylePr w:type="lastCol">
      <w:tblPr/>
      <w:tcPr>
        <w:tcBorders>
          <w:left w:val="single" w:sz="12" w:space="0" w:color="000000"/>
          <w:tl2br w:val="nil"/>
          <w:tr2bl w:val="nil"/>
        </w:tcBorders>
      </w:tcPr>
    </w:tblStylePr>
    <w:tblStylePr w:type="band1Horz">
      <w:tblPr/>
      <w:tcPr>
        <w:tcBorders>
          <w:bottom w:val="single" w:sz="6"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2">
    <w:name w:val="Table Subtle 2"/>
    <w:basedOn w:val="affe"/>
    <w:autoRedefine/>
    <w:unhideWhenUsed/>
    <w:qFormat/>
    <w:pPr>
      <w:widowControl w:val="0"/>
      <w:adjustRightInd w:val="0"/>
      <w:spacing w:line="312" w:lineRule="atLeast"/>
      <w:jc w:val="both"/>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f1">
    <w:name w:val="Table 3D effects 1"/>
    <w:basedOn w:val="affe"/>
    <w:autoRedefine/>
    <w:unhideWhenUsed/>
    <w:qFormat/>
    <w:pPr>
      <w:widowControl w:val="0"/>
      <w:adjustRightInd w:val="0"/>
      <w:spacing w:line="312" w:lineRule="atLeast"/>
      <w:jc w:val="both"/>
    </w:pPr>
    <w:tblPr/>
    <w:tcPr>
      <w:shd w:val="solid" w:color="C0C0C0" w:fill="FFFFFF"/>
    </w:tcPr>
    <w:tblStylePr w:type="firstRow">
      <w:rPr>
        <w:b/>
        <w:bCs/>
        <w:color w:val="800080"/>
      </w:rPr>
      <w:tblPr/>
      <w:tcPr>
        <w:tcBorders>
          <w:bottom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left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2f3">
    <w:name w:val="Table 3D effects 2"/>
    <w:basedOn w:val="affe"/>
    <w:unhideWhenUsed/>
    <w:qFormat/>
    <w:pPr>
      <w:widowControl w:val="0"/>
      <w:adjustRightInd w:val="0"/>
      <w:spacing w:line="312" w:lineRule="atLeast"/>
      <w:jc w:val="both"/>
    </w:p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3d">
    <w:name w:val="Table 3D effects 3"/>
    <w:basedOn w:val="affe"/>
    <w:unhideWhenUsed/>
    <w:qFormat/>
    <w:pPr>
      <w:widowControl w:val="0"/>
      <w:adjustRightInd w:val="0"/>
      <w:spacing w:line="312" w:lineRule="atLeast"/>
      <w:jc w:val="both"/>
    </w:pPr>
    <w:tblPr>
      <w:tblStyleRowBandSize w:val="1"/>
      <w:tblStyleColBandSize w:val="1"/>
    </w:tbl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1f2">
    <w:name w:val="Table List 1"/>
    <w:basedOn w:val="affe"/>
    <w:autoRedefine/>
    <w:unhideWhenUsed/>
    <w:qFormat/>
    <w:pPr>
      <w:widowControl w:val="0"/>
      <w:adjustRightInd w:val="0"/>
      <w:spacing w:line="312" w:lineRule="atLeast"/>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2f4">
    <w:name w:val="Table List 2"/>
    <w:basedOn w:val="affe"/>
    <w:autoRedefine/>
    <w:unhideWhenUsed/>
    <w:qFormat/>
    <w:pPr>
      <w:widowControl w:val="0"/>
      <w:adjustRightInd w:val="0"/>
      <w:spacing w:line="312" w:lineRule="atLeast"/>
      <w:jc w:val="both"/>
    </w:pPr>
    <w:tblPr>
      <w:tblBorders>
        <w:bottom w:val="single" w:sz="12" w:space="0" w:color="808080"/>
      </w:tblBorders>
    </w:tblPr>
    <w:tblStylePr w:type="firstRow">
      <w:rPr>
        <w:b/>
        <w:bCs/>
        <w:color w:val="FFFFFF"/>
      </w:rPr>
      <w:tblPr/>
      <w:tcPr>
        <w:tcBorders>
          <w:bottom w:val="single" w:sz="6" w:space="0" w:color="000000"/>
          <w:tl2br w:val="nil"/>
          <w:tr2bl w:val="nil"/>
        </w:tcBorders>
        <w:shd w:val="pct75" w:color="008080" w:fill="008000"/>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3e">
    <w:name w:val="Table List 3"/>
    <w:basedOn w:val="affe"/>
    <w:autoRedefine/>
    <w:unhideWhenUsed/>
    <w:qFormat/>
    <w:pPr>
      <w:widowControl w:val="0"/>
      <w:adjustRightInd w:val="0"/>
      <w:spacing w:line="312" w:lineRule="atLeast"/>
      <w:jc w:val="both"/>
    </w:p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table" w:styleId="48">
    <w:name w:val="Table List 4"/>
    <w:basedOn w:val="affe"/>
    <w:autoRedefine/>
    <w:unhideWhenUsed/>
    <w:qFormat/>
    <w:pPr>
      <w:widowControl w:val="0"/>
      <w:adjustRightInd w:val="0"/>
      <w:spacing w:line="312"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il"/>
          <w:tr2bl w:val="nil"/>
        </w:tcBorders>
        <w:shd w:val="solid" w:color="808080" w:fill="FFFFFF"/>
      </w:tcPr>
    </w:tblStylePr>
  </w:style>
  <w:style w:type="table" w:styleId="56">
    <w:name w:val="Table List 5"/>
    <w:basedOn w:val="affe"/>
    <w:autoRedefine/>
    <w:unhideWhenUsed/>
    <w:qFormat/>
    <w:pPr>
      <w:widowControl w:val="0"/>
      <w:adjustRightInd w:val="0"/>
      <w:spacing w:line="312"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il"/>
          <w:tr2bl w:val="nil"/>
        </w:tcBorders>
      </w:tcPr>
    </w:tblStylePr>
    <w:tblStylePr w:type="firstCol">
      <w:rPr>
        <w:b/>
        <w:bCs/>
      </w:rPr>
      <w:tblPr/>
      <w:tcPr>
        <w:tcBorders>
          <w:tl2br w:val="nil"/>
          <w:tr2bl w:val="nil"/>
        </w:tcBorders>
      </w:tcPr>
    </w:tblStylePr>
  </w:style>
  <w:style w:type="table" w:styleId="62">
    <w:name w:val="Table List 6"/>
    <w:basedOn w:val="affe"/>
    <w:autoRedefine/>
    <w:unhideWhenUsed/>
    <w:qFormat/>
    <w:pPr>
      <w:widowControl w:val="0"/>
      <w:adjustRightInd w:val="0"/>
      <w:spacing w:line="312" w:lineRule="atLeast"/>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72">
    <w:name w:val="Table List 7"/>
    <w:basedOn w:val="affe"/>
    <w:unhideWhenUsed/>
    <w:qFormat/>
    <w:pPr>
      <w:widowControl w:val="0"/>
      <w:adjustRightInd w:val="0"/>
      <w:spacing w:line="312" w:lineRule="atLeast"/>
      <w:jc w:val="both"/>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82">
    <w:name w:val="Table List 8"/>
    <w:basedOn w:val="affe"/>
    <w:autoRedefine/>
    <w:unhideWhenUsed/>
    <w:qFormat/>
    <w:pPr>
      <w:widowControl w:val="0"/>
      <w:adjustRightInd w:val="0"/>
      <w:spacing w:line="312" w:lineRule="atLeast"/>
      <w:jc w:val="both"/>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il"/>
          <w:tr2bl w:val="nil"/>
        </w:tcBorders>
        <w:shd w:val="solid" w:color="FFFF00" w:fill="FFFFFF"/>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sz="6" w:space="0" w:color="auto"/>
          <w:tr2bl w:val="nil"/>
        </w:tcBorders>
      </w:tcPr>
    </w:tblStylePr>
  </w:style>
  <w:style w:type="table" w:styleId="affffffa">
    <w:name w:val="Table Contemporary"/>
    <w:basedOn w:val="affe"/>
    <w:unhideWhenUsed/>
    <w:qFormat/>
    <w:pPr>
      <w:widowControl w:val="0"/>
      <w:adjustRightInd w:val="0"/>
      <w:spacing w:line="312" w:lineRule="atLeast"/>
      <w:jc w:val="both"/>
    </w:p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f3">
    <w:name w:val="Table Columns 1"/>
    <w:basedOn w:val="affe"/>
    <w:autoRedefine/>
    <w:unhideWhenUsed/>
    <w:qFormat/>
    <w:pPr>
      <w:widowControl w:val="0"/>
      <w:adjustRightInd w:val="0"/>
      <w:spacing w:line="312" w:lineRule="atLeast"/>
      <w:jc w:val="both"/>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5">
    <w:name w:val="Table Columns 2"/>
    <w:basedOn w:val="affe"/>
    <w:unhideWhenUsed/>
    <w:qFormat/>
    <w:pPr>
      <w:widowControl w:val="0"/>
      <w:adjustRightInd w:val="0"/>
      <w:spacing w:line="312" w:lineRule="atLeast"/>
      <w:jc w:val="both"/>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3f">
    <w:name w:val="Table Columns 3"/>
    <w:basedOn w:val="affe"/>
    <w:autoRedefine/>
    <w:unhideWhenUsed/>
    <w:qFormat/>
    <w:pPr>
      <w:widowControl w:val="0"/>
      <w:adjustRightInd w:val="0"/>
      <w:spacing w:line="312" w:lineRule="atLeast"/>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49">
    <w:name w:val="Table Columns 4"/>
    <w:basedOn w:val="affe"/>
    <w:unhideWhenUsed/>
    <w:qFormat/>
    <w:pPr>
      <w:widowControl w:val="0"/>
      <w:adjustRightInd w:val="0"/>
      <w:spacing w:line="312" w:lineRule="atLeast"/>
      <w:jc w:val="both"/>
    </w:p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ffe"/>
    <w:unhideWhenUsed/>
    <w:qFormat/>
    <w:pPr>
      <w:widowControl w:val="0"/>
      <w:adjustRightInd w:val="0"/>
      <w:spacing w:line="312" w:lineRule="atLeast"/>
      <w:jc w:val="both"/>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f4">
    <w:name w:val="Table Grid 1"/>
    <w:basedOn w:val="affe"/>
    <w:autoRedefine/>
    <w:unhideWhenUsed/>
    <w:qFormat/>
    <w:pPr>
      <w:widowControl w:val="0"/>
      <w:adjustRightInd w:val="0"/>
      <w:spacing w:line="312"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f6">
    <w:name w:val="Table Grid 2"/>
    <w:basedOn w:val="affe"/>
    <w:autoRedefine/>
    <w:unhideWhenUsed/>
    <w:qFormat/>
    <w:pPr>
      <w:widowControl w:val="0"/>
      <w:adjustRightInd w:val="0"/>
      <w:spacing w:line="312" w:lineRule="atLeast"/>
      <w:jc w:val="both"/>
    </w:p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f0">
    <w:name w:val="Table Grid 3"/>
    <w:basedOn w:val="affe"/>
    <w:autoRedefine/>
    <w:unhideWhenUsed/>
    <w:qFormat/>
    <w:pPr>
      <w:widowControl w:val="0"/>
      <w:adjustRightInd w:val="0"/>
      <w:spacing w:line="312"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a">
    <w:name w:val="Table Grid 4"/>
    <w:basedOn w:val="affe"/>
    <w:unhideWhenUsed/>
    <w:qFormat/>
    <w:pPr>
      <w:widowControl w:val="0"/>
      <w:adjustRightInd w:val="0"/>
      <w:spacing w:line="312" w:lineRule="atLeast"/>
      <w:jc w:val="both"/>
    </w:p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58">
    <w:name w:val="Table Grid 5"/>
    <w:basedOn w:val="affe"/>
    <w:unhideWhenUsed/>
    <w:qFormat/>
    <w:pPr>
      <w:widowControl w:val="0"/>
      <w:adjustRightInd w:val="0"/>
      <w:spacing w:line="312"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64">
    <w:name w:val="Table Grid 6"/>
    <w:basedOn w:val="affe"/>
    <w:autoRedefine/>
    <w:unhideWhenUsed/>
    <w:qFormat/>
    <w:pPr>
      <w:widowControl w:val="0"/>
      <w:adjustRightInd w:val="0"/>
      <w:spacing w:line="312"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styleId="73">
    <w:name w:val="Table Grid 7"/>
    <w:basedOn w:val="affe"/>
    <w:autoRedefine/>
    <w:unhideWhenUsed/>
    <w:qFormat/>
    <w:pPr>
      <w:widowControl w:val="0"/>
      <w:adjustRightInd w:val="0"/>
      <w:spacing w:line="312"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il"/>
          <w:tr2bl w:val="nil"/>
        </w:tcBorders>
      </w:tcPr>
    </w:tblStylePr>
    <w:tblStylePr w:type="lastRow">
      <w:rPr>
        <w:b w:val="0"/>
        <w:bCs w:val="0"/>
      </w:rPr>
      <w:tblPr/>
      <w:tcPr>
        <w:tcBorders>
          <w:top w:val="single" w:sz="6" w:space="0" w:color="00000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sz="6" w:space="0" w:color="000000"/>
          <w:tr2bl w:val="nil"/>
        </w:tcBorders>
      </w:tcPr>
    </w:tblStylePr>
  </w:style>
  <w:style w:type="table" w:styleId="83">
    <w:name w:val="Table Grid 8"/>
    <w:basedOn w:val="affe"/>
    <w:unhideWhenUsed/>
    <w:qFormat/>
    <w:pPr>
      <w:widowControl w:val="0"/>
      <w:adjustRightInd w:val="0"/>
      <w:spacing w:line="312"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f5">
    <w:name w:val="Table Web 1"/>
    <w:basedOn w:val="affe"/>
    <w:autoRedefine/>
    <w:unhideWhenUsed/>
    <w:qFormat/>
    <w:pPr>
      <w:widowControl w:val="0"/>
      <w:adjustRightInd w:val="0"/>
      <w:spacing w:line="312"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il"/>
          <w:tr2bl w:val="nil"/>
        </w:tcBorders>
      </w:tcPr>
    </w:tblStylePr>
  </w:style>
  <w:style w:type="table" w:styleId="2f7">
    <w:name w:val="Table Web 2"/>
    <w:basedOn w:val="affe"/>
    <w:autoRedefine/>
    <w:unhideWhenUsed/>
    <w:qFormat/>
    <w:pPr>
      <w:widowControl w:val="0"/>
      <w:adjustRightInd w:val="0"/>
      <w:spacing w:line="312"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il"/>
          <w:tr2bl w:val="nil"/>
        </w:tcBorders>
      </w:tcPr>
    </w:tblStylePr>
  </w:style>
  <w:style w:type="table" w:styleId="3f1">
    <w:name w:val="Table Web 3"/>
    <w:basedOn w:val="affe"/>
    <w:autoRedefine/>
    <w:unhideWhenUsed/>
    <w:qFormat/>
    <w:pPr>
      <w:widowControl w:val="0"/>
      <w:adjustRightInd w:val="0"/>
      <w:spacing w:line="312"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il"/>
          <w:tr2bl w:val="nil"/>
        </w:tcBorders>
      </w:tcPr>
    </w:tblStylePr>
  </w:style>
  <w:style w:type="table" w:styleId="affffffb">
    <w:name w:val="Table Professional"/>
    <w:basedOn w:val="affe"/>
    <w:autoRedefine/>
    <w:unhideWhenUsed/>
    <w:qFormat/>
    <w:pPr>
      <w:widowControl w:val="0"/>
      <w:adjustRightInd w:val="0"/>
      <w:spacing w:line="312"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il"/>
          <w:tr2bl w:val="nil"/>
        </w:tcBorders>
        <w:shd w:val="solid" w:color="000000" w:fill="FFFFFF"/>
      </w:tcPr>
    </w:tblStylePr>
  </w:style>
  <w:style w:type="table" w:styleId="-20">
    <w:name w:val="Light Grid Accent 2"/>
    <w:basedOn w:val="affe"/>
    <w:autoRedefine/>
    <w:uiPriority w:val="62"/>
    <w:qFormat/>
    <w:tblPr>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Lines="0" w:before="0" w:beforeAutospacing="0" w:afterLines="0" w:after="0" w:afterAutospacing="0" w:line="240" w:lineRule="auto"/>
      </w:pPr>
      <w:rPr>
        <w:rFonts w:ascii="Cambria" w:eastAsia="宋体" w:hAnsi="Cambria" w:cs="Times New Roman" w:hint="default"/>
        <w:b/>
        <w:bCs/>
      </w:rPr>
      <w:tblPr/>
      <w:tcPr>
        <w:tcBorders>
          <w:top w:val="single" w:sz="8" w:space="0" w:color="C0504D"/>
          <w:left w:val="single" w:sz="8" w:space="0" w:color="C0504D"/>
          <w:bottom w:val="single" w:sz="18" w:space="0" w:color="C0504D"/>
          <w:right w:val="single" w:sz="8" w:space="0" w:color="C0504D"/>
          <w:insideH w:val="nil"/>
          <w:insideV w:val="single" w:sz="8" w:space="0" w:color="auto"/>
        </w:tcBorders>
      </w:tcPr>
    </w:tblStylePr>
    <w:tblStylePr w:type="lastRow">
      <w:pPr>
        <w:spacing w:beforeLines="0" w:before="0" w:beforeAutospacing="0" w:afterLines="0" w:after="0" w:afterAutospacing="0" w:line="240" w:lineRule="auto"/>
      </w:pPr>
      <w:rPr>
        <w:rFonts w:ascii="Cambria" w:eastAsia="宋体" w:hAnsi="Cambria" w:cs="Times New Roman" w:hint="default"/>
        <w:b/>
        <w:bCs/>
      </w:rPr>
      <w:tblPr/>
      <w:tcPr>
        <w:tcBorders>
          <w:top w:val="double" w:sz="6" w:space="0" w:color="C0504D"/>
          <w:left w:val="single" w:sz="8" w:space="0" w:color="C0504D"/>
          <w:bottom w:val="single" w:sz="8" w:space="0" w:color="C0504D"/>
          <w:right w:val="single" w:sz="8" w:space="0" w:color="C0504D"/>
          <w:insideH w:val="nil"/>
          <w:insideV w:val="single" w:sz="8" w:space="0" w:color="auto"/>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auto"/>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auto"/>
        </w:tcBorders>
      </w:tcPr>
    </w:tblStylePr>
  </w:style>
  <w:style w:type="table" w:styleId="1-5">
    <w:name w:val="Medium Grid 1 Accent 5"/>
    <w:basedOn w:val="affe"/>
    <w:uiPriority w:val="67"/>
    <w:qFormat/>
    <w:pPr>
      <w:jc w:val="center"/>
    </w:pPr>
    <w:rPr>
      <w:rFonts w:ascii="Calibri" w:hAnsi="Calibri"/>
      <w:kern w:val="2"/>
      <w:sz w:val="21"/>
      <w:szCs w:val="21"/>
    </w:rPr>
    <w:tblPr>
      <w:tblBorders>
        <w:top w:val="single" w:sz="8" w:space="0" w:color="auto"/>
        <w:left w:val="single" w:sz="8" w:space="0" w:color="auto"/>
        <w:bottom w:val="single" w:sz="8" w:space="0" w:color="auto"/>
        <w:right w:val="single" w:sz="8" w:space="0" w:color="auto"/>
        <w:insideH w:val="single" w:sz="8" w:space="0" w:color="FFFFFF"/>
        <w:insideV w:val="single" w:sz="8" w:space="0" w:color="FFFFFF"/>
      </w:tblBorders>
    </w:tblPr>
    <w:tcPr>
      <w:shd w:val="clear" w:color="auto" w:fill="D2EAF1"/>
      <w:vAlign w:val="center"/>
    </w:tcPr>
    <w:tblStylePr w:type="firstRow">
      <w:rPr>
        <w:b/>
        <w:bCs/>
      </w:rPr>
      <w:tblPr/>
      <w:tcPr>
        <w:tcBorders>
          <w:top w:val="nil"/>
          <w:left w:val="nil"/>
          <w:bottom w:val="nil"/>
          <w:right w:val="nil"/>
          <w:insideH w:val="nil"/>
          <w:insideV w:val="nil"/>
          <w:tl2br w:val="nil"/>
          <w:tr2bl w:val="nil"/>
        </w:tcBorders>
        <w:shd w:val="clear" w:color="auto" w:fill="00B0F0"/>
      </w:tc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tcBorders>
          <w:top w:val="nil"/>
          <w:left w:val="nil"/>
          <w:bottom w:val="nil"/>
          <w:right w:val="nil"/>
          <w:insideH w:val="nil"/>
          <w:insideV w:val="nil"/>
          <w:tl2br w:val="nil"/>
          <w:tr2bl w:val="nil"/>
        </w:tcBorders>
        <w:shd w:val="clear" w:color="auto" w:fill="9BE5FF"/>
      </w:tcPr>
    </w:tblStylePr>
    <w:tblStylePr w:type="band2Horz">
      <w:tblPr/>
      <w:tcPr>
        <w:tcBorders>
          <w:top w:val="nil"/>
          <w:left w:val="nil"/>
          <w:bottom w:val="nil"/>
          <w:right w:val="nil"/>
          <w:insideH w:val="nil"/>
          <w:insideV w:val="nil"/>
          <w:tl2br w:val="nil"/>
          <w:tr2bl w:val="nil"/>
        </w:tcBorders>
      </w:tcPr>
    </w:tblStylePr>
  </w:style>
  <w:style w:type="character" w:styleId="affffffc">
    <w:name w:val="Strong"/>
    <w:qFormat/>
    <w:rPr>
      <w:b/>
      <w:bCs/>
    </w:rPr>
  </w:style>
  <w:style w:type="character" w:styleId="affffffd">
    <w:name w:val="endnote reference"/>
    <w:autoRedefine/>
    <w:qFormat/>
    <w:rPr>
      <w:vertAlign w:val="superscript"/>
    </w:rPr>
  </w:style>
  <w:style w:type="character" w:styleId="affffffe">
    <w:name w:val="page number"/>
    <w:basedOn w:val="affd"/>
    <w:autoRedefine/>
    <w:qFormat/>
  </w:style>
  <w:style w:type="character" w:styleId="afffffff">
    <w:name w:val="FollowedHyperlink"/>
    <w:autoRedefine/>
    <w:uiPriority w:val="99"/>
    <w:unhideWhenUsed/>
    <w:qFormat/>
    <w:rPr>
      <w:color w:val="800080"/>
      <w:u w:val="single"/>
    </w:rPr>
  </w:style>
  <w:style w:type="character" w:styleId="afffffff0">
    <w:name w:val="Emphasis"/>
    <w:qFormat/>
    <w:rPr>
      <w:i/>
      <w:iCs/>
    </w:rPr>
  </w:style>
  <w:style w:type="character" w:styleId="afffffff1">
    <w:name w:val="line number"/>
    <w:qFormat/>
  </w:style>
  <w:style w:type="character" w:styleId="HTML3">
    <w:name w:val="HTML Definition"/>
    <w:qFormat/>
    <w:rPr>
      <w:i/>
      <w:iCs/>
    </w:rPr>
  </w:style>
  <w:style w:type="character" w:styleId="HTML4">
    <w:name w:val="HTML Typewriter"/>
    <w:autoRedefine/>
    <w:unhideWhenUsed/>
    <w:qFormat/>
    <w:rPr>
      <w:rFonts w:ascii="Courier New" w:eastAsia="Times New Roman" w:hAnsi="Courier New" w:cs="Courier New" w:hint="default"/>
      <w:sz w:val="24"/>
      <w:szCs w:val="24"/>
    </w:rPr>
  </w:style>
  <w:style w:type="character" w:styleId="HTML5">
    <w:name w:val="HTML Acronym"/>
    <w:autoRedefine/>
    <w:qFormat/>
  </w:style>
  <w:style w:type="character" w:styleId="HTML6">
    <w:name w:val="HTML Variable"/>
    <w:autoRedefine/>
    <w:qFormat/>
    <w:rPr>
      <w:i/>
      <w:iCs/>
    </w:rPr>
  </w:style>
  <w:style w:type="character" w:styleId="afffffff2">
    <w:name w:val="Hyperlink"/>
    <w:autoRedefine/>
    <w:uiPriority w:val="99"/>
    <w:unhideWhenUsed/>
    <w:qFormat/>
    <w:rPr>
      <w:color w:val="0563C1"/>
      <w:u w:val="single"/>
    </w:rPr>
  </w:style>
  <w:style w:type="character" w:styleId="HTML7">
    <w:name w:val="HTML Code"/>
    <w:unhideWhenUsed/>
    <w:qFormat/>
    <w:rPr>
      <w:rFonts w:ascii="Courier New" w:eastAsia="Times New Roman" w:hAnsi="Courier New" w:cs="Courier New" w:hint="default"/>
      <w:sz w:val="24"/>
      <w:szCs w:val="24"/>
    </w:rPr>
  </w:style>
  <w:style w:type="character" w:styleId="afffffff3">
    <w:name w:val="annotation reference"/>
    <w:autoRedefine/>
    <w:uiPriority w:val="99"/>
    <w:unhideWhenUsed/>
    <w:qFormat/>
    <w:rPr>
      <w:sz w:val="21"/>
      <w:szCs w:val="21"/>
    </w:rPr>
  </w:style>
  <w:style w:type="character" w:styleId="HTML8">
    <w:name w:val="HTML Cite"/>
    <w:qFormat/>
    <w:rPr>
      <w:i/>
      <w:iCs/>
    </w:rPr>
  </w:style>
  <w:style w:type="character" w:styleId="afffffff4">
    <w:name w:val="footnote reference"/>
    <w:autoRedefine/>
    <w:qFormat/>
    <w:rPr>
      <w:vertAlign w:val="superscript"/>
    </w:rPr>
  </w:style>
  <w:style w:type="character" w:styleId="HTML9">
    <w:name w:val="HTML Keyboard"/>
    <w:unhideWhenUsed/>
    <w:qFormat/>
    <w:rPr>
      <w:rFonts w:ascii="Courier New" w:eastAsia="Times New Roman" w:hAnsi="Courier New" w:cs="Courier New" w:hint="default"/>
      <w:sz w:val="24"/>
      <w:szCs w:val="24"/>
    </w:rPr>
  </w:style>
  <w:style w:type="character" w:styleId="HTMLa">
    <w:name w:val="HTML Sample"/>
    <w:autoRedefine/>
    <w:unhideWhenUsed/>
    <w:qFormat/>
    <w:rPr>
      <w:rFonts w:ascii="Courier New" w:eastAsia="Times New Roman" w:hAnsi="Courier New" w:cs="Courier New" w:hint="default"/>
    </w:rPr>
  </w:style>
  <w:style w:type="character" w:customStyle="1" w:styleId="18">
    <w:name w:val="正文文本 字符1"/>
    <w:link w:val="affff5"/>
    <w:autoRedefine/>
    <w:uiPriority w:val="99"/>
    <w:qFormat/>
  </w:style>
  <w:style w:type="character" w:customStyle="1" w:styleId="112">
    <w:name w:val="标题 1 字符1"/>
    <w:link w:val="16"/>
    <w:autoRedefine/>
    <w:uiPriority w:val="9"/>
    <w:qFormat/>
    <w:rPr>
      <w:rFonts w:eastAsia="黑体"/>
      <w:b/>
      <w:bCs/>
      <w:kern w:val="44"/>
      <w:sz w:val="32"/>
      <w:szCs w:val="44"/>
    </w:rPr>
  </w:style>
  <w:style w:type="character" w:customStyle="1" w:styleId="19">
    <w:name w:val="批注框文本 字符1"/>
    <w:link w:val="afffff0"/>
    <w:autoRedefine/>
    <w:qFormat/>
    <w:rPr>
      <w:kern w:val="2"/>
      <w:sz w:val="18"/>
      <w:szCs w:val="18"/>
    </w:rPr>
  </w:style>
  <w:style w:type="character" w:customStyle="1" w:styleId="1a">
    <w:name w:val="页脚 字符1"/>
    <w:link w:val="afffff1"/>
    <w:autoRedefine/>
    <w:uiPriority w:val="99"/>
    <w:qFormat/>
    <w:rPr>
      <w:kern w:val="2"/>
      <w:sz w:val="18"/>
      <w:szCs w:val="18"/>
    </w:rPr>
  </w:style>
  <w:style w:type="character" w:customStyle="1" w:styleId="1b">
    <w:name w:val="页眉 字符1"/>
    <w:link w:val="afffff3"/>
    <w:autoRedefine/>
    <w:uiPriority w:val="99"/>
    <w:qFormat/>
    <w:rPr>
      <w:kern w:val="2"/>
      <w:sz w:val="18"/>
      <w:szCs w:val="18"/>
    </w:rPr>
  </w:style>
  <w:style w:type="character" w:customStyle="1" w:styleId="afffffff5">
    <w:name w:val="列出段落 字符"/>
    <w:link w:val="1f6"/>
    <w:autoRedefine/>
    <w:uiPriority w:val="34"/>
    <w:qFormat/>
    <w:rPr>
      <w:rFonts w:ascii="Calibri" w:eastAsia="宋体" w:hAnsi="Calibri" w:cs="Calibri" w:hint="default"/>
      <w:kern w:val="2"/>
      <w:sz w:val="21"/>
      <w:szCs w:val="22"/>
      <w:lang w:val="zh-CN"/>
    </w:rPr>
  </w:style>
  <w:style w:type="paragraph" w:customStyle="1" w:styleId="1f6">
    <w:name w:val="列出段落1"/>
    <w:basedOn w:val="affb"/>
    <w:link w:val="afffffff5"/>
    <w:autoRedefine/>
    <w:uiPriority w:val="34"/>
    <w:qFormat/>
    <w:pPr>
      <w:ind w:firstLine="420"/>
    </w:pPr>
    <w:rPr>
      <w:szCs w:val="22"/>
    </w:rPr>
  </w:style>
  <w:style w:type="paragraph" w:customStyle="1" w:styleId="afffffff6">
    <w:name w:val="图"/>
    <w:basedOn w:val="affb"/>
    <w:autoRedefine/>
    <w:qFormat/>
    <w:pPr>
      <w:spacing w:line="240" w:lineRule="auto"/>
      <w:ind w:firstLineChars="0" w:firstLine="0"/>
      <w:jc w:val="center"/>
    </w:pPr>
    <w:rPr>
      <w:sz w:val="24"/>
      <w:szCs w:val="21"/>
    </w:rPr>
  </w:style>
  <w:style w:type="paragraph" w:customStyle="1" w:styleId="1f7">
    <w:name w:val="样式1"/>
    <w:basedOn w:val="affb"/>
    <w:link w:val="1Char"/>
    <w:qFormat/>
    <w:pPr>
      <w:adjustRightInd w:val="0"/>
      <w:snapToGrid w:val="0"/>
      <w:spacing w:line="579" w:lineRule="exact"/>
      <w:outlineLvl w:val="0"/>
    </w:pPr>
    <w:rPr>
      <w:rFonts w:ascii="仿宋_GB2312" w:hAnsi="仿宋_GB2312" w:cs="仿宋_GB2312"/>
      <w:b/>
      <w:bCs/>
      <w:sz w:val="32"/>
    </w:rPr>
  </w:style>
  <w:style w:type="paragraph" w:customStyle="1" w:styleId="afffffff7">
    <w:name w:val="三级标题"/>
    <w:basedOn w:val="afffffff8"/>
    <w:autoRedefine/>
    <w:qFormat/>
    <w:pPr>
      <w:outlineLvl w:val="2"/>
    </w:pPr>
    <w:rPr>
      <w:rFonts w:ascii="仿宋_GB2312" w:eastAsia="仿宋_GB2312"/>
    </w:rPr>
  </w:style>
  <w:style w:type="paragraph" w:customStyle="1" w:styleId="afffffff8">
    <w:name w:val="二级标题"/>
    <w:basedOn w:val="affb"/>
    <w:autoRedefine/>
    <w:qFormat/>
    <w:pPr>
      <w:spacing w:line="579" w:lineRule="exact"/>
      <w:outlineLvl w:val="1"/>
    </w:pPr>
    <w:rPr>
      <w:rFonts w:ascii="楷体_GB2312" w:eastAsia="楷体_GB2312" w:hAnsi="楷体_GB2312" w:cs="楷体_GB2312"/>
      <w:b/>
      <w:bCs/>
      <w:sz w:val="32"/>
    </w:rPr>
  </w:style>
  <w:style w:type="paragraph" w:customStyle="1" w:styleId="afffffff9">
    <w:name w:val="无对应的一级标题"/>
    <w:basedOn w:val="affc"/>
    <w:autoRedefine/>
    <w:qFormat/>
    <w:pPr>
      <w:ind w:firstLineChars="0" w:firstLine="0"/>
      <w:jc w:val="left"/>
    </w:pPr>
    <w:rPr>
      <w:rFonts w:eastAsia="黑体"/>
    </w:rPr>
  </w:style>
  <w:style w:type="paragraph" w:customStyle="1" w:styleId="afffffffa">
    <w:name w:val="图的名称"/>
    <w:basedOn w:val="affb"/>
    <w:autoRedefine/>
    <w:qFormat/>
    <w:pPr>
      <w:spacing w:line="360" w:lineRule="auto"/>
      <w:ind w:firstLineChars="0" w:firstLine="0"/>
      <w:jc w:val="center"/>
    </w:pPr>
    <w:rPr>
      <w:rFonts w:eastAsia="黑体"/>
      <w:sz w:val="24"/>
    </w:rPr>
  </w:style>
  <w:style w:type="paragraph" w:customStyle="1" w:styleId="afffffffb">
    <w:name w:val="四级标题"/>
    <w:basedOn w:val="afffffff7"/>
    <w:autoRedefine/>
    <w:qFormat/>
    <w:pPr>
      <w:outlineLvl w:val="3"/>
    </w:pPr>
    <w:rPr>
      <w:b w:val="0"/>
    </w:rPr>
  </w:style>
  <w:style w:type="paragraph" w:styleId="afffffffc">
    <w:name w:val="List Paragraph"/>
    <w:basedOn w:val="affb"/>
    <w:autoRedefine/>
    <w:uiPriority w:val="34"/>
    <w:qFormat/>
    <w:pPr>
      <w:ind w:firstLine="420"/>
    </w:pPr>
    <w:rPr>
      <w:lang w:val="zh-CN"/>
    </w:rPr>
  </w:style>
  <w:style w:type="paragraph" w:customStyle="1" w:styleId="p0">
    <w:name w:val="p0"/>
    <w:basedOn w:val="affb"/>
    <w:autoRedefine/>
    <w:uiPriority w:val="99"/>
    <w:qFormat/>
    <w:pPr>
      <w:widowControl/>
    </w:pPr>
    <w:rPr>
      <w:rFonts w:cs="宋体"/>
      <w:kern w:val="0"/>
      <w:szCs w:val="21"/>
    </w:rPr>
  </w:style>
  <w:style w:type="paragraph" w:customStyle="1" w:styleId="TOC10">
    <w:name w:val="TOC 标题1"/>
    <w:basedOn w:val="16"/>
    <w:next w:val="affb"/>
    <w:autoRedefine/>
    <w:uiPriority w:val="99"/>
    <w:unhideWhenUsed/>
    <w:qFormat/>
    <w:pPr>
      <w:widowControl/>
      <w:adjustRightInd/>
      <w:snapToGrid/>
      <w:spacing w:before="240" w:line="259" w:lineRule="auto"/>
      <w:outlineLvl w:val="9"/>
    </w:pPr>
    <w:rPr>
      <w:rFonts w:ascii="等线 Light" w:eastAsia="等线 Light" w:hAnsi="等线 Light"/>
      <w:b w:val="0"/>
      <w:bCs w:val="0"/>
      <w:color w:val="2F5496"/>
      <w:kern w:val="0"/>
      <w:szCs w:val="32"/>
    </w:rPr>
  </w:style>
  <w:style w:type="paragraph" w:customStyle="1" w:styleId="3f2">
    <w:name w:val="目录3"/>
    <w:basedOn w:val="affb"/>
    <w:autoRedefine/>
    <w:qFormat/>
    <w:pPr>
      <w:tabs>
        <w:tab w:val="right" w:leader="dot" w:pos="8844"/>
      </w:tabs>
      <w:spacing w:line="240" w:lineRule="auto"/>
      <w:ind w:leftChars="200" w:left="200" w:firstLine="420"/>
    </w:pPr>
    <w:rPr>
      <w:rFonts w:ascii="Calibri" w:eastAsia="楷体_GB2312" w:hAnsi="Calibri" w:hint="eastAsia"/>
      <w:bCs/>
      <w:sz w:val="21"/>
      <w:szCs w:val="21"/>
      <w:lang w:val="zh-CN"/>
    </w:rPr>
  </w:style>
  <w:style w:type="paragraph" w:customStyle="1" w:styleId="CS">
    <w:name w:val="CS正文"/>
    <w:next w:val="affb"/>
    <w:qFormat/>
    <w:pPr>
      <w:adjustRightInd w:val="0"/>
      <w:snapToGrid w:val="0"/>
      <w:spacing w:line="560" w:lineRule="exact"/>
      <w:ind w:firstLineChars="200" w:firstLine="640"/>
      <w:jc w:val="both"/>
    </w:pPr>
    <w:rPr>
      <w:rFonts w:ascii="仿宋" w:eastAsia="仿宋_GB2312" w:hAnsi="仿宋"/>
      <w:sz w:val="32"/>
    </w:rPr>
  </w:style>
  <w:style w:type="paragraph" w:customStyle="1" w:styleId="WPSOffice1">
    <w:name w:val="WPSOffice手动目录 1"/>
    <w:autoRedefine/>
    <w:qFormat/>
  </w:style>
  <w:style w:type="table" w:customStyle="1" w:styleId="210">
    <w:name w:val="表格样式21"/>
    <w:basedOn w:val="affe"/>
    <w:autoRedefine/>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表格样式211"/>
    <w:basedOn w:val="affe"/>
    <w:autoRedefine/>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d">
    <w:name w:val="正文文本 字符"/>
    <w:autoRedefine/>
    <w:qFormat/>
    <w:rPr>
      <w:rFonts w:eastAsia="仿宋_GB2312"/>
      <w:kern w:val="2"/>
      <w:sz w:val="32"/>
      <w:szCs w:val="32"/>
    </w:rPr>
  </w:style>
  <w:style w:type="character" w:customStyle="1" w:styleId="1f8">
    <w:name w:val="标题 1 字符"/>
    <w:autoRedefine/>
    <w:qFormat/>
    <w:rPr>
      <w:rFonts w:eastAsia="仿宋_GB2312"/>
      <w:b/>
      <w:bCs/>
      <w:kern w:val="44"/>
      <w:sz w:val="44"/>
      <w:szCs w:val="44"/>
    </w:rPr>
  </w:style>
  <w:style w:type="character" w:customStyle="1" w:styleId="24">
    <w:name w:val="标题 2 字符"/>
    <w:link w:val="23"/>
    <w:autoRedefine/>
    <w:qFormat/>
    <w:rPr>
      <w:rFonts w:ascii="Cambria" w:eastAsia="楷体" w:hAnsi="Cambria"/>
      <w:b/>
      <w:bCs/>
      <w:kern w:val="2"/>
      <w:sz w:val="32"/>
      <w:szCs w:val="32"/>
    </w:rPr>
  </w:style>
  <w:style w:type="character" w:customStyle="1" w:styleId="31">
    <w:name w:val="标题 3 字符"/>
    <w:link w:val="30"/>
    <w:autoRedefine/>
    <w:qFormat/>
    <w:rPr>
      <w:rFonts w:eastAsia="仿宋"/>
      <w:b/>
      <w:bCs/>
      <w:kern w:val="2"/>
      <w:sz w:val="32"/>
      <w:szCs w:val="32"/>
    </w:rPr>
  </w:style>
  <w:style w:type="character" w:customStyle="1" w:styleId="42">
    <w:name w:val="标题 4 字符"/>
    <w:link w:val="41"/>
    <w:autoRedefine/>
    <w:qFormat/>
    <w:rPr>
      <w:rFonts w:ascii="Cambria" w:hAnsi="Cambria"/>
      <w:b/>
      <w:kern w:val="2"/>
      <w:sz w:val="28"/>
      <w:szCs w:val="28"/>
    </w:rPr>
  </w:style>
  <w:style w:type="character" w:customStyle="1" w:styleId="affffb">
    <w:name w:val="纯文本 字符"/>
    <w:link w:val="affffa"/>
    <w:autoRedefine/>
    <w:uiPriority w:val="99"/>
    <w:qFormat/>
    <w:rPr>
      <w:rFonts w:ascii="宋体" w:eastAsia="仿宋_GB2312" w:hAnsi="Courier New"/>
      <w:kern w:val="2"/>
      <w:sz w:val="32"/>
    </w:rPr>
  </w:style>
  <w:style w:type="character" w:customStyle="1" w:styleId="afffffffe">
    <w:name w:val="批注框文本 字符"/>
    <w:autoRedefine/>
    <w:uiPriority w:val="99"/>
    <w:qFormat/>
    <w:rPr>
      <w:rFonts w:eastAsia="仿宋_GB2312"/>
      <w:kern w:val="2"/>
      <w:sz w:val="18"/>
      <w:szCs w:val="18"/>
    </w:rPr>
  </w:style>
  <w:style w:type="character" w:customStyle="1" w:styleId="affffffff">
    <w:name w:val="页脚 字符"/>
    <w:autoRedefine/>
    <w:uiPriority w:val="99"/>
    <w:qFormat/>
    <w:rPr>
      <w:rFonts w:eastAsia="仿宋_GB2312"/>
      <w:kern w:val="2"/>
      <w:sz w:val="18"/>
      <w:szCs w:val="18"/>
    </w:rPr>
  </w:style>
  <w:style w:type="character" w:customStyle="1" w:styleId="affffffff0">
    <w:name w:val="页眉 字符"/>
    <w:autoRedefine/>
    <w:qFormat/>
    <w:rPr>
      <w:rFonts w:eastAsia="仿宋_GB2312"/>
      <w:kern w:val="2"/>
      <w:sz w:val="18"/>
      <w:szCs w:val="18"/>
    </w:rPr>
  </w:style>
  <w:style w:type="character" w:customStyle="1" w:styleId="affff0">
    <w:name w:val="批注文字 字符"/>
    <w:basedOn w:val="affd"/>
    <w:link w:val="affff"/>
    <w:uiPriority w:val="99"/>
    <w:qFormat/>
    <w:rPr>
      <w:rFonts w:eastAsia="仿宋_GB2312"/>
      <w:kern w:val="2"/>
      <w:sz w:val="28"/>
      <w:szCs w:val="32"/>
    </w:rPr>
  </w:style>
  <w:style w:type="character" w:customStyle="1" w:styleId="affffff4">
    <w:name w:val="批注主题 字符"/>
    <w:basedOn w:val="affff0"/>
    <w:link w:val="affffff3"/>
    <w:uiPriority w:val="99"/>
    <w:qFormat/>
    <w:rPr>
      <w:rFonts w:eastAsia="仿宋_GB2312"/>
      <w:b/>
      <w:bCs/>
      <w:kern w:val="2"/>
      <w:sz w:val="28"/>
      <w:szCs w:val="32"/>
    </w:rPr>
  </w:style>
  <w:style w:type="paragraph" w:customStyle="1" w:styleId="1f9">
    <w:name w:val="修订1"/>
    <w:autoRedefine/>
    <w:hidden/>
    <w:uiPriority w:val="99"/>
    <w:qFormat/>
    <w:rPr>
      <w:rFonts w:eastAsia="仿宋_GB2312"/>
      <w:kern w:val="2"/>
      <w:sz w:val="28"/>
      <w:szCs w:val="32"/>
    </w:rPr>
  </w:style>
  <w:style w:type="paragraph" w:customStyle="1" w:styleId="1fa">
    <w:name w:val="正文1"/>
    <w:basedOn w:val="affb"/>
    <w:link w:val="1Char0"/>
    <w:autoRedefine/>
    <w:qFormat/>
    <w:pPr>
      <w:adjustRightInd w:val="0"/>
      <w:snapToGrid w:val="0"/>
      <w:spacing w:line="460" w:lineRule="atLeast"/>
      <w:ind w:firstLine="560"/>
    </w:pPr>
    <w:rPr>
      <w:color w:val="000000"/>
      <w:szCs w:val="28"/>
      <w:lang w:val="zh-CN"/>
    </w:rPr>
  </w:style>
  <w:style w:type="character" w:customStyle="1" w:styleId="1Char0">
    <w:name w:val="正文1 Char"/>
    <w:link w:val="1fa"/>
    <w:autoRedefine/>
    <w:qFormat/>
    <w:rPr>
      <w:rFonts w:eastAsia="仿宋_GB2312"/>
      <w:color w:val="000000"/>
      <w:kern w:val="2"/>
      <w:sz w:val="28"/>
      <w:szCs w:val="28"/>
      <w:lang w:val="zh-CN" w:eastAsia="zh-CN"/>
    </w:rPr>
  </w:style>
  <w:style w:type="character" w:customStyle="1" w:styleId="59">
    <w:name w:val="标题 5 字符"/>
    <w:basedOn w:val="affd"/>
    <w:qFormat/>
    <w:rPr>
      <w:rFonts w:eastAsia="仿宋_GB2312"/>
      <w:b/>
      <w:bCs/>
      <w:kern w:val="2"/>
      <w:sz w:val="28"/>
      <w:szCs w:val="28"/>
    </w:rPr>
  </w:style>
  <w:style w:type="character" w:customStyle="1" w:styleId="60">
    <w:name w:val="标题 6 字符"/>
    <w:basedOn w:val="affd"/>
    <w:link w:val="6"/>
    <w:qFormat/>
    <w:rPr>
      <w:rFonts w:ascii="Arial" w:eastAsia="黑体" w:hAnsi="Arial"/>
      <w:b/>
      <w:bCs/>
      <w:kern w:val="2"/>
      <w:sz w:val="24"/>
      <w:szCs w:val="24"/>
    </w:rPr>
  </w:style>
  <w:style w:type="character" w:customStyle="1" w:styleId="70">
    <w:name w:val="标题 7 字符"/>
    <w:basedOn w:val="affd"/>
    <w:link w:val="7"/>
    <w:qFormat/>
    <w:rPr>
      <w:b/>
      <w:bCs/>
      <w:kern w:val="2"/>
      <w:sz w:val="24"/>
      <w:szCs w:val="24"/>
    </w:rPr>
  </w:style>
  <w:style w:type="character" w:customStyle="1" w:styleId="80">
    <w:name w:val="标题 8 字符"/>
    <w:basedOn w:val="affd"/>
    <w:link w:val="8"/>
    <w:autoRedefine/>
    <w:qFormat/>
    <w:rPr>
      <w:rFonts w:ascii="Arial" w:eastAsia="黑体" w:hAnsi="Arial"/>
      <w:kern w:val="2"/>
      <w:sz w:val="24"/>
      <w:szCs w:val="24"/>
    </w:rPr>
  </w:style>
  <w:style w:type="character" w:customStyle="1" w:styleId="90">
    <w:name w:val="标题 9 字符"/>
    <w:basedOn w:val="affd"/>
    <w:link w:val="9"/>
    <w:autoRedefine/>
    <w:qFormat/>
    <w:rPr>
      <w:rFonts w:ascii="Arial" w:eastAsia="黑体" w:hAnsi="Arial"/>
      <w:kern w:val="2"/>
      <w:sz w:val="21"/>
      <w:szCs w:val="21"/>
    </w:rPr>
  </w:style>
  <w:style w:type="paragraph" w:customStyle="1" w:styleId="1fb">
    <w:name w:val="正文文字1"/>
    <w:basedOn w:val="affb"/>
    <w:link w:val="1Char1"/>
    <w:qFormat/>
    <w:pPr>
      <w:adjustRightInd w:val="0"/>
      <w:snapToGrid w:val="0"/>
      <w:spacing w:line="360" w:lineRule="auto"/>
    </w:pPr>
    <w:rPr>
      <w:rFonts w:eastAsia="宋体"/>
      <w:sz w:val="24"/>
      <w:szCs w:val="24"/>
    </w:rPr>
  </w:style>
  <w:style w:type="paragraph" w:customStyle="1" w:styleId="af8">
    <w:name w:val="表题"/>
    <w:basedOn w:val="affb"/>
    <w:link w:val="Char"/>
    <w:autoRedefine/>
    <w:uiPriority w:val="99"/>
    <w:qFormat/>
    <w:pPr>
      <w:numPr>
        <w:numId w:val="9"/>
      </w:numPr>
      <w:adjustRightInd w:val="0"/>
      <w:snapToGrid w:val="0"/>
      <w:spacing w:beforeLines="50" w:afterLines="50" w:line="240" w:lineRule="auto"/>
      <w:ind w:firstLineChars="0"/>
      <w:jc w:val="center"/>
    </w:pPr>
    <w:rPr>
      <w:rFonts w:eastAsia="黑体"/>
      <w:sz w:val="24"/>
      <w:szCs w:val="24"/>
    </w:rPr>
  </w:style>
  <w:style w:type="paragraph" w:customStyle="1" w:styleId="affffffff1">
    <w:name w:val="并列"/>
    <w:basedOn w:val="affb"/>
    <w:link w:val="Char0"/>
    <w:autoRedefine/>
    <w:qFormat/>
    <w:pPr>
      <w:adjustRightInd w:val="0"/>
      <w:snapToGrid w:val="0"/>
      <w:spacing w:line="360" w:lineRule="auto"/>
      <w:ind w:firstLineChars="0" w:firstLine="0"/>
    </w:pPr>
    <w:rPr>
      <w:rFonts w:eastAsia="宋体"/>
      <w:bCs/>
      <w:sz w:val="24"/>
      <w:szCs w:val="24"/>
    </w:rPr>
  </w:style>
  <w:style w:type="paragraph" w:customStyle="1" w:styleId="affffffff2">
    <w:name w:val="罗列"/>
    <w:basedOn w:val="affb"/>
    <w:autoRedefine/>
    <w:uiPriority w:val="99"/>
    <w:qFormat/>
    <w:pPr>
      <w:adjustRightInd w:val="0"/>
      <w:snapToGrid w:val="0"/>
      <w:spacing w:line="360" w:lineRule="auto"/>
      <w:ind w:firstLineChars="0" w:firstLine="0"/>
    </w:pPr>
    <w:rPr>
      <w:rFonts w:eastAsia="宋体"/>
      <w:sz w:val="24"/>
      <w:szCs w:val="24"/>
    </w:rPr>
  </w:style>
  <w:style w:type="character" w:customStyle="1" w:styleId="afffd">
    <w:name w:val="文档结构图 字符"/>
    <w:basedOn w:val="affd"/>
    <w:link w:val="afffc"/>
    <w:autoRedefine/>
    <w:uiPriority w:val="99"/>
    <w:qFormat/>
    <w:rPr>
      <w:kern w:val="2"/>
      <w:sz w:val="21"/>
      <w:szCs w:val="24"/>
      <w:shd w:val="clear" w:color="auto" w:fill="000080"/>
    </w:rPr>
  </w:style>
  <w:style w:type="character" w:customStyle="1" w:styleId="1fc">
    <w:name w:val="已访问的超链接1"/>
    <w:autoRedefine/>
    <w:qFormat/>
    <w:rPr>
      <w:color w:val="800080"/>
      <w:u w:val="single"/>
    </w:rPr>
  </w:style>
  <w:style w:type="character" w:customStyle="1" w:styleId="2f8">
    <w:name w:val="页脚 字符2"/>
    <w:autoRedefine/>
    <w:uiPriority w:val="99"/>
    <w:qFormat/>
    <w:locked/>
    <w:rPr>
      <w:kern w:val="2"/>
      <w:sz w:val="18"/>
      <w:szCs w:val="18"/>
    </w:rPr>
  </w:style>
  <w:style w:type="character" w:customStyle="1" w:styleId="2f9">
    <w:name w:val="页眉 字符2"/>
    <w:autoRedefine/>
    <w:uiPriority w:val="99"/>
    <w:qFormat/>
    <w:locked/>
    <w:rPr>
      <w:kern w:val="2"/>
      <w:sz w:val="18"/>
      <w:szCs w:val="18"/>
    </w:rPr>
  </w:style>
  <w:style w:type="character" w:customStyle="1" w:styleId="410">
    <w:name w:val="标题 4 字符1"/>
    <w:autoRedefine/>
    <w:qFormat/>
    <w:rPr>
      <w:bCs/>
      <w:snapToGrid w:val="0"/>
      <w:sz w:val="24"/>
      <w:szCs w:val="28"/>
    </w:rPr>
  </w:style>
  <w:style w:type="character" w:customStyle="1" w:styleId="1Char1">
    <w:name w:val="正文文字1 Char"/>
    <w:link w:val="1fb"/>
    <w:autoRedefine/>
    <w:qFormat/>
    <w:rPr>
      <w:kern w:val="2"/>
      <w:sz w:val="24"/>
      <w:szCs w:val="24"/>
    </w:rPr>
  </w:style>
  <w:style w:type="character" w:customStyle="1" w:styleId="Char0">
    <w:name w:val="并列 Char"/>
    <w:link w:val="affffffff1"/>
    <w:qFormat/>
    <w:rPr>
      <w:bCs/>
      <w:kern w:val="2"/>
      <w:sz w:val="24"/>
      <w:szCs w:val="24"/>
    </w:rPr>
  </w:style>
  <w:style w:type="character" w:customStyle="1" w:styleId="212">
    <w:name w:val="标题 2 字符1"/>
    <w:qFormat/>
    <w:locked/>
    <w:rPr>
      <w:rFonts w:eastAsia="黑体"/>
      <w:bCs/>
      <w:snapToGrid w:val="0"/>
      <w:sz w:val="24"/>
      <w:szCs w:val="32"/>
    </w:rPr>
  </w:style>
  <w:style w:type="paragraph" w:customStyle="1" w:styleId="affffffff3">
    <w:name w:val="标准书眉一"/>
    <w:uiPriority w:val="99"/>
    <w:qFormat/>
    <w:pPr>
      <w:tabs>
        <w:tab w:val="left" w:pos="1680"/>
      </w:tabs>
      <w:ind w:left="1680" w:hanging="420"/>
      <w:jc w:val="both"/>
    </w:pPr>
  </w:style>
  <w:style w:type="paragraph" w:customStyle="1" w:styleId="affffffff4">
    <w:name w:val="无标题条"/>
    <w:next w:val="affb"/>
    <w:autoRedefine/>
    <w:uiPriority w:val="99"/>
    <w:qFormat/>
    <w:pPr>
      <w:tabs>
        <w:tab w:val="left" w:pos="1260"/>
      </w:tabs>
      <w:ind w:left="1260" w:hanging="420"/>
      <w:jc w:val="both"/>
    </w:pPr>
    <w:rPr>
      <w:sz w:val="21"/>
    </w:rPr>
  </w:style>
  <w:style w:type="paragraph" w:customStyle="1" w:styleId="aff3">
    <w:name w:val="章标题"/>
    <w:basedOn w:val="16"/>
    <w:next w:val="affb"/>
    <w:link w:val="CharChar"/>
    <w:qFormat/>
    <w:pPr>
      <w:numPr>
        <w:numId w:val="1"/>
      </w:numPr>
      <w:spacing w:beforeLines="100" w:afterLines="100" w:line="300" w:lineRule="auto"/>
      <w:ind w:firstLineChars="0"/>
      <w:textAlignment w:val="baseline"/>
    </w:pPr>
    <w:rPr>
      <w:b w:val="0"/>
      <w:bCs w:val="0"/>
      <w:snapToGrid w:val="0"/>
      <w:szCs w:val="32"/>
    </w:rPr>
  </w:style>
  <w:style w:type="paragraph" w:customStyle="1" w:styleId="110">
    <w:name w:val="条1.1"/>
    <w:basedOn w:val="23"/>
    <w:next w:val="affb"/>
    <w:link w:val="11CharChar"/>
    <w:uiPriority w:val="99"/>
    <w:qFormat/>
    <w:pPr>
      <w:numPr>
        <w:ilvl w:val="1"/>
        <w:numId w:val="1"/>
      </w:numPr>
      <w:spacing w:beforeLines="50" w:afterLines="50" w:line="300" w:lineRule="auto"/>
      <w:ind w:firstLineChars="0"/>
      <w:textAlignment w:val="baseline"/>
    </w:pPr>
    <w:rPr>
      <w:rFonts w:ascii="Times New Roman" w:eastAsia="黑体" w:hAnsi="Times New Roman"/>
      <w:b w:val="0"/>
      <w:snapToGrid w:val="0"/>
      <w:kern w:val="44"/>
      <w:sz w:val="28"/>
      <w:szCs w:val="28"/>
    </w:rPr>
  </w:style>
  <w:style w:type="paragraph" w:customStyle="1" w:styleId="111">
    <w:name w:val="条1.1.1"/>
    <w:basedOn w:val="30"/>
    <w:next w:val="affb"/>
    <w:link w:val="111Char"/>
    <w:autoRedefine/>
    <w:qFormat/>
    <w:pPr>
      <w:keepNext w:val="0"/>
      <w:keepLines w:val="0"/>
      <w:numPr>
        <w:ilvl w:val="2"/>
        <w:numId w:val="1"/>
      </w:numPr>
      <w:spacing w:line="300" w:lineRule="auto"/>
      <w:ind w:firstLineChars="0"/>
      <w:textAlignment w:val="baseline"/>
    </w:pPr>
    <w:rPr>
      <w:rFonts w:eastAsia="黑体"/>
      <w:b w:val="0"/>
      <w:kern w:val="0"/>
      <w:sz w:val="28"/>
      <w:szCs w:val="28"/>
    </w:rPr>
  </w:style>
  <w:style w:type="paragraph" w:customStyle="1" w:styleId="1111">
    <w:name w:val="条1.1.1.1"/>
    <w:basedOn w:val="41"/>
    <w:next w:val="affb"/>
    <w:link w:val="1111Char"/>
    <w:autoRedefine/>
    <w:uiPriority w:val="99"/>
    <w:qFormat/>
    <w:pPr>
      <w:keepNext w:val="0"/>
      <w:keepLines w:val="0"/>
      <w:numPr>
        <w:ilvl w:val="3"/>
        <w:numId w:val="1"/>
      </w:numPr>
      <w:adjustRightInd w:val="0"/>
      <w:snapToGrid w:val="0"/>
      <w:spacing w:before="0" w:after="0" w:line="300" w:lineRule="auto"/>
      <w:ind w:firstLineChars="0"/>
      <w:textAlignment w:val="baseline"/>
    </w:pPr>
    <w:rPr>
      <w:rFonts w:ascii="Times New Roman" w:eastAsia="黑体" w:hAnsi="Times New Roman"/>
      <w:b w:val="0"/>
      <w:bCs/>
      <w:kern w:val="0"/>
    </w:rPr>
  </w:style>
  <w:style w:type="paragraph" w:customStyle="1" w:styleId="13">
    <w:name w:val="列1)"/>
    <w:basedOn w:val="6"/>
    <w:next w:val="affb"/>
    <w:link w:val="1Char2"/>
    <w:autoRedefine/>
    <w:uiPriority w:val="99"/>
    <w:qFormat/>
    <w:pPr>
      <w:keepNext w:val="0"/>
      <w:keepLines w:val="0"/>
      <w:numPr>
        <w:ilvl w:val="5"/>
        <w:numId w:val="1"/>
      </w:numPr>
      <w:adjustRightInd w:val="0"/>
      <w:snapToGrid w:val="0"/>
      <w:spacing w:before="0" w:after="0" w:line="300" w:lineRule="auto"/>
      <w:textAlignment w:val="baseline"/>
    </w:pPr>
    <w:rPr>
      <w:rFonts w:ascii="Times New Roman" w:eastAsia="宋体" w:hAnsi="Times New Roman"/>
      <w:b w:val="0"/>
      <w:sz w:val="28"/>
      <w:szCs w:val="28"/>
    </w:rPr>
  </w:style>
  <w:style w:type="paragraph" w:customStyle="1" w:styleId="aff4">
    <w:name w:val="列a)"/>
    <w:basedOn w:val="6"/>
    <w:next w:val="affb"/>
    <w:link w:val="aCharChar"/>
    <w:autoRedefine/>
    <w:uiPriority w:val="99"/>
    <w:qFormat/>
    <w:pPr>
      <w:keepNext w:val="0"/>
      <w:keepLines w:val="0"/>
      <w:numPr>
        <w:ilvl w:val="6"/>
        <w:numId w:val="1"/>
      </w:numPr>
      <w:adjustRightInd w:val="0"/>
      <w:snapToGrid w:val="0"/>
      <w:spacing w:before="0" w:after="0" w:line="300" w:lineRule="auto"/>
      <w:textAlignment w:val="baseline"/>
    </w:pPr>
    <w:rPr>
      <w:rFonts w:ascii="Times New Roman" w:eastAsia="宋体" w:hAnsi="Times New Roman"/>
      <w:b w:val="0"/>
      <w:kern w:val="0"/>
      <w:sz w:val="28"/>
      <w:szCs w:val="28"/>
    </w:rPr>
  </w:style>
  <w:style w:type="paragraph" w:customStyle="1" w:styleId="11111">
    <w:name w:val="条1.1.1.1.1"/>
    <w:basedOn w:val="52"/>
    <w:next w:val="affb"/>
    <w:link w:val="11111Char"/>
    <w:autoRedefine/>
    <w:uiPriority w:val="99"/>
    <w:qFormat/>
    <w:pPr>
      <w:numPr>
        <w:ilvl w:val="4"/>
        <w:numId w:val="1"/>
      </w:numPr>
      <w:adjustRightInd w:val="0"/>
      <w:snapToGrid w:val="0"/>
      <w:spacing w:line="300" w:lineRule="auto"/>
      <w:textAlignment w:val="baseline"/>
    </w:pPr>
    <w:rPr>
      <w:rFonts w:eastAsia="黑体"/>
      <w:snapToGrid/>
      <w:sz w:val="28"/>
    </w:rPr>
  </w:style>
  <w:style w:type="character" w:customStyle="1" w:styleId="1Char2">
    <w:name w:val="列1) Char"/>
    <w:link w:val="13"/>
    <w:autoRedefine/>
    <w:uiPriority w:val="99"/>
    <w:qFormat/>
    <w:rPr>
      <w:bCs/>
      <w:kern w:val="2"/>
      <w:sz w:val="28"/>
      <w:szCs w:val="28"/>
    </w:rPr>
  </w:style>
  <w:style w:type="paragraph" w:customStyle="1" w:styleId="affffffff5">
    <w:name w:val="正文_测通所"/>
    <w:basedOn w:val="affb"/>
    <w:link w:val="Char1"/>
    <w:autoRedefine/>
    <w:uiPriority w:val="99"/>
    <w:qFormat/>
    <w:pPr>
      <w:overflowPunct w:val="0"/>
      <w:adjustRightInd w:val="0"/>
      <w:snapToGrid w:val="0"/>
      <w:spacing w:line="300" w:lineRule="auto"/>
    </w:pPr>
    <w:rPr>
      <w:rFonts w:eastAsia="宋体"/>
      <w:bCs/>
      <w:snapToGrid w:val="0"/>
      <w:color w:val="000000"/>
      <w:kern w:val="0"/>
      <w:szCs w:val="28"/>
    </w:rPr>
  </w:style>
  <w:style w:type="character" w:customStyle="1" w:styleId="Char1">
    <w:name w:val="正文_测通所 Char"/>
    <w:link w:val="affffffff5"/>
    <w:autoRedefine/>
    <w:uiPriority w:val="99"/>
    <w:qFormat/>
    <w:rPr>
      <w:bCs/>
      <w:snapToGrid w:val="0"/>
      <w:color w:val="000000"/>
      <w:sz w:val="28"/>
      <w:szCs w:val="28"/>
    </w:rPr>
  </w:style>
  <w:style w:type="character" w:customStyle="1" w:styleId="CharChar0">
    <w:name w:val="正文段落 Char Char"/>
    <w:link w:val="affffffff6"/>
    <w:autoRedefine/>
    <w:qFormat/>
    <w:rPr>
      <w:snapToGrid w:val="0"/>
      <w:kern w:val="28"/>
      <w:sz w:val="28"/>
      <w:szCs w:val="28"/>
    </w:rPr>
  </w:style>
  <w:style w:type="paragraph" w:customStyle="1" w:styleId="affffffff6">
    <w:name w:val="正文段落"/>
    <w:basedOn w:val="affb"/>
    <w:link w:val="CharChar0"/>
    <w:autoRedefine/>
    <w:qFormat/>
    <w:pPr>
      <w:adjustRightInd w:val="0"/>
      <w:snapToGrid w:val="0"/>
      <w:spacing w:line="300" w:lineRule="auto"/>
      <w:ind w:firstLine="560"/>
      <w:textAlignment w:val="baseline"/>
    </w:pPr>
    <w:rPr>
      <w:rFonts w:eastAsia="宋体"/>
      <w:snapToGrid w:val="0"/>
      <w:kern w:val="28"/>
      <w:szCs w:val="28"/>
    </w:rPr>
  </w:style>
  <w:style w:type="character" w:customStyle="1" w:styleId="11CharChar">
    <w:name w:val="条1.1 Char Char"/>
    <w:link w:val="110"/>
    <w:autoRedefine/>
    <w:uiPriority w:val="99"/>
    <w:qFormat/>
    <w:rPr>
      <w:rFonts w:eastAsia="黑体"/>
      <w:bCs/>
      <w:snapToGrid w:val="0"/>
      <w:kern w:val="44"/>
      <w:sz w:val="28"/>
      <w:szCs w:val="28"/>
    </w:rPr>
  </w:style>
  <w:style w:type="character" w:customStyle="1" w:styleId="111Char">
    <w:name w:val="条1.1.1 Char"/>
    <w:link w:val="111"/>
    <w:autoRedefine/>
    <w:qFormat/>
    <w:rPr>
      <w:rFonts w:eastAsia="黑体"/>
      <w:bCs/>
      <w:sz w:val="28"/>
      <w:szCs w:val="28"/>
    </w:rPr>
  </w:style>
  <w:style w:type="character" w:customStyle="1" w:styleId="1111Char">
    <w:name w:val="条1.1.1.1 Char"/>
    <w:link w:val="1111"/>
    <w:autoRedefine/>
    <w:uiPriority w:val="99"/>
    <w:qFormat/>
    <w:rPr>
      <w:rFonts w:eastAsia="黑体"/>
      <w:bCs/>
      <w:sz w:val="28"/>
      <w:szCs w:val="28"/>
    </w:rPr>
  </w:style>
  <w:style w:type="character" w:customStyle="1" w:styleId="CharChar">
    <w:name w:val="章标题 Char Char"/>
    <w:link w:val="aff3"/>
    <w:autoRedefine/>
    <w:qFormat/>
    <w:rPr>
      <w:rFonts w:eastAsia="黑体"/>
      <w:snapToGrid w:val="0"/>
      <w:kern w:val="44"/>
      <w:sz w:val="32"/>
      <w:szCs w:val="32"/>
    </w:rPr>
  </w:style>
  <w:style w:type="character" w:customStyle="1" w:styleId="aCharChar">
    <w:name w:val="列a) Char Char"/>
    <w:link w:val="aff4"/>
    <w:autoRedefine/>
    <w:uiPriority w:val="99"/>
    <w:qFormat/>
    <w:rPr>
      <w:bCs/>
      <w:sz w:val="28"/>
      <w:szCs w:val="28"/>
    </w:rPr>
  </w:style>
  <w:style w:type="character" w:customStyle="1" w:styleId="17">
    <w:name w:val="题注 字符1"/>
    <w:link w:val="afffa"/>
    <w:uiPriority w:val="99"/>
    <w:qFormat/>
    <w:rPr>
      <w:rFonts w:ascii="Cambria" w:eastAsia="黑体" w:hAnsi="Cambria"/>
      <w:kern w:val="2"/>
    </w:rPr>
  </w:style>
  <w:style w:type="paragraph" w:customStyle="1" w:styleId="aff6">
    <w:name w:val="图号格式"/>
    <w:basedOn w:val="affb"/>
    <w:next w:val="affffffff6"/>
    <w:link w:val="CharChar1"/>
    <w:uiPriority w:val="99"/>
    <w:qFormat/>
    <w:pPr>
      <w:numPr>
        <w:numId w:val="10"/>
      </w:numPr>
      <w:adjustRightInd w:val="0"/>
      <w:snapToGrid w:val="0"/>
      <w:spacing w:beforeLines="50" w:afterLines="50" w:line="300" w:lineRule="auto"/>
      <w:ind w:firstLineChars="0"/>
      <w:jc w:val="center"/>
      <w:textAlignment w:val="baseline"/>
      <w:outlineLvl w:val="7"/>
    </w:pPr>
    <w:rPr>
      <w:rFonts w:eastAsia="黑体"/>
      <w:bCs/>
      <w:snapToGrid w:val="0"/>
      <w:kern w:val="28"/>
      <w:szCs w:val="28"/>
    </w:rPr>
  </w:style>
  <w:style w:type="paragraph" w:customStyle="1" w:styleId="220">
    <w:name w:val="样式 样式 段 + 小四 首行缩进:  2 字符 + 首行缩进:  2 字符"/>
    <w:basedOn w:val="affb"/>
    <w:uiPriority w:val="99"/>
    <w:qFormat/>
    <w:pPr>
      <w:widowControl/>
      <w:autoSpaceDE w:val="0"/>
      <w:autoSpaceDN w:val="0"/>
      <w:adjustRightInd w:val="0"/>
      <w:snapToGrid w:val="0"/>
      <w:spacing w:line="360" w:lineRule="auto"/>
      <w:ind w:firstLine="480"/>
    </w:pPr>
    <w:rPr>
      <w:rFonts w:eastAsia="宋体" w:cs="宋体"/>
      <w:kern w:val="0"/>
      <w:sz w:val="24"/>
      <w:szCs w:val="24"/>
    </w:rPr>
  </w:style>
  <w:style w:type="character" w:customStyle="1" w:styleId="afff0">
    <w:name w:val="正文缩进 字符"/>
    <w:link w:val="affc"/>
    <w:autoRedefine/>
    <w:qFormat/>
    <w:rPr>
      <w:rFonts w:ascii="仿宋" w:eastAsia="仿宋" w:hAnsi="仿宋"/>
      <w:kern w:val="2"/>
      <w:sz w:val="32"/>
      <w:szCs w:val="32"/>
    </w:rPr>
  </w:style>
  <w:style w:type="paragraph" w:customStyle="1" w:styleId="affffffff7">
    <w:name w:val="正文格式"/>
    <w:basedOn w:val="affb"/>
    <w:link w:val="Char2"/>
    <w:qFormat/>
    <w:pPr>
      <w:widowControl/>
      <w:adjustRightInd w:val="0"/>
      <w:snapToGrid w:val="0"/>
      <w:spacing w:line="360" w:lineRule="auto"/>
      <w:ind w:firstLine="480"/>
      <w:textAlignment w:val="baseline"/>
    </w:pPr>
    <w:rPr>
      <w:rFonts w:eastAsia="宋体"/>
      <w:kern w:val="0"/>
      <w:sz w:val="24"/>
      <w:szCs w:val="20"/>
    </w:rPr>
  </w:style>
  <w:style w:type="character" w:customStyle="1" w:styleId="Char2">
    <w:name w:val="正文格式 Char"/>
    <w:link w:val="affffffff7"/>
    <w:autoRedefine/>
    <w:qFormat/>
    <w:rPr>
      <w:sz w:val="24"/>
    </w:rPr>
  </w:style>
  <w:style w:type="paragraph" w:customStyle="1" w:styleId="abc2">
    <w:name w:val="序列a)b)c)"/>
    <w:basedOn w:val="affffffff7"/>
    <w:link w:val="abcChar"/>
    <w:qFormat/>
    <w:pPr>
      <w:ind w:firstLineChars="0" w:firstLine="0"/>
    </w:pPr>
  </w:style>
  <w:style w:type="paragraph" w:customStyle="1" w:styleId="123">
    <w:name w:val="序列1)2)3)"/>
    <w:basedOn w:val="affffffff7"/>
    <w:autoRedefine/>
    <w:uiPriority w:val="99"/>
    <w:qFormat/>
    <w:pPr>
      <w:numPr>
        <w:ilvl w:val="1"/>
        <w:numId w:val="11"/>
      </w:numPr>
      <w:tabs>
        <w:tab w:val="clear" w:pos="1588"/>
        <w:tab w:val="left" w:pos="360"/>
        <w:tab w:val="left" w:pos="420"/>
        <w:tab w:val="left" w:pos="840"/>
        <w:tab w:val="left" w:pos="1418"/>
      </w:tabs>
      <w:ind w:left="1418" w:firstLineChars="0" w:hanging="397"/>
    </w:pPr>
  </w:style>
  <w:style w:type="character" w:customStyle="1" w:styleId="abcChar">
    <w:name w:val="序列a)b)c) Char"/>
    <w:link w:val="abc2"/>
    <w:autoRedefine/>
    <w:qFormat/>
    <w:rPr>
      <w:sz w:val="24"/>
    </w:rPr>
  </w:style>
  <w:style w:type="character" w:customStyle="1" w:styleId="4Char1">
    <w:name w:val="标题 4 Char1"/>
    <w:autoRedefine/>
    <w:uiPriority w:val="99"/>
    <w:qFormat/>
    <w:locked/>
    <w:rPr>
      <w:bCs/>
      <w:snapToGrid w:val="0"/>
      <w:sz w:val="24"/>
      <w:szCs w:val="28"/>
    </w:rPr>
  </w:style>
  <w:style w:type="character" w:customStyle="1" w:styleId="Char10">
    <w:name w:val="正文格式 Char1"/>
    <w:autoRedefine/>
    <w:qFormat/>
    <w:rPr>
      <w:sz w:val="24"/>
    </w:rPr>
  </w:style>
  <w:style w:type="paragraph" w:customStyle="1" w:styleId="DKY">
    <w:name w:val="DKY—正文"/>
    <w:autoRedefine/>
    <w:uiPriority w:val="99"/>
    <w:qFormat/>
    <w:pPr>
      <w:spacing w:line="360" w:lineRule="auto"/>
      <w:ind w:firstLine="482"/>
      <w:jc w:val="both"/>
    </w:pPr>
    <w:rPr>
      <w:sz w:val="24"/>
    </w:rPr>
  </w:style>
  <w:style w:type="character" w:customStyle="1" w:styleId="affffff6">
    <w:name w:val="正文文本首行缩进 字符"/>
    <w:basedOn w:val="18"/>
    <w:link w:val="affffff5"/>
    <w:qFormat/>
    <w:rPr>
      <w:kern w:val="2"/>
      <w:sz w:val="21"/>
      <w:szCs w:val="24"/>
    </w:rPr>
  </w:style>
  <w:style w:type="character" w:customStyle="1" w:styleId="Char3">
    <w:name w:val="表格格式 Char"/>
    <w:link w:val="affffffff8"/>
    <w:uiPriority w:val="99"/>
    <w:qFormat/>
    <w:locked/>
    <w:rPr>
      <w:kern w:val="28"/>
      <w:sz w:val="24"/>
      <w:szCs w:val="24"/>
    </w:rPr>
  </w:style>
  <w:style w:type="paragraph" w:customStyle="1" w:styleId="affffffff8">
    <w:name w:val="表格格式"/>
    <w:basedOn w:val="affb"/>
    <w:link w:val="Char3"/>
    <w:autoRedefine/>
    <w:uiPriority w:val="99"/>
    <w:qFormat/>
    <w:pPr>
      <w:adjustRightInd w:val="0"/>
      <w:snapToGrid w:val="0"/>
      <w:spacing w:line="240" w:lineRule="auto"/>
      <w:ind w:firstLineChars="0" w:firstLine="0"/>
      <w:jc w:val="left"/>
    </w:pPr>
    <w:rPr>
      <w:rFonts w:eastAsia="宋体"/>
      <w:kern w:val="28"/>
      <w:sz w:val="24"/>
      <w:szCs w:val="24"/>
    </w:rPr>
  </w:style>
  <w:style w:type="paragraph" w:customStyle="1" w:styleId="affffffff9">
    <w:name w:val="图题、表题"/>
    <w:link w:val="Char4"/>
    <w:autoRedefine/>
    <w:qFormat/>
    <w:pPr>
      <w:spacing w:line="360" w:lineRule="auto"/>
      <w:jc w:val="center"/>
    </w:pPr>
    <w:rPr>
      <w:rFonts w:eastAsia="黑体"/>
      <w:sz w:val="24"/>
    </w:rPr>
  </w:style>
  <w:style w:type="character" w:customStyle="1" w:styleId="Char4">
    <w:name w:val="图题、表题 Char"/>
    <w:link w:val="affffffff9"/>
    <w:autoRedefine/>
    <w:qFormat/>
    <w:rPr>
      <w:rFonts w:eastAsia="黑体"/>
      <w:sz w:val="24"/>
    </w:rPr>
  </w:style>
  <w:style w:type="paragraph" w:customStyle="1" w:styleId="affffffffa">
    <w:name w:val="图题"/>
    <w:basedOn w:val="afffffc"/>
    <w:link w:val="Char5"/>
    <w:autoRedefine/>
    <w:qFormat/>
    <w:pPr>
      <w:adjustRightInd w:val="0"/>
      <w:snapToGrid w:val="0"/>
      <w:spacing w:before="60" w:afterLines="25" w:line="360" w:lineRule="auto"/>
      <w:ind w:leftChars="0" w:left="0" w:firstLineChars="0" w:firstLine="0"/>
      <w:jc w:val="center"/>
    </w:pPr>
    <w:rPr>
      <w:rFonts w:eastAsia="黑体"/>
      <w:bCs/>
      <w:color w:val="000000"/>
      <w:kern w:val="0"/>
      <w:sz w:val="28"/>
      <w:szCs w:val="28"/>
    </w:rPr>
  </w:style>
  <w:style w:type="character" w:customStyle="1" w:styleId="Char5">
    <w:name w:val="图题 Char"/>
    <w:link w:val="affffffffa"/>
    <w:autoRedefine/>
    <w:qFormat/>
    <w:rPr>
      <w:rFonts w:eastAsia="黑体"/>
      <w:bCs/>
      <w:color w:val="000000"/>
      <w:sz w:val="28"/>
      <w:szCs w:val="28"/>
    </w:rPr>
  </w:style>
  <w:style w:type="paragraph" w:customStyle="1" w:styleId="affffffffb">
    <w:name w:val="图片"/>
    <w:link w:val="Char6"/>
    <w:qFormat/>
    <w:pPr>
      <w:widowControl w:val="0"/>
      <w:overflowPunct w:val="0"/>
      <w:adjustRightInd w:val="0"/>
      <w:snapToGrid w:val="0"/>
      <w:spacing w:beforeLines="25" w:afterLines="25"/>
      <w:jc w:val="center"/>
    </w:pPr>
    <w:rPr>
      <w:color w:val="000000"/>
      <w:sz w:val="24"/>
      <w:szCs w:val="28"/>
    </w:rPr>
  </w:style>
  <w:style w:type="character" w:customStyle="1" w:styleId="Char6">
    <w:name w:val="图片 Char"/>
    <w:link w:val="affffffffb"/>
    <w:autoRedefine/>
    <w:qFormat/>
    <w:rPr>
      <w:color w:val="000000"/>
      <w:sz w:val="24"/>
      <w:szCs w:val="28"/>
    </w:rPr>
  </w:style>
  <w:style w:type="paragraph" w:customStyle="1" w:styleId="affffffffc">
    <w:name w:val="图的格式"/>
    <w:basedOn w:val="affb"/>
    <w:autoRedefine/>
    <w:uiPriority w:val="99"/>
    <w:qFormat/>
    <w:pPr>
      <w:widowControl/>
      <w:spacing w:line="360" w:lineRule="auto"/>
      <w:ind w:firstLineChars="0" w:firstLine="0"/>
      <w:jc w:val="center"/>
    </w:pPr>
    <w:rPr>
      <w:kern w:val="0"/>
      <w:szCs w:val="24"/>
      <w:lang w:eastAsia="en-US" w:bidi="en-US"/>
    </w:rPr>
  </w:style>
  <w:style w:type="paragraph" w:customStyle="1" w:styleId="a8">
    <w:name w:val="章标题_测通所"/>
    <w:next w:val="affffffff5"/>
    <w:autoRedefine/>
    <w:uiPriority w:val="99"/>
    <w:qFormat/>
    <w:pPr>
      <w:numPr>
        <w:numId w:val="12"/>
      </w:numPr>
      <w:adjustRightInd w:val="0"/>
      <w:snapToGrid w:val="0"/>
      <w:spacing w:beforeLines="100" w:afterLines="100" w:line="300" w:lineRule="auto"/>
      <w:outlineLvl w:val="0"/>
    </w:pPr>
    <w:rPr>
      <w:rFonts w:eastAsia="黑体"/>
      <w:kern w:val="44"/>
      <w:sz w:val="32"/>
    </w:rPr>
  </w:style>
  <w:style w:type="paragraph" w:customStyle="1" w:styleId="a9">
    <w:name w:val="三级条标题_测通所"/>
    <w:next w:val="affb"/>
    <w:autoRedefine/>
    <w:uiPriority w:val="99"/>
    <w:qFormat/>
    <w:pPr>
      <w:numPr>
        <w:ilvl w:val="3"/>
        <w:numId w:val="12"/>
      </w:numPr>
      <w:adjustRightInd w:val="0"/>
      <w:snapToGrid w:val="0"/>
      <w:spacing w:line="300" w:lineRule="auto"/>
      <w:outlineLvl w:val="3"/>
    </w:pPr>
    <w:rPr>
      <w:rFonts w:eastAsia="黑体"/>
      <w:color w:val="000000"/>
      <w:sz w:val="28"/>
      <w:szCs w:val="28"/>
    </w:rPr>
  </w:style>
  <w:style w:type="paragraph" w:customStyle="1" w:styleId="aa">
    <w:name w:val="四级条标题_测通所"/>
    <w:next w:val="affb"/>
    <w:uiPriority w:val="99"/>
    <w:qFormat/>
    <w:pPr>
      <w:numPr>
        <w:ilvl w:val="4"/>
        <w:numId w:val="12"/>
      </w:numPr>
      <w:spacing w:line="300" w:lineRule="auto"/>
      <w:outlineLvl w:val="4"/>
    </w:pPr>
    <w:rPr>
      <w:rFonts w:eastAsia="黑体"/>
      <w:sz w:val="28"/>
      <w:szCs w:val="28"/>
    </w:rPr>
  </w:style>
  <w:style w:type="paragraph" w:customStyle="1" w:styleId="affffffffd">
    <w:name w:val="正文图标题"/>
    <w:basedOn w:val="affb"/>
    <w:link w:val="CharChar2"/>
    <w:autoRedefine/>
    <w:uiPriority w:val="99"/>
    <w:qFormat/>
    <w:pPr>
      <w:tabs>
        <w:tab w:val="left" w:pos="360"/>
      </w:tabs>
      <w:spacing w:line="300" w:lineRule="auto"/>
      <w:ind w:firstLineChars="0" w:firstLine="0"/>
      <w:jc w:val="center"/>
    </w:pPr>
    <w:rPr>
      <w:rFonts w:eastAsia="宋体"/>
      <w:sz w:val="24"/>
      <w:szCs w:val="24"/>
    </w:rPr>
  </w:style>
  <w:style w:type="paragraph" w:customStyle="1" w:styleId="affffffffe">
    <w:name w:val="正文（首行缩进）"/>
    <w:basedOn w:val="affb"/>
    <w:link w:val="Char7"/>
    <w:qFormat/>
    <w:pPr>
      <w:adjustRightInd w:val="0"/>
      <w:snapToGrid w:val="0"/>
      <w:spacing w:line="360" w:lineRule="auto"/>
    </w:pPr>
    <w:rPr>
      <w:rFonts w:ascii="宋体" w:eastAsia="宋体"/>
      <w:sz w:val="24"/>
      <w:szCs w:val="20"/>
    </w:rPr>
  </w:style>
  <w:style w:type="character" w:customStyle="1" w:styleId="Char7">
    <w:name w:val="正文（首行缩进） Char"/>
    <w:link w:val="affffffffe"/>
    <w:qFormat/>
    <w:rPr>
      <w:rFonts w:ascii="宋体"/>
      <w:kern w:val="2"/>
      <w:sz w:val="24"/>
    </w:rPr>
  </w:style>
  <w:style w:type="paragraph" w:customStyle="1" w:styleId="-QBPTCharCharCharCaptionSWIEE2">
    <w:name w:val="样式 题注题注-QBPTChar Char CharÍ¼Í¼±íCaptionÍ¼±í表格编号题注[SWIEE]...2"/>
    <w:basedOn w:val="afffa"/>
    <w:uiPriority w:val="99"/>
    <w:qFormat/>
    <w:pPr>
      <w:spacing w:line="360" w:lineRule="auto"/>
      <w:ind w:firstLineChars="0" w:firstLine="0"/>
      <w:jc w:val="center"/>
    </w:pPr>
    <w:rPr>
      <w:rFonts w:cs="宋体"/>
    </w:rPr>
  </w:style>
  <w:style w:type="paragraph" w:customStyle="1" w:styleId="af">
    <w:name w:val="表标题"/>
    <w:basedOn w:val="affb"/>
    <w:autoRedefine/>
    <w:uiPriority w:val="99"/>
    <w:qFormat/>
    <w:pPr>
      <w:widowControl/>
      <w:numPr>
        <w:numId w:val="13"/>
      </w:numPr>
      <w:spacing w:line="360" w:lineRule="auto"/>
      <w:ind w:firstLineChars="0"/>
      <w:jc w:val="center"/>
    </w:pPr>
    <w:rPr>
      <w:rFonts w:eastAsia="黑体"/>
      <w:kern w:val="0"/>
      <w:sz w:val="24"/>
      <w:szCs w:val="20"/>
    </w:rPr>
  </w:style>
  <w:style w:type="paragraph" w:customStyle="1" w:styleId="afffffffff">
    <w:name w:val="目次"/>
    <w:basedOn w:val="affb"/>
    <w:uiPriority w:val="99"/>
    <w:qFormat/>
    <w:pPr>
      <w:widowControl/>
      <w:adjustRightInd w:val="0"/>
      <w:snapToGrid w:val="0"/>
      <w:spacing w:before="600" w:after="800" w:line="360" w:lineRule="auto"/>
      <w:jc w:val="center"/>
      <w:textAlignment w:val="baseline"/>
    </w:pPr>
    <w:rPr>
      <w:rFonts w:ascii="黑体" w:eastAsia="黑体"/>
      <w:spacing w:val="100"/>
      <w:kern w:val="0"/>
      <w:sz w:val="30"/>
      <w:szCs w:val="20"/>
    </w:rPr>
  </w:style>
  <w:style w:type="paragraph" w:customStyle="1" w:styleId="afffffffff0">
    <w:name w:val="附录标题"/>
    <w:basedOn w:val="affb"/>
    <w:autoRedefine/>
    <w:uiPriority w:val="99"/>
    <w:qFormat/>
    <w:pPr>
      <w:widowControl/>
      <w:adjustRightInd w:val="0"/>
      <w:snapToGrid w:val="0"/>
      <w:spacing w:before="120" w:after="60" w:line="360" w:lineRule="auto"/>
      <w:ind w:leftChars="314" w:left="661" w:rightChars="319" w:right="670" w:hanging="2"/>
      <w:jc w:val="center"/>
      <w:textAlignment w:val="baseline"/>
    </w:pPr>
    <w:rPr>
      <w:rFonts w:ascii="黑体" w:eastAsia="黑体"/>
      <w:kern w:val="0"/>
      <w:szCs w:val="20"/>
    </w:rPr>
  </w:style>
  <w:style w:type="paragraph" w:customStyle="1" w:styleId="1fd">
    <w:name w:val="附录1层"/>
    <w:basedOn w:val="affb"/>
    <w:next w:val="2fa"/>
    <w:uiPriority w:val="99"/>
    <w:qFormat/>
    <w:pPr>
      <w:widowControl/>
      <w:adjustRightInd w:val="0"/>
      <w:snapToGrid w:val="0"/>
      <w:spacing w:line="360" w:lineRule="auto"/>
      <w:textAlignment w:val="baseline"/>
    </w:pPr>
    <w:rPr>
      <w:rFonts w:ascii="黑体" w:eastAsia="黑体"/>
      <w:kern w:val="0"/>
      <w:sz w:val="24"/>
      <w:szCs w:val="20"/>
    </w:rPr>
  </w:style>
  <w:style w:type="paragraph" w:customStyle="1" w:styleId="2fa">
    <w:name w:val="附录2层"/>
    <w:basedOn w:val="affb"/>
    <w:next w:val="affb"/>
    <w:uiPriority w:val="99"/>
    <w:qFormat/>
    <w:pPr>
      <w:widowControl/>
      <w:adjustRightInd w:val="0"/>
      <w:snapToGrid w:val="0"/>
      <w:spacing w:line="360" w:lineRule="auto"/>
      <w:textAlignment w:val="baseline"/>
    </w:pPr>
    <w:rPr>
      <w:rFonts w:ascii="黑体" w:eastAsia="黑体"/>
      <w:kern w:val="0"/>
      <w:sz w:val="24"/>
      <w:szCs w:val="20"/>
    </w:rPr>
  </w:style>
  <w:style w:type="paragraph" w:customStyle="1" w:styleId="3-5">
    <w:name w:val="附录3-5层"/>
    <w:basedOn w:val="affb"/>
    <w:next w:val="affb"/>
    <w:autoRedefine/>
    <w:uiPriority w:val="99"/>
    <w:qFormat/>
    <w:pPr>
      <w:widowControl/>
      <w:adjustRightInd w:val="0"/>
      <w:snapToGrid w:val="0"/>
      <w:spacing w:line="360" w:lineRule="auto"/>
      <w:textAlignment w:val="baseline"/>
    </w:pPr>
    <w:rPr>
      <w:rFonts w:ascii="宋体" w:eastAsia="宋体"/>
      <w:kern w:val="0"/>
      <w:sz w:val="24"/>
      <w:szCs w:val="20"/>
    </w:rPr>
  </w:style>
  <w:style w:type="paragraph" w:customStyle="1" w:styleId="afffffffff1">
    <w:name w:val="附录标号"/>
    <w:basedOn w:val="afffffffff0"/>
    <w:next w:val="afffffffff0"/>
    <w:uiPriority w:val="99"/>
    <w:qFormat/>
  </w:style>
  <w:style w:type="character" w:customStyle="1" w:styleId="affffd">
    <w:name w:val="日期 字符"/>
    <w:basedOn w:val="affd"/>
    <w:link w:val="affffc"/>
    <w:qFormat/>
    <w:rPr>
      <w:rFonts w:eastAsia="黑体"/>
      <w:kern w:val="2"/>
      <w:sz w:val="32"/>
      <w:szCs w:val="24"/>
    </w:rPr>
  </w:style>
  <w:style w:type="paragraph" w:customStyle="1" w:styleId="afffffffff2">
    <w:name w:val="表的格式"/>
    <w:basedOn w:val="affb"/>
    <w:autoRedefine/>
    <w:uiPriority w:val="99"/>
    <w:qFormat/>
    <w:pPr>
      <w:widowControl/>
      <w:spacing w:line="360" w:lineRule="auto"/>
      <w:ind w:firstLineChars="0" w:firstLine="0"/>
      <w:jc w:val="center"/>
    </w:pPr>
    <w:rPr>
      <w:rFonts w:eastAsia="宋体"/>
      <w:color w:val="000000"/>
      <w:kern w:val="0"/>
      <w:sz w:val="24"/>
      <w:szCs w:val="21"/>
      <w:lang w:bidi="en-US"/>
    </w:rPr>
  </w:style>
  <w:style w:type="paragraph" w:customStyle="1" w:styleId="-QBPTCharCharCharCaptionSWIEE">
    <w:name w:val="样式 题注题注-QBPTChar Char CharÍ¼Í¼±íCaptionÍ¼±í表格编号题注[SWIEE]..."/>
    <w:basedOn w:val="afffa"/>
    <w:autoRedefine/>
    <w:uiPriority w:val="99"/>
    <w:qFormat/>
    <w:pPr>
      <w:spacing w:line="360" w:lineRule="auto"/>
      <w:ind w:firstLine="400"/>
      <w:jc w:val="center"/>
    </w:pPr>
    <w:rPr>
      <w:rFonts w:cs="宋体"/>
      <w:sz w:val="21"/>
    </w:rPr>
  </w:style>
  <w:style w:type="paragraph" w:customStyle="1" w:styleId="4b">
    <w:name w:val="样式 标题 4第三层条 + 黑体"/>
    <w:basedOn w:val="41"/>
    <w:autoRedefine/>
    <w:uiPriority w:val="99"/>
    <w:qFormat/>
    <w:pPr>
      <w:keepNext w:val="0"/>
      <w:keepLines w:val="0"/>
      <w:widowControl/>
      <w:adjustRightInd w:val="0"/>
      <w:spacing w:before="0" w:after="0" w:line="360" w:lineRule="auto"/>
      <w:ind w:left="1135"/>
      <w:textAlignment w:val="baseline"/>
    </w:pPr>
    <w:rPr>
      <w:rFonts w:ascii="黑体" w:eastAsia="黑体" w:hAnsi="黑体"/>
      <w:b w:val="0"/>
      <w:color w:val="002060"/>
      <w:kern w:val="0"/>
      <w:sz w:val="24"/>
      <w:szCs w:val="20"/>
    </w:rPr>
  </w:style>
  <w:style w:type="paragraph" w:customStyle="1" w:styleId="10505">
    <w:name w:val="样式 标题 1章节 + 段前: 0.5 行 段后: 0.5 行"/>
    <w:basedOn w:val="16"/>
    <w:autoRedefine/>
    <w:uiPriority w:val="99"/>
    <w:qFormat/>
    <w:pPr>
      <w:keepNext w:val="0"/>
      <w:keepLines w:val="0"/>
      <w:widowControl/>
      <w:snapToGrid/>
      <w:spacing w:beforeLines="50" w:afterLines="50" w:line="360" w:lineRule="auto"/>
      <w:ind w:firstLineChars="0" w:firstLine="0"/>
      <w:jc w:val="both"/>
      <w:textAlignment w:val="baseline"/>
    </w:pPr>
    <w:rPr>
      <w:rFonts w:cs="宋体"/>
      <w:b w:val="0"/>
      <w:bCs w:val="0"/>
      <w:color w:val="000080"/>
      <w:kern w:val="0"/>
      <w:sz w:val="24"/>
      <w:szCs w:val="20"/>
    </w:rPr>
  </w:style>
  <w:style w:type="character" w:customStyle="1" w:styleId="Char">
    <w:name w:val="表题 Char"/>
    <w:link w:val="af8"/>
    <w:autoRedefine/>
    <w:uiPriority w:val="99"/>
    <w:qFormat/>
    <w:rPr>
      <w:rFonts w:eastAsia="黑体"/>
      <w:kern w:val="2"/>
      <w:sz w:val="24"/>
      <w:szCs w:val="24"/>
    </w:rPr>
  </w:style>
  <w:style w:type="paragraph" w:customStyle="1" w:styleId="105050505">
    <w:name w:val="样式 样式 标题 1章节 + 段前: 0.5 行 段后: 0.5 行 + 段前: 0.5 行 段后: 0.5 行"/>
    <w:basedOn w:val="10505"/>
    <w:autoRedefine/>
    <w:uiPriority w:val="99"/>
    <w:qFormat/>
  </w:style>
  <w:style w:type="paragraph" w:customStyle="1" w:styleId="213">
    <w:name w:val="样式 首行缩进:  2 字符_1"/>
    <w:basedOn w:val="affb"/>
    <w:autoRedefine/>
    <w:uiPriority w:val="99"/>
    <w:qFormat/>
    <w:pPr>
      <w:adjustRightInd w:val="0"/>
      <w:snapToGrid w:val="0"/>
      <w:spacing w:line="320" w:lineRule="atLeast"/>
      <w:ind w:firstLineChars="0" w:firstLine="480"/>
    </w:pPr>
    <w:rPr>
      <w:rFonts w:ascii="仿宋_GB2312" w:hAnsi="宋体"/>
      <w:sz w:val="24"/>
      <w:szCs w:val="20"/>
    </w:rPr>
  </w:style>
  <w:style w:type="paragraph" w:customStyle="1" w:styleId="05050">
    <w:name w:val="样式 样式 图编号 + 四号 + 段前: 0.5 行 段后: 0.5 行"/>
    <w:basedOn w:val="affb"/>
    <w:autoRedefine/>
    <w:uiPriority w:val="99"/>
    <w:qFormat/>
    <w:pPr>
      <w:keepNext/>
      <w:widowControl/>
      <w:wordWrap w:val="0"/>
      <w:spacing w:line="360" w:lineRule="auto"/>
      <w:ind w:firstLineChars="0" w:firstLine="0"/>
      <w:jc w:val="center"/>
    </w:pPr>
    <w:rPr>
      <w:rFonts w:cs="宋体"/>
      <w:kern w:val="0"/>
      <w:position w:val="-68"/>
      <w:sz w:val="24"/>
      <w:szCs w:val="28"/>
    </w:rPr>
  </w:style>
  <w:style w:type="paragraph" w:customStyle="1" w:styleId="0">
    <w:name w:val="图编号_0"/>
    <w:basedOn w:val="affb"/>
    <w:autoRedefine/>
    <w:uiPriority w:val="99"/>
    <w:qFormat/>
    <w:pPr>
      <w:widowControl/>
      <w:numPr>
        <w:numId w:val="14"/>
      </w:numPr>
      <w:tabs>
        <w:tab w:val="left" w:pos="0"/>
      </w:tabs>
      <w:adjustRightInd w:val="0"/>
      <w:snapToGrid w:val="0"/>
      <w:spacing w:line="300" w:lineRule="auto"/>
      <w:ind w:firstLineChars="0" w:firstLine="0"/>
      <w:jc w:val="center"/>
      <w:textAlignment w:val="baseline"/>
    </w:pPr>
    <w:rPr>
      <w:rFonts w:ascii="宋体" w:eastAsia="宋体" w:hAnsi="宋体"/>
      <w:snapToGrid w:val="0"/>
      <w:kern w:val="0"/>
      <w:sz w:val="24"/>
      <w:szCs w:val="21"/>
    </w:rPr>
  </w:style>
  <w:style w:type="paragraph" w:customStyle="1" w:styleId="1050505050">
    <w:name w:val="样式 样式 样式 标题 1章节 + 段前: 0.5 行 段后: 0.5 行 + 段前: 0.5 行 段后: 0.5 行 + 段前..."/>
    <w:basedOn w:val="105050505"/>
    <w:autoRedefine/>
    <w:uiPriority w:val="99"/>
    <w:qFormat/>
  </w:style>
  <w:style w:type="paragraph" w:customStyle="1" w:styleId="-QBPTCharCharCharCaptionSWIEE1">
    <w:name w:val="样式 题注题注-QBPTChar Char CharÍ¼Í¼±íCaptionÍ¼±í表格编号题注[SWIEE]...1"/>
    <w:basedOn w:val="afffa"/>
    <w:autoRedefine/>
    <w:uiPriority w:val="99"/>
    <w:qFormat/>
    <w:pPr>
      <w:spacing w:line="360" w:lineRule="auto"/>
      <w:ind w:firstLineChars="0" w:firstLine="0"/>
      <w:jc w:val="center"/>
    </w:pPr>
    <w:rPr>
      <w:rFonts w:cs="宋体"/>
    </w:rPr>
  </w:style>
  <w:style w:type="paragraph" w:customStyle="1" w:styleId="085">
    <w:name w:val="样式 图 + 首行缩进:  0.85 厘米"/>
    <w:basedOn w:val="8"/>
    <w:autoRedefine/>
    <w:uiPriority w:val="99"/>
    <w:qFormat/>
    <w:pPr>
      <w:keepNext w:val="0"/>
      <w:keepLines w:val="0"/>
      <w:numPr>
        <w:ilvl w:val="0"/>
        <w:numId w:val="0"/>
      </w:numPr>
      <w:spacing w:before="0" w:after="0" w:line="360" w:lineRule="auto"/>
      <w:jc w:val="center"/>
      <w:outlineLvl w:val="9"/>
    </w:pPr>
    <w:rPr>
      <w:rFonts w:ascii="Times New Roman" w:eastAsia="宋体" w:hAnsi="Times New Roman" w:cs="宋体"/>
      <w:szCs w:val="20"/>
    </w:rPr>
  </w:style>
  <w:style w:type="paragraph" w:styleId="afffffffff3">
    <w:name w:val="No Spacing"/>
    <w:link w:val="afffffffff4"/>
    <w:autoRedefine/>
    <w:qFormat/>
    <w:pPr>
      <w:widowControl w:val="0"/>
      <w:ind w:firstLineChars="200" w:firstLine="200"/>
      <w:jc w:val="both"/>
    </w:pPr>
    <w:rPr>
      <w:kern w:val="2"/>
      <w:sz w:val="24"/>
      <w:szCs w:val="22"/>
    </w:rPr>
  </w:style>
  <w:style w:type="character" w:customStyle="1" w:styleId="afffffffff4">
    <w:name w:val="无间隔 字符"/>
    <w:link w:val="afffffffff3"/>
    <w:qFormat/>
    <w:rPr>
      <w:kern w:val="2"/>
      <w:sz w:val="24"/>
      <w:szCs w:val="22"/>
    </w:rPr>
  </w:style>
  <w:style w:type="paragraph" w:customStyle="1" w:styleId="2fb">
    <w:name w:val="样式 题注 + 居中 首行缩进:  2 字符"/>
    <w:basedOn w:val="afffa"/>
    <w:uiPriority w:val="99"/>
    <w:qFormat/>
    <w:pPr>
      <w:spacing w:line="360" w:lineRule="auto"/>
      <w:ind w:firstLineChars="0" w:firstLine="0"/>
      <w:jc w:val="center"/>
    </w:pPr>
    <w:rPr>
      <w:rFonts w:ascii="Arial" w:hAnsi="Arial" w:cs="宋体"/>
      <w:color w:val="000000"/>
    </w:rPr>
  </w:style>
  <w:style w:type="paragraph" w:customStyle="1" w:styleId="310">
    <w:name w:val="样式 标题 3 +1"/>
    <w:basedOn w:val="30"/>
    <w:autoRedefine/>
    <w:qFormat/>
    <w:pPr>
      <w:spacing w:beforeLines="50" w:afterLines="50" w:line="360" w:lineRule="auto"/>
      <w:ind w:left="720" w:firstLineChars="0" w:hanging="720"/>
    </w:pPr>
    <w:rPr>
      <w:rFonts w:ascii="宋体" w:eastAsia="宋体" w:hAnsi="宋体"/>
      <w:b w:val="0"/>
      <w:bCs w:val="0"/>
      <w:kern w:val="0"/>
      <w:sz w:val="24"/>
      <w:szCs w:val="24"/>
    </w:rPr>
  </w:style>
  <w:style w:type="paragraph" w:customStyle="1" w:styleId="1105">
    <w:name w:val="样式 标题 1 + 段前: 1 行 段后: 0.5 行"/>
    <w:basedOn w:val="16"/>
    <w:autoRedefine/>
    <w:uiPriority w:val="99"/>
    <w:qFormat/>
    <w:pPr>
      <w:numPr>
        <w:numId w:val="15"/>
      </w:numPr>
      <w:tabs>
        <w:tab w:val="left" w:pos="210"/>
      </w:tabs>
      <w:spacing w:beforeLines="50" w:afterLines="50" w:line="360" w:lineRule="auto"/>
      <w:ind w:firstLineChars="0" w:firstLine="0"/>
      <w:jc w:val="both"/>
    </w:pPr>
    <w:rPr>
      <w:rFonts w:ascii="黑体" w:cs="宋体"/>
      <w:bCs w:val="0"/>
      <w:sz w:val="24"/>
      <w:szCs w:val="24"/>
    </w:rPr>
  </w:style>
  <w:style w:type="paragraph" w:customStyle="1" w:styleId="20505">
    <w:name w:val="样式 标题 2 + 宋体 段前: 0.5 行 段后: 0.5 行"/>
    <w:basedOn w:val="23"/>
    <w:autoRedefine/>
    <w:uiPriority w:val="99"/>
    <w:qFormat/>
    <w:pPr>
      <w:keepNext w:val="0"/>
      <w:numPr>
        <w:ilvl w:val="1"/>
        <w:numId w:val="15"/>
      </w:numPr>
      <w:spacing w:beforeLines="50" w:afterLines="50" w:line="360" w:lineRule="auto"/>
      <w:ind w:firstLineChars="0" w:firstLine="0"/>
      <w:jc w:val="left"/>
    </w:pPr>
    <w:rPr>
      <w:rFonts w:ascii="宋体" w:eastAsia="黑体" w:hAnsi="宋体" w:cs="宋体"/>
      <w:bCs w:val="0"/>
      <w:sz w:val="24"/>
      <w:szCs w:val="20"/>
    </w:rPr>
  </w:style>
  <w:style w:type="paragraph" w:customStyle="1" w:styleId="afffffffff5">
    <w:name w:val="图片题注"/>
    <w:basedOn w:val="affb"/>
    <w:autoRedefine/>
    <w:uiPriority w:val="99"/>
    <w:qFormat/>
    <w:pPr>
      <w:spacing w:line="240" w:lineRule="auto"/>
      <w:ind w:firstLineChars="0" w:firstLine="0"/>
      <w:jc w:val="center"/>
    </w:pPr>
    <w:rPr>
      <w:rFonts w:eastAsia="黑体" w:cs="宋体"/>
      <w:sz w:val="24"/>
      <w:szCs w:val="20"/>
    </w:rPr>
  </w:style>
  <w:style w:type="paragraph" w:customStyle="1" w:styleId="2Heading2HiddenHeading2CCBSheading2h2l2Cou">
    <w:name w:val="样式 标题 2第一层条Heading 2 HiddenHeading 2 CCBSheading 2h2l2Cou..."/>
    <w:basedOn w:val="23"/>
    <w:uiPriority w:val="99"/>
    <w:qFormat/>
    <w:pPr>
      <w:keepNext w:val="0"/>
      <w:keepLines w:val="0"/>
      <w:widowControl/>
      <w:spacing w:line="360" w:lineRule="auto"/>
      <w:textAlignment w:val="baseline"/>
    </w:pPr>
    <w:rPr>
      <w:rFonts w:ascii="Times New Roman" w:eastAsia="黑体" w:hAnsi="Times New Roman"/>
      <w:b w:val="0"/>
      <w:bCs w:val="0"/>
      <w:color w:val="FF0000"/>
      <w:kern w:val="0"/>
      <w:sz w:val="24"/>
      <w:szCs w:val="20"/>
    </w:rPr>
  </w:style>
  <w:style w:type="paragraph" w:customStyle="1" w:styleId="11">
    <w:name w:val="投标标题1"/>
    <w:basedOn w:val="16"/>
    <w:uiPriority w:val="99"/>
    <w:qFormat/>
    <w:pPr>
      <w:numPr>
        <w:numId w:val="16"/>
      </w:numPr>
      <w:adjustRightInd/>
      <w:snapToGrid/>
      <w:spacing w:line="360" w:lineRule="auto"/>
      <w:ind w:firstLineChars="0" w:firstLine="0"/>
      <w:jc w:val="both"/>
    </w:pPr>
    <w:rPr>
      <w:rFonts w:ascii="黑体" w:hAnsi="Calibri"/>
      <w:b w:val="0"/>
      <w:color w:val="000080"/>
      <w:sz w:val="28"/>
      <w:szCs w:val="28"/>
    </w:rPr>
  </w:style>
  <w:style w:type="paragraph" w:customStyle="1" w:styleId="21">
    <w:name w:val="投标标题2"/>
    <w:basedOn w:val="23"/>
    <w:uiPriority w:val="99"/>
    <w:qFormat/>
    <w:pPr>
      <w:numPr>
        <w:ilvl w:val="1"/>
        <w:numId w:val="16"/>
      </w:numPr>
      <w:adjustRightInd/>
      <w:snapToGrid/>
      <w:spacing w:line="360" w:lineRule="auto"/>
      <w:ind w:firstLineChars="0" w:firstLine="0"/>
    </w:pPr>
    <w:rPr>
      <w:rFonts w:ascii="仿宋_GB2312" w:eastAsia="仿宋_GB2312" w:hAnsi="Times New Roman"/>
      <w:b w:val="0"/>
      <w:bCs w:val="0"/>
      <w:color w:val="000080"/>
      <w:sz w:val="28"/>
      <w:szCs w:val="28"/>
    </w:rPr>
  </w:style>
  <w:style w:type="paragraph" w:customStyle="1" w:styleId="40">
    <w:name w:val="投标标题4"/>
    <w:basedOn w:val="affb"/>
    <w:uiPriority w:val="99"/>
    <w:qFormat/>
    <w:pPr>
      <w:keepNext/>
      <w:keepLines/>
      <w:numPr>
        <w:ilvl w:val="3"/>
        <w:numId w:val="16"/>
      </w:numPr>
      <w:spacing w:line="360" w:lineRule="auto"/>
      <w:ind w:firstLineChars="0" w:firstLine="0"/>
      <w:outlineLvl w:val="3"/>
    </w:pPr>
    <w:rPr>
      <w:rFonts w:ascii="Calibri" w:hAnsi="宋体"/>
      <w:b/>
      <w:color w:val="000080"/>
      <w:kern w:val="0"/>
      <w:szCs w:val="28"/>
    </w:rPr>
  </w:style>
  <w:style w:type="paragraph" w:customStyle="1" w:styleId="CharCharCharCharCharCharChar">
    <w:name w:val="Char Char Char Char Char Char Char"/>
    <w:basedOn w:val="affb"/>
    <w:uiPriority w:val="99"/>
    <w:qFormat/>
    <w:pPr>
      <w:numPr>
        <w:numId w:val="17"/>
      </w:numPr>
      <w:spacing w:line="240" w:lineRule="auto"/>
      <w:ind w:firstLineChars="0" w:firstLine="0"/>
    </w:pPr>
    <w:rPr>
      <w:rFonts w:ascii="Tahoma" w:eastAsia="宋体" w:hAnsi="Tahoma" w:cs="Tahoma"/>
      <w:sz w:val="24"/>
      <w:szCs w:val="24"/>
    </w:rPr>
  </w:style>
  <w:style w:type="paragraph" w:customStyle="1" w:styleId="2125">
    <w:name w:val="样式 小四 首行缩进:  2 字符 行距: 多倍行距 1.25 字行"/>
    <w:basedOn w:val="affb"/>
    <w:next w:val="29"/>
    <w:qFormat/>
    <w:pPr>
      <w:adjustRightInd w:val="0"/>
      <w:snapToGrid w:val="0"/>
      <w:spacing w:line="360" w:lineRule="auto"/>
      <w:ind w:firstLineChars="0" w:firstLine="0"/>
    </w:pPr>
    <w:rPr>
      <w:rFonts w:eastAsia="宋体"/>
      <w:sz w:val="24"/>
      <w:szCs w:val="24"/>
    </w:rPr>
  </w:style>
  <w:style w:type="character" w:customStyle="1" w:styleId="2a">
    <w:name w:val="正文文本 2 字符"/>
    <w:basedOn w:val="affd"/>
    <w:link w:val="29"/>
    <w:qFormat/>
    <w:rPr>
      <w:rFonts w:ascii="Calibri" w:hAnsi="Calibri"/>
      <w:kern w:val="2"/>
      <w:sz w:val="21"/>
      <w:szCs w:val="21"/>
    </w:rPr>
  </w:style>
  <w:style w:type="paragraph" w:customStyle="1" w:styleId="afffffffff6">
    <w:name w:val="投标正文"/>
    <w:basedOn w:val="affb"/>
    <w:link w:val="Char8"/>
    <w:autoRedefine/>
    <w:qFormat/>
    <w:pPr>
      <w:spacing w:line="360" w:lineRule="auto"/>
      <w:ind w:firstLine="560"/>
    </w:pPr>
    <w:rPr>
      <w:rFonts w:ascii="仿宋_GB2312" w:hAnsi="Calibri"/>
      <w:szCs w:val="28"/>
    </w:rPr>
  </w:style>
  <w:style w:type="character" w:customStyle="1" w:styleId="Char8">
    <w:name w:val="投标正文 Char"/>
    <w:link w:val="afffffffff6"/>
    <w:autoRedefine/>
    <w:qFormat/>
    <w:rPr>
      <w:rFonts w:ascii="仿宋_GB2312" w:eastAsia="仿宋_GB2312" w:hAnsi="Calibri"/>
      <w:kern w:val="2"/>
      <w:sz w:val="28"/>
      <w:szCs w:val="28"/>
    </w:rPr>
  </w:style>
  <w:style w:type="paragraph" w:customStyle="1" w:styleId="3f3">
    <w:name w:val="投标标题3"/>
    <w:basedOn w:val="affb"/>
    <w:link w:val="3Char"/>
    <w:qFormat/>
    <w:pPr>
      <w:keepNext/>
      <w:keepLines/>
      <w:tabs>
        <w:tab w:val="left" w:pos="360"/>
      </w:tabs>
      <w:spacing w:line="360" w:lineRule="auto"/>
      <w:ind w:firstLineChars="0" w:firstLine="0"/>
      <w:outlineLvl w:val="2"/>
    </w:pPr>
    <w:rPr>
      <w:rFonts w:ascii="仿宋_GB2312" w:hAnsi="宋体"/>
      <w:b/>
      <w:szCs w:val="20"/>
    </w:rPr>
  </w:style>
  <w:style w:type="character" w:customStyle="1" w:styleId="3Char">
    <w:name w:val="投标标题3 Char"/>
    <w:link w:val="3f3"/>
    <w:qFormat/>
    <w:rPr>
      <w:rFonts w:ascii="仿宋_GB2312" w:eastAsia="仿宋_GB2312" w:hAnsi="宋体"/>
      <w:b/>
      <w:kern w:val="2"/>
      <w:sz w:val="28"/>
    </w:rPr>
  </w:style>
  <w:style w:type="character" w:customStyle="1" w:styleId="Char9">
    <w:name w:val="表内文字 Char"/>
    <w:qFormat/>
    <w:rPr>
      <w:bCs/>
      <w:sz w:val="21"/>
      <w:szCs w:val="21"/>
    </w:rPr>
  </w:style>
  <w:style w:type="paragraph" w:customStyle="1" w:styleId="TOC20">
    <w:name w:val="TOC 标题2"/>
    <w:basedOn w:val="16"/>
    <w:next w:val="affb"/>
    <w:autoRedefine/>
    <w:uiPriority w:val="39"/>
    <w:unhideWhenUsed/>
    <w:qFormat/>
    <w:pPr>
      <w:widowControl/>
      <w:adjustRightInd/>
      <w:snapToGrid/>
      <w:spacing w:line="276" w:lineRule="auto"/>
      <w:ind w:firstLineChars="0" w:firstLine="0"/>
      <w:outlineLvl w:val="9"/>
    </w:pPr>
    <w:rPr>
      <w:rFonts w:ascii="Cambria" w:eastAsia="宋体" w:hAnsi="Cambria"/>
      <w:color w:val="365F91"/>
      <w:kern w:val="0"/>
      <w:sz w:val="28"/>
      <w:szCs w:val="28"/>
    </w:rPr>
  </w:style>
  <w:style w:type="character" w:customStyle="1" w:styleId="510">
    <w:name w:val="标题 5 字符1"/>
    <w:link w:val="52"/>
    <w:qFormat/>
    <w:rPr>
      <w:bCs/>
      <w:snapToGrid w:val="0"/>
      <w:sz w:val="24"/>
      <w:szCs w:val="28"/>
    </w:rPr>
  </w:style>
  <w:style w:type="character" w:customStyle="1" w:styleId="8Char">
    <w:name w:val="标题 8 Char"/>
    <w:qFormat/>
    <w:rPr>
      <w:rFonts w:ascii="Arial" w:eastAsia="黑体" w:hAnsi="Arial"/>
      <w:kern w:val="2"/>
      <w:sz w:val="24"/>
      <w:szCs w:val="24"/>
    </w:rPr>
  </w:style>
  <w:style w:type="paragraph" w:customStyle="1" w:styleId="aff7">
    <w:name w:val="前言、引言标题"/>
    <w:next w:val="affb"/>
    <w:uiPriority w:val="99"/>
    <w:qFormat/>
    <w:pPr>
      <w:numPr>
        <w:numId w:val="18"/>
      </w:numPr>
      <w:shd w:val="clear" w:color="FFFFFF" w:fill="FFFFFF"/>
      <w:spacing w:before="640" w:after="560"/>
      <w:jc w:val="center"/>
      <w:outlineLvl w:val="0"/>
    </w:pPr>
    <w:rPr>
      <w:rFonts w:ascii="黑体" w:eastAsia="黑体"/>
      <w:sz w:val="32"/>
    </w:rPr>
  </w:style>
  <w:style w:type="paragraph" w:customStyle="1" w:styleId="-f">
    <w:name w:val="并列项-点"/>
    <w:basedOn w:val="affb"/>
    <w:uiPriority w:val="99"/>
    <w:qFormat/>
    <w:pPr>
      <w:widowControl/>
      <w:numPr>
        <w:numId w:val="19"/>
      </w:numPr>
      <w:tabs>
        <w:tab w:val="left" w:pos="1366"/>
      </w:tabs>
      <w:adjustRightInd w:val="0"/>
      <w:spacing w:line="400" w:lineRule="atLeast"/>
      <w:ind w:firstLineChars="0" w:firstLine="0"/>
      <w:textAlignment w:val="baseline"/>
    </w:pPr>
    <w:rPr>
      <w:rFonts w:eastAsia="宋体"/>
      <w:kern w:val="0"/>
      <w:sz w:val="24"/>
      <w:szCs w:val="20"/>
    </w:rPr>
  </w:style>
  <w:style w:type="paragraph" w:customStyle="1" w:styleId="Default">
    <w:name w:val="Default"/>
    <w:link w:val="DefaultChar"/>
    <w:qFormat/>
    <w:pPr>
      <w:widowControl w:val="0"/>
      <w:autoSpaceDE w:val="0"/>
      <w:autoSpaceDN w:val="0"/>
      <w:adjustRightInd w:val="0"/>
    </w:pPr>
    <w:rPr>
      <w:rFonts w:ascii="宋体" w:hAnsi="Calibri" w:cs="宋体"/>
      <w:color w:val="000000"/>
      <w:sz w:val="24"/>
      <w:szCs w:val="24"/>
    </w:rPr>
  </w:style>
  <w:style w:type="paragraph" w:customStyle="1" w:styleId="C503-1">
    <w:name w:val="C503-表格内容居中"/>
    <w:basedOn w:val="affb"/>
    <w:uiPriority w:val="99"/>
    <w:qFormat/>
    <w:pPr>
      <w:spacing w:beforeLines="20" w:afterLines="20" w:line="240" w:lineRule="auto"/>
      <w:ind w:firstLineChars="0" w:firstLine="0"/>
      <w:jc w:val="center"/>
    </w:pPr>
    <w:rPr>
      <w:rFonts w:eastAsia="宋体" w:cs="宋体"/>
      <w:sz w:val="21"/>
      <w:szCs w:val="20"/>
    </w:rPr>
  </w:style>
  <w:style w:type="paragraph" w:customStyle="1" w:styleId="C503-2">
    <w:name w:val="C503-正文格式"/>
    <w:basedOn w:val="affb"/>
    <w:link w:val="C503-Char"/>
    <w:qFormat/>
    <w:pPr>
      <w:spacing w:line="360" w:lineRule="auto"/>
      <w:ind w:firstLine="480"/>
    </w:pPr>
    <w:rPr>
      <w:rFonts w:eastAsia="宋体"/>
      <w:sz w:val="24"/>
      <w:szCs w:val="20"/>
    </w:rPr>
  </w:style>
  <w:style w:type="character" w:customStyle="1" w:styleId="C503-Char">
    <w:name w:val="C503-正文格式 Char"/>
    <w:link w:val="C503-2"/>
    <w:qFormat/>
    <w:rPr>
      <w:kern w:val="2"/>
      <w:sz w:val="24"/>
    </w:rPr>
  </w:style>
  <w:style w:type="character" w:customStyle="1" w:styleId="afff2">
    <w:name w:val="宏文本 字符"/>
    <w:basedOn w:val="affd"/>
    <w:link w:val="afff1"/>
    <w:qFormat/>
    <w:rPr>
      <w:rFonts w:ascii="Courier New" w:hAnsi="Courier New"/>
      <w:sz w:val="24"/>
      <w:szCs w:val="24"/>
    </w:rPr>
  </w:style>
  <w:style w:type="character" w:customStyle="1" w:styleId="1fe">
    <w:name w:val="纯文本 字符1"/>
    <w:qFormat/>
    <w:rPr>
      <w:rFonts w:ascii="宋体" w:hAnsi="Courier New"/>
      <w:sz w:val="24"/>
    </w:rPr>
  </w:style>
  <w:style w:type="character" w:customStyle="1" w:styleId="afffff">
    <w:name w:val="尾注文本 字符"/>
    <w:basedOn w:val="affd"/>
    <w:link w:val="affffe"/>
    <w:qFormat/>
    <w:rPr>
      <w:sz w:val="24"/>
      <w:szCs w:val="24"/>
    </w:rPr>
  </w:style>
  <w:style w:type="character" w:customStyle="1" w:styleId="afffff8">
    <w:name w:val="副标题 字符"/>
    <w:basedOn w:val="affd"/>
    <w:link w:val="afffff7"/>
    <w:qFormat/>
    <w:rPr>
      <w:rFonts w:ascii="Cambria" w:hAnsi="Cambria"/>
      <w:b/>
      <w:bCs/>
      <w:kern w:val="28"/>
      <w:sz w:val="32"/>
      <w:szCs w:val="32"/>
    </w:rPr>
  </w:style>
  <w:style w:type="character" w:customStyle="1" w:styleId="afffffb">
    <w:name w:val="脚注文本 字符"/>
    <w:basedOn w:val="affd"/>
    <w:link w:val="afffffa"/>
    <w:autoRedefine/>
    <w:qFormat/>
    <w:rPr>
      <w:sz w:val="18"/>
      <w:szCs w:val="18"/>
    </w:rPr>
  </w:style>
  <w:style w:type="paragraph" w:customStyle="1" w:styleId="afffffffff7">
    <w:name w:val="篇标题"/>
    <w:basedOn w:val="16"/>
    <w:next w:val="16"/>
    <w:autoRedefine/>
    <w:uiPriority w:val="99"/>
    <w:qFormat/>
    <w:pPr>
      <w:keepNext w:val="0"/>
      <w:keepLines w:val="0"/>
      <w:overflowPunct w:val="0"/>
      <w:spacing w:line="480" w:lineRule="atLeast"/>
      <w:ind w:firstLineChars="0" w:firstLine="0"/>
      <w:jc w:val="center"/>
    </w:pPr>
    <w:rPr>
      <w:rFonts w:ascii="黑体"/>
      <w:b w:val="0"/>
      <w:bCs w:val="0"/>
      <w:snapToGrid w:val="0"/>
      <w:kern w:val="0"/>
      <w:szCs w:val="24"/>
    </w:rPr>
  </w:style>
  <w:style w:type="paragraph" w:customStyle="1" w:styleId="AltBSWIEE">
    <w:name w:val="正文表标题[Alt+B][SWIEE]"/>
    <w:next w:val="affb"/>
    <w:link w:val="AltBSWIEEChar"/>
    <w:autoRedefine/>
    <w:uiPriority w:val="99"/>
    <w:qFormat/>
    <w:pPr>
      <w:numPr>
        <w:numId w:val="20"/>
      </w:numPr>
      <w:spacing w:line="360" w:lineRule="auto"/>
    </w:pPr>
    <w:rPr>
      <w:rFonts w:ascii="黑体" w:eastAsia="黑体"/>
      <w:sz w:val="24"/>
      <w:szCs w:val="24"/>
    </w:rPr>
  </w:style>
  <w:style w:type="paragraph" w:customStyle="1" w:styleId="AltTSWIEE">
    <w:name w:val="正文图标题[Alt+T][SWIEE]"/>
    <w:next w:val="affb"/>
    <w:autoRedefine/>
    <w:uiPriority w:val="99"/>
    <w:qFormat/>
    <w:pPr>
      <w:jc w:val="center"/>
    </w:pPr>
    <w:rPr>
      <w:rFonts w:ascii="黑体" w:eastAsia="黑体"/>
      <w:sz w:val="21"/>
      <w:szCs w:val="21"/>
    </w:rPr>
  </w:style>
  <w:style w:type="paragraph" w:customStyle="1" w:styleId="SWIEE0">
    <w:name w:val="注：[SWIEE]"/>
    <w:basedOn w:val="affb"/>
    <w:next w:val="affb"/>
    <w:autoRedefine/>
    <w:uiPriority w:val="99"/>
    <w:qFormat/>
    <w:pPr>
      <w:kinsoku w:val="0"/>
      <w:wordWrap w:val="0"/>
      <w:overflowPunct w:val="0"/>
      <w:autoSpaceDE w:val="0"/>
      <w:autoSpaceDN w:val="0"/>
      <w:adjustRightInd w:val="0"/>
      <w:snapToGrid w:val="0"/>
      <w:spacing w:line="360" w:lineRule="auto"/>
      <w:ind w:leftChars="200" w:left="400" w:hangingChars="200" w:hanging="200"/>
      <w:jc w:val="left"/>
    </w:pPr>
    <w:rPr>
      <w:rFonts w:ascii="宋体" w:eastAsia="宋体"/>
      <w:kern w:val="0"/>
      <w:sz w:val="21"/>
      <w:szCs w:val="24"/>
    </w:rPr>
  </w:style>
  <w:style w:type="paragraph" w:customStyle="1" w:styleId="afffffffff8">
    <w:name w:val="封面系统名称"/>
    <w:basedOn w:val="affb"/>
    <w:autoRedefine/>
    <w:uiPriority w:val="99"/>
    <w:qFormat/>
    <w:pPr>
      <w:overflowPunct w:val="0"/>
      <w:adjustRightInd w:val="0"/>
      <w:snapToGrid w:val="0"/>
      <w:spacing w:after="120" w:line="0" w:lineRule="atLeast"/>
      <w:ind w:left="1157" w:firstLineChars="0" w:firstLine="482"/>
      <w:jc w:val="center"/>
    </w:pPr>
    <w:rPr>
      <w:rFonts w:ascii="楷体_GB2312" w:eastAsia="楷体_GB2312"/>
      <w:b/>
      <w:kern w:val="0"/>
      <w:sz w:val="44"/>
      <w:szCs w:val="20"/>
    </w:rPr>
  </w:style>
  <w:style w:type="paragraph" w:customStyle="1" w:styleId="afffffffff9">
    <w:name w:val="参考文献、索引标题"/>
    <w:basedOn w:val="affb"/>
    <w:next w:val="affb"/>
    <w:autoRedefine/>
    <w:uiPriority w:val="99"/>
    <w:qFormat/>
    <w:pPr>
      <w:widowControl/>
      <w:shd w:val="clear" w:color="FFFFFF" w:fill="FFFFFF"/>
      <w:overflowPunct w:val="0"/>
      <w:adjustRightInd w:val="0"/>
      <w:snapToGrid w:val="0"/>
      <w:spacing w:before="540" w:after="180" w:line="360" w:lineRule="auto"/>
      <w:ind w:firstLineChars="0" w:firstLine="482"/>
      <w:jc w:val="center"/>
      <w:outlineLvl w:val="0"/>
    </w:pPr>
    <w:rPr>
      <w:rFonts w:ascii="黑体" w:eastAsia="黑体"/>
      <w:spacing w:val="200"/>
      <w:kern w:val="0"/>
      <w:sz w:val="24"/>
      <w:szCs w:val="20"/>
    </w:rPr>
  </w:style>
  <w:style w:type="paragraph" w:customStyle="1" w:styleId="afffffffffa">
    <w:name w:val="段"/>
    <w:next w:val="affb"/>
    <w:link w:val="Chara"/>
    <w:autoRedefine/>
    <w:uiPriority w:val="99"/>
    <w:qFormat/>
    <w:pPr>
      <w:autoSpaceDE w:val="0"/>
      <w:autoSpaceDN w:val="0"/>
      <w:adjustRightInd w:val="0"/>
      <w:snapToGrid w:val="0"/>
      <w:spacing w:line="460" w:lineRule="atLeast"/>
      <w:ind w:firstLine="482"/>
      <w:jc w:val="both"/>
    </w:pPr>
    <w:rPr>
      <w:rFonts w:ascii="宋体"/>
      <w:sz w:val="21"/>
    </w:rPr>
  </w:style>
  <w:style w:type="paragraph" w:customStyle="1" w:styleId="afffffffffb">
    <w:name w:val="封面正文"/>
    <w:uiPriority w:val="99"/>
    <w:qFormat/>
    <w:pPr>
      <w:jc w:val="both"/>
    </w:pPr>
  </w:style>
  <w:style w:type="paragraph" w:customStyle="1" w:styleId="afffffffffc">
    <w:name w:val="附录标识"/>
    <w:next w:val="affb"/>
    <w:uiPriority w:val="99"/>
    <w:qFormat/>
    <w:pPr>
      <w:shd w:val="clear" w:color="FFFFFF" w:fill="FFFFFF"/>
      <w:tabs>
        <w:tab w:val="left" w:pos="1247"/>
        <w:tab w:val="left" w:pos="6405"/>
      </w:tabs>
      <w:spacing w:before="640" w:after="100"/>
      <w:ind w:left="1247" w:hanging="765"/>
      <w:jc w:val="center"/>
      <w:outlineLvl w:val="0"/>
    </w:pPr>
    <w:rPr>
      <w:rFonts w:ascii="黑体" w:eastAsia="黑体"/>
      <w:sz w:val="21"/>
    </w:rPr>
  </w:style>
  <w:style w:type="paragraph" w:customStyle="1" w:styleId="afffffffffd">
    <w:name w:val="目次、索引正文"/>
    <w:autoRedefine/>
    <w:uiPriority w:val="99"/>
    <w:qFormat/>
    <w:pPr>
      <w:spacing w:line="320" w:lineRule="exact"/>
      <w:jc w:val="both"/>
    </w:pPr>
    <w:rPr>
      <w:rFonts w:ascii="宋体"/>
      <w:sz w:val="21"/>
    </w:rPr>
  </w:style>
  <w:style w:type="paragraph" w:customStyle="1" w:styleId="afffffffffe">
    <w:name w:val="附录性质"/>
    <w:basedOn w:val="affb"/>
    <w:autoRedefine/>
    <w:uiPriority w:val="99"/>
    <w:qFormat/>
    <w:pPr>
      <w:overflowPunct w:val="0"/>
      <w:adjustRightInd w:val="0"/>
      <w:snapToGrid w:val="0"/>
      <w:spacing w:line="360" w:lineRule="auto"/>
      <w:ind w:firstLineChars="0" w:firstLine="482"/>
      <w:jc w:val="center"/>
    </w:pPr>
    <w:rPr>
      <w:rFonts w:ascii="黑体" w:eastAsia="黑体"/>
      <w:kern w:val="0"/>
      <w:sz w:val="24"/>
      <w:szCs w:val="24"/>
    </w:rPr>
  </w:style>
  <w:style w:type="paragraph" w:customStyle="1" w:styleId="affffffffff">
    <w:name w:val="单位"/>
    <w:basedOn w:val="affb"/>
    <w:uiPriority w:val="99"/>
    <w:qFormat/>
    <w:pPr>
      <w:overflowPunct w:val="0"/>
      <w:adjustRightInd w:val="0"/>
      <w:snapToGrid w:val="0"/>
      <w:spacing w:after="120" w:line="360" w:lineRule="atLeast"/>
      <w:ind w:left="1440" w:firstLineChars="0" w:firstLine="482"/>
      <w:jc w:val="center"/>
    </w:pPr>
    <w:rPr>
      <w:rFonts w:ascii="楷体_GB2312" w:eastAsia="楷体_GB2312"/>
      <w:b/>
      <w:spacing w:val="12"/>
      <w:kern w:val="0"/>
      <w:sz w:val="44"/>
      <w:szCs w:val="20"/>
    </w:rPr>
  </w:style>
  <w:style w:type="paragraph" w:customStyle="1" w:styleId="affffffffff0">
    <w:name w:val="批准"/>
    <w:basedOn w:val="affb"/>
    <w:uiPriority w:val="99"/>
    <w:qFormat/>
    <w:pPr>
      <w:overflowPunct w:val="0"/>
      <w:adjustRightInd w:val="0"/>
      <w:snapToGrid w:val="0"/>
      <w:spacing w:line="360" w:lineRule="auto"/>
      <w:ind w:firstLineChars="0" w:firstLine="0"/>
      <w:jc w:val="center"/>
    </w:pPr>
    <w:rPr>
      <w:rFonts w:ascii="黑体" w:eastAsia="黑体"/>
      <w:spacing w:val="40"/>
      <w:kern w:val="0"/>
      <w:sz w:val="44"/>
      <w:szCs w:val="24"/>
    </w:rPr>
  </w:style>
  <w:style w:type="paragraph" w:customStyle="1" w:styleId="11AltASWIEE">
    <w:name w:val="第1层字母编号列项1[Alt+A][SWIEE]"/>
    <w:link w:val="11AltASWIEEChar"/>
    <w:autoRedefine/>
    <w:qFormat/>
    <w:pPr>
      <w:widowControl w:val="0"/>
      <w:tabs>
        <w:tab w:val="left" w:pos="885"/>
      </w:tabs>
      <w:adjustRightInd w:val="0"/>
      <w:snapToGrid w:val="0"/>
      <w:spacing w:line="360" w:lineRule="auto"/>
      <w:ind w:left="885" w:hanging="431"/>
      <w:jc w:val="both"/>
    </w:pPr>
    <w:rPr>
      <w:sz w:val="24"/>
    </w:rPr>
  </w:style>
  <w:style w:type="paragraph" w:customStyle="1" w:styleId="22ALTSSWIEE">
    <w:name w:val="第2层数字编号列项2[ALT+S][SWIEE]"/>
    <w:basedOn w:val="affb"/>
    <w:uiPriority w:val="99"/>
    <w:qFormat/>
    <w:pPr>
      <w:numPr>
        <w:numId w:val="21"/>
      </w:numPr>
      <w:overflowPunct w:val="0"/>
      <w:adjustRightInd w:val="0"/>
      <w:snapToGrid w:val="0"/>
      <w:spacing w:line="360" w:lineRule="auto"/>
      <w:ind w:firstLineChars="0" w:firstLine="0"/>
    </w:pPr>
    <w:rPr>
      <w:rFonts w:eastAsia="宋体"/>
      <w:kern w:val="0"/>
      <w:sz w:val="24"/>
      <w:szCs w:val="24"/>
    </w:rPr>
  </w:style>
  <w:style w:type="paragraph" w:customStyle="1" w:styleId="33SWIEE">
    <w:name w:val="第3层符号编号列项3[SWIEE]"/>
    <w:basedOn w:val="affb"/>
    <w:autoRedefine/>
    <w:uiPriority w:val="99"/>
    <w:qFormat/>
    <w:pPr>
      <w:tabs>
        <w:tab w:val="left" w:pos="1758"/>
      </w:tabs>
      <w:overflowPunct w:val="0"/>
      <w:adjustRightInd w:val="0"/>
      <w:snapToGrid w:val="0"/>
      <w:spacing w:line="360" w:lineRule="auto"/>
      <w:ind w:left="1758" w:firstLineChars="0" w:hanging="454"/>
      <w:jc w:val="left"/>
    </w:pPr>
    <w:rPr>
      <w:rFonts w:eastAsia="宋体" w:cs="Arial"/>
      <w:kern w:val="0"/>
      <w:sz w:val="24"/>
      <w:szCs w:val="28"/>
    </w:rPr>
  </w:style>
  <w:style w:type="paragraph" w:customStyle="1" w:styleId="SWIEE1">
    <w:name w:val="附录编号[SWIEE]"/>
    <w:uiPriority w:val="99"/>
    <w:qFormat/>
    <w:pPr>
      <w:spacing w:line="480" w:lineRule="auto"/>
      <w:ind w:left="482"/>
      <w:jc w:val="center"/>
    </w:pPr>
    <w:rPr>
      <w:rFonts w:eastAsia="黑体"/>
      <w:sz w:val="24"/>
      <w:szCs w:val="24"/>
    </w:rPr>
  </w:style>
  <w:style w:type="paragraph" w:customStyle="1" w:styleId="SWIEE2">
    <w:name w:val="附录名称[SWIEE]"/>
    <w:basedOn w:val="SWIEE1"/>
    <w:uiPriority w:val="99"/>
    <w:qFormat/>
    <w:pPr>
      <w:spacing w:line="360" w:lineRule="auto"/>
    </w:pPr>
  </w:style>
  <w:style w:type="paragraph" w:customStyle="1" w:styleId="SWIEE3">
    <w:name w:val="图表中的注[SWIEE]"/>
    <w:basedOn w:val="SWIEE0"/>
    <w:autoRedefine/>
    <w:uiPriority w:val="99"/>
    <w:qFormat/>
    <w:pPr>
      <w:spacing w:line="420" w:lineRule="atLeast"/>
    </w:pPr>
    <w:rPr>
      <w:szCs w:val="21"/>
    </w:rPr>
  </w:style>
  <w:style w:type="paragraph" w:customStyle="1" w:styleId="SWIEE4">
    <w:name w:val="条文的注和图注[SWIEE]"/>
    <w:basedOn w:val="SWIEE3"/>
    <w:autoRedefine/>
    <w:uiPriority w:val="99"/>
    <w:qFormat/>
  </w:style>
  <w:style w:type="paragraph" w:customStyle="1" w:styleId="SWIEE5">
    <w:name w:val="引言[SWIEE]"/>
    <w:basedOn w:val="affb"/>
    <w:autoRedefine/>
    <w:uiPriority w:val="99"/>
    <w:qFormat/>
    <w:pPr>
      <w:overflowPunct w:val="0"/>
      <w:adjustRightInd w:val="0"/>
      <w:snapToGrid w:val="0"/>
      <w:spacing w:line="360" w:lineRule="auto"/>
      <w:ind w:firstLineChars="0" w:firstLine="482"/>
      <w:jc w:val="center"/>
    </w:pPr>
    <w:rPr>
      <w:rFonts w:eastAsia="黑体"/>
      <w:kern w:val="0"/>
      <w:szCs w:val="28"/>
    </w:rPr>
  </w:style>
  <w:style w:type="paragraph" w:customStyle="1" w:styleId="AltZSWIEE">
    <w:name w:val="正文图表标题[Alt+Z][SWIEE]"/>
    <w:next w:val="affb"/>
    <w:autoRedefine/>
    <w:uiPriority w:val="99"/>
    <w:qFormat/>
    <w:pPr>
      <w:widowControl w:val="0"/>
      <w:overflowPunct w:val="0"/>
      <w:adjustRightInd w:val="0"/>
      <w:snapToGrid w:val="0"/>
      <w:spacing w:beforeLines="50" w:afterLines="50" w:line="360" w:lineRule="auto"/>
      <w:jc w:val="center"/>
    </w:pPr>
    <w:rPr>
      <w:rFonts w:eastAsia="黑体"/>
      <w:sz w:val="24"/>
    </w:rPr>
  </w:style>
  <w:style w:type="paragraph" w:customStyle="1" w:styleId="1SWIEE">
    <w:name w:val="注1：[SWIEE]"/>
    <w:basedOn w:val="affb"/>
    <w:autoRedefine/>
    <w:uiPriority w:val="99"/>
    <w:qFormat/>
    <w:pPr>
      <w:kinsoku w:val="0"/>
      <w:wordWrap w:val="0"/>
      <w:overflowPunct w:val="0"/>
      <w:adjustRightInd w:val="0"/>
      <w:snapToGrid w:val="0"/>
      <w:spacing w:line="360" w:lineRule="auto"/>
      <w:ind w:leftChars="200" w:left="480" w:hangingChars="280" w:hanging="280"/>
      <w:jc w:val="left"/>
    </w:pPr>
    <w:rPr>
      <w:rFonts w:eastAsia="宋体"/>
      <w:kern w:val="0"/>
      <w:sz w:val="21"/>
      <w:szCs w:val="24"/>
    </w:rPr>
  </w:style>
  <w:style w:type="paragraph" w:customStyle="1" w:styleId="Char11">
    <w:name w:val="Char1"/>
    <w:basedOn w:val="affb"/>
    <w:qFormat/>
    <w:pPr>
      <w:widowControl/>
      <w:spacing w:after="160" w:line="240" w:lineRule="exact"/>
      <w:ind w:firstLineChars="0" w:firstLine="0"/>
      <w:jc w:val="left"/>
    </w:pPr>
    <w:rPr>
      <w:rFonts w:ascii="Arial" w:eastAsia="宋体" w:hAnsi="Arial" w:cs="Arial"/>
      <w:b/>
      <w:bCs/>
      <w:kern w:val="0"/>
      <w:sz w:val="24"/>
      <w:szCs w:val="24"/>
      <w:lang w:eastAsia="en-US"/>
    </w:rPr>
  </w:style>
  <w:style w:type="paragraph" w:customStyle="1" w:styleId="SWIEE6">
    <w:name w:val="字母编号列项[SWIEE]"/>
    <w:link w:val="SWIEEChar"/>
    <w:autoRedefine/>
    <w:qFormat/>
    <w:pPr>
      <w:tabs>
        <w:tab w:val="left" w:pos="1271"/>
      </w:tabs>
      <w:adjustRightInd w:val="0"/>
      <w:snapToGrid w:val="0"/>
      <w:spacing w:line="460" w:lineRule="atLeast"/>
      <w:ind w:left="1271" w:hanging="431"/>
      <w:jc w:val="both"/>
    </w:pPr>
    <w:rPr>
      <w:sz w:val="24"/>
      <w:szCs w:val="24"/>
    </w:rPr>
  </w:style>
  <w:style w:type="character" w:customStyle="1" w:styleId="SWIEEChar">
    <w:name w:val="字母编号列项[SWIEE] Char"/>
    <w:link w:val="SWIEE6"/>
    <w:qFormat/>
    <w:locked/>
    <w:rPr>
      <w:sz w:val="24"/>
      <w:szCs w:val="24"/>
    </w:rPr>
  </w:style>
  <w:style w:type="paragraph" w:customStyle="1" w:styleId="SWIEE7">
    <w:name w:val="正文表标题[SWIEE]"/>
    <w:next w:val="affb"/>
    <w:link w:val="SWIEEChar0"/>
    <w:uiPriority w:val="99"/>
    <w:qFormat/>
    <w:pPr>
      <w:jc w:val="center"/>
    </w:pPr>
    <w:rPr>
      <w:rFonts w:ascii="黑体" w:eastAsia="黑体"/>
      <w:sz w:val="21"/>
      <w:szCs w:val="21"/>
    </w:rPr>
  </w:style>
  <w:style w:type="character" w:customStyle="1" w:styleId="SWIEEChar0">
    <w:name w:val="正文表标题[SWIEE] Char"/>
    <w:link w:val="SWIEE7"/>
    <w:autoRedefine/>
    <w:uiPriority w:val="99"/>
    <w:qFormat/>
    <w:rPr>
      <w:rFonts w:ascii="黑体" w:eastAsia="黑体"/>
      <w:sz w:val="21"/>
      <w:szCs w:val="21"/>
    </w:rPr>
  </w:style>
  <w:style w:type="paragraph" w:customStyle="1" w:styleId="SWIEE8">
    <w:name w:val="一级条标题[SWIEE]"/>
    <w:basedOn w:val="affb"/>
    <w:next w:val="affb"/>
    <w:autoRedefine/>
    <w:uiPriority w:val="99"/>
    <w:qFormat/>
    <w:pPr>
      <w:widowControl/>
      <w:adjustRightInd w:val="0"/>
      <w:snapToGrid w:val="0"/>
      <w:spacing w:line="460" w:lineRule="atLeast"/>
      <w:ind w:left="900" w:firstLineChars="0" w:firstLine="0"/>
      <w:outlineLvl w:val="2"/>
    </w:pPr>
    <w:rPr>
      <w:rFonts w:ascii="黑体" w:eastAsia="黑体"/>
      <w:kern w:val="0"/>
      <w:sz w:val="24"/>
      <w:szCs w:val="20"/>
    </w:rPr>
  </w:style>
  <w:style w:type="paragraph" w:customStyle="1" w:styleId="SWIEE9">
    <w:name w:val="二级条标题[SWIEE]"/>
    <w:basedOn w:val="SWIEE8"/>
    <w:next w:val="affb"/>
    <w:autoRedefine/>
    <w:uiPriority w:val="99"/>
    <w:qFormat/>
    <w:pPr>
      <w:ind w:left="1440"/>
      <w:outlineLvl w:val="3"/>
    </w:pPr>
  </w:style>
  <w:style w:type="paragraph" w:customStyle="1" w:styleId="SWIEEa">
    <w:name w:val="三级条标题[SWIEE]"/>
    <w:basedOn w:val="affb"/>
    <w:next w:val="affb"/>
    <w:autoRedefine/>
    <w:uiPriority w:val="99"/>
    <w:qFormat/>
    <w:pPr>
      <w:widowControl/>
      <w:adjustRightInd w:val="0"/>
      <w:snapToGrid w:val="0"/>
      <w:spacing w:line="240" w:lineRule="auto"/>
      <w:ind w:firstLineChars="0" w:firstLine="0"/>
      <w:outlineLvl w:val="4"/>
    </w:pPr>
    <w:rPr>
      <w:rFonts w:ascii="黑体" w:eastAsia="黑体"/>
      <w:kern w:val="0"/>
      <w:sz w:val="24"/>
      <w:szCs w:val="20"/>
    </w:rPr>
  </w:style>
  <w:style w:type="paragraph" w:customStyle="1" w:styleId="SWIEEb">
    <w:name w:val="四级条标题[SWIEE]"/>
    <w:basedOn w:val="SWIEEa"/>
    <w:next w:val="affb"/>
    <w:uiPriority w:val="99"/>
    <w:qFormat/>
    <w:pPr>
      <w:outlineLvl w:val="5"/>
    </w:pPr>
  </w:style>
  <w:style w:type="paragraph" w:customStyle="1" w:styleId="SWIEEc">
    <w:name w:val="章标题[SWIEE]"/>
    <w:next w:val="affb"/>
    <w:autoRedefine/>
    <w:uiPriority w:val="99"/>
    <w:qFormat/>
    <w:pPr>
      <w:adjustRightInd w:val="0"/>
      <w:snapToGrid w:val="0"/>
      <w:spacing w:line="360" w:lineRule="auto"/>
      <w:ind w:firstLineChars="200" w:firstLine="480"/>
      <w:jc w:val="both"/>
      <w:outlineLvl w:val="1"/>
    </w:pPr>
    <w:rPr>
      <w:rFonts w:ascii="黑体" w:eastAsia="黑体"/>
      <w:sz w:val="24"/>
    </w:rPr>
  </w:style>
  <w:style w:type="paragraph" w:customStyle="1" w:styleId="SWIEEd">
    <w:name w:val="正文图标题[SWIEE]"/>
    <w:next w:val="affb"/>
    <w:link w:val="SWIEEChar1"/>
    <w:autoRedefine/>
    <w:uiPriority w:val="99"/>
    <w:qFormat/>
    <w:pPr>
      <w:ind w:left="4140"/>
      <w:jc w:val="center"/>
    </w:pPr>
    <w:rPr>
      <w:rFonts w:ascii="黑体" w:eastAsia="黑体"/>
      <w:sz w:val="21"/>
    </w:rPr>
  </w:style>
  <w:style w:type="character" w:customStyle="1" w:styleId="SWIEEChar1">
    <w:name w:val="正文图标题[SWIEE] Char"/>
    <w:link w:val="SWIEEd"/>
    <w:uiPriority w:val="99"/>
    <w:qFormat/>
    <w:rPr>
      <w:rFonts w:ascii="黑体" w:eastAsia="黑体"/>
      <w:sz w:val="21"/>
    </w:rPr>
  </w:style>
  <w:style w:type="paragraph" w:customStyle="1" w:styleId="-ab">
    <w:name w:val="文档并列项-a.b."/>
    <w:basedOn w:val="affb"/>
    <w:autoRedefine/>
    <w:uiPriority w:val="99"/>
    <w:qFormat/>
    <w:pPr>
      <w:widowControl/>
      <w:adjustRightInd w:val="0"/>
      <w:snapToGrid w:val="0"/>
      <w:spacing w:line="360" w:lineRule="auto"/>
      <w:ind w:right="442" w:firstLineChars="0" w:firstLine="0"/>
      <w:textAlignment w:val="baseline"/>
    </w:pPr>
    <w:rPr>
      <w:rFonts w:ascii="宋体" w:eastAsia="宋体"/>
      <w:kern w:val="0"/>
      <w:sz w:val="24"/>
      <w:szCs w:val="20"/>
    </w:rPr>
  </w:style>
  <w:style w:type="paragraph" w:customStyle="1" w:styleId="affffffffff1">
    <w:name w:val="封面标准文稿类别"/>
    <w:autoRedefine/>
    <w:uiPriority w:val="99"/>
    <w:qFormat/>
    <w:pPr>
      <w:spacing w:before="440" w:line="400" w:lineRule="exact"/>
      <w:jc w:val="center"/>
    </w:pPr>
    <w:rPr>
      <w:rFonts w:ascii="宋体"/>
      <w:sz w:val="24"/>
    </w:rPr>
  </w:style>
  <w:style w:type="paragraph" w:customStyle="1" w:styleId="SWIEEe">
    <w:name w:val="正文图表标题[SWIEE]"/>
    <w:next w:val="affb"/>
    <w:autoRedefine/>
    <w:uiPriority w:val="99"/>
    <w:qFormat/>
    <w:pPr>
      <w:widowControl w:val="0"/>
      <w:overflowPunct w:val="0"/>
      <w:adjustRightInd w:val="0"/>
      <w:snapToGrid w:val="0"/>
      <w:spacing w:line="360" w:lineRule="auto"/>
      <w:jc w:val="center"/>
    </w:pPr>
    <w:rPr>
      <w:rFonts w:ascii="黑体" w:eastAsia="黑体"/>
      <w:sz w:val="21"/>
    </w:rPr>
  </w:style>
  <w:style w:type="paragraph" w:customStyle="1" w:styleId="SWIEEf">
    <w:name w:val="表格内容[SWIEE]"/>
    <w:basedOn w:val="affb"/>
    <w:link w:val="SWIEEChar2"/>
    <w:uiPriority w:val="99"/>
    <w:qFormat/>
    <w:pPr>
      <w:overflowPunct w:val="0"/>
      <w:adjustRightInd w:val="0"/>
      <w:snapToGrid w:val="0"/>
      <w:spacing w:line="400" w:lineRule="atLeast"/>
      <w:ind w:firstLineChars="0" w:firstLine="0"/>
      <w:jc w:val="center"/>
    </w:pPr>
    <w:rPr>
      <w:rFonts w:eastAsia="宋体"/>
      <w:kern w:val="0"/>
      <w:sz w:val="24"/>
      <w:szCs w:val="24"/>
    </w:rPr>
  </w:style>
  <w:style w:type="paragraph" w:customStyle="1" w:styleId="affffffffff2">
    <w:name w:val="图、表的文字"/>
    <w:basedOn w:val="affb"/>
    <w:uiPriority w:val="99"/>
    <w:qFormat/>
    <w:pPr>
      <w:snapToGrid w:val="0"/>
      <w:spacing w:line="400" w:lineRule="exact"/>
      <w:ind w:firstLineChars="0" w:firstLine="0"/>
      <w:jc w:val="left"/>
    </w:pPr>
    <w:rPr>
      <w:rFonts w:eastAsia="宋体"/>
      <w:sz w:val="21"/>
      <w:szCs w:val="20"/>
    </w:rPr>
  </w:style>
  <w:style w:type="paragraph" w:customStyle="1" w:styleId="affffffffff3">
    <w:name w:val="五级条标题"/>
    <w:basedOn w:val="affb"/>
    <w:next w:val="afffffffffa"/>
    <w:uiPriority w:val="99"/>
    <w:qFormat/>
    <w:pPr>
      <w:widowControl/>
      <w:adjustRightInd w:val="0"/>
      <w:snapToGrid w:val="0"/>
      <w:spacing w:line="240" w:lineRule="auto"/>
      <w:ind w:firstLineChars="0" w:firstLine="0"/>
      <w:outlineLvl w:val="6"/>
    </w:pPr>
    <w:rPr>
      <w:rFonts w:ascii="黑体" w:eastAsia="黑体"/>
      <w:kern w:val="0"/>
      <w:sz w:val="24"/>
      <w:szCs w:val="24"/>
    </w:rPr>
  </w:style>
  <w:style w:type="paragraph" w:customStyle="1" w:styleId="SWIEE">
    <w:name w:val="数字编号列项[SWIEE]"/>
    <w:uiPriority w:val="99"/>
    <w:qFormat/>
    <w:pPr>
      <w:numPr>
        <w:numId w:val="22"/>
      </w:numPr>
      <w:adjustRightInd w:val="0"/>
      <w:snapToGrid w:val="0"/>
      <w:spacing w:line="460" w:lineRule="atLeast"/>
      <w:ind w:leftChars="400" w:left="400" w:hangingChars="200" w:hanging="200"/>
      <w:jc w:val="both"/>
    </w:pPr>
    <w:rPr>
      <w:rFonts w:ascii="宋体"/>
      <w:sz w:val="24"/>
    </w:rPr>
  </w:style>
  <w:style w:type="paragraph" w:customStyle="1" w:styleId="ALTTSWIEE0">
    <w:name w:val="正文图标题[ALT+T][SWIEE]"/>
    <w:next w:val="affb"/>
    <w:uiPriority w:val="99"/>
    <w:qFormat/>
    <w:pPr>
      <w:spacing w:line="360" w:lineRule="auto"/>
      <w:jc w:val="center"/>
    </w:pPr>
    <w:rPr>
      <w:rFonts w:eastAsia="黑体"/>
      <w:sz w:val="24"/>
    </w:rPr>
  </w:style>
  <w:style w:type="paragraph" w:customStyle="1" w:styleId="ALTBSWIEE0">
    <w:name w:val="正文表标题[ALT+B][SWIEE]"/>
    <w:next w:val="affb"/>
    <w:link w:val="ALTBSWIEEChar0"/>
    <w:autoRedefine/>
    <w:qFormat/>
    <w:pPr>
      <w:spacing w:line="360" w:lineRule="auto"/>
      <w:jc w:val="center"/>
    </w:pPr>
    <w:rPr>
      <w:rFonts w:eastAsia="黑体"/>
      <w:sz w:val="24"/>
    </w:rPr>
  </w:style>
  <w:style w:type="character" w:customStyle="1" w:styleId="1SWIEEChar">
    <w:name w:val="注1：[SWIEE] Char"/>
    <w:autoRedefine/>
    <w:qFormat/>
    <w:rPr>
      <w:rFonts w:eastAsia="宋体"/>
      <w:sz w:val="21"/>
      <w:szCs w:val="24"/>
      <w:lang w:val="en-US" w:eastAsia="zh-CN" w:bidi="ar-SA"/>
    </w:rPr>
  </w:style>
  <w:style w:type="paragraph" w:customStyle="1" w:styleId="ad">
    <w:name w:val="建议书图"/>
    <w:basedOn w:val="affb"/>
    <w:uiPriority w:val="99"/>
    <w:qFormat/>
    <w:pPr>
      <w:numPr>
        <w:numId w:val="23"/>
      </w:numPr>
      <w:spacing w:afterLines="50" w:line="360" w:lineRule="auto"/>
      <w:ind w:firstLineChars="0" w:firstLine="0"/>
      <w:jc w:val="center"/>
    </w:pPr>
    <w:rPr>
      <w:rFonts w:ascii="Arial" w:hAnsi="Arial" w:cs="Arial"/>
      <w:sz w:val="21"/>
      <w:szCs w:val="20"/>
    </w:rPr>
  </w:style>
  <w:style w:type="character" w:customStyle="1" w:styleId="11AltASWIEEChar">
    <w:name w:val="第1层字母编号列项1[Alt+A][SWIEE] Char"/>
    <w:link w:val="11AltASWIEE"/>
    <w:autoRedefine/>
    <w:qFormat/>
    <w:rPr>
      <w:sz w:val="24"/>
    </w:rPr>
  </w:style>
  <w:style w:type="paragraph" w:customStyle="1" w:styleId="5a">
    <w:name w:val="段5#"/>
    <w:basedOn w:val="affb"/>
    <w:link w:val="5Char"/>
    <w:autoRedefine/>
    <w:qFormat/>
    <w:pPr>
      <w:spacing w:line="360" w:lineRule="auto"/>
    </w:pPr>
    <w:rPr>
      <w:rFonts w:eastAsia="宋体"/>
      <w:sz w:val="24"/>
      <w:szCs w:val="21"/>
    </w:rPr>
  </w:style>
  <w:style w:type="character" w:customStyle="1" w:styleId="5Char">
    <w:name w:val="段5# Char"/>
    <w:link w:val="5a"/>
    <w:autoRedefine/>
    <w:qFormat/>
    <w:rPr>
      <w:kern w:val="2"/>
      <w:sz w:val="24"/>
      <w:szCs w:val="21"/>
    </w:rPr>
  </w:style>
  <w:style w:type="paragraph" w:customStyle="1" w:styleId="51">
    <w:name w:val="正文图题5#"/>
    <w:next w:val="5a"/>
    <w:link w:val="5Char0"/>
    <w:autoRedefine/>
    <w:uiPriority w:val="99"/>
    <w:qFormat/>
    <w:pPr>
      <w:numPr>
        <w:numId w:val="24"/>
      </w:numPr>
      <w:tabs>
        <w:tab w:val="left" w:pos="420"/>
      </w:tabs>
      <w:spacing w:line="360" w:lineRule="exact"/>
      <w:jc w:val="center"/>
    </w:pPr>
    <w:rPr>
      <w:rFonts w:ascii="Arial" w:eastAsia="黑体" w:hAnsi="Arial"/>
      <w:kern w:val="2"/>
      <w:sz w:val="24"/>
      <w:szCs w:val="21"/>
    </w:rPr>
  </w:style>
  <w:style w:type="character" w:customStyle="1" w:styleId="5Char0">
    <w:name w:val="正文图题5# Char"/>
    <w:link w:val="51"/>
    <w:autoRedefine/>
    <w:uiPriority w:val="99"/>
    <w:qFormat/>
    <w:rPr>
      <w:rFonts w:ascii="Arial" w:eastAsia="黑体" w:hAnsi="Arial"/>
      <w:kern w:val="2"/>
      <w:sz w:val="24"/>
      <w:szCs w:val="21"/>
    </w:rPr>
  </w:style>
  <w:style w:type="paragraph" w:customStyle="1" w:styleId="affffffffff4">
    <w:name w:val="表续正文"/>
    <w:basedOn w:val="affc"/>
    <w:next w:val="5a"/>
    <w:autoRedefine/>
    <w:uiPriority w:val="99"/>
    <w:qFormat/>
    <w:pPr>
      <w:tabs>
        <w:tab w:val="left" w:pos="720"/>
      </w:tabs>
      <w:adjustRightInd/>
      <w:snapToGrid/>
      <w:spacing w:line="360" w:lineRule="auto"/>
      <w:ind w:firstLineChars="0" w:firstLine="0"/>
      <w:jc w:val="center"/>
    </w:pPr>
    <w:rPr>
      <w:rFonts w:ascii="Arial" w:eastAsia="黑体" w:hAnsi="Arial"/>
      <w:sz w:val="24"/>
      <w:szCs w:val="21"/>
    </w:rPr>
  </w:style>
  <w:style w:type="paragraph" w:customStyle="1" w:styleId="affffffffff5">
    <w:name w:val="附录二级条标题"/>
    <w:basedOn w:val="affb"/>
    <w:next w:val="affb"/>
    <w:autoRedefine/>
    <w:uiPriority w:val="99"/>
    <w:qFormat/>
    <w:pPr>
      <w:widowControl/>
      <w:tabs>
        <w:tab w:val="left" w:pos="360"/>
      </w:tabs>
      <w:wordWrap w:val="0"/>
      <w:overflowPunct w:val="0"/>
      <w:autoSpaceDE w:val="0"/>
      <w:autoSpaceDN w:val="0"/>
      <w:spacing w:beforeLines="50" w:afterLines="50" w:line="240" w:lineRule="auto"/>
      <w:ind w:firstLineChars="0" w:firstLine="0"/>
      <w:textAlignment w:val="baseline"/>
      <w:outlineLvl w:val="3"/>
    </w:pPr>
    <w:rPr>
      <w:rFonts w:ascii="黑体" w:eastAsia="黑体"/>
      <w:kern w:val="21"/>
      <w:sz w:val="21"/>
      <w:szCs w:val="20"/>
    </w:rPr>
  </w:style>
  <w:style w:type="paragraph" w:customStyle="1" w:styleId="affffffffff6">
    <w:name w:val="附录三级条标题"/>
    <w:basedOn w:val="affffffffff5"/>
    <w:next w:val="affb"/>
    <w:autoRedefine/>
    <w:uiPriority w:val="99"/>
    <w:qFormat/>
    <w:pPr>
      <w:outlineLvl w:val="4"/>
    </w:pPr>
  </w:style>
  <w:style w:type="paragraph" w:customStyle="1" w:styleId="affffffffff7">
    <w:name w:val="附录四级条标题"/>
    <w:basedOn w:val="affffffffff6"/>
    <w:next w:val="affb"/>
    <w:autoRedefine/>
    <w:uiPriority w:val="99"/>
    <w:qFormat/>
    <w:pPr>
      <w:outlineLvl w:val="5"/>
    </w:pPr>
  </w:style>
  <w:style w:type="paragraph" w:customStyle="1" w:styleId="affffffffff8">
    <w:name w:val="附录五级条标题"/>
    <w:basedOn w:val="affffffffff7"/>
    <w:next w:val="affb"/>
    <w:autoRedefine/>
    <w:uiPriority w:val="99"/>
    <w:qFormat/>
    <w:pPr>
      <w:outlineLvl w:val="6"/>
    </w:pPr>
  </w:style>
  <w:style w:type="paragraph" w:customStyle="1" w:styleId="affffffffff9">
    <w:name w:val="附录章标题"/>
    <w:next w:val="affb"/>
    <w:uiPriority w:val="99"/>
    <w:qFormat/>
    <w:p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fffffffffa">
    <w:name w:val="附录一级条标题"/>
    <w:basedOn w:val="affffffffff9"/>
    <w:next w:val="affb"/>
    <w:autoRedefine/>
    <w:uiPriority w:val="99"/>
    <w:qFormat/>
    <w:pPr>
      <w:autoSpaceDN w:val="0"/>
      <w:spacing w:beforeLines="50" w:afterLines="50"/>
      <w:outlineLvl w:val="2"/>
    </w:pPr>
  </w:style>
  <w:style w:type="paragraph" w:customStyle="1" w:styleId="affffffffffb">
    <w:name w:val="附录"/>
    <w:basedOn w:val="afffffffffc"/>
    <w:autoRedefine/>
    <w:uiPriority w:val="99"/>
    <w:qFormat/>
  </w:style>
  <w:style w:type="character" w:customStyle="1" w:styleId="1Char">
    <w:name w:val="样式1 Char"/>
    <w:link w:val="1f7"/>
    <w:autoRedefine/>
    <w:qFormat/>
    <w:rPr>
      <w:rFonts w:ascii="仿宋_GB2312" w:eastAsia="仿宋_GB2312" w:hAnsi="仿宋_GB2312" w:cs="仿宋_GB2312"/>
      <w:b/>
      <w:bCs/>
      <w:kern w:val="2"/>
      <w:sz w:val="32"/>
      <w:szCs w:val="32"/>
    </w:rPr>
  </w:style>
  <w:style w:type="paragraph" w:customStyle="1" w:styleId="A10">
    <w:name w:val="附录A.1"/>
    <w:basedOn w:val="affffffffff5"/>
    <w:next w:val="affb"/>
    <w:uiPriority w:val="99"/>
    <w:qFormat/>
    <w:pPr>
      <w:numPr>
        <w:numId w:val="25"/>
      </w:numPr>
    </w:pPr>
  </w:style>
  <w:style w:type="paragraph" w:customStyle="1" w:styleId="2fc">
    <w:name w:val="样式2"/>
    <w:basedOn w:val="AltBSWIEE"/>
    <w:link w:val="2Char"/>
    <w:autoRedefine/>
    <w:uiPriority w:val="99"/>
    <w:qFormat/>
  </w:style>
  <w:style w:type="character" w:customStyle="1" w:styleId="AltBSWIEEChar">
    <w:name w:val="正文表标题[Alt+B][SWIEE] Char"/>
    <w:link w:val="AltBSWIEE"/>
    <w:autoRedefine/>
    <w:uiPriority w:val="99"/>
    <w:qFormat/>
    <w:rPr>
      <w:rFonts w:ascii="黑体" w:eastAsia="黑体"/>
      <w:sz w:val="24"/>
      <w:szCs w:val="24"/>
    </w:rPr>
  </w:style>
  <w:style w:type="character" w:customStyle="1" w:styleId="2Char">
    <w:name w:val="样式2 Char"/>
    <w:link w:val="2fc"/>
    <w:autoRedefine/>
    <w:uiPriority w:val="99"/>
    <w:qFormat/>
    <w:rPr>
      <w:rFonts w:ascii="黑体" w:eastAsia="黑体"/>
      <w:sz w:val="24"/>
      <w:szCs w:val="24"/>
    </w:rPr>
  </w:style>
  <w:style w:type="character" w:customStyle="1" w:styleId="ALTBSWIEEChar0">
    <w:name w:val="正文表标题[ALT+B][SWIEE] Char"/>
    <w:link w:val="ALTBSWIEE0"/>
    <w:autoRedefine/>
    <w:qFormat/>
    <w:rPr>
      <w:rFonts w:eastAsia="黑体"/>
      <w:sz w:val="24"/>
    </w:rPr>
  </w:style>
  <w:style w:type="character" w:customStyle="1" w:styleId="SWIEEChar2">
    <w:name w:val="表格内容[SWIEE] Char"/>
    <w:link w:val="SWIEEf"/>
    <w:autoRedefine/>
    <w:uiPriority w:val="99"/>
    <w:qFormat/>
    <w:rPr>
      <w:sz w:val="24"/>
      <w:szCs w:val="24"/>
    </w:rPr>
  </w:style>
  <w:style w:type="character" w:customStyle="1" w:styleId="font41">
    <w:name w:val="font41"/>
    <w:qFormat/>
    <w:rPr>
      <w:rFonts w:ascii="黑体" w:eastAsia="黑体" w:hAnsi="宋体" w:cs="黑体" w:hint="eastAsia"/>
      <w:color w:val="000000"/>
      <w:sz w:val="20"/>
      <w:szCs w:val="20"/>
      <w:u w:val="none"/>
    </w:rPr>
  </w:style>
  <w:style w:type="character" w:customStyle="1" w:styleId="font31">
    <w:name w:val="font31"/>
    <w:autoRedefine/>
    <w:qFormat/>
    <w:rPr>
      <w:rFonts w:ascii="Arial" w:hAnsi="Arial" w:cs="Arial" w:hint="default"/>
      <w:color w:val="000000"/>
      <w:sz w:val="20"/>
      <w:szCs w:val="20"/>
      <w:u w:val="none"/>
    </w:rPr>
  </w:style>
  <w:style w:type="character" w:customStyle="1" w:styleId="font11">
    <w:name w:val="font11"/>
    <w:autoRedefine/>
    <w:qFormat/>
    <w:rPr>
      <w:rFonts w:ascii="宋体" w:eastAsia="宋体" w:hAnsi="宋体" w:cs="宋体" w:hint="eastAsia"/>
      <w:color w:val="000000"/>
      <w:sz w:val="20"/>
      <w:szCs w:val="20"/>
      <w:u w:val="none"/>
    </w:rPr>
  </w:style>
  <w:style w:type="character" w:customStyle="1" w:styleId="font21">
    <w:name w:val="font21"/>
    <w:autoRedefine/>
    <w:qFormat/>
    <w:rPr>
      <w:rFonts w:ascii="宋体" w:eastAsia="宋体" w:hAnsi="宋体" w:cs="宋体" w:hint="eastAsia"/>
      <w:color w:val="000000"/>
      <w:sz w:val="21"/>
      <w:szCs w:val="21"/>
      <w:u w:val="none"/>
    </w:rPr>
  </w:style>
  <w:style w:type="character" w:customStyle="1" w:styleId="font01">
    <w:name w:val="font01"/>
    <w:autoRedefine/>
    <w:qFormat/>
    <w:rPr>
      <w:rFonts w:ascii="Times New Roman" w:hAnsi="Times New Roman" w:cs="Times New Roman" w:hint="default"/>
      <w:color w:val="000000"/>
      <w:sz w:val="21"/>
      <w:szCs w:val="21"/>
      <w:u w:val="none"/>
      <w:vertAlign w:val="subscript"/>
    </w:rPr>
  </w:style>
  <w:style w:type="table" w:customStyle="1" w:styleId="1ff">
    <w:name w:val="网格型1"/>
    <w:basedOn w:val="affe"/>
    <w:uiPriority w:val="5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503-0">
    <w:name w:val="C503-数字列项"/>
    <w:basedOn w:val="affb"/>
    <w:autoRedefine/>
    <w:uiPriority w:val="99"/>
    <w:qFormat/>
    <w:pPr>
      <w:numPr>
        <w:ilvl w:val="1"/>
        <w:numId w:val="26"/>
      </w:numPr>
      <w:tabs>
        <w:tab w:val="left" w:pos="240"/>
      </w:tabs>
      <w:spacing w:line="360" w:lineRule="auto"/>
      <w:ind w:firstLineChars="0"/>
    </w:pPr>
    <w:rPr>
      <w:rFonts w:eastAsia="宋体"/>
      <w:sz w:val="24"/>
      <w:szCs w:val="24"/>
    </w:rPr>
  </w:style>
  <w:style w:type="paragraph" w:customStyle="1" w:styleId="C503-">
    <w:name w:val="C503-字母列项"/>
    <w:basedOn w:val="affb"/>
    <w:link w:val="C503-Char0"/>
    <w:uiPriority w:val="99"/>
    <w:qFormat/>
    <w:pPr>
      <w:numPr>
        <w:numId w:val="26"/>
      </w:numPr>
      <w:tabs>
        <w:tab w:val="left" w:pos="0"/>
      </w:tabs>
      <w:spacing w:line="360" w:lineRule="auto"/>
      <w:ind w:firstLineChars="0"/>
    </w:pPr>
    <w:rPr>
      <w:rFonts w:eastAsia="宋体"/>
      <w:sz w:val="24"/>
      <w:szCs w:val="24"/>
    </w:rPr>
  </w:style>
  <w:style w:type="character" w:customStyle="1" w:styleId="C503-Char0">
    <w:name w:val="C503-字母列项 Char"/>
    <w:link w:val="C503-"/>
    <w:uiPriority w:val="99"/>
    <w:qFormat/>
    <w:rPr>
      <w:kern w:val="2"/>
      <w:sz w:val="24"/>
      <w:szCs w:val="24"/>
    </w:rPr>
  </w:style>
  <w:style w:type="paragraph" w:customStyle="1" w:styleId="affffffffffc">
    <w:name w:val="字母编号列项"/>
    <w:qFormat/>
    <w:pPr>
      <w:ind w:leftChars="200" w:left="840" w:hangingChars="200" w:hanging="420"/>
      <w:jc w:val="both"/>
    </w:pPr>
    <w:rPr>
      <w:rFonts w:ascii="宋体"/>
      <w:sz w:val="21"/>
    </w:rPr>
  </w:style>
  <w:style w:type="paragraph" w:styleId="affffffffffd">
    <w:name w:val="Quote"/>
    <w:basedOn w:val="affb"/>
    <w:next w:val="affb"/>
    <w:link w:val="affffffffffe"/>
    <w:uiPriority w:val="29"/>
    <w:qFormat/>
    <w:pPr>
      <w:spacing w:line="360" w:lineRule="auto"/>
      <w:ind w:firstLineChars="0" w:firstLine="0"/>
    </w:pPr>
    <w:rPr>
      <w:rFonts w:eastAsia="宋体"/>
      <w:i/>
      <w:iCs/>
      <w:color w:val="000000"/>
      <w:sz w:val="24"/>
      <w:szCs w:val="24"/>
    </w:rPr>
  </w:style>
  <w:style w:type="character" w:customStyle="1" w:styleId="affffffffffe">
    <w:name w:val="引用 字符"/>
    <w:basedOn w:val="affd"/>
    <w:link w:val="affffffffffd"/>
    <w:autoRedefine/>
    <w:uiPriority w:val="29"/>
    <w:qFormat/>
    <w:rPr>
      <w:i/>
      <w:iCs/>
      <w:color w:val="000000"/>
      <w:kern w:val="2"/>
      <w:sz w:val="24"/>
      <w:szCs w:val="24"/>
    </w:rPr>
  </w:style>
  <w:style w:type="character" w:customStyle="1" w:styleId="1Char3">
    <w:name w:val="标题 1 Char"/>
    <w:autoRedefine/>
    <w:qFormat/>
    <w:rPr>
      <w:rFonts w:eastAsia="黑体"/>
      <w:bCs/>
      <w:sz w:val="24"/>
      <w:szCs w:val="44"/>
    </w:rPr>
  </w:style>
  <w:style w:type="paragraph" w:customStyle="1" w:styleId="afffffffffff">
    <w:name w:val="封面标题"/>
    <w:basedOn w:val="affb"/>
    <w:autoRedefine/>
    <w:uiPriority w:val="99"/>
    <w:qFormat/>
    <w:pPr>
      <w:adjustRightInd w:val="0"/>
      <w:snapToGrid w:val="0"/>
      <w:spacing w:line="300" w:lineRule="auto"/>
      <w:ind w:firstLineChars="0" w:firstLine="0"/>
      <w:jc w:val="center"/>
      <w:textAlignment w:val="baseline"/>
      <w:outlineLvl w:val="0"/>
    </w:pPr>
    <w:rPr>
      <w:rFonts w:eastAsia="黑体"/>
      <w:kern w:val="0"/>
      <w:sz w:val="52"/>
      <w:szCs w:val="52"/>
    </w:rPr>
  </w:style>
  <w:style w:type="paragraph" w:customStyle="1" w:styleId="74">
    <w:name w:val="样式7"/>
    <w:basedOn w:val="affffffff7"/>
    <w:link w:val="7Char"/>
    <w:autoRedefine/>
    <w:uiPriority w:val="99"/>
    <w:qFormat/>
    <w:pPr>
      <w:ind w:firstLineChars="0" w:firstLine="482"/>
    </w:pPr>
  </w:style>
  <w:style w:type="paragraph" w:customStyle="1" w:styleId="afffffffffff0">
    <w:name w:val="自定义格式"/>
    <w:basedOn w:val="affb"/>
    <w:autoRedefine/>
    <w:uiPriority w:val="99"/>
    <w:qFormat/>
    <w:pPr>
      <w:spacing w:beforeLines="25" w:afterLines="25" w:line="400" w:lineRule="atLeast"/>
      <w:ind w:firstLine="480"/>
    </w:pPr>
    <w:rPr>
      <w:rFonts w:eastAsia="宋体"/>
      <w:sz w:val="24"/>
      <w:szCs w:val="24"/>
    </w:rPr>
  </w:style>
  <w:style w:type="character" w:customStyle="1" w:styleId="Chara">
    <w:name w:val="段 Char"/>
    <w:link w:val="afffffffffa"/>
    <w:uiPriority w:val="99"/>
    <w:qFormat/>
    <w:locked/>
    <w:rPr>
      <w:rFonts w:ascii="宋体"/>
      <w:sz w:val="21"/>
    </w:rPr>
  </w:style>
  <w:style w:type="paragraph" w:customStyle="1" w:styleId="afffffffffff1">
    <w:name w:val="图表"/>
    <w:basedOn w:val="affb"/>
    <w:autoRedefine/>
    <w:qFormat/>
    <w:pPr>
      <w:spacing w:line="360" w:lineRule="auto"/>
      <w:ind w:firstLineChars="0" w:firstLine="0"/>
      <w:jc w:val="center"/>
    </w:pPr>
    <w:rPr>
      <w:rFonts w:ascii="宋体" w:eastAsia="宋体"/>
      <w:bCs/>
      <w:sz w:val="21"/>
      <w:szCs w:val="21"/>
    </w:rPr>
  </w:style>
  <w:style w:type="paragraph" w:customStyle="1" w:styleId="120">
    <w:name w:val="标题 12"/>
    <w:basedOn w:val="affb"/>
    <w:autoRedefine/>
    <w:uiPriority w:val="99"/>
    <w:qFormat/>
    <w:pPr>
      <w:adjustRightInd w:val="0"/>
      <w:spacing w:line="312" w:lineRule="atLeast"/>
      <w:ind w:firstLineChars="0" w:firstLine="510"/>
    </w:pPr>
    <w:rPr>
      <w:rFonts w:ascii="宋体" w:eastAsia="宋体"/>
      <w:kern w:val="0"/>
      <w:szCs w:val="20"/>
    </w:rPr>
  </w:style>
  <w:style w:type="paragraph" w:customStyle="1" w:styleId="113">
    <w:name w:val="标题 11"/>
    <w:basedOn w:val="affb"/>
    <w:uiPriority w:val="99"/>
    <w:qFormat/>
    <w:pPr>
      <w:adjustRightInd w:val="0"/>
      <w:spacing w:line="312" w:lineRule="atLeast"/>
      <w:ind w:firstLineChars="0" w:firstLine="510"/>
    </w:pPr>
    <w:rPr>
      <w:rFonts w:ascii="宋体" w:eastAsia="宋体"/>
      <w:kern w:val="0"/>
      <w:szCs w:val="20"/>
    </w:rPr>
  </w:style>
  <w:style w:type="paragraph" w:customStyle="1" w:styleId="095020">
    <w:name w:val="样式 样式 样式 样式 宋体 首行缩进:  0.95 厘米 + 左  0 字符 + 首行缩进:  2 字符 + 左  0 字符"/>
    <w:basedOn w:val="affb"/>
    <w:autoRedefine/>
    <w:uiPriority w:val="99"/>
    <w:qFormat/>
    <w:pPr>
      <w:spacing w:line="360" w:lineRule="auto"/>
      <w:ind w:firstLineChars="0" w:firstLine="539"/>
    </w:pPr>
    <w:rPr>
      <w:rFonts w:ascii="宋体" w:eastAsia="宋体" w:hAnsi="宋体" w:cs="宋体"/>
      <w:sz w:val="24"/>
      <w:szCs w:val="20"/>
    </w:rPr>
  </w:style>
  <w:style w:type="paragraph" w:customStyle="1" w:styleId="afffffffffff2">
    <w:name w:val="正文表标题"/>
    <w:next w:val="affb"/>
    <w:link w:val="Charb"/>
    <w:autoRedefine/>
    <w:qFormat/>
    <w:pPr>
      <w:ind w:left="3286"/>
      <w:jc w:val="center"/>
    </w:pPr>
    <w:rPr>
      <w:rFonts w:ascii="黑体" w:eastAsia="黑体"/>
      <w:sz w:val="21"/>
    </w:rPr>
  </w:style>
  <w:style w:type="paragraph" w:customStyle="1" w:styleId="15192">
    <w:name w:val="样式 (西文) 宋体 四号 行距: 1.5 倍行距 首行缩进:  1.92 字符"/>
    <w:basedOn w:val="affb"/>
    <w:autoRedefine/>
    <w:uiPriority w:val="99"/>
    <w:qFormat/>
    <w:pPr>
      <w:spacing w:line="360" w:lineRule="auto"/>
      <w:ind w:firstLineChars="0" w:firstLine="0"/>
    </w:pPr>
    <w:rPr>
      <w:rFonts w:ascii="宋体" w:eastAsia="宋体" w:hAnsi="宋体"/>
      <w:sz w:val="24"/>
      <w:szCs w:val="24"/>
    </w:rPr>
  </w:style>
  <w:style w:type="character" w:customStyle="1" w:styleId="1Char10">
    <w:name w:val="标题 1 Char1"/>
    <w:uiPriority w:val="99"/>
    <w:qFormat/>
    <w:rPr>
      <w:b/>
      <w:bCs/>
      <w:kern w:val="44"/>
      <w:sz w:val="44"/>
      <w:szCs w:val="44"/>
    </w:rPr>
  </w:style>
  <w:style w:type="character" w:customStyle="1" w:styleId="2Char1">
    <w:name w:val="标题 2 Char1"/>
    <w:autoRedefine/>
    <w:uiPriority w:val="99"/>
    <w:qFormat/>
    <w:rPr>
      <w:rFonts w:ascii="Cambria" w:eastAsia="宋体" w:hAnsi="Cambria" w:cs="Times New Roman"/>
      <w:b/>
      <w:bCs/>
      <w:kern w:val="2"/>
      <w:sz w:val="32"/>
      <w:szCs w:val="32"/>
    </w:rPr>
  </w:style>
  <w:style w:type="character" w:customStyle="1" w:styleId="3Char1">
    <w:name w:val="标题 3 Char1"/>
    <w:autoRedefine/>
    <w:uiPriority w:val="99"/>
    <w:qFormat/>
    <w:rPr>
      <w:b/>
      <w:bCs/>
      <w:kern w:val="2"/>
      <w:sz w:val="32"/>
      <w:szCs w:val="32"/>
    </w:rPr>
  </w:style>
  <w:style w:type="character" w:customStyle="1" w:styleId="6Char1">
    <w:name w:val="标题 6 Char1"/>
    <w:autoRedefine/>
    <w:uiPriority w:val="9"/>
    <w:semiHidden/>
    <w:qFormat/>
    <w:rPr>
      <w:rFonts w:ascii="Cambria" w:eastAsia="宋体" w:hAnsi="Cambria" w:cs="Times New Roman"/>
      <w:b/>
      <w:bCs/>
      <w:kern w:val="2"/>
      <w:sz w:val="24"/>
      <w:szCs w:val="24"/>
    </w:rPr>
  </w:style>
  <w:style w:type="character" w:customStyle="1" w:styleId="Char12">
    <w:name w:val="页眉 Char1"/>
    <w:uiPriority w:val="99"/>
    <w:qFormat/>
    <w:rPr>
      <w:kern w:val="2"/>
      <w:sz w:val="18"/>
      <w:szCs w:val="18"/>
    </w:rPr>
  </w:style>
  <w:style w:type="character" w:customStyle="1" w:styleId="Char13">
    <w:name w:val="页脚 Char1"/>
    <w:autoRedefine/>
    <w:uiPriority w:val="99"/>
    <w:qFormat/>
    <w:rPr>
      <w:kern w:val="2"/>
      <w:sz w:val="18"/>
      <w:szCs w:val="18"/>
    </w:rPr>
  </w:style>
  <w:style w:type="character" w:customStyle="1" w:styleId="affff7">
    <w:name w:val="正文文本缩进 字符"/>
    <w:basedOn w:val="affd"/>
    <w:link w:val="affff6"/>
    <w:autoRedefine/>
    <w:qFormat/>
    <w:rPr>
      <w:kern w:val="2"/>
      <w:sz w:val="21"/>
      <w:szCs w:val="24"/>
    </w:rPr>
  </w:style>
  <w:style w:type="character" w:customStyle="1" w:styleId="34">
    <w:name w:val="正文文本 3 字符"/>
    <w:basedOn w:val="affd"/>
    <w:link w:val="33"/>
    <w:qFormat/>
    <w:rPr>
      <w:kern w:val="2"/>
      <w:sz w:val="16"/>
      <w:szCs w:val="16"/>
    </w:rPr>
  </w:style>
  <w:style w:type="paragraph" w:customStyle="1" w:styleId="1230">
    <w:name w:val="1)2)3)排序"/>
    <w:basedOn w:val="affb"/>
    <w:next w:val="33"/>
    <w:qFormat/>
    <w:pPr>
      <w:numPr>
        <w:numId w:val="27"/>
      </w:numPr>
      <w:tabs>
        <w:tab w:val="left" w:pos="284"/>
        <w:tab w:val="left" w:pos="920"/>
      </w:tabs>
      <w:adjustRightInd w:val="0"/>
      <w:snapToGrid w:val="0"/>
      <w:spacing w:line="316" w:lineRule="auto"/>
      <w:ind w:firstLineChars="0" w:firstLine="0"/>
    </w:pPr>
    <w:rPr>
      <w:rFonts w:ascii="Arial" w:eastAsia="宋体" w:hAnsi="Arial"/>
      <w:sz w:val="24"/>
      <w:szCs w:val="16"/>
    </w:rPr>
  </w:style>
  <w:style w:type="paragraph" w:customStyle="1" w:styleId="afffffffffff3">
    <w:name w:val="图片行格式"/>
    <w:basedOn w:val="affffffff7"/>
    <w:autoRedefine/>
    <w:qFormat/>
    <w:pPr>
      <w:ind w:firstLineChars="0" w:firstLine="0"/>
      <w:jc w:val="center"/>
      <w:textAlignment w:val="auto"/>
    </w:pPr>
  </w:style>
  <w:style w:type="paragraph" w:customStyle="1" w:styleId="-d">
    <w:name w:val="编号项-图"/>
    <w:basedOn w:val="affb"/>
    <w:next w:val="affffffff7"/>
    <w:link w:val="-Char"/>
    <w:autoRedefine/>
    <w:uiPriority w:val="99"/>
    <w:qFormat/>
    <w:pPr>
      <w:widowControl/>
      <w:numPr>
        <w:numId w:val="28"/>
      </w:numPr>
      <w:adjustRightInd w:val="0"/>
      <w:snapToGrid w:val="0"/>
      <w:spacing w:beforeLines="50" w:line="240" w:lineRule="auto"/>
      <w:ind w:firstLineChars="0"/>
      <w:jc w:val="center"/>
    </w:pPr>
    <w:rPr>
      <w:rFonts w:ascii="Arial" w:eastAsia="宋体" w:hAnsi="Arial"/>
      <w:kern w:val="0"/>
      <w:sz w:val="24"/>
      <w:szCs w:val="24"/>
    </w:rPr>
  </w:style>
  <w:style w:type="character" w:customStyle="1" w:styleId="AltZChar">
    <w:name w:val="正文格式（Alt＋Z） Char"/>
    <w:link w:val="AltZ"/>
    <w:autoRedefine/>
    <w:qFormat/>
    <w:locked/>
    <w:rPr>
      <w:bCs/>
      <w:sz w:val="24"/>
      <w:szCs w:val="24"/>
    </w:rPr>
  </w:style>
  <w:style w:type="paragraph" w:customStyle="1" w:styleId="AltZ">
    <w:name w:val="正文格式（Alt＋Z）"/>
    <w:basedOn w:val="affb"/>
    <w:link w:val="AltZChar"/>
    <w:qFormat/>
    <w:pPr>
      <w:tabs>
        <w:tab w:val="left" w:pos="2880"/>
      </w:tabs>
      <w:spacing w:line="360" w:lineRule="auto"/>
    </w:pPr>
    <w:rPr>
      <w:rFonts w:eastAsia="宋体"/>
      <w:bCs/>
      <w:kern w:val="0"/>
      <w:sz w:val="24"/>
      <w:szCs w:val="24"/>
    </w:rPr>
  </w:style>
  <w:style w:type="character" w:customStyle="1" w:styleId="LDXLChar">
    <w:name w:val="LDXL 图表标题 Char"/>
    <w:link w:val="LDXL"/>
    <w:autoRedefine/>
    <w:qFormat/>
    <w:locked/>
    <w:rPr>
      <w:rFonts w:ascii="黑体" w:eastAsia="黑体" w:hAnsi="宋体"/>
      <w:kern w:val="2"/>
      <w:sz w:val="24"/>
      <w:szCs w:val="24"/>
    </w:rPr>
  </w:style>
  <w:style w:type="paragraph" w:customStyle="1" w:styleId="LDXL">
    <w:name w:val="LDXL 图表标题"/>
    <w:link w:val="LDXLChar"/>
    <w:autoRedefine/>
    <w:qFormat/>
    <w:pPr>
      <w:widowControl w:val="0"/>
      <w:spacing w:before="80" w:after="80"/>
      <w:jc w:val="center"/>
    </w:pPr>
    <w:rPr>
      <w:rFonts w:ascii="黑体" w:eastAsia="黑体" w:hAnsi="宋体"/>
      <w:kern w:val="2"/>
      <w:sz w:val="24"/>
      <w:szCs w:val="24"/>
    </w:rPr>
  </w:style>
  <w:style w:type="paragraph" w:customStyle="1" w:styleId="GB23121252">
    <w:name w:val="样式 样式 样式 样式 仿宋_GB2312 三号 行距: 多倍行距 1.25 字行 + 首行缩进:  2 字符 + 首行缩进: ..."/>
    <w:basedOn w:val="affb"/>
    <w:autoRedefine/>
    <w:uiPriority w:val="99"/>
    <w:qFormat/>
    <w:pPr>
      <w:spacing w:line="300" w:lineRule="auto"/>
    </w:pPr>
    <w:rPr>
      <w:rFonts w:eastAsia="宋体" w:cs="宋体"/>
      <w:sz w:val="24"/>
      <w:szCs w:val="20"/>
    </w:rPr>
  </w:style>
  <w:style w:type="character" w:customStyle="1" w:styleId="077-Char1">
    <w:name w:val="077-正文格式 Char1"/>
    <w:link w:val="077-0"/>
    <w:qFormat/>
    <w:locked/>
    <w:rPr>
      <w:rFonts w:ascii="宋体" w:hAnsi="宋体"/>
      <w:kern w:val="2"/>
      <w:sz w:val="24"/>
    </w:rPr>
  </w:style>
  <w:style w:type="paragraph" w:customStyle="1" w:styleId="077-0">
    <w:name w:val="077-正文格式"/>
    <w:basedOn w:val="affb"/>
    <w:link w:val="077-Char1"/>
    <w:autoRedefine/>
    <w:qFormat/>
    <w:pPr>
      <w:adjustRightInd w:val="0"/>
      <w:snapToGrid w:val="0"/>
      <w:spacing w:line="360" w:lineRule="auto"/>
      <w:ind w:firstLine="480"/>
    </w:pPr>
    <w:rPr>
      <w:rFonts w:ascii="宋体" w:eastAsia="宋体" w:hAnsi="宋体"/>
      <w:sz w:val="24"/>
      <w:szCs w:val="20"/>
    </w:rPr>
  </w:style>
  <w:style w:type="paragraph" w:customStyle="1" w:styleId="f">
    <w:name w:val="f正文格式"/>
    <w:basedOn w:val="affb"/>
    <w:autoRedefine/>
    <w:uiPriority w:val="99"/>
    <w:qFormat/>
    <w:pPr>
      <w:widowControl/>
      <w:adjustRightInd w:val="0"/>
      <w:spacing w:line="360" w:lineRule="auto"/>
      <w:ind w:firstLineChars="0" w:firstLine="482"/>
    </w:pPr>
    <w:rPr>
      <w:rFonts w:ascii="宋体" w:eastAsia="宋体"/>
      <w:kern w:val="0"/>
      <w:sz w:val="24"/>
      <w:szCs w:val="20"/>
    </w:rPr>
  </w:style>
  <w:style w:type="character" w:customStyle="1" w:styleId="Charc">
    <w:name w:val="正文样式 Char"/>
    <w:link w:val="afffffffffff4"/>
    <w:autoRedefine/>
    <w:qFormat/>
    <w:locked/>
    <w:rPr>
      <w:kern w:val="24"/>
      <w:sz w:val="24"/>
      <w:szCs w:val="24"/>
    </w:rPr>
  </w:style>
  <w:style w:type="paragraph" w:customStyle="1" w:styleId="afffffffffff4">
    <w:name w:val="正文样式"/>
    <w:basedOn w:val="affb"/>
    <w:link w:val="Charc"/>
    <w:autoRedefine/>
    <w:qFormat/>
    <w:pPr>
      <w:spacing w:line="300" w:lineRule="auto"/>
    </w:pPr>
    <w:rPr>
      <w:rFonts w:eastAsia="宋体"/>
      <w:kern w:val="24"/>
      <w:sz w:val="24"/>
      <w:szCs w:val="24"/>
    </w:rPr>
  </w:style>
  <w:style w:type="character" w:customStyle="1" w:styleId="077-Char">
    <w:name w:val="077-表格文字 Char"/>
    <w:link w:val="077-1"/>
    <w:autoRedefine/>
    <w:qFormat/>
    <w:locked/>
    <w:rPr>
      <w:rFonts w:ascii="宋体" w:hAnsi="宋体"/>
      <w:kern w:val="2"/>
      <w:sz w:val="21"/>
      <w:szCs w:val="21"/>
    </w:rPr>
  </w:style>
  <w:style w:type="paragraph" w:customStyle="1" w:styleId="077-1">
    <w:name w:val="077-表格文字"/>
    <w:basedOn w:val="affb"/>
    <w:link w:val="077-Char"/>
    <w:qFormat/>
    <w:pPr>
      <w:adjustRightInd w:val="0"/>
      <w:snapToGrid w:val="0"/>
      <w:spacing w:line="240" w:lineRule="auto"/>
      <w:ind w:firstLineChars="0" w:firstLine="0"/>
    </w:pPr>
    <w:rPr>
      <w:rFonts w:ascii="宋体" w:eastAsia="宋体" w:hAnsi="宋体"/>
      <w:sz w:val="21"/>
      <w:szCs w:val="21"/>
    </w:rPr>
  </w:style>
  <w:style w:type="character" w:customStyle="1" w:styleId="077-Char10">
    <w:name w:val="077-图表名 Char1"/>
    <w:link w:val="077-2"/>
    <w:autoRedefine/>
    <w:qFormat/>
    <w:locked/>
    <w:rPr>
      <w:rFonts w:ascii="黑体" w:eastAsia="黑体" w:hAnsi="黑体"/>
      <w:kern w:val="2"/>
      <w:sz w:val="24"/>
      <w:szCs w:val="24"/>
    </w:rPr>
  </w:style>
  <w:style w:type="paragraph" w:customStyle="1" w:styleId="077-2">
    <w:name w:val="077-图表名"/>
    <w:basedOn w:val="affb"/>
    <w:link w:val="077-Char10"/>
    <w:autoRedefine/>
    <w:qFormat/>
    <w:pPr>
      <w:adjustRightInd w:val="0"/>
      <w:snapToGrid w:val="0"/>
      <w:spacing w:line="360" w:lineRule="auto"/>
      <w:ind w:firstLineChars="0" w:firstLine="0"/>
      <w:jc w:val="center"/>
    </w:pPr>
    <w:rPr>
      <w:rFonts w:ascii="黑体" w:eastAsia="黑体" w:hAnsi="黑体"/>
      <w:sz w:val="24"/>
      <w:szCs w:val="24"/>
    </w:rPr>
  </w:style>
  <w:style w:type="character" w:customStyle="1" w:styleId="1Char4">
    <w:name w:val="1正文 Char"/>
    <w:link w:val="1ff0"/>
    <w:qFormat/>
    <w:locked/>
    <w:rPr>
      <w:rFonts w:ascii="宋体" w:hAnsi="宋体"/>
      <w:bCs/>
      <w:kern w:val="2"/>
      <w:sz w:val="24"/>
      <w:szCs w:val="24"/>
    </w:rPr>
  </w:style>
  <w:style w:type="paragraph" w:customStyle="1" w:styleId="1ff0">
    <w:name w:val="1正文"/>
    <w:basedOn w:val="affb"/>
    <w:link w:val="1Char4"/>
    <w:qFormat/>
    <w:pPr>
      <w:snapToGrid w:val="0"/>
      <w:spacing w:line="360" w:lineRule="auto"/>
      <w:ind w:firstLine="480"/>
    </w:pPr>
    <w:rPr>
      <w:rFonts w:ascii="宋体" w:eastAsia="宋体" w:hAnsi="宋体"/>
      <w:bCs/>
      <w:sz w:val="24"/>
      <w:szCs w:val="24"/>
    </w:rPr>
  </w:style>
  <w:style w:type="character" w:customStyle="1" w:styleId="28">
    <w:name w:val="正文文本缩进 2 字符"/>
    <w:link w:val="27"/>
    <w:autoRedefine/>
    <w:qFormat/>
    <w:locked/>
    <w:rPr>
      <w:kern w:val="2"/>
      <w:sz w:val="21"/>
      <w:szCs w:val="24"/>
    </w:rPr>
  </w:style>
  <w:style w:type="character" w:customStyle="1" w:styleId="214">
    <w:name w:val="正文文本缩进 2 字符1"/>
    <w:basedOn w:val="affd"/>
    <w:autoRedefine/>
    <w:semiHidden/>
    <w:qFormat/>
    <w:rPr>
      <w:rFonts w:eastAsia="仿宋_GB2312"/>
      <w:kern w:val="2"/>
      <w:sz w:val="28"/>
      <w:szCs w:val="32"/>
    </w:rPr>
  </w:style>
  <w:style w:type="character" w:customStyle="1" w:styleId="2Char10">
    <w:name w:val="正文文本缩进 2 Char1"/>
    <w:autoRedefine/>
    <w:uiPriority w:val="99"/>
    <w:qFormat/>
    <w:rPr>
      <w:kern w:val="2"/>
      <w:sz w:val="21"/>
      <w:szCs w:val="24"/>
    </w:rPr>
  </w:style>
  <w:style w:type="character" w:customStyle="1" w:styleId="HTML0">
    <w:name w:val="HTML 地址 字符"/>
    <w:basedOn w:val="affd"/>
    <w:link w:val="HTML"/>
    <w:autoRedefine/>
    <w:qFormat/>
    <w:rPr>
      <w:i/>
      <w:iCs/>
      <w:sz w:val="21"/>
    </w:rPr>
  </w:style>
  <w:style w:type="character" w:customStyle="1" w:styleId="HTML2">
    <w:name w:val="HTML 预设格式 字符"/>
    <w:basedOn w:val="affd"/>
    <w:link w:val="HTML1"/>
    <w:qFormat/>
    <w:rPr>
      <w:rFonts w:ascii="Courier New" w:hAnsi="Courier New"/>
    </w:rPr>
  </w:style>
  <w:style w:type="character" w:customStyle="1" w:styleId="26">
    <w:name w:val="列表项目符号 2 字符"/>
    <w:link w:val="20"/>
    <w:qFormat/>
    <w:locked/>
    <w:rPr>
      <w:sz w:val="21"/>
    </w:rPr>
  </w:style>
  <w:style w:type="character" w:customStyle="1" w:styleId="affffff2">
    <w:name w:val="标题 字符"/>
    <w:basedOn w:val="affd"/>
    <w:link w:val="affffff1"/>
    <w:autoRedefine/>
    <w:qFormat/>
    <w:rPr>
      <w:rFonts w:ascii="Arial" w:eastAsia="黑体" w:hAnsi="Arial"/>
      <w:b/>
      <w:bCs/>
      <w:kern w:val="2"/>
      <w:sz w:val="48"/>
      <w:szCs w:val="32"/>
    </w:rPr>
  </w:style>
  <w:style w:type="character" w:customStyle="1" w:styleId="affff4">
    <w:name w:val="结束语 字符"/>
    <w:basedOn w:val="affd"/>
    <w:link w:val="affff3"/>
    <w:autoRedefine/>
    <w:qFormat/>
    <w:rPr>
      <w:sz w:val="21"/>
    </w:rPr>
  </w:style>
  <w:style w:type="character" w:customStyle="1" w:styleId="afffff5">
    <w:name w:val="签名 字符"/>
    <w:basedOn w:val="affd"/>
    <w:link w:val="afffff4"/>
    <w:autoRedefine/>
    <w:qFormat/>
    <w:rPr>
      <w:sz w:val="21"/>
    </w:rPr>
  </w:style>
  <w:style w:type="character" w:customStyle="1" w:styleId="afffffe">
    <w:name w:val="信息标题 字符"/>
    <w:basedOn w:val="affd"/>
    <w:link w:val="afffffd"/>
    <w:autoRedefine/>
    <w:qFormat/>
    <w:rPr>
      <w:rFonts w:ascii="Arial" w:hAnsi="Arial"/>
      <w:sz w:val="24"/>
      <w:szCs w:val="24"/>
      <w:shd w:val="pct20" w:color="auto" w:fill="auto"/>
    </w:rPr>
  </w:style>
  <w:style w:type="character" w:customStyle="1" w:styleId="affff2">
    <w:name w:val="称呼 字符"/>
    <w:basedOn w:val="affd"/>
    <w:link w:val="affff1"/>
    <w:autoRedefine/>
    <w:qFormat/>
    <w:rPr>
      <w:sz w:val="21"/>
    </w:rPr>
  </w:style>
  <w:style w:type="character" w:customStyle="1" w:styleId="2e">
    <w:name w:val="正文文本首行缩进 2 字符"/>
    <w:basedOn w:val="affff7"/>
    <w:link w:val="2d"/>
    <w:autoRedefine/>
    <w:qFormat/>
    <w:rPr>
      <w:kern w:val="2"/>
      <w:sz w:val="21"/>
      <w:szCs w:val="24"/>
    </w:rPr>
  </w:style>
  <w:style w:type="character" w:customStyle="1" w:styleId="afff5">
    <w:name w:val="注释标题 字符"/>
    <w:basedOn w:val="affd"/>
    <w:link w:val="afff4"/>
    <w:autoRedefine/>
    <w:qFormat/>
    <w:rPr>
      <w:kern w:val="2"/>
      <w:sz w:val="28"/>
    </w:rPr>
  </w:style>
  <w:style w:type="character" w:customStyle="1" w:styleId="38">
    <w:name w:val="正文文本缩进 3 字符"/>
    <w:basedOn w:val="affd"/>
    <w:link w:val="37"/>
    <w:autoRedefine/>
    <w:qFormat/>
    <w:rPr>
      <w:kern w:val="2"/>
      <w:sz w:val="16"/>
      <w:szCs w:val="16"/>
    </w:rPr>
  </w:style>
  <w:style w:type="character" w:customStyle="1" w:styleId="Char14">
    <w:name w:val="纯文本 Char1"/>
    <w:autoRedefine/>
    <w:uiPriority w:val="99"/>
    <w:qFormat/>
    <w:rPr>
      <w:rFonts w:ascii="宋体" w:hAnsi="Courier New" w:cs="Courier New"/>
      <w:kern w:val="2"/>
      <w:sz w:val="21"/>
      <w:szCs w:val="21"/>
    </w:rPr>
  </w:style>
  <w:style w:type="character" w:customStyle="1" w:styleId="afff7">
    <w:name w:val="电子邮件签名 字符"/>
    <w:basedOn w:val="affd"/>
    <w:link w:val="afff6"/>
    <w:autoRedefine/>
    <w:qFormat/>
    <w:rPr>
      <w:sz w:val="21"/>
    </w:rPr>
  </w:style>
  <w:style w:type="character" w:customStyle="1" w:styleId="aChar">
    <w:name w:val="列a) Char"/>
    <w:autoRedefine/>
    <w:qFormat/>
    <w:locked/>
    <w:rPr>
      <w:bCs/>
      <w:sz w:val="28"/>
      <w:szCs w:val="28"/>
    </w:rPr>
  </w:style>
  <w:style w:type="character" w:customStyle="1" w:styleId="CharChar1">
    <w:name w:val="图号格式 Char Char"/>
    <w:link w:val="aff6"/>
    <w:autoRedefine/>
    <w:uiPriority w:val="99"/>
    <w:qFormat/>
    <w:locked/>
    <w:rPr>
      <w:rFonts w:eastAsia="黑体"/>
      <w:bCs/>
      <w:snapToGrid w:val="0"/>
      <w:kern w:val="28"/>
      <w:sz w:val="28"/>
      <w:szCs w:val="28"/>
    </w:rPr>
  </w:style>
  <w:style w:type="character" w:customStyle="1" w:styleId="CharChar3">
    <w:name w:val="图标题 Char Char"/>
    <w:link w:val="afffffffffff5"/>
    <w:autoRedefine/>
    <w:qFormat/>
    <w:locked/>
    <w:rPr>
      <w:rFonts w:ascii="宋体" w:eastAsia="黑体" w:hAnsi="宋体"/>
      <w:color w:val="000000"/>
      <w:kern w:val="2"/>
      <w:sz w:val="24"/>
    </w:rPr>
  </w:style>
  <w:style w:type="paragraph" w:customStyle="1" w:styleId="afffffffffff5">
    <w:name w:val="图标题"/>
    <w:basedOn w:val="affb"/>
    <w:next w:val="affb"/>
    <w:link w:val="CharChar3"/>
    <w:autoRedefine/>
    <w:qFormat/>
    <w:pPr>
      <w:adjustRightInd w:val="0"/>
      <w:spacing w:before="120" w:after="120" w:line="360" w:lineRule="auto"/>
      <w:ind w:left="360" w:firstLineChars="0" w:firstLine="0"/>
      <w:jc w:val="center"/>
    </w:pPr>
    <w:rPr>
      <w:rFonts w:ascii="宋体" w:eastAsia="黑体" w:hAnsi="宋体"/>
      <w:color w:val="000000"/>
      <w:sz w:val="24"/>
      <w:szCs w:val="20"/>
    </w:rPr>
  </w:style>
  <w:style w:type="character" w:customStyle="1" w:styleId="Chard">
    <w:name w:val="图形居中 Char"/>
    <w:link w:val="afffffffffff6"/>
    <w:autoRedefine/>
    <w:uiPriority w:val="99"/>
    <w:qFormat/>
    <w:locked/>
    <w:rPr>
      <w:rFonts w:ascii="宋体" w:hAnsi="宋体"/>
      <w:sz w:val="24"/>
    </w:rPr>
  </w:style>
  <w:style w:type="paragraph" w:customStyle="1" w:styleId="afffffffffff6">
    <w:name w:val="图形居中"/>
    <w:basedOn w:val="affb"/>
    <w:link w:val="Chard"/>
    <w:autoRedefine/>
    <w:uiPriority w:val="99"/>
    <w:qFormat/>
    <w:pPr>
      <w:suppressAutoHyphens/>
      <w:topLinePunct/>
      <w:adjustRightInd w:val="0"/>
      <w:snapToGrid w:val="0"/>
      <w:spacing w:beforeLines="50" w:line="360" w:lineRule="auto"/>
      <w:ind w:firstLineChars="0" w:firstLine="0"/>
      <w:jc w:val="center"/>
    </w:pPr>
    <w:rPr>
      <w:rFonts w:ascii="宋体" w:eastAsia="宋体" w:hAnsi="宋体"/>
      <w:kern w:val="0"/>
      <w:sz w:val="24"/>
      <w:szCs w:val="20"/>
    </w:rPr>
  </w:style>
  <w:style w:type="paragraph" w:customStyle="1" w:styleId="afffffffffff7">
    <w:name w:val="发布部门"/>
    <w:next w:val="affb"/>
    <w:autoRedefine/>
    <w:uiPriority w:val="99"/>
    <w:qFormat/>
    <w:pPr>
      <w:framePr w:w="7433" w:h="585" w:hSpace="180" w:vSpace="180" w:wrap="around" w:hAnchor="margin" w:xAlign="center" w:y="14401" w:anchorLock="1"/>
      <w:jc w:val="center"/>
    </w:pPr>
    <w:rPr>
      <w:rFonts w:ascii="宋体"/>
      <w:b/>
      <w:spacing w:val="20"/>
      <w:w w:val="135"/>
      <w:sz w:val="36"/>
    </w:rPr>
  </w:style>
  <w:style w:type="paragraph" w:customStyle="1" w:styleId="afffffffffff8">
    <w:name w:val="封面标准代替信息"/>
    <w:basedOn w:val="affb"/>
    <w:autoRedefine/>
    <w:uiPriority w:val="99"/>
    <w:qFormat/>
    <w:pPr>
      <w:framePr w:w="9138" w:h="1244" w:wrap="auto" w:vAnchor="page" w:hAnchor="margin" w:y="2908" w:anchorLock="1"/>
      <w:kinsoku w:val="0"/>
      <w:overflowPunct w:val="0"/>
      <w:autoSpaceDE w:val="0"/>
      <w:autoSpaceDN w:val="0"/>
      <w:adjustRightInd w:val="0"/>
      <w:spacing w:before="57" w:line="280" w:lineRule="exact"/>
      <w:ind w:firstLineChars="0" w:firstLine="0"/>
      <w:jc w:val="right"/>
    </w:pPr>
    <w:rPr>
      <w:rFonts w:ascii="宋体" w:eastAsia="宋体"/>
      <w:kern w:val="0"/>
      <w:sz w:val="21"/>
      <w:szCs w:val="20"/>
    </w:rPr>
  </w:style>
  <w:style w:type="paragraph" w:customStyle="1" w:styleId="afffffffffff9">
    <w:name w:val="封面标准名称"/>
    <w:autoRedefine/>
    <w:uiPriority w:val="99"/>
    <w:qFormat/>
    <w:pPr>
      <w:framePr w:w="9638" w:h="6917" w:wrap="around" w:hAnchor="margin" w:xAlign="center" w:y="5955" w:anchorLock="1"/>
      <w:widowControl w:val="0"/>
      <w:spacing w:line="680" w:lineRule="exact"/>
      <w:jc w:val="center"/>
    </w:pPr>
    <w:rPr>
      <w:rFonts w:ascii="黑体" w:eastAsia="黑体"/>
      <w:sz w:val="52"/>
    </w:rPr>
  </w:style>
  <w:style w:type="character" w:customStyle="1" w:styleId="-aChar">
    <w:name w:val="正文格式-a)条目.一级 Char"/>
    <w:link w:val="-a0"/>
    <w:autoRedefine/>
    <w:uiPriority w:val="99"/>
    <w:qFormat/>
    <w:locked/>
  </w:style>
  <w:style w:type="paragraph" w:customStyle="1" w:styleId="-a0">
    <w:name w:val="正文格式-a)条目.一级"/>
    <w:basedOn w:val="affffffff7"/>
    <w:link w:val="-aChar"/>
    <w:autoRedefine/>
    <w:uiPriority w:val="99"/>
    <w:qFormat/>
    <w:pPr>
      <w:widowControl w:val="0"/>
      <w:adjustRightInd/>
      <w:spacing w:beforeLines="50"/>
      <w:ind w:left="900" w:firstLineChars="0" w:firstLine="0"/>
      <w:textAlignment w:val="auto"/>
    </w:pPr>
    <w:rPr>
      <w:sz w:val="20"/>
    </w:rPr>
  </w:style>
  <w:style w:type="character" w:customStyle="1" w:styleId="-1Char">
    <w:name w:val="正文格式-(1)条目.二级 Char"/>
    <w:link w:val="-10"/>
    <w:autoRedefine/>
    <w:uiPriority w:val="99"/>
    <w:qFormat/>
    <w:locked/>
  </w:style>
  <w:style w:type="paragraph" w:customStyle="1" w:styleId="-10">
    <w:name w:val="正文格式-(1)条目.二级"/>
    <w:basedOn w:val="affffffff7"/>
    <w:link w:val="-1Char"/>
    <w:autoRedefine/>
    <w:uiPriority w:val="99"/>
    <w:qFormat/>
    <w:pPr>
      <w:widowControl w:val="0"/>
      <w:tabs>
        <w:tab w:val="left" w:pos="907"/>
        <w:tab w:val="left" w:pos="964"/>
      </w:tabs>
      <w:adjustRightInd/>
      <w:spacing w:beforeLines="50"/>
      <w:ind w:left="964" w:firstLineChars="0" w:firstLine="0"/>
      <w:textAlignment w:val="auto"/>
    </w:pPr>
    <w:rPr>
      <w:sz w:val="20"/>
    </w:rPr>
  </w:style>
  <w:style w:type="paragraph" w:customStyle="1" w:styleId="-3">
    <w:name w:val="表格文字-编号"/>
    <w:basedOn w:val="affb"/>
    <w:autoRedefine/>
    <w:uiPriority w:val="99"/>
    <w:qFormat/>
    <w:pPr>
      <w:numPr>
        <w:numId w:val="29"/>
      </w:numPr>
      <w:adjustRightInd w:val="0"/>
      <w:spacing w:beforeLines="50" w:after="100" w:afterAutospacing="1" w:line="240" w:lineRule="atLeast"/>
      <w:ind w:firstLineChars="0" w:firstLine="0"/>
    </w:pPr>
    <w:rPr>
      <w:rFonts w:ascii="宋体" w:eastAsia="宋体" w:hAnsi="宋体" w:cs="宋体"/>
      <w:sz w:val="21"/>
      <w:szCs w:val="20"/>
    </w:rPr>
  </w:style>
  <w:style w:type="paragraph" w:customStyle="1" w:styleId="3H3l3CTHeading3-oldh33rdlevel3Level3Head">
    <w:name w:val="样式 标题 3H3l3CTHeading 3 - oldh33rd level3一、Level 3 Head..."/>
    <w:basedOn w:val="30"/>
    <w:autoRedefine/>
    <w:uiPriority w:val="99"/>
    <w:qFormat/>
    <w:pPr>
      <w:keepNext w:val="0"/>
      <w:keepLines w:val="0"/>
      <w:tabs>
        <w:tab w:val="left" w:pos="880"/>
      </w:tabs>
      <w:autoSpaceDE w:val="0"/>
      <w:autoSpaceDN w:val="0"/>
      <w:snapToGrid/>
      <w:spacing w:beforeLines="50" w:line="360" w:lineRule="auto"/>
      <w:ind w:left="894" w:hanging="884"/>
      <w:jc w:val="left"/>
    </w:pPr>
    <w:rPr>
      <w:rFonts w:eastAsia="宋体"/>
      <w:b w:val="0"/>
      <w:bCs w:val="0"/>
      <w:color w:val="0000FF"/>
      <w:w w:val="102"/>
      <w:kern w:val="0"/>
      <w:sz w:val="24"/>
    </w:rPr>
  </w:style>
  <w:style w:type="paragraph" w:customStyle="1" w:styleId="Chare">
    <w:name w:val="Char"/>
    <w:basedOn w:val="affb"/>
    <w:autoRedefine/>
    <w:uiPriority w:val="99"/>
    <w:qFormat/>
    <w:pPr>
      <w:widowControl/>
      <w:spacing w:after="160" w:line="240" w:lineRule="exact"/>
      <w:ind w:firstLineChars="0" w:firstLine="0"/>
      <w:jc w:val="left"/>
    </w:pPr>
    <w:rPr>
      <w:rFonts w:ascii="Arial" w:eastAsia="Times New Roman" w:hAnsi="Arial" w:cs="Verdana"/>
      <w:b/>
      <w:kern w:val="0"/>
      <w:sz w:val="24"/>
      <w:szCs w:val="20"/>
      <w:lang w:eastAsia="en-US"/>
    </w:rPr>
  </w:style>
  <w:style w:type="paragraph" w:customStyle="1" w:styleId="Char20">
    <w:name w:val="Char2"/>
    <w:basedOn w:val="affb"/>
    <w:autoRedefine/>
    <w:uiPriority w:val="99"/>
    <w:qFormat/>
    <w:pPr>
      <w:spacing w:line="240" w:lineRule="auto"/>
      <w:ind w:firstLineChars="0" w:firstLine="0"/>
    </w:pPr>
    <w:rPr>
      <w:rFonts w:ascii="Tahoma" w:eastAsia="宋体" w:hAnsi="Tahoma"/>
      <w:sz w:val="24"/>
      <w:szCs w:val="20"/>
    </w:rPr>
  </w:style>
  <w:style w:type="character" w:customStyle="1" w:styleId="Charf">
    <w:name w:val="项· Char"/>
    <w:link w:val="afffffffffffa"/>
    <w:autoRedefine/>
    <w:uiPriority w:val="99"/>
    <w:qFormat/>
    <w:locked/>
    <w:rPr>
      <w:sz w:val="28"/>
      <w:szCs w:val="28"/>
    </w:rPr>
  </w:style>
  <w:style w:type="paragraph" w:customStyle="1" w:styleId="afffffffffffa">
    <w:name w:val="项·"/>
    <w:basedOn w:val="affb"/>
    <w:link w:val="Charf"/>
    <w:autoRedefine/>
    <w:uiPriority w:val="99"/>
    <w:qFormat/>
    <w:pPr>
      <w:snapToGrid w:val="0"/>
      <w:spacing w:line="300" w:lineRule="auto"/>
      <w:ind w:left="900" w:firstLineChars="0" w:hanging="420"/>
    </w:pPr>
    <w:rPr>
      <w:rFonts w:eastAsia="宋体"/>
      <w:kern w:val="0"/>
      <w:szCs w:val="28"/>
    </w:rPr>
  </w:style>
  <w:style w:type="paragraph" w:customStyle="1" w:styleId="afffffffffffb">
    <w:name w:val="并列叙述"/>
    <w:basedOn w:val="affb"/>
    <w:autoRedefine/>
    <w:uiPriority w:val="99"/>
    <w:qFormat/>
    <w:pPr>
      <w:tabs>
        <w:tab w:val="left" w:pos="902"/>
      </w:tabs>
      <w:spacing w:line="240" w:lineRule="auto"/>
      <w:ind w:left="902" w:firstLineChars="0" w:hanging="420"/>
    </w:pPr>
    <w:rPr>
      <w:rFonts w:eastAsia="宋体"/>
      <w:sz w:val="21"/>
      <w:szCs w:val="24"/>
    </w:rPr>
  </w:style>
  <w:style w:type="paragraph" w:customStyle="1" w:styleId="afffffffffffc">
    <w:name w:val="列表内容"/>
    <w:basedOn w:val="affb"/>
    <w:next w:val="affb"/>
    <w:autoRedefine/>
    <w:uiPriority w:val="99"/>
    <w:qFormat/>
    <w:pPr>
      <w:widowControl/>
      <w:spacing w:line="240" w:lineRule="auto"/>
      <w:ind w:left="1260" w:firstLineChars="0" w:hanging="420"/>
      <w:jc w:val="left"/>
    </w:pPr>
    <w:rPr>
      <w:rFonts w:eastAsia="宋体"/>
      <w:kern w:val="0"/>
      <w:sz w:val="18"/>
      <w:szCs w:val="24"/>
    </w:rPr>
  </w:style>
  <w:style w:type="paragraph" w:customStyle="1" w:styleId="093">
    <w:name w:val="093图"/>
    <w:basedOn w:val="affb"/>
    <w:autoRedefine/>
    <w:uiPriority w:val="99"/>
    <w:qFormat/>
    <w:pPr>
      <w:tabs>
        <w:tab w:val="left" w:pos="987"/>
      </w:tabs>
      <w:spacing w:line="240" w:lineRule="auto"/>
      <w:ind w:left="987" w:firstLineChars="0" w:hanging="420"/>
      <w:jc w:val="center"/>
    </w:pPr>
    <w:rPr>
      <w:rFonts w:ascii="Lucida Sans Typewriter" w:eastAsia="宋体" w:hAnsi="Lucida Sans Typewriter" w:cs="宋体"/>
      <w:sz w:val="21"/>
      <w:szCs w:val="21"/>
    </w:rPr>
  </w:style>
  <w:style w:type="paragraph" w:customStyle="1" w:styleId="afffffffffffd">
    <w:name w:val="并列项"/>
    <w:basedOn w:val="affb"/>
    <w:link w:val="Charf0"/>
    <w:autoRedefine/>
    <w:uiPriority w:val="99"/>
    <w:qFormat/>
    <w:pPr>
      <w:widowControl/>
      <w:adjustRightInd w:val="0"/>
      <w:spacing w:line="360" w:lineRule="auto"/>
      <w:ind w:left="907" w:firstLineChars="0" w:hanging="907"/>
    </w:pPr>
    <w:rPr>
      <w:rFonts w:eastAsia="宋体"/>
      <w:kern w:val="0"/>
      <w:sz w:val="24"/>
      <w:szCs w:val="20"/>
    </w:rPr>
  </w:style>
  <w:style w:type="paragraph" w:customStyle="1" w:styleId="00">
    <w:name w:val="样式 样式 题注 + 居中 首行缩进:  0 字符 + 黑体 小四"/>
    <w:basedOn w:val="affb"/>
    <w:autoRedefine/>
    <w:uiPriority w:val="99"/>
    <w:qFormat/>
    <w:pPr>
      <w:tabs>
        <w:tab w:val="left" w:pos="964"/>
      </w:tabs>
      <w:spacing w:line="240" w:lineRule="auto"/>
      <w:ind w:left="964" w:firstLineChars="0" w:hanging="397"/>
    </w:pPr>
    <w:rPr>
      <w:rFonts w:eastAsia="黑体"/>
      <w:sz w:val="24"/>
      <w:szCs w:val="24"/>
    </w:rPr>
  </w:style>
  <w:style w:type="paragraph" w:customStyle="1" w:styleId="TableTextChar">
    <w:name w:val="Table Text Char"/>
    <w:autoRedefine/>
    <w:qFormat/>
    <w:pPr>
      <w:snapToGrid w:val="0"/>
      <w:spacing w:before="80" w:after="80"/>
    </w:pPr>
    <w:rPr>
      <w:rFonts w:ascii="Arial" w:hAnsi="Arial"/>
      <w:sz w:val="18"/>
    </w:rPr>
  </w:style>
  <w:style w:type="character" w:customStyle="1" w:styleId="Char15">
    <w:name w:val="文档正文 Char1"/>
    <w:link w:val="afffffffffffe"/>
    <w:autoRedefine/>
    <w:qFormat/>
    <w:locked/>
    <w:rPr>
      <w:rFonts w:ascii="宋体" w:hAnsi="宋体"/>
      <w:color w:val="000000"/>
      <w:spacing w:val="4"/>
      <w:sz w:val="24"/>
    </w:rPr>
  </w:style>
  <w:style w:type="paragraph" w:customStyle="1" w:styleId="afffffffffffe">
    <w:name w:val="文档正文"/>
    <w:basedOn w:val="affb"/>
    <w:link w:val="Char15"/>
    <w:autoRedefine/>
    <w:qFormat/>
    <w:pPr>
      <w:widowControl/>
      <w:adjustRightInd w:val="0"/>
      <w:snapToGrid w:val="0"/>
      <w:spacing w:line="440" w:lineRule="atLeast"/>
      <w:ind w:firstLineChars="0" w:firstLine="479"/>
      <w:jc w:val="center"/>
    </w:pPr>
    <w:rPr>
      <w:rFonts w:ascii="宋体" w:eastAsia="宋体" w:hAnsi="宋体"/>
      <w:color w:val="000000"/>
      <w:spacing w:val="4"/>
      <w:kern w:val="0"/>
      <w:sz w:val="24"/>
      <w:szCs w:val="20"/>
    </w:rPr>
  </w:style>
  <w:style w:type="paragraph" w:customStyle="1" w:styleId="121">
    <w:name w:val="标题 121"/>
    <w:basedOn w:val="affb"/>
    <w:autoRedefine/>
    <w:uiPriority w:val="99"/>
    <w:qFormat/>
    <w:pPr>
      <w:adjustRightInd w:val="0"/>
      <w:spacing w:line="312" w:lineRule="atLeast"/>
      <w:ind w:firstLineChars="0" w:firstLine="510"/>
    </w:pPr>
    <w:rPr>
      <w:rFonts w:ascii="宋体" w:eastAsia="宋体"/>
      <w:kern w:val="0"/>
      <w:szCs w:val="20"/>
    </w:rPr>
  </w:style>
  <w:style w:type="character" w:customStyle="1" w:styleId="Charf1">
    <w:name w:val="方案正文缩进 Char"/>
    <w:link w:val="affffffffffff"/>
    <w:autoRedefine/>
    <w:qFormat/>
    <w:locked/>
    <w:rPr>
      <w:rFonts w:ascii="宋体" w:hAnsi="宋体"/>
      <w:sz w:val="28"/>
      <w:szCs w:val="28"/>
    </w:rPr>
  </w:style>
  <w:style w:type="paragraph" w:customStyle="1" w:styleId="affffffffffff">
    <w:name w:val="方案正文缩进"/>
    <w:basedOn w:val="affb"/>
    <w:link w:val="Charf1"/>
    <w:autoRedefine/>
    <w:qFormat/>
    <w:pPr>
      <w:adjustRightInd w:val="0"/>
      <w:snapToGrid w:val="0"/>
      <w:spacing w:line="240" w:lineRule="auto"/>
      <w:ind w:firstLine="560"/>
    </w:pPr>
    <w:rPr>
      <w:rFonts w:ascii="宋体" w:eastAsia="宋体" w:hAnsi="宋体"/>
      <w:kern w:val="0"/>
      <w:szCs w:val="28"/>
    </w:rPr>
  </w:style>
  <w:style w:type="paragraph" w:customStyle="1" w:styleId="ParaChar">
    <w:name w:val="默认段落字体 Para Char"/>
    <w:basedOn w:val="affb"/>
    <w:autoRedefine/>
    <w:uiPriority w:val="99"/>
    <w:qFormat/>
    <w:pPr>
      <w:widowControl/>
      <w:tabs>
        <w:tab w:val="left" w:pos="1080"/>
      </w:tabs>
      <w:adjustRightInd w:val="0"/>
      <w:snapToGrid w:val="0"/>
      <w:spacing w:line="360" w:lineRule="auto"/>
      <w:ind w:firstLineChars="0" w:firstLine="0"/>
    </w:pPr>
    <w:rPr>
      <w:rFonts w:eastAsia="宋体"/>
      <w:kern w:val="0"/>
      <w:sz w:val="24"/>
      <w:szCs w:val="20"/>
    </w:rPr>
  </w:style>
  <w:style w:type="paragraph" w:customStyle="1" w:styleId="affffffffffff0">
    <w:name w:val="报告正文"/>
    <w:basedOn w:val="affb"/>
    <w:link w:val="Char21"/>
    <w:autoRedefine/>
    <w:qFormat/>
    <w:pPr>
      <w:adjustRightInd w:val="0"/>
      <w:spacing w:line="312" w:lineRule="auto"/>
      <w:ind w:firstLine="560"/>
    </w:pPr>
    <w:rPr>
      <w:rFonts w:eastAsia="宋体" w:cs="宋体"/>
      <w:kern w:val="0"/>
      <w:sz w:val="24"/>
      <w:szCs w:val="28"/>
    </w:rPr>
  </w:style>
  <w:style w:type="character" w:customStyle="1" w:styleId="CharCharCharCharChar">
    <w:name w:val="正文格式 Char Char Char Char Char"/>
    <w:link w:val="CharCharCharChar"/>
    <w:autoRedefine/>
    <w:qFormat/>
    <w:locked/>
    <w:rPr>
      <w:sz w:val="24"/>
    </w:rPr>
  </w:style>
  <w:style w:type="paragraph" w:customStyle="1" w:styleId="CharCharCharChar">
    <w:name w:val="正文格式 Char Char Char Char"/>
    <w:basedOn w:val="affb"/>
    <w:link w:val="CharCharCharCharChar"/>
    <w:autoRedefine/>
    <w:qFormat/>
    <w:pPr>
      <w:widowControl/>
      <w:adjustRightInd w:val="0"/>
      <w:snapToGrid w:val="0"/>
      <w:spacing w:line="360" w:lineRule="auto"/>
      <w:ind w:firstLineChars="0" w:firstLine="482"/>
    </w:pPr>
    <w:rPr>
      <w:rFonts w:eastAsia="宋体"/>
      <w:kern w:val="0"/>
      <w:sz w:val="24"/>
      <w:szCs w:val="20"/>
    </w:rPr>
  </w:style>
  <w:style w:type="paragraph" w:customStyle="1" w:styleId="affffffffffff1">
    <w:name w:val="附录（第一层条）"/>
    <w:basedOn w:val="affb"/>
    <w:autoRedefine/>
    <w:uiPriority w:val="99"/>
    <w:qFormat/>
    <w:pPr>
      <w:tabs>
        <w:tab w:val="left" w:pos="1260"/>
        <w:tab w:val="left" w:pos="4020"/>
      </w:tabs>
      <w:spacing w:line="300" w:lineRule="auto"/>
      <w:ind w:left="1260" w:firstLineChars="0" w:hanging="840"/>
    </w:pPr>
    <w:rPr>
      <w:rFonts w:eastAsia="黑体"/>
      <w:sz w:val="24"/>
      <w:szCs w:val="24"/>
    </w:rPr>
  </w:style>
  <w:style w:type="paragraph" w:customStyle="1" w:styleId="CharChar4CharCharCharCharCharCharCharCharCharCharCharCharCharCharCharChar">
    <w:name w:val="Char Char4 Char Char Char Char Char Char Char Char Char Char Char Char Char Char Char Char"/>
    <w:basedOn w:val="affb"/>
    <w:link w:val="CharChar4CharCharCharCharCharCharCharCharCharCharCharCharCharCharCharCharChar"/>
    <w:autoRedefine/>
    <w:uiPriority w:val="99"/>
    <w:qFormat/>
    <w:pPr>
      <w:tabs>
        <w:tab w:val="left" w:pos="907"/>
      </w:tabs>
      <w:spacing w:line="240" w:lineRule="auto"/>
      <w:ind w:left="907" w:firstLineChars="0" w:hanging="425"/>
    </w:pPr>
    <w:rPr>
      <w:rFonts w:eastAsia="宋体"/>
      <w:sz w:val="21"/>
      <w:szCs w:val="24"/>
    </w:rPr>
  </w:style>
  <w:style w:type="paragraph" w:customStyle="1" w:styleId="CharCharCharCharCharChar">
    <w:name w:val="Char Char Char Char Char Char"/>
    <w:basedOn w:val="affb"/>
    <w:autoRedefine/>
    <w:uiPriority w:val="99"/>
    <w:qFormat/>
    <w:pPr>
      <w:widowControl/>
      <w:spacing w:after="160" w:line="240" w:lineRule="exact"/>
      <w:ind w:firstLineChars="0" w:firstLine="0"/>
      <w:jc w:val="left"/>
    </w:pPr>
    <w:rPr>
      <w:rFonts w:ascii="宋体" w:eastAsia="宋体" w:hAnsi="宋体"/>
      <w:szCs w:val="26"/>
    </w:rPr>
  </w:style>
  <w:style w:type="paragraph" w:customStyle="1" w:styleId="2fd">
    <w:name w:val="正文2"/>
    <w:autoRedefine/>
    <w:uiPriority w:val="99"/>
    <w:qFormat/>
    <w:pPr>
      <w:widowControl w:val="0"/>
      <w:adjustRightInd w:val="0"/>
      <w:spacing w:line="312" w:lineRule="atLeast"/>
      <w:jc w:val="both"/>
    </w:pPr>
    <w:rPr>
      <w:rFonts w:ascii="宋体"/>
      <w:sz w:val="34"/>
    </w:rPr>
  </w:style>
  <w:style w:type="paragraph" w:customStyle="1" w:styleId="affffffffffff2">
    <w:name w:val="英文编号"/>
    <w:basedOn w:val="affb"/>
    <w:autoRedefine/>
    <w:uiPriority w:val="99"/>
    <w:qFormat/>
    <w:pPr>
      <w:spacing w:line="360" w:lineRule="auto"/>
      <w:ind w:firstLineChars="0" w:firstLine="0"/>
    </w:pPr>
    <w:rPr>
      <w:rFonts w:eastAsia="宋体" w:cs="Arial"/>
      <w:kern w:val="0"/>
      <w:sz w:val="24"/>
      <w:szCs w:val="44"/>
    </w:rPr>
  </w:style>
  <w:style w:type="paragraph" w:customStyle="1" w:styleId="-a1">
    <w:name w:val="并列项-a)"/>
    <w:basedOn w:val="affb"/>
    <w:link w:val="-aChar0"/>
    <w:autoRedefine/>
    <w:uiPriority w:val="99"/>
    <w:qFormat/>
    <w:pPr>
      <w:widowControl/>
      <w:adjustRightInd w:val="0"/>
      <w:snapToGrid w:val="0"/>
      <w:spacing w:line="360" w:lineRule="auto"/>
      <w:ind w:left="851" w:firstLineChars="0" w:hanging="851"/>
    </w:pPr>
    <w:rPr>
      <w:rFonts w:eastAsia="宋体"/>
      <w:kern w:val="0"/>
      <w:sz w:val="24"/>
      <w:szCs w:val="20"/>
    </w:rPr>
  </w:style>
  <w:style w:type="paragraph" w:customStyle="1" w:styleId="-f2">
    <w:name w:val="编号项-表"/>
    <w:basedOn w:val="affb"/>
    <w:next w:val="affffffff7"/>
    <w:link w:val="-Char0"/>
    <w:autoRedefine/>
    <w:qFormat/>
    <w:pPr>
      <w:keepNext/>
      <w:widowControl/>
      <w:adjustRightInd w:val="0"/>
      <w:snapToGrid w:val="0"/>
      <w:spacing w:beforeLines="50" w:line="240" w:lineRule="auto"/>
      <w:ind w:firstLineChars="0" w:firstLine="0"/>
      <w:jc w:val="center"/>
    </w:pPr>
    <w:rPr>
      <w:rFonts w:ascii="Arial" w:eastAsia="黑体" w:hAnsi="Arial"/>
      <w:kern w:val="0"/>
      <w:sz w:val="24"/>
      <w:szCs w:val="24"/>
    </w:rPr>
  </w:style>
  <w:style w:type="paragraph" w:customStyle="1" w:styleId="affffffffffff3">
    <w:name w:val="表（续）"/>
    <w:basedOn w:val="-f2"/>
    <w:uiPriority w:val="99"/>
    <w:qFormat/>
  </w:style>
  <w:style w:type="character" w:customStyle="1" w:styleId="Char22">
    <w:name w:val="标准正文 Char2"/>
    <w:link w:val="affffffffffff4"/>
    <w:autoRedefine/>
    <w:qFormat/>
    <w:locked/>
    <w:rPr>
      <w:spacing w:val="-4"/>
      <w:kern w:val="21"/>
      <w:sz w:val="24"/>
    </w:rPr>
  </w:style>
  <w:style w:type="paragraph" w:customStyle="1" w:styleId="affffffffffff4">
    <w:name w:val="标准正文"/>
    <w:basedOn w:val="affb"/>
    <w:link w:val="Char22"/>
    <w:autoRedefine/>
    <w:qFormat/>
    <w:pPr>
      <w:adjustRightInd w:val="0"/>
      <w:spacing w:line="360" w:lineRule="atLeast"/>
      <w:ind w:firstLineChars="0" w:firstLine="425"/>
      <w:jc w:val="left"/>
    </w:pPr>
    <w:rPr>
      <w:rFonts w:eastAsia="宋体"/>
      <w:spacing w:val="-4"/>
      <w:kern w:val="21"/>
      <w:sz w:val="24"/>
      <w:szCs w:val="20"/>
    </w:rPr>
  </w:style>
  <w:style w:type="paragraph" w:customStyle="1" w:styleId="LDXL0">
    <w:name w:val="LDXL文档正文"/>
    <w:link w:val="LDXLChar0"/>
    <w:autoRedefine/>
    <w:uiPriority w:val="99"/>
    <w:qFormat/>
    <w:pPr>
      <w:widowControl w:val="0"/>
      <w:adjustRightInd w:val="0"/>
      <w:snapToGrid w:val="0"/>
      <w:spacing w:line="360" w:lineRule="auto"/>
      <w:ind w:firstLineChars="200" w:firstLine="482"/>
      <w:jc w:val="center"/>
    </w:pPr>
    <w:rPr>
      <w:rFonts w:ascii="宋体"/>
      <w:b/>
      <w:kern w:val="2"/>
      <w:sz w:val="24"/>
      <w:szCs w:val="24"/>
    </w:rPr>
  </w:style>
  <w:style w:type="paragraph" w:customStyle="1" w:styleId="affffffffffff5">
    <w:name w:val="编号"/>
    <w:basedOn w:val="affb"/>
    <w:autoRedefine/>
    <w:qFormat/>
    <w:pPr>
      <w:tabs>
        <w:tab w:val="left" w:pos="907"/>
      </w:tabs>
      <w:spacing w:line="480" w:lineRule="exact"/>
      <w:ind w:left="907" w:firstLineChars="0" w:hanging="397"/>
    </w:pPr>
    <w:rPr>
      <w:rFonts w:eastAsia="宋体"/>
      <w:szCs w:val="24"/>
    </w:rPr>
  </w:style>
  <w:style w:type="character" w:customStyle="1" w:styleId="Charf2">
    <w:name w:val="样式 题注 + 居中 Char"/>
    <w:link w:val="affffffffffff6"/>
    <w:autoRedefine/>
    <w:qFormat/>
    <w:locked/>
    <w:rPr>
      <w:rFonts w:ascii="Arial" w:hAnsi="Arial" w:cs="Arial"/>
      <w:kern w:val="2"/>
      <w:sz w:val="24"/>
    </w:rPr>
  </w:style>
  <w:style w:type="paragraph" w:customStyle="1" w:styleId="affffffffffff6">
    <w:name w:val="样式 题注 + 居中"/>
    <w:basedOn w:val="afffa"/>
    <w:link w:val="Charf2"/>
    <w:autoRedefine/>
    <w:qFormat/>
    <w:pPr>
      <w:spacing w:beforeLines="50" w:line="240" w:lineRule="auto"/>
      <w:ind w:firstLineChars="0" w:firstLine="0"/>
      <w:jc w:val="center"/>
    </w:pPr>
    <w:rPr>
      <w:rFonts w:ascii="Arial" w:eastAsia="宋体" w:hAnsi="Arial" w:cs="Arial"/>
      <w:sz w:val="24"/>
    </w:rPr>
  </w:style>
  <w:style w:type="paragraph" w:customStyle="1" w:styleId="1ff1">
    <w:name w:val="样式 题注 + 居中1"/>
    <w:basedOn w:val="afffa"/>
    <w:autoRedefine/>
    <w:uiPriority w:val="99"/>
    <w:qFormat/>
    <w:pPr>
      <w:spacing w:line="360" w:lineRule="auto"/>
      <w:ind w:firstLineChars="0" w:firstLine="0"/>
      <w:jc w:val="center"/>
    </w:pPr>
    <w:rPr>
      <w:rFonts w:ascii="黑体" w:hAnsi="Arial" w:hint="eastAsia"/>
      <w:sz w:val="24"/>
    </w:rPr>
  </w:style>
  <w:style w:type="paragraph" w:customStyle="1" w:styleId="105050">
    <w:name w:val="样式 样式 题注 + 居中1 + 段前: 0.5 行 段后: 0.5 行"/>
    <w:basedOn w:val="1ff1"/>
    <w:autoRedefine/>
    <w:uiPriority w:val="99"/>
    <w:qFormat/>
    <w:rPr>
      <w:rFonts w:ascii="Times New Roman" w:hAnsi="Times New Roman"/>
      <w:szCs w:val="24"/>
    </w:rPr>
  </w:style>
  <w:style w:type="paragraph" w:customStyle="1" w:styleId="2fe">
    <w:name w:val="样式 题注 + 居中2"/>
    <w:basedOn w:val="afffa"/>
    <w:autoRedefine/>
    <w:uiPriority w:val="99"/>
    <w:qFormat/>
    <w:pPr>
      <w:spacing w:beforeLines="50" w:line="360" w:lineRule="auto"/>
      <w:ind w:firstLineChars="0" w:firstLine="0"/>
      <w:jc w:val="center"/>
    </w:pPr>
    <w:rPr>
      <w:rFonts w:ascii="Times New Roman" w:eastAsia="宋体" w:hAnsi="Times New Roman" w:cs="宋体" w:hint="eastAsia"/>
      <w:sz w:val="24"/>
    </w:rPr>
  </w:style>
  <w:style w:type="paragraph" w:customStyle="1" w:styleId="-n">
    <w:name w:val="并列项-n)"/>
    <w:basedOn w:val="-a1"/>
    <w:autoRedefine/>
    <w:uiPriority w:val="99"/>
    <w:qFormat/>
    <w:pPr>
      <w:widowControl w:val="0"/>
      <w:adjustRightInd/>
      <w:snapToGrid/>
      <w:ind w:left="1094" w:hanging="1094"/>
    </w:pPr>
    <w:rPr>
      <w:kern w:val="2"/>
      <w:szCs w:val="24"/>
    </w:rPr>
  </w:style>
  <w:style w:type="paragraph" w:customStyle="1" w:styleId="1110">
    <w:name w:val="样式 样式 标题 1 + (符号) 宋体 + 黑体 段前: 1 行 段后: 1 行"/>
    <w:basedOn w:val="affb"/>
    <w:autoRedefine/>
    <w:uiPriority w:val="99"/>
    <w:qFormat/>
    <w:pPr>
      <w:keepNext/>
      <w:keepLines/>
      <w:adjustRightInd w:val="0"/>
      <w:snapToGrid w:val="0"/>
      <w:spacing w:beforeLines="50" w:line="400" w:lineRule="exact"/>
      <w:ind w:firstLineChars="0" w:firstLine="0"/>
      <w:outlineLvl w:val="0"/>
    </w:pPr>
    <w:rPr>
      <w:rFonts w:ascii="黑体" w:eastAsia="黑体" w:cs="宋体"/>
      <w:b/>
      <w:bCs/>
      <w:kern w:val="44"/>
      <w:sz w:val="24"/>
      <w:szCs w:val="20"/>
    </w:rPr>
  </w:style>
  <w:style w:type="paragraph" w:customStyle="1" w:styleId="221">
    <w:name w:val="样式 行距: 固定值 22 磅"/>
    <w:basedOn w:val="affb"/>
    <w:autoRedefine/>
    <w:uiPriority w:val="99"/>
    <w:qFormat/>
    <w:pPr>
      <w:adjustRightInd w:val="0"/>
      <w:snapToGrid w:val="0"/>
      <w:spacing w:line="360" w:lineRule="auto"/>
    </w:pPr>
    <w:rPr>
      <w:rFonts w:cs="宋体"/>
      <w:szCs w:val="20"/>
    </w:rPr>
  </w:style>
  <w:style w:type="paragraph" w:customStyle="1" w:styleId="21list2list2heading2TOCHead2List">
    <w:name w:val="样式 样式 样式 标题 2第一层条第二层论文标题 1list 2list 2heading 2TOCHead 2List ....."/>
    <w:basedOn w:val="affb"/>
    <w:autoRedefine/>
    <w:uiPriority w:val="99"/>
    <w:qFormat/>
    <w:pPr>
      <w:tabs>
        <w:tab w:val="left" w:pos="400"/>
      </w:tabs>
      <w:spacing w:line="240" w:lineRule="auto"/>
      <w:ind w:left="600" w:firstLineChars="0" w:hanging="200"/>
    </w:pPr>
    <w:rPr>
      <w:rFonts w:eastAsia="宋体"/>
      <w:sz w:val="21"/>
      <w:szCs w:val="24"/>
    </w:rPr>
  </w:style>
  <w:style w:type="paragraph" w:customStyle="1" w:styleId="3f4">
    <w:name w:val="样式3"/>
    <w:basedOn w:val="30"/>
    <w:link w:val="3Char0"/>
    <w:autoRedefine/>
    <w:uiPriority w:val="99"/>
    <w:qFormat/>
    <w:pPr>
      <w:keepNext w:val="0"/>
      <w:keepLines w:val="0"/>
      <w:tabs>
        <w:tab w:val="left" w:pos="720"/>
      </w:tabs>
      <w:adjustRightInd/>
      <w:spacing w:line="360" w:lineRule="auto"/>
      <w:ind w:left="720" w:firstLineChars="0" w:hanging="720"/>
    </w:pPr>
    <w:rPr>
      <w:rFonts w:eastAsia="宋体"/>
      <w:b w:val="0"/>
      <w:kern w:val="0"/>
      <w:sz w:val="24"/>
    </w:rPr>
  </w:style>
  <w:style w:type="paragraph" w:customStyle="1" w:styleId="affffffffffff7">
    <w:name w:val="我的正文"/>
    <w:autoRedefine/>
    <w:uiPriority w:val="99"/>
    <w:qFormat/>
    <w:pPr>
      <w:spacing w:line="300" w:lineRule="auto"/>
      <w:ind w:firstLine="505"/>
      <w:jc w:val="both"/>
    </w:pPr>
    <w:rPr>
      <w:rFonts w:ascii="宋体" w:hAnsi="宋体"/>
      <w:kern w:val="24"/>
      <w:sz w:val="24"/>
    </w:rPr>
  </w:style>
  <w:style w:type="paragraph" w:customStyle="1" w:styleId="affffffffffff8">
    <w:name w:val="封面上部"/>
    <w:basedOn w:val="affb"/>
    <w:autoRedefine/>
    <w:uiPriority w:val="99"/>
    <w:qFormat/>
    <w:pPr>
      <w:adjustRightInd w:val="0"/>
      <w:spacing w:line="360" w:lineRule="auto"/>
      <w:ind w:firstLineChars="0" w:firstLine="0"/>
      <w:jc w:val="center"/>
    </w:pPr>
    <w:rPr>
      <w:rFonts w:ascii="Arial" w:eastAsia="黑体"/>
      <w:kern w:val="0"/>
      <w:sz w:val="32"/>
      <w:szCs w:val="20"/>
    </w:rPr>
  </w:style>
  <w:style w:type="character" w:customStyle="1" w:styleId="Charf3">
    <w:name w:val="表格内容 Char"/>
    <w:autoRedefine/>
    <w:qFormat/>
    <w:locked/>
    <w:rPr>
      <w:rFonts w:eastAsia="仿宋_GB2312"/>
      <w:kern w:val="2"/>
      <w:sz w:val="24"/>
    </w:rPr>
  </w:style>
  <w:style w:type="paragraph" w:customStyle="1" w:styleId="4c">
    <w:name w:val="标题4"/>
    <w:basedOn w:val="30"/>
    <w:autoRedefine/>
    <w:uiPriority w:val="99"/>
    <w:qFormat/>
    <w:pPr>
      <w:keepNext w:val="0"/>
      <w:tabs>
        <w:tab w:val="left" w:pos="1069"/>
      </w:tabs>
      <w:adjustRightInd/>
      <w:snapToGrid/>
      <w:spacing w:line="460" w:lineRule="exact"/>
      <w:ind w:left="1069" w:firstLineChars="0" w:hanging="420"/>
    </w:pPr>
    <w:rPr>
      <w:rFonts w:ascii="宋体" w:eastAsia="宋体" w:hAnsi="宋体"/>
      <w:b w:val="0"/>
      <w:bCs w:val="0"/>
      <w:sz w:val="28"/>
      <w:szCs w:val="28"/>
    </w:rPr>
  </w:style>
  <w:style w:type="character" w:customStyle="1" w:styleId="Charf4">
    <w:name w:val="表号格式 Char"/>
    <w:link w:val="affffffffffff9"/>
    <w:autoRedefine/>
    <w:uiPriority w:val="99"/>
    <w:qFormat/>
    <w:locked/>
    <w:rPr>
      <w:rFonts w:eastAsia="黑体"/>
      <w:kern w:val="28"/>
      <w:sz w:val="28"/>
      <w:szCs w:val="28"/>
    </w:rPr>
  </w:style>
  <w:style w:type="paragraph" w:customStyle="1" w:styleId="affffffffffff9">
    <w:name w:val="表号格式"/>
    <w:basedOn w:val="affb"/>
    <w:next w:val="affb"/>
    <w:link w:val="Charf4"/>
    <w:autoRedefine/>
    <w:uiPriority w:val="99"/>
    <w:qFormat/>
    <w:pPr>
      <w:tabs>
        <w:tab w:val="left" w:pos="425"/>
      </w:tabs>
      <w:adjustRightInd w:val="0"/>
      <w:spacing w:beforeLines="50" w:line="300" w:lineRule="auto"/>
      <w:ind w:left="425" w:firstLineChars="0" w:hanging="425"/>
      <w:jc w:val="center"/>
      <w:outlineLvl w:val="7"/>
    </w:pPr>
    <w:rPr>
      <w:rFonts w:eastAsia="黑体"/>
      <w:kern w:val="28"/>
      <w:szCs w:val="28"/>
    </w:rPr>
  </w:style>
  <w:style w:type="paragraph" w:customStyle="1" w:styleId="CharCharCharCharCharCharCharCharCharChar">
    <w:name w:val="Char Char Char Char Char Char Char Char Char Char"/>
    <w:basedOn w:val="affb"/>
    <w:autoRedefine/>
    <w:uiPriority w:val="99"/>
    <w:qFormat/>
    <w:pPr>
      <w:adjustRightInd w:val="0"/>
      <w:spacing w:line="240" w:lineRule="auto"/>
      <w:ind w:left="1200" w:firstLineChars="0" w:hanging="1200"/>
    </w:pPr>
    <w:rPr>
      <w:rFonts w:ascii="Tahoma" w:eastAsia="宋体" w:hAnsi="Tahoma" w:cs="Tahoma"/>
      <w:sz w:val="24"/>
      <w:szCs w:val="24"/>
    </w:rPr>
  </w:style>
  <w:style w:type="paragraph" w:customStyle="1" w:styleId="Char1CharCharChar">
    <w:name w:val="Char1 Char Char Char"/>
    <w:basedOn w:val="afffc"/>
    <w:autoRedefine/>
    <w:qFormat/>
    <w:rPr>
      <w:rFonts w:ascii="Tahoma" w:hAnsi="Tahoma"/>
      <w:sz w:val="24"/>
    </w:rPr>
  </w:style>
  <w:style w:type="paragraph" w:customStyle="1" w:styleId="CharCharChar2CharCharCharCharCharCharChar">
    <w:name w:val="Char Char Char2 Char Char Char Char Char Char Char"/>
    <w:basedOn w:val="affb"/>
    <w:autoRedefine/>
    <w:uiPriority w:val="99"/>
    <w:qFormat/>
    <w:pPr>
      <w:widowControl/>
      <w:spacing w:after="160" w:line="240" w:lineRule="exact"/>
      <w:ind w:firstLineChars="0" w:firstLine="0"/>
      <w:jc w:val="left"/>
    </w:pPr>
    <w:rPr>
      <w:rFonts w:ascii="Verdana" w:hAnsi="Verdana"/>
      <w:kern w:val="0"/>
      <w:sz w:val="30"/>
      <w:szCs w:val="30"/>
      <w:lang w:eastAsia="en-US"/>
    </w:rPr>
  </w:style>
  <w:style w:type="paragraph" w:customStyle="1" w:styleId="affffffffffffa">
    <w:name w:val="附录表头格式"/>
    <w:next w:val="affb"/>
    <w:uiPriority w:val="99"/>
    <w:qFormat/>
    <w:pPr>
      <w:adjustRightInd w:val="0"/>
      <w:snapToGrid w:val="0"/>
      <w:spacing w:beforeLines="50" w:line="300" w:lineRule="auto"/>
      <w:ind w:left="4253"/>
      <w:jc w:val="center"/>
    </w:pPr>
    <w:rPr>
      <w:rFonts w:eastAsia="黑体" w:cs="宋体"/>
      <w:kern w:val="28"/>
      <w:sz w:val="28"/>
      <w:szCs w:val="28"/>
    </w:rPr>
  </w:style>
  <w:style w:type="paragraph" w:customStyle="1" w:styleId="affffffffffffb">
    <w:name w:val="附录图号格式"/>
    <w:next w:val="affb"/>
    <w:autoRedefine/>
    <w:uiPriority w:val="99"/>
    <w:qFormat/>
    <w:pPr>
      <w:adjustRightInd w:val="0"/>
      <w:snapToGrid w:val="0"/>
      <w:spacing w:beforeLines="50" w:line="300" w:lineRule="auto"/>
      <w:jc w:val="center"/>
    </w:pPr>
    <w:rPr>
      <w:rFonts w:eastAsia="黑体" w:cs="宋体"/>
      <w:kern w:val="28"/>
      <w:sz w:val="28"/>
      <w:szCs w:val="28"/>
    </w:rPr>
  </w:style>
  <w:style w:type="character" w:customStyle="1" w:styleId="1Char5">
    <w:name w:val="附录列1) Char"/>
    <w:link w:val="1ff2"/>
    <w:autoRedefine/>
    <w:uiPriority w:val="99"/>
    <w:qFormat/>
    <w:locked/>
    <w:rPr>
      <w:bCs/>
      <w:kern w:val="2"/>
      <w:sz w:val="28"/>
      <w:szCs w:val="28"/>
    </w:rPr>
  </w:style>
  <w:style w:type="paragraph" w:customStyle="1" w:styleId="1ff2">
    <w:name w:val="附录列1)"/>
    <w:basedOn w:val="13"/>
    <w:link w:val="1Char5"/>
    <w:autoRedefine/>
    <w:uiPriority w:val="99"/>
    <w:qFormat/>
    <w:pPr>
      <w:tabs>
        <w:tab w:val="left" w:pos="360"/>
      </w:tabs>
      <w:textAlignment w:val="auto"/>
    </w:pPr>
  </w:style>
  <w:style w:type="paragraph" w:customStyle="1" w:styleId="affffffffffffc">
    <w:name w:val="附录列a)"/>
    <w:basedOn w:val="aff4"/>
    <w:autoRedefine/>
    <w:uiPriority w:val="99"/>
    <w:qFormat/>
    <w:pPr>
      <w:tabs>
        <w:tab w:val="left" w:pos="360"/>
        <w:tab w:val="left" w:pos="2940"/>
      </w:tabs>
      <w:ind w:left="2940" w:hanging="420"/>
      <w:textAlignment w:val="auto"/>
    </w:pPr>
    <w:rPr>
      <w:kern w:val="28"/>
    </w:rPr>
  </w:style>
  <w:style w:type="character" w:customStyle="1" w:styleId="077-Char0">
    <w:name w:val="077-字母并列条文 Char"/>
    <w:link w:val="077-3"/>
    <w:autoRedefine/>
    <w:uiPriority w:val="99"/>
    <w:qFormat/>
    <w:locked/>
    <w:rPr>
      <w:rFonts w:ascii="宋体" w:hAnsi="宋体"/>
      <w:sz w:val="24"/>
    </w:rPr>
  </w:style>
  <w:style w:type="paragraph" w:customStyle="1" w:styleId="077-3">
    <w:name w:val="077-字母并列条文"/>
    <w:basedOn w:val="affb"/>
    <w:link w:val="077-Char0"/>
    <w:autoRedefine/>
    <w:uiPriority w:val="99"/>
    <w:qFormat/>
    <w:pPr>
      <w:widowControl/>
      <w:adjustRightInd w:val="0"/>
      <w:snapToGrid w:val="0"/>
      <w:spacing w:line="360" w:lineRule="auto"/>
      <w:ind w:left="420" w:firstLineChars="0" w:firstLine="0"/>
    </w:pPr>
    <w:rPr>
      <w:rFonts w:ascii="宋体" w:eastAsia="宋体" w:hAnsi="宋体"/>
      <w:kern w:val="0"/>
      <w:sz w:val="24"/>
      <w:szCs w:val="20"/>
    </w:rPr>
  </w:style>
  <w:style w:type="character" w:customStyle="1" w:styleId="Charf5">
    <w:name w:val="样式 题注 + 小四 红色 Char"/>
    <w:link w:val="affffffffffffd"/>
    <w:qFormat/>
    <w:locked/>
    <w:rPr>
      <w:rFonts w:ascii="黑体" w:eastAsia="黑体" w:hAnsi="Arial"/>
      <w:bCs/>
      <w:kern w:val="2"/>
      <w:sz w:val="24"/>
    </w:rPr>
  </w:style>
  <w:style w:type="paragraph" w:customStyle="1" w:styleId="affffffffffffd">
    <w:name w:val="样式 题注 + 小四 红色"/>
    <w:basedOn w:val="afffa"/>
    <w:link w:val="Charf5"/>
    <w:qFormat/>
    <w:pPr>
      <w:overflowPunct w:val="0"/>
      <w:autoSpaceDE w:val="0"/>
      <w:autoSpaceDN w:val="0"/>
      <w:adjustRightInd w:val="0"/>
      <w:snapToGrid w:val="0"/>
      <w:spacing w:line="460" w:lineRule="atLeast"/>
      <w:ind w:firstLineChars="0" w:firstLine="0"/>
      <w:jc w:val="center"/>
    </w:pPr>
    <w:rPr>
      <w:rFonts w:ascii="黑体" w:hAnsi="Arial"/>
      <w:bCs/>
      <w:sz w:val="24"/>
    </w:rPr>
  </w:style>
  <w:style w:type="paragraph" w:customStyle="1" w:styleId="4d">
    <w:name w:val="我的标题4"/>
    <w:basedOn w:val="41"/>
    <w:next w:val="affffffffffff7"/>
    <w:autoRedefine/>
    <w:qFormat/>
    <w:pPr>
      <w:tabs>
        <w:tab w:val="left" w:pos="360"/>
      </w:tabs>
      <w:adjustRightInd w:val="0"/>
      <w:snapToGrid w:val="0"/>
      <w:spacing w:before="0" w:after="0" w:line="360" w:lineRule="auto"/>
      <w:ind w:firstLineChars="0" w:firstLine="0"/>
    </w:pPr>
    <w:rPr>
      <w:rFonts w:ascii="Times New Roman" w:hAnsi="Times New Roman"/>
      <w:b w:val="0"/>
      <w:bCs/>
      <w:sz w:val="24"/>
    </w:rPr>
  </w:style>
  <w:style w:type="paragraph" w:customStyle="1" w:styleId="5b">
    <w:name w:val="我的标题5"/>
    <w:basedOn w:val="52"/>
    <w:autoRedefine/>
    <w:qFormat/>
    <w:pPr>
      <w:tabs>
        <w:tab w:val="left" w:pos="360"/>
      </w:tabs>
      <w:adjustRightInd w:val="0"/>
      <w:snapToGrid w:val="0"/>
    </w:pPr>
    <w:rPr>
      <w:snapToGrid/>
      <w:kern w:val="2"/>
    </w:rPr>
  </w:style>
  <w:style w:type="paragraph" w:customStyle="1" w:styleId="CharChar4CharCharCharCharCharCharCharCharCharCharCharCharCharCharCharCharCharCharCharCharCharChar">
    <w:name w:val="Char Char4 Char Char Char Char Char Char Char Char Char Char Char Char Char Char Char Char Char Char Char Char Char Char"/>
    <w:basedOn w:val="affb"/>
    <w:next w:val="30"/>
    <w:autoRedefine/>
    <w:uiPriority w:val="99"/>
    <w:qFormat/>
    <w:pPr>
      <w:spacing w:line="240" w:lineRule="auto"/>
      <w:ind w:firstLineChars="0" w:firstLine="0"/>
    </w:pPr>
    <w:rPr>
      <w:rFonts w:eastAsia="宋体"/>
      <w:sz w:val="21"/>
      <w:szCs w:val="24"/>
    </w:rPr>
  </w:style>
  <w:style w:type="paragraph" w:customStyle="1" w:styleId="1ff3">
    <w:name w:val="智讯标题1"/>
    <w:basedOn w:val="16"/>
    <w:autoRedefine/>
    <w:uiPriority w:val="99"/>
    <w:qFormat/>
    <w:pPr>
      <w:keepNext w:val="0"/>
      <w:keepLines w:val="0"/>
      <w:pageBreakBefore/>
      <w:tabs>
        <w:tab w:val="left" w:pos="851"/>
        <w:tab w:val="center" w:pos="4535"/>
      </w:tabs>
      <w:adjustRightInd/>
      <w:snapToGrid/>
      <w:spacing w:beforeLines="300" w:afterLines="50" w:line="720" w:lineRule="exact"/>
      <w:ind w:left="851" w:firstLineChars="0" w:hanging="851"/>
      <w:jc w:val="both"/>
    </w:pPr>
    <w:rPr>
      <w:rFonts w:eastAsia="宋体"/>
      <w:kern w:val="2"/>
      <w:sz w:val="52"/>
    </w:rPr>
  </w:style>
  <w:style w:type="paragraph" w:customStyle="1" w:styleId="title2">
    <w:name w:val="_title2"/>
    <w:next w:val="title3"/>
    <w:uiPriority w:val="99"/>
    <w:qFormat/>
    <w:pPr>
      <w:tabs>
        <w:tab w:val="left" w:pos="360"/>
      </w:tabs>
      <w:spacing w:beforeLines="50" w:line="360" w:lineRule="auto"/>
      <w:outlineLvl w:val="2"/>
    </w:pPr>
    <w:rPr>
      <w:rFonts w:ascii="宋体" w:hAnsi="宋体"/>
      <w:b/>
      <w:kern w:val="2"/>
      <w:sz w:val="28"/>
      <w:szCs w:val="24"/>
    </w:rPr>
  </w:style>
  <w:style w:type="paragraph" w:customStyle="1" w:styleId="title3">
    <w:name w:val="_title3"/>
    <w:next w:val="title4"/>
    <w:uiPriority w:val="99"/>
    <w:qFormat/>
    <w:pPr>
      <w:tabs>
        <w:tab w:val="left" w:pos="360"/>
      </w:tabs>
      <w:spacing w:beforeLines="50" w:line="360" w:lineRule="auto"/>
      <w:outlineLvl w:val="3"/>
    </w:pPr>
    <w:rPr>
      <w:rFonts w:ascii="宋体" w:hAnsi="宋体"/>
      <w:b/>
      <w:kern w:val="2"/>
      <w:sz w:val="24"/>
      <w:szCs w:val="24"/>
    </w:rPr>
  </w:style>
  <w:style w:type="paragraph" w:customStyle="1" w:styleId="title4">
    <w:name w:val="_title4"/>
    <w:next w:val="affb"/>
    <w:autoRedefine/>
    <w:uiPriority w:val="99"/>
    <w:qFormat/>
    <w:pPr>
      <w:tabs>
        <w:tab w:val="left" w:pos="360"/>
      </w:tabs>
      <w:spacing w:before="120" w:after="120" w:line="360" w:lineRule="auto"/>
      <w:outlineLvl w:val="4"/>
    </w:pPr>
    <w:rPr>
      <w:rFonts w:ascii="宋体" w:hAnsi="宋体"/>
      <w:kern w:val="2"/>
      <w:sz w:val="24"/>
      <w:szCs w:val="24"/>
    </w:rPr>
  </w:style>
  <w:style w:type="paragraph" w:customStyle="1" w:styleId="title1">
    <w:name w:val="_title1"/>
    <w:next w:val="title2"/>
    <w:autoRedefine/>
    <w:uiPriority w:val="99"/>
    <w:qFormat/>
    <w:pPr>
      <w:tabs>
        <w:tab w:val="left" w:pos="360"/>
      </w:tabs>
      <w:spacing w:beforeLines="50" w:line="360" w:lineRule="auto"/>
      <w:outlineLvl w:val="1"/>
    </w:pPr>
    <w:rPr>
      <w:rFonts w:ascii="宋体" w:eastAsia="黑体" w:hAnsi="宋体"/>
      <w:kern w:val="2"/>
      <w:sz w:val="28"/>
      <w:szCs w:val="24"/>
    </w:rPr>
  </w:style>
  <w:style w:type="paragraph" w:customStyle="1" w:styleId="550">
    <w:name w:val="自定义标题55"/>
    <w:next w:val="title1"/>
    <w:autoRedefine/>
    <w:uiPriority w:val="99"/>
    <w:qFormat/>
    <w:pPr>
      <w:tabs>
        <w:tab w:val="left" w:pos="360"/>
      </w:tabs>
      <w:spacing w:before="120" w:after="120" w:line="360" w:lineRule="auto"/>
      <w:jc w:val="center"/>
      <w:outlineLvl w:val="0"/>
    </w:pPr>
    <w:rPr>
      <w:rFonts w:eastAsia="黑体" w:hAnsi="Bookman Old Style"/>
      <w:b/>
      <w:kern w:val="2"/>
      <w:sz w:val="30"/>
    </w:rPr>
  </w:style>
  <w:style w:type="paragraph" w:customStyle="1" w:styleId="1ff4">
    <w:name w:val="无间隔1"/>
    <w:uiPriority w:val="99"/>
    <w:qFormat/>
    <w:pPr>
      <w:widowControl w:val="0"/>
      <w:spacing w:line="360" w:lineRule="auto"/>
    </w:pPr>
    <w:rPr>
      <w:rFonts w:ascii="宋体" w:hAnsi="宋体" w:cs="宋体"/>
      <w:kern w:val="2"/>
      <w:sz w:val="21"/>
      <w:szCs w:val="22"/>
    </w:rPr>
  </w:style>
  <w:style w:type="paragraph" w:customStyle="1" w:styleId="1ff5">
    <w:name w:val="1级附录"/>
    <w:basedOn w:val="affb"/>
    <w:next w:val="affc"/>
    <w:uiPriority w:val="99"/>
    <w:qFormat/>
    <w:pPr>
      <w:tabs>
        <w:tab w:val="left" w:pos="360"/>
      </w:tabs>
      <w:spacing w:line="360" w:lineRule="auto"/>
      <w:jc w:val="left"/>
    </w:pPr>
    <w:rPr>
      <w:rFonts w:ascii="Calibri" w:eastAsia="黑体" w:hAnsi="Calibri"/>
      <w:sz w:val="24"/>
      <w:szCs w:val="22"/>
    </w:rPr>
  </w:style>
  <w:style w:type="paragraph" w:customStyle="1" w:styleId="2ff">
    <w:name w:val="2级附录"/>
    <w:basedOn w:val="affb"/>
    <w:next w:val="affc"/>
    <w:qFormat/>
    <w:pPr>
      <w:tabs>
        <w:tab w:val="left" w:pos="360"/>
      </w:tabs>
      <w:spacing w:line="360" w:lineRule="auto"/>
      <w:jc w:val="left"/>
    </w:pPr>
    <w:rPr>
      <w:rFonts w:ascii="Calibri" w:eastAsia="宋体" w:hAnsi="Calibri"/>
      <w:sz w:val="24"/>
      <w:szCs w:val="22"/>
    </w:rPr>
  </w:style>
  <w:style w:type="paragraph" w:customStyle="1" w:styleId="3f5">
    <w:name w:val="3级附录"/>
    <w:basedOn w:val="affb"/>
    <w:next w:val="affc"/>
    <w:qFormat/>
    <w:pPr>
      <w:tabs>
        <w:tab w:val="left" w:pos="360"/>
      </w:tabs>
      <w:spacing w:line="360" w:lineRule="auto"/>
      <w:jc w:val="left"/>
    </w:pPr>
    <w:rPr>
      <w:rFonts w:ascii="Calibri" w:eastAsia="宋体" w:hAnsi="Calibri"/>
      <w:sz w:val="24"/>
      <w:szCs w:val="22"/>
    </w:rPr>
  </w:style>
  <w:style w:type="paragraph" w:customStyle="1" w:styleId="4e">
    <w:name w:val="4级附录"/>
    <w:basedOn w:val="affb"/>
    <w:next w:val="affc"/>
    <w:autoRedefine/>
    <w:qFormat/>
    <w:pPr>
      <w:tabs>
        <w:tab w:val="left" w:pos="360"/>
      </w:tabs>
      <w:spacing w:line="360" w:lineRule="auto"/>
      <w:jc w:val="left"/>
    </w:pPr>
    <w:rPr>
      <w:rFonts w:ascii="Calibri" w:eastAsia="宋体" w:hAnsi="Calibri"/>
      <w:sz w:val="24"/>
      <w:szCs w:val="22"/>
    </w:rPr>
  </w:style>
  <w:style w:type="paragraph" w:customStyle="1" w:styleId="affffffffffffe">
    <w:name w:val="内文"/>
    <w:basedOn w:val="affb"/>
    <w:autoRedefine/>
    <w:qFormat/>
    <w:pPr>
      <w:spacing w:line="360" w:lineRule="auto"/>
    </w:pPr>
    <w:rPr>
      <w:rFonts w:ascii="仿宋_GB2312" w:hAnsi="宋体"/>
      <w:bCs/>
      <w:szCs w:val="21"/>
    </w:rPr>
  </w:style>
  <w:style w:type="paragraph" w:customStyle="1" w:styleId="DefaultText">
    <w:name w:val="Default Text"/>
    <w:basedOn w:val="affb"/>
    <w:autoRedefine/>
    <w:qFormat/>
    <w:pPr>
      <w:widowControl/>
      <w:snapToGrid w:val="0"/>
      <w:spacing w:line="240" w:lineRule="auto"/>
      <w:ind w:firstLineChars="0" w:firstLine="0"/>
      <w:jc w:val="left"/>
    </w:pPr>
    <w:rPr>
      <w:rFonts w:eastAsia="宋体" w:cs="Arial"/>
      <w:kern w:val="0"/>
      <w:sz w:val="24"/>
      <w:szCs w:val="24"/>
    </w:rPr>
  </w:style>
  <w:style w:type="paragraph" w:customStyle="1" w:styleId="FigureText">
    <w:name w:val="Figure Text"/>
    <w:autoRedefine/>
    <w:qFormat/>
    <w:pPr>
      <w:snapToGrid w:val="0"/>
      <w:ind w:left="1701"/>
      <w:jc w:val="both"/>
    </w:pPr>
    <w:rPr>
      <w:rFonts w:ascii="Arial" w:eastAsia="楷体_GB2312" w:hAnsi="Arial"/>
      <w:sz w:val="18"/>
    </w:rPr>
  </w:style>
  <w:style w:type="paragraph" w:customStyle="1" w:styleId="4f">
    <w:name w:val="样式4"/>
    <w:basedOn w:val="affb"/>
    <w:link w:val="4Char"/>
    <w:uiPriority w:val="99"/>
    <w:qFormat/>
    <w:pPr>
      <w:tabs>
        <w:tab w:val="left" w:pos="360"/>
      </w:tabs>
      <w:adjustRightInd w:val="0"/>
      <w:snapToGrid w:val="0"/>
      <w:spacing w:line="360" w:lineRule="auto"/>
      <w:ind w:firstLineChars="0" w:firstLine="0"/>
      <w:outlineLvl w:val="2"/>
    </w:pPr>
    <w:rPr>
      <w:rFonts w:ascii="宋体" w:eastAsia="宋体" w:hAnsi="宋体"/>
      <w:sz w:val="24"/>
      <w:szCs w:val="24"/>
    </w:rPr>
  </w:style>
  <w:style w:type="paragraph" w:customStyle="1" w:styleId="afffffffffffff">
    <w:name w:val="表格标题(居中)"/>
    <w:basedOn w:val="affb"/>
    <w:autoRedefine/>
    <w:uiPriority w:val="99"/>
    <w:qFormat/>
    <w:pPr>
      <w:snapToGrid w:val="0"/>
      <w:spacing w:line="300" w:lineRule="auto"/>
      <w:ind w:firstLineChars="0" w:firstLine="0"/>
      <w:jc w:val="center"/>
    </w:pPr>
    <w:rPr>
      <w:rFonts w:eastAsia="黑体"/>
      <w:sz w:val="24"/>
      <w:szCs w:val="20"/>
    </w:rPr>
  </w:style>
  <w:style w:type="paragraph" w:customStyle="1" w:styleId="CM112">
    <w:name w:val="CM112"/>
    <w:basedOn w:val="Default"/>
    <w:next w:val="Default"/>
    <w:autoRedefine/>
    <w:uiPriority w:val="99"/>
    <w:qFormat/>
    <w:rPr>
      <w:rFonts w:ascii="Arial" w:hAnsi="Arial" w:cs="Arial"/>
      <w:color w:val="auto"/>
    </w:rPr>
  </w:style>
  <w:style w:type="paragraph" w:customStyle="1" w:styleId="CM118">
    <w:name w:val="CM118"/>
    <w:basedOn w:val="Default"/>
    <w:next w:val="Default"/>
    <w:autoRedefine/>
    <w:uiPriority w:val="99"/>
    <w:qFormat/>
    <w:rPr>
      <w:rFonts w:ascii="Arial" w:hAnsi="Arial" w:cs="Arial"/>
      <w:color w:val="auto"/>
    </w:rPr>
  </w:style>
  <w:style w:type="character" w:customStyle="1" w:styleId="08515Char">
    <w:name w:val="样式 宋体 小四 首行缩进:  0.85 厘米 行距: 1.5 倍行距 Char"/>
    <w:link w:val="08515"/>
    <w:uiPriority w:val="99"/>
    <w:qFormat/>
    <w:locked/>
    <w:rPr>
      <w:rFonts w:ascii="宋体" w:hAnsi="宋体"/>
      <w:sz w:val="24"/>
      <w:szCs w:val="21"/>
    </w:rPr>
  </w:style>
  <w:style w:type="paragraph" w:customStyle="1" w:styleId="08515">
    <w:name w:val="样式 宋体 小四 首行缩进:  0.85 厘米 行距: 1.5 倍行距"/>
    <w:basedOn w:val="affb"/>
    <w:link w:val="08515Char"/>
    <w:autoRedefine/>
    <w:uiPriority w:val="99"/>
    <w:qFormat/>
    <w:pPr>
      <w:tabs>
        <w:tab w:val="left" w:pos="360"/>
      </w:tabs>
      <w:adjustRightInd w:val="0"/>
      <w:snapToGrid w:val="0"/>
      <w:spacing w:line="360" w:lineRule="auto"/>
      <w:ind w:firstLineChars="0" w:firstLine="0"/>
    </w:pPr>
    <w:rPr>
      <w:rFonts w:ascii="宋体" w:eastAsia="宋体" w:hAnsi="宋体"/>
      <w:kern w:val="0"/>
      <w:sz w:val="24"/>
      <w:szCs w:val="21"/>
    </w:rPr>
  </w:style>
  <w:style w:type="paragraph" w:customStyle="1" w:styleId="afffffffffffff0">
    <w:name w:val="表头"/>
    <w:basedOn w:val="afffffffffffff1"/>
    <w:link w:val="Charf6"/>
    <w:autoRedefine/>
    <w:qFormat/>
    <w:pPr>
      <w:widowControl/>
      <w:adjustRightInd w:val="0"/>
      <w:snapToGrid w:val="0"/>
      <w:spacing w:line="240" w:lineRule="auto"/>
      <w:ind w:firstLineChars="0" w:firstLine="0"/>
      <w:jc w:val="center"/>
    </w:pPr>
    <w:rPr>
      <w:rFonts w:ascii="黑体" w:eastAsia="黑体" w:hAnsi="Calibri" w:cs="宋体"/>
      <w:kern w:val="0"/>
      <w:sz w:val="21"/>
      <w:szCs w:val="20"/>
    </w:rPr>
  </w:style>
  <w:style w:type="paragraph" w:customStyle="1" w:styleId="afffffffffffff1">
    <w:name w:val="正文模板"/>
    <w:basedOn w:val="affb"/>
    <w:qFormat/>
    <w:pPr>
      <w:spacing w:line="560" w:lineRule="exact"/>
    </w:pPr>
    <w:rPr>
      <w:szCs w:val="28"/>
    </w:rPr>
  </w:style>
  <w:style w:type="paragraph" w:customStyle="1" w:styleId="Style23">
    <w:name w:val="_Style 23"/>
    <w:basedOn w:val="affb"/>
    <w:uiPriority w:val="99"/>
    <w:qFormat/>
    <w:pPr>
      <w:adjustRightInd w:val="0"/>
      <w:spacing w:line="520" w:lineRule="exact"/>
      <w:ind w:firstLineChars="0" w:firstLine="0"/>
    </w:pPr>
    <w:rPr>
      <w:rFonts w:eastAsia="宋体"/>
      <w:kern w:val="0"/>
      <w:sz w:val="24"/>
      <w:szCs w:val="20"/>
    </w:rPr>
  </w:style>
  <w:style w:type="paragraph" w:customStyle="1" w:styleId="afffffffffffff2">
    <w:name w:val="二级无标题条"/>
    <w:basedOn w:val="affb"/>
    <w:uiPriority w:val="99"/>
    <w:qFormat/>
    <w:pPr>
      <w:tabs>
        <w:tab w:val="left" w:pos="360"/>
      </w:tabs>
      <w:spacing w:line="240" w:lineRule="auto"/>
      <w:ind w:firstLineChars="0" w:firstLine="0"/>
    </w:pPr>
    <w:rPr>
      <w:rFonts w:eastAsia="宋体"/>
      <w:sz w:val="21"/>
      <w:szCs w:val="24"/>
    </w:rPr>
  </w:style>
  <w:style w:type="paragraph" w:customStyle="1" w:styleId="afffffffffffff3">
    <w:name w:val="三级无标题条"/>
    <w:basedOn w:val="affb"/>
    <w:uiPriority w:val="99"/>
    <w:qFormat/>
    <w:pPr>
      <w:tabs>
        <w:tab w:val="left" w:pos="360"/>
      </w:tabs>
      <w:spacing w:line="240" w:lineRule="auto"/>
      <w:ind w:firstLineChars="0" w:firstLine="0"/>
    </w:pPr>
    <w:rPr>
      <w:rFonts w:eastAsia="宋体"/>
      <w:sz w:val="21"/>
      <w:szCs w:val="24"/>
    </w:rPr>
  </w:style>
  <w:style w:type="paragraph" w:customStyle="1" w:styleId="afffffffffffff4">
    <w:name w:val="四级无标题条"/>
    <w:basedOn w:val="affb"/>
    <w:uiPriority w:val="99"/>
    <w:qFormat/>
    <w:pPr>
      <w:tabs>
        <w:tab w:val="left" w:pos="360"/>
      </w:tabs>
      <w:spacing w:line="240" w:lineRule="auto"/>
      <w:ind w:firstLineChars="0" w:firstLine="0"/>
    </w:pPr>
    <w:rPr>
      <w:rFonts w:eastAsia="宋体"/>
      <w:sz w:val="21"/>
      <w:szCs w:val="24"/>
    </w:rPr>
  </w:style>
  <w:style w:type="paragraph" w:customStyle="1" w:styleId="afffffffffffff5">
    <w:name w:val="五级无标题条"/>
    <w:basedOn w:val="affb"/>
    <w:uiPriority w:val="99"/>
    <w:qFormat/>
    <w:pPr>
      <w:tabs>
        <w:tab w:val="left" w:pos="360"/>
      </w:tabs>
      <w:spacing w:line="240" w:lineRule="auto"/>
      <w:ind w:firstLineChars="0" w:firstLine="0"/>
    </w:pPr>
    <w:rPr>
      <w:rFonts w:eastAsia="宋体"/>
      <w:sz w:val="21"/>
      <w:szCs w:val="24"/>
    </w:rPr>
  </w:style>
  <w:style w:type="paragraph" w:customStyle="1" w:styleId="afffffffffffff6">
    <w:name w:val="一级无标题条"/>
    <w:basedOn w:val="affb"/>
    <w:uiPriority w:val="99"/>
    <w:qFormat/>
    <w:pPr>
      <w:tabs>
        <w:tab w:val="left" w:pos="360"/>
      </w:tabs>
      <w:spacing w:line="240" w:lineRule="auto"/>
      <w:ind w:firstLineChars="0" w:firstLine="0"/>
    </w:pPr>
    <w:rPr>
      <w:rFonts w:eastAsia="宋体"/>
      <w:sz w:val="21"/>
      <w:szCs w:val="24"/>
    </w:rPr>
  </w:style>
  <w:style w:type="paragraph" w:customStyle="1" w:styleId="6Char">
    <w:name w:val="6 Char"/>
    <w:basedOn w:val="affb"/>
    <w:autoRedefine/>
    <w:qFormat/>
    <w:pPr>
      <w:widowControl/>
      <w:spacing w:after="160" w:line="240" w:lineRule="exact"/>
      <w:ind w:firstLineChars="0" w:firstLine="0"/>
      <w:jc w:val="left"/>
    </w:pPr>
    <w:rPr>
      <w:rFonts w:ascii="Verdana" w:hAnsi="Verdana"/>
      <w:kern w:val="0"/>
      <w:sz w:val="30"/>
      <w:szCs w:val="30"/>
      <w:lang w:eastAsia="en-US"/>
    </w:rPr>
  </w:style>
  <w:style w:type="paragraph" w:customStyle="1" w:styleId="1ff6">
    <w:name w:val="封页1"/>
    <w:autoRedefine/>
    <w:uiPriority w:val="99"/>
    <w:qFormat/>
    <w:pPr>
      <w:snapToGrid w:val="0"/>
      <w:spacing w:line="300" w:lineRule="auto"/>
      <w:jc w:val="center"/>
    </w:pPr>
    <w:rPr>
      <w:rFonts w:ascii="黑体" w:eastAsia="黑体"/>
      <w:b/>
      <w:sz w:val="52"/>
    </w:rPr>
  </w:style>
  <w:style w:type="character" w:customStyle="1" w:styleId="Charf7">
    <w:name w:val="表、图 Char"/>
    <w:link w:val="afffffffffffff7"/>
    <w:qFormat/>
    <w:locked/>
    <w:rPr>
      <w:rFonts w:ascii="黑体" w:eastAsia="黑体" w:hAnsi="黑体"/>
      <w:sz w:val="24"/>
    </w:rPr>
  </w:style>
  <w:style w:type="paragraph" w:customStyle="1" w:styleId="afffffffffffff7">
    <w:name w:val="表、图"/>
    <w:next w:val="affb"/>
    <w:link w:val="Charf7"/>
    <w:autoRedefine/>
    <w:qFormat/>
    <w:pPr>
      <w:spacing w:line="480" w:lineRule="auto"/>
      <w:jc w:val="center"/>
    </w:pPr>
    <w:rPr>
      <w:rFonts w:ascii="黑体" w:eastAsia="黑体" w:hAnsi="黑体"/>
      <w:sz w:val="24"/>
    </w:rPr>
  </w:style>
  <w:style w:type="character" w:customStyle="1" w:styleId="YChar">
    <w:name w:val="Y_一级条标题 Char"/>
    <w:link w:val="Y1"/>
    <w:qFormat/>
    <w:locked/>
    <w:rPr>
      <w:rFonts w:ascii="黑体" w:eastAsia="黑体" w:hAnsi="Calibri"/>
      <w:sz w:val="24"/>
      <w:szCs w:val="21"/>
    </w:rPr>
  </w:style>
  <w:style w:type="paragraph" w:customStyle="1" w:styleId="Y1">
    <w:name w:val="Y_一级条标题"/>
    <w:basedOn w:val="affb"/>
    <w:next w:val="affb"/>
    <w:link w:val="YChar"/>
    <w:qFormat/>
    <w:pPr>
      <w:widowControl/>
      <w:spacing w:beforeLines="50" w:line="240" w:lineRule="auto"/>
      <w:ind w:firstLineChars="0" w:firstLine="0"/>
      <w:outlineLvl w:val="1"/>
    </w:pPr>
    <w:rPr>
      <w:rFonts w:ascii="黑体" w:eastAsia="黑体" w:hAnsi="Calibri"/>
      <w:kern w:val="0"/>
      <w:sz w:val="24"/>
      <w:szCs w:val="21"/>
    </w:rPr>
  </w:style>
  <w:style w:type="paragraph" w:customStyle="1" w:styleId="Y2">
    <w:name w:val="Y_三级条标题"/>
    <w:basedOn w:val="affb"/>
    <w:next w:val="affb"/>
    <w:autoRedefine/>
    <w:uiPriority w:val="99"/>
    <w:qFormat/>
    <w:pPr>
      <w:widowControl/>
      <w:spacing w:beforeLines="50" w:line="240" w:lineRule="auto"/>
      <w:ind w:firstLineChars="0" w:firstLine="0"/>
      <w:outlineLvl w:val="3"/>
    </w:pPr>
    <w:rPr>
      <w:rFonts w:ascii="黑体" w:eastAsia="黑体" w:hAnsi="Calibri"/>
      <w:kern w:val="0"/>
      <w:sz w:val="24"/>
      <w:szCs w:val="21"/>
    </w:rPr>
  </w:style>
  <w:style w:type="paragraph" w:customStyle="1" w:styleId="Y3">
    <w:name w:val="Y_章标题"/>
    <w:next w:val="affb"/>
    <w:uiPriority w:val="99"/>
    <w:qFormat/>
    <w:pPr>
      <w:spacing w:beforeLines="50"/>
      <w:jc w:val="both"/>
      <w:outlineLvl w:val="0"/>
    </w:pPr>
    <w:rPr>
      <w:rFonts w:ascii="黑体" w:eastAsia="黑体" w:hAnsi="Calibri"/>
      <w:sz w:val="24"/>
      <w:szCs w:val="21"/>
    </w:rPr>
  </w:style>
  <w:style w:type="character" w:customStyle="1" w:styleId="YChar0">
    <w:name w:val="Y_二级条标题 Char"/>
    <w:link w:val="Y4"/>
    <w:autoRedefine/>
    <w:qFormat/>
    <w:locked/>
    <w:rPr>
      <w:rFonts w:ascii="黑体" w:eastAsia="黑体" w:hAnsi="Calibri"/>
      <w:sz w:val="24"/>
      <w:szCs w:val="21"/>
    </w:rPr>
  </w:style>
  <w:style w:type="paragraph" w:customStyle="1" w:styleId="Y4">
    <w:name w:val="Y_二级条标题"/>
    <w:basedOn w:val="Y1"/>
    <w:next w:val="affb"/>
    <w:link w:val="YChar0"/>
    <w:qFormat/>
    <w:pPr>
      <w:outlineLvl w:val="2"/>
    </w:pPr>
  </w:style>
  <w:style w:type="paragraph" w:customStyle="1" w:styleId="Y5">
    <w:name w:val="Y_四级条标题"/>
    <w:basedOn w:val="Y2"/>
    <w:next w:val="affb"/>
    <w:uiPriority w:val="99"/>
    <w:qFormat/>
    <w:pPr>
      <w:tabs>
        <w:tab w:val="left" w:pos="1247"/>
        <w:tab w:val="left" w:pos="1761"/>
      </w:tabs>
      <w:adjustRightInd w:val="0"/>
      <w:snapToGrid w:val="0"/>
      <w:spacing w:beforeLines="0" w:line="360" w:lineRule="auto"/>
      <w:ind w:left="1761" w:hanging="681"/>
      <w:outlineLvl w:val="9"/>
    </w:pPr>
    <w:rPr>
      <w:rFonts w:ascii="Times New Roman" w:eastAsia="宋体" w:hAnsi="Times New Roman"/>
      <w:szCs w:val="20"/>
    </w:rPr>
  </w:style>
  <w:style w:type="paragraph" w:customStyle="1" w:styleId="Y6">
    <w:name w:val="Y_五级条标题"/>
    <w:basedOn w:val="Y5"/>
    <w:next w:val="affb"/>
    <w:uiPriority w:val="99"/>
    <w:qFormat/>
    <w:pPr>
      <w:widowControl w:val="0"/>
      <w:tabs>
        <w:tab w:val="clear" w:pos="1247"/>
        <w:tab w:val="clear" w:pos="1761"/>
      </w:tabs>
      <w:adjustRightInd/>
      <w:snapToGrid/>
      <w:spacing w:line="240" w:lineRule="auto"/>
      <w:ind w:left="0" w:firstLine="0"/>
    </w:pPr>
    <w:rPr>
      <w:kern w:val="2"/>
      <w:sz w:val="21"/>
      <w:szCs w:val="24"/>
    </w:rPr>
  </w:style>
  <w:style w:type="paragraph" w:customStyle="1" w:styleId="afffffffffffff8">
    <w:name w:val="标准"/>
    <w:basedOn w:val="affb"/>
    <w:link w:val="Charf8"/>
    <w:qFormat/>
    <w:pPr>
      <w:spacing w:line="460" w:lineRule="exact"/>
      <w:ind w:left="425" w:firstLineChars="0" w:hanging="425"/>
      <w:jc w:val="distribute"/>
    </w:pPr>
    <w:rPr>
      <w:rFonts w:ascii="宋体" w:eastAsia="宋体"/>
      <w:szCs w:val="20"/>
    </w:rPr>
  </w:style>
  <w:style w:type="paragraph" w:customStyle="1" w:styleId="150">
    <w:name w:val="样式 正文文本缩进 + 黑体 五号 居中 行距: 1.5 倍行距"/>
    <w:basedOn w:val="affff6"/>
    <w:autoRedefine/>
    <w:uiPriority w:val="99"/>
    <w:qFormat/>
    <w:pPr>
      <w:tabs>
        <w:tab w:val="left" w:pos="3390"/>
      </w:tabs>
      <w:spacing w:after="0"/>
      <w:ind w:leftChars="0" w:left="0"/>
    </w:pPr>
    <w:rPr>
      <w:rFonts w:eastAsia="黑体"/>
      <w:sz w:val="24"/>
    </w:rPr>
  </w:style>
  <w:style w:type="paragraph" w:customStyle="1" w:styleId="afffffffffffff9">
    <w:name w:val="a）并列条文"/>
    <w:basedOn w:val="affb"/>
    <w:link w:val="aChar0"/>
    <w:uiPriority w:val="99"/>
    <w:qFormat/>
    <w:pPr>
      <w:widowControl/>
      <w:tabs>
        <w:tab w:val="left" w:pos="886"/>
      </w:tabs>
      <w:adjustRightInd w:val="0"/>
      <w:snapToGrid w:val="0"/>
      <w:spacing w:line="360" w:lineRule="auto"/>
      <w:ind w:left="-13" w:firstLineChars="0" w:firstLine="539"/>
    </w:pPr>
    <w:rPr>
      <w:rFonts w:ascii="宋体" w:eastAsia="宋体"/>
      <w:kern w:val="0"/>
      <w:sz w:val="24"/>
      <w:szCs w:val="20"/>
    </w:rPr>
  </w:style>
  <w:style w:type="paragraph" w:customStyle="1" w:styleId="afffffffffffffa">
    <w:name w:val="第二层样式"/>
    <w:basedOn w:val="affb"/>
    <w:link w:val="Charf9"/>
    <w:uiPriority w:val="99"/>
    <w:qFormat/>
    <w:pPr>
      <w:widowControl/>
      <w:spacing w:beforeLines="50" w:line="300" w:lineRule="auto"/>
      <w:ind w:firstLineChars="0" w:firstLine="0"/>
      <w:outlineLvl w:val="2"/>
    </w:pPr>
    <w:rPr>
      <w:rFonts w:ascii="黑体" w:eastAsia="黑体"/>
      <w:kern w:val="24"/>
      <w:sz w:val="24"/>
      <w:szCs w:val="20"/>
    </w:rPr>
  </w:style>
  <w:style w:type="paragraph" w:customStyle="1" w:styleId="1ff7">
    <w:name w:val="正文缩进1"/>
    <w:basedOn w:val="affb"/>
    <w:autoRedefine/>
    <w:uiPriority w:val="99"/>
    <w:qFormat/>
    <w:pPr>
      <w:spacing w:line="460" w:lineRule="exact"/>
      <w:ind w:firstLineChars="0" w:firstLine="420"/>
    </w:pPr>
    <w:rPr>
      <w:rFonts w:eastAsia="宋体"/>
      <w:kern w:val="0"/>
      <w:szCs w:val="20"/>
    </w:rPr>
  </w:style>
  <w:style w:type="paragraph" w:customStyle="1" w:styleId="1231">
    <w:name w:val="序列(1)(2)(3)"/>
    <w:basedOn w:val="affb"/>
    <w:link w:val="123Char"/>
    <w:uiPriority w:val="99"/>
    <w:qFormat/>
    <w:pPr>
      <w:widowControl/>
      <w:tabs>
        <w:tab w:val="left" w:pos="360"/>
        <w:tab w:val="left" w:pos="1476"/>
      </w:tabs>
      <w:adjustRightInd w:val="0"/>
      <w:spacing w:line="300" w:lineRule="auto"/>
      <w:ind w:firstLineChars="0" w:firstLine="0"/>
    </w:pPr>
    <w:rPr>
      <w:rFonts w:eastAsia="宋体"/>
      <w:kern w:val="0"/>
      <w:sz w:val="24"/>
      <w:szCs w:val="20"/>
    </w:rPr>
  </w:style>
  <w:style w:type="paragraph" w:customStyle="1" w:styleId="205050">
    <w:name w:val="样式 标题 2第一层条 + 段前: 0.5 行 段后: 0.5 行"/>
    <w:basedOn w:val="23"/>
    <w:autoRedefine/>
    <w:uiPriority w:val="99"/>
    <w:qFormat/>
    <w:pPr>
      <w:keepNext w:val="0"/>
      <w:keepLines w:val="0"/>
      <w:widowControl/>
      <w:tabs>
        <w:tab w:val="left" w:pos="360"/>
      </w:tabs>
      <w:spacing w:line="360" w:lineRule="auto"/>
      <w:ind w:firstLineChars="0" w:firstLine="0"/>
    </w:pPr>
    <w:rPr>
      <w:rFonts w:ascii="黑体" w:eastAsia="黑体" w:hAnsi="Times New Roman" w:cs="宋体"/>
      <w:b w:val="0"/>
      <w:bCs w:val="0"/>
      <w:kern w:val="0"/>
      <w:sz w:val="24"/>
      <w:szCs w:val="20"/>
      <w:lang w:val="en-GB"/>
    </w:rPr>
  </w:style>
  <w:style w:type="character" w:customStyle="1" w:styleId="Charfa">
    <w:name w:val="表格内文字 Char"/>
    <w:link w:val="alt0"/>
    <w:qFormat/>
    <w:locked/>
    <w:rPr>
      <w:rFonts w:ascii="Arial" w:hAnsi="Arial" w:cs="Arial"/>
      <w:kern w:val="2"/>
      <w:sz w:val="24"/>
      <w:szCs w:val="24"/>
    </w:rPr>
  </w:style>
  <w:style w:type="paragraph" w:customStyle="1" w:styleId="alt0">
    <w:name w:val="alt 0"/>
    <w:basedOn w:val="affb"/>
    <w:link w:val="Charfa"/>
    <w:qFormat/>
    <w:pPr>
      <w:keepLines/>
      <w:widowControl/>
      <w:spacing w:line="240" w:lineRule="auto"/>
      <w:ind w:firstLineChars="0" w:firstLine="0"/>
      <w:jc w:val="left"/>
    </w:pPr>
    <w:rPr>
      <w:rFonts w:ascii="Arial" w:eastAsia="宋体" w:hAnsi="Arial" w:cs="Arial"/>
      <w:sz w:val="24"/>
      <w:szCs w:val="24"/>
    </w:rPr>
  </w:style>
  <w:style w:type="paragraph" w:customStyle="1" w:styleId="2ff0">
    <w:name w:val="智讯标题2"/>
    <w:basedOn w:val="23"/>
    <w:uiPriority w:val="99"/>
    <w:qFormat/>
    <w:pPr>
      <w:tabs>
        <w:tab w:val="left" w:pos="840"/>
        <w:tab w:val="left" w:pos="1186"/>
      </w:tabs>
      <w:adjustRightInd/>
      <w:snapToGrid/>
      <w:spacing w:beforeLines="100" w:line="240" w:lineRule="auto"/>
      <w:ind w:left="1186" w:firstLineChars="0" w:hanging="964"/>
    </w:pPr>
    <w:rPr>
      <w:rFonts w:ascii="Times New Roman" w:eastAsia="宋体" w:hAnsi="Times New Roman"/>
      <w:kern w:val="0"/>
      <w:sz w:val="36"/>
      <w:szCs w:val="28"/>
    </w:rPr>
  </w:style>
  <w:style w:type="paragraph" w:customStyle="1" w:styleId="3f6">
    <w:name w:val="智讯标题3"/>
    <w:basedOn w:val="30"/>
    <w:autoRedefine/>
    <w:uiPriority w:val="99"/>
    <w:qFormat/>
    <w:pPr>
      <w:tabs>
        <w:tab w:val="left" w:pos="360"/>
      </w:tabs>
      <w:adjustRightInd/>
      <w:snapToGrid/>
      <w:spacing w:beforeLines="100" w:line="400" w:lineRule="exact"/>
      <w:ind w:firstLineChars="0" w:firstLine="0"/>
    </w:pPr>
    <w:rPr>
      <w:rFonts w:eastAsia="宋体" w:cs="宋体"/>
      <w:sz w:val="28"/>
      <w:szCs w:val="20"/>
    </w:rPr>
  </w:style>
  <w:style w:type="paragraph" w:customStyle="1" w:styleId="1ff8">
    <w:name w:val="智讯正文1"/>
    <w:basedOn w:val="affb"/>
    <w:autoRedefine/>
    <w:uiPriority w:val="99"/>
    <w:qFormat/>
    <w:pPr>
      <w:spacing w:beforeLines="50" w:line="360" w:lineRule="exact"/>
      <w:ind w:firstLine="480"/>
    </w:pPr>
    <w:rPr>
      <w:rFonts w:eastAsia="宋体" w:hAnsi="宋体" w:cs="宋体"/>
      <w:kern w:val="0"/>
      <w:sz w:val="24"/>
      <w:szCs w:val="20"/>
    </w:rPr>
  </w:style>
  <w:style w:type="character" w:customStyle="1" w:styleId="Charfb">
    <w:name w:val="智讯正文缩进（三角） Char"/>
    <w:link w:val="afffffffffffffb"/>
    <w:autoRedefine/>
    <w:uiPriority w:val="99"/>
    <w:qFormat/>
    <w:locked/>
    <w:rPr>
      <w:sz w:val="24"/>
    </w:rPr>
  </w:style>
  <w:style w:type="paragraph" w:customStyle="1" w:styleId="afffffffffffffb">
    <w:name w:val="智讯正文缩进（三角）"/>
    <w:basedOn w:val="affb"/>
    <w:link w:val="Charfb"/>
    <w:autoRedefine/>
    <w:uiPriority w:val="99"/>
    <w:qFormat/>
    <w:pPr>
      <w:tabs>
        <w:tab w:val="left" w:pos="360"/>
      </w:tabs>
      <w:spacing w:beforeLines="50" w:line="360" w:lineRule="exact"/>
      <w:ind w:firstLineChars="0" w:firstLine="0"/>
    </w:pPr>
    <w:rPr>
      <w:rFonts w:eastAsia="宋体"/>
      <w:kern w:val="0"/>
      <w:sz w:val="24"/>
      <w:szCs w:val="20"/>
    </w:rPr>
  </w:style>
  <w:style w:type="paragraph" w:customStyle="1" w:styleId="4f0">
    <w:name w:val="智讯标题4"/>
    <w:basedOn w:val="affb"/>
    <w:autoRedefine/>
    <w:uiPriority w:val="99"/>
    <w:qFormat/>
    <w:pPr>
      <w:keepNext/>
      <w:keepLines/>
      <w:tabs>
        <w:tab w:val="left" w:pos="1600"/>
      </w:tabs>
      <w:spacing w:beforeLines="100" w:line="400" w:lineRule="exact"/>
      <w:ind w:left="1598" w:firstLineChars="0" w:hanging="862"/>
      <w:outlineLvl w:val="3"/>
    </w:pPr>
    <w:rPr>
      <w:rFonts w:ascii="楷体_GB2312" w:eastAsia="楷体_GB2312" w:hAnsi="Arial" w:cs="宋体"/>
      <w:b/>
      <w:bCs/>
      <w:sz w:val="24"/>
      <w:szCs w:val="20"/>
    </w:rPr>
  </w:style>
  <w:style w:type="character" w:customStyle="1" w:styleId="4Char0">
    <w:name w:val="4层 Char"/>
    <w:link w:val="4f1"/>
    <w:autoRedefine/>
    <w:qFormat/>
    <w:locked/>
    <w:rPr>
      <w:rFonts w:ascii="宋体" w:hAnsi="宋体"/>
      <w:kern w:val="2"/>
      <w:sz w:val="28"/>
      <w:szCs w:val="28"/>
    </w:rPr>
  </w:style>
  <w:style w:type="paragraph" w:customStyle="1" w:styleId="4f1">
    <w:name w:val="4层"/>
    <w:basedOn w:val="affb"/>
    <w:link w:val="4Char0"/>
    <w:autoRedefine/>
    <w:qFormat/>
    <w:pPr>
      <w:spacing w:line="240" w:lineRule="auto"/>
      <w:ind w:firstLine="548"/>
    </w:pPr>
    <w:rPr>
      <w:rFonts w:ascii="宋体" w:eastAsia="宋体" w:hAnsi="宋体"/>
      <w:szCs w:val="28"/>
    </w:rPr>
  </w:style>
  <w:style w:type="paragraph" w:customStyle="1" w:styleId="ItemList">
    <w:name w:val="Item List"/>
    <w:link w:val="ItemListChar"/>
    <w:autoRedefine/>
    <w:uiPriority w:val="99"/>
    <w:qFormat/>
    <w:pPr>
      <w:tabs>
        <w:tab w:val="left" w:pos="360"/>
      </w:tabs>
      <w:spacing w:line="300" w:lineRule="auto"/>
      <w:jc w:val="both"/>
    </w:pPr>
    <w:rPr>
      <w:rFonts w:ascii="Arial" w:hAnsi="Arial"/>
      <w:sz w:val="21"/>
    </w:rPr>
  </w:style>
  <w:style w:type="character" w:customStyle="1" w:styleId="CharChar4">
    <w:name w:val="字母编号 Char Char"/>
    <w:link w:val="afffffffffffffc"/>
    <w:autoRedefine/>
    <w:uiPriority w:val="99"/>
    <w:qFormat/>
    <w:locked/>
    <w:rPr>
      <w:rFonts w:ascii="宋体" w:hAnsi="宋体"/>
      <w:sz w:val="24"/>
    </w:rPr>
  </w:style>
  <w:style w:type="paragraph" w:customStyle="1" w:styleId="afffffffffffffc">
    <w:name w:val="字母编号"/>
    <w:link w:val="CharChar4"/>
    <w:autoRedefine/>
    <w:uiPriority w:val="99"/>
    <w:qFormat/>
    <w:pPr>
      <w:tabs>
        <w:tab w:val="left" w:pos="360"/>
      </w:tabs>
      <w:adjustRightInd w:val="0"/>
      <w:snapToGrid w:val="0"/>
      <w:spacing w:line="360" w:lineRule="auto"/>
      <w:jc w:val="both"/>
    </w:pPr>
    <w:rPr>
      <w:rFonts w:ascii="宋体" w:hAnsi="宋体"/>
      <w:sz w:val="24"/>
    </w:rPr>
  </w:style>
  <w:style w:type="paragraph" w:customStyle="1" w:styleId="4bulletblbb364364heading4Ind">
    <w:name w:val="样式 标题 4第三层条bulletblbb36标题436标题 4条，(一)(一)heading 4 + Ind..."/>
    <w:basedOn w:val="41"/>
    <w:autoRedefine/>
    <w:uiPriority w:val="99"/>
    <w:qFormat/>
    <w:pPr>
      <w:spacing w:beforeLines="50" w:before="0" w:after="0" w:line="300" w:lineRule="auto"/>
      <w:ind w:left="864" w:hangingChars="700" w:hanging="864"/>
    </w:pPr>
    <w:rPr>
      <w:rFonts w:ascii="黑体" w:eastAsia="黑体" w:hAnsi="Arial" w:cs="宋体"/>
      <w:b w:val="0"/>
      <w:bCs/>
      <w:sz w:val="24"/>
      <w:szCs w:val="20"/>
    </w:rPr>
  </w:style>
  <w:style w:type="paragraph" w:customStyle="1" w:styleId="afffffffffffffd">
    <w:name w:val="数字编号"/>
    <w:basedOn w:val="afffffffffffffc"/>
    <w:autoRedefine/>
    <w:uiPriority w:val="99"/>
    <w:qFormat/>
    <w:pPr>
      <w:tabs>
        <w:tab w:val="left" w:pos="554"/>
        <w:tab w:val="left" w:pos="780"/>
        <w:tab w:val="left" w:pos="900"/>
        <w:tab w:val="left" w:pos="964"/>
      </w:tabs>
      <w:ind w:leftChars="200" w:left="964" w:hangingChars="200" w:hanging="397"/>
    </w:pPr>
  </w:style>
  <w:style w:type="character" w:customStyle="1" w:styleId="lyyChar">
    <w:name w:val="lyy 正文 Char"/>
    <w:link w:val="lyy"/>
    <w:autoRedefine/>
    <w:qFormat/>
    <w:locked/>
    <w:rPr>
      <w:kern w:val="2"/>
      <w:sz w:val="24"/>
      <w:szCs w:val="24"/>
    </w:rPr>
  </w:style>
  <w:style w:type="paragraph" w:customStyle="1" w:styleId="lyy">
    <w:name w:val="lyy 正文"/>
    <w:basedOn w:val="affb"/>
    <w:link w:val="lyyChar"/>
    <w:autoRedefine/>
    <w:qFormat/>
    <w:pPr>
      <w:spacing w:line="360" w:lineRule="auto"/>
      <w:ind w:firstLine="480"/>
    </w:pPr>
    <w:rPr>
      <w:rFonts w:eastAsia="宋体"/>
      <w:sz w:val="24"/>
      <w:szCs w:val="24"/>
    </w:rPr>
  </w:style>
  <w:style w:type="paragraph" w:customStyle="1" w:styleId="lyy0">
    <w:name w:val="lyy 图片说明"/>
    <w:basedOn w:val="affb"/>
    <w:autoRedefine/>
    <w:uiPriority w:val="99"/>
    <w:qFormat/>
    <w:pPr>
      <w:spacing w:line="240" w:lineRule="auto"/>
      <w:ind w:firstLineChars="0" w:firstLine="0"/>
      <w:jc w:val="center"/>
    </w:pPr>
    <w:rPr>
      <w:rFonts w:eastAsia="宋体"/>
      <w:sz w:val="21"/>
      <w:szCs w:val="24"/>
    </w:rPr>
  </w:style>
  <w:style w:type="paragraph" w:customStyle="1" w:styleId="lyy1">
    <w:name w:val="lyy 子符号"/>
    <w:basedOn w:val="affb"/>
    <w:autoRedefine/>
    <w:uiPriority w:val="99"/>
    <w:qFormat/>
    <w:pPr>
      <w:tabs>
        <w:tab w:val="left" w:pos="360"/>
      </w:tabs>
      <w:spacing w:line="360" w:lineRule="auto"/>
      <w:ind w:firstLineChars="0" w:firstLine="0"/>
      <w:jc w:val="left"/>
    </w:pPr>
    <w:rPr>
      <w:rFonts w:eastAsia="宋体"/>
      <w:sz w:val="24"/>
      <w:szCs w:val="24"/>
    </w:rPr>
  </w:style>
  <w:style w:type="character" w:customStyle="1" w:styleId="15Char">
    <w:name w:val="正文 小四宋1.5倍自动 Char"/>
    <w:link w:val="151"/>
    <w:autoRedefine/>
    <w:qFormat/>
    <w:locked/>
    <w:rPr>
      <w:sz w:val="24"/>
      <w:szCs w:val="24"/>
    </w:rPr>
  </w:style>
  <w:style w:type="paragraph" w:customStyle="1" w:styleId="151">
    <w:name w:val="正文 小四宋1.5倍自动"/>
    <w:basedOn w:val="affb"/>
    <w:link w:val="15Char"/>
    <w:autoRedefine/>
    <w:qFormat/>
    <w:pPr>
      <w:autoSpaceDE w:val="0"/>
      <w:autoSpaceDN w:val="0"/>
      <w:snapToGrid w:val="0"/>
      <w:spacing w:line="360" w:lineRule="auto"/>
      <w:ind w:left="210" w:right="210" w:firstLine="480"/>
    </w:pPr>
    <w:rPr>
      <w:rFonts w:eastAsia="宋体"/>
      <w:kern w:val="0"/>
      <w:sz w:val="24"/>
      <w:szCs w:val="24"/>
    </w:rPr>
  </w:style>
  <w:style w:type="paragraph" w:customStyle="1" w:styleId="lyy10">
    <w:name w:val="lyy 1"/>
    <w:basedOn w:val="affb"/>
    <w:autoRedefine/>
    <w:uiPriority w:val="99"/>
    <w:qFormat/>
    <w:pPr>
      <w:tabs>
        <w:tab w:val="left" w:pos="360"/>
      </w:tabs>
      <w:spacing w:beforeLines="50" w:line="360" w:lineRule="auto"/>
      <w:ind w:firstLineChars="0" w:firstLine="0"/>
      <w:jc w:val="left"/>
      <w:outlineLvl w:val="0"/>
    </w:pPr>
    <w:rPr>
      <w:rFonts w:eastAsia="宋体"/>
      <w:b/>
      <w:sz w:val="30"/>
      <w:szCs w:val="30"/>
    </w:rPr>
  </w:style>
  <w:style w:type="character" w:customStyle="1" w:styleId="lyy2CharChar">
    <w:name w:val="lyy 2 Char Char"/>
    <w:link w:val="lyy2"/>
    <w:autoRedefine/>
    <w:uiPriority w:val="99"/>
    <w:qFormat/>
    <w:locked/>
    <w:rPr>
      <w:b/>
      <w:kern w:val="2"/>
      <w:sz w:val="28"/>
      <w:szCs w:val="24"/>
    </w:rPr>
  </w:style>
  <w:style w:type="paragraph" w:customStyle="1" w:styleId="lyy2">
    <w:name w:val="lyy 2"/>
    <w:basedOn w:val="affb"/>
    <w:link w:val="lyy2CharChar"/>
    <w:autoRedefine/>
    <w:uiPriority w:val="99"/>
    <w:qFormat/>
    <w:pPr>
      <w:tabs>
        <w:tab w:val="left" w:pos="360"/>
      </w:tabs>
      <w:spacing w:beforeLines="50" w:line="360" w:lineRule="auto"/>
      <w:ind w:firstLineChars="0" w:firstLine="0"/>
      <w:jc w:val="left"/>
      <w:outlineLvl w:val="1"/>
    </w:pPr>
    <w:rPr>
      <w:rFonts w:eastAsia="宋体"/>
      <w:b/>
      <w:szCs w:val="24"/>
    </w:rPr>
  </w:style>
  <w:style w:type="character" w:customStyle="1" w:styleId="lyy3Char">
    <w:name w:val="lyy 3 Char"/>
    <w:link w:val="lyy3"/>
    <w:autoRedefine/>
    <w:uiPriority w:val="99"/>
    <w:qFormat/>
    <w:locked/>
    <w:rPr>
      <w:b/>
      <w:kern w:val="2"/>
      <w:sz w:val="24"/>
      <w:szCs w:val="24"/>
    </w:rPr>
  </w:style>
  <w:style w:type="paragraph" w:customStyle="1" w:styleId="lyy3">
    <w:name w:val="lyy 3"/>
    <w:basedOn w:val="affb"/>
    <w:link w:val="lyy3Char"/>
    <w:autoRedefine/>
    <w:uiPriority w:val="99"/>
    <w:qFormat/>
    <w:pPr>
      <w:tabs>
        <w:tab w:val="left" w:pos="360"/>
      </w:tabs>
      <w:spacing w:line="360" w:lineRule="auto"/>
      <w:ind w:firstLineChars="0" w:firstLine="0"/>
      <w:jc w:val="left"/>
      <w:outlineLvl w:val="2"/>
    </w:pPr>
    <w:rPr>
      <w:rFonts w:eastAsia="宋体"/>
      <w:b/>
      <w:sz w:val="24"/>
      <w:szCs w:val="24"/>
    </w:rPr>
  </w:style>
  <w:style w:type="paragraph" w:customStyle="1" w:styleId="lyy4">
    <w:name w:val="lyy 符号"/>
    <w:basedOn w:val="affb"/>
    <w:autoRedefine/>
    <w:uiPriority w:val="99"/>
    <w:qFormat/>
    <w:pPr>
      <w:tabs>
        <w:tab w:val="left" w:pos="360"/>
      </w:tabs>
      <w:spacing w:line="360" w:lineRule="auto"/>
      <w:ind w:firstLineChars="0" w:firstLine="0"/>
      <w:jc w:val="left"/>
    </w:pPr>
    <w:rPr>
      <w:rFonts w:eastAsia="宋体"/>
      <w:sz w:val="24"/>
      <w:szCs w:val="24"/>
    </w:rPr>
  </w:style>
  <w:style w:type="paragraph" w:customStyle="1" w:styleId="lyy5">
    <w:name w:val="lyy 表头"/>
    <w:basedOn w:val="151"/>
    <w:autoRedefine/>
    <w:uiPriority w:val="99"/>
    <w:qFormat/>
    <w:pPr>
      <w:widowControl/>
      <w:tabs>
        <w:tab w:val="left" w:pos="1247"/>
        <w:tab w:val="left" w:pos="1761"/>
      </w:tabs>
      <w:autoSpaceDE/>
      <w:autoSpaceDN/>
      <w:adjustRightInd w:val="0"/>
      <w:ind w:left="1761" w:right="0" w:firstLineChars="0" w:firstLine="0"/>
    </w:pPr>
    <w:rPr>
      <w:szCs w:val="20"/>
    </w:rPr>
  </w:style>
  <w:style w:type="character" w:customStyle="1" w:styleId="Charfc">
    <w:name w:val="论证正文 Char"/>
    <w:link w:val="afffffffffffffe"/>
    <w:autoRedefine/>
    <w:qFormat/>
    <w:locked/>
    <w:rPr>
      <w:kern w:val="2"/>
      <w:sz w:val="24"/>
      <w:szCs w:val="24"/>
    </w:rPr>
  </w:style>
  <w:style w:type="paragraph" w:customStyle="1" w:styleId="afffffffffffffe">
    <w:name w:val="论证正文"/>
    <w:basedOn w:val="affb"/>
    <w:link w:val="Charfc"/>
    <w:autoRedefine/>
    <w:qFormat/>
    <w:pPr>
      <w:spacing w:line="360" w:lineRule="auto"/>
      <w:ind w:firstLineChars="172" w:firstLine="413"/>
      <w:jc w:val="left"/>
    </w:pPr>
    <w:rPr>
      <w:rFonts w:eastAsia="宋体"/>
      <w:sz w:val="24"/>
      <w:szCs w:val="24"/>
    </w:rPr>
  </w:style>
  <w:style w:type="paragraph" w:customStyle="1" w:styleId="affffffffffffff">
    <w:name w:val="图表题注"/>
    <w:basedOn w:val="affb"/>
    <w:autoRedefine/>
    <w:uiPriority w:val="99"/>
    <w:qFormat/>
    <w:pPr>
      <w:adjustRightInd w:val="0"/>
      <w:snapToGrid w:val="0"/>
      <w:spacing w:line="360" w:lineRule="auto"/>
      <w:ind w:firstLineChars="0" w:firstLine="0"/>
      <w:jc w:val="center"/>
    </w:pPr>
    <w:rPr>
      <w:rFonts w:ascii="Arial" w:eastAsia="黑体" w:hAnsi="Arial" w:cs="宋体"/>
      <w:sz w:val="24"/>
      <w:szCs w:val="20"/>
    </w:rPr>
  </w:style>
  <w:style w:type="paragraph" w:customStyle="1" w:styleId="Aligncenter">
    <w:name w:val="Align center"/>
    <w:autoRedefine/>
    <w:uiPriority w:val="99"/>
    <w:qFormat/>
    <w:pPr>
      <w:jc w:val="center"/>
    </w:pPr>
    <w:rPr>
      <w:sz w:val="21"/>
      <w:lang w:eastAsia="en-US"/>
    </w:rPr>
  </w:style>
  <w:style w:type="character" w:customStyle="1" w:styleId="Charfd">
    <w:name w:val="段落 Char"/>
    <w:link w:val="affffffffffffff0"/>
    <w:autoRedefine/>
    <w:qFormat/>
    <w:locked/>
    <w:rPr>
      <w:kern w:val="2"/>
      <w:sz w:val="21"/>
    </w:rPr>
  </w:style>
  <w:style w:type="paragraph" w:customStyle="1" w:styleId="affffffffffffff0">
    <w:name w:val="段落"/>
    <w:basedOn w:val="affb"/>
    <w:link w:val="Charfd"/>
    <w:autoRedefine/>
    <w:qFormat/>
    <w:pPr>
      <w:spacing w:beforeLines="50" w:line="360" w:lineRule="atLeast"/>
      <w:ind w:firstLineChars="0" w:firstLine="420"/>
    </w:pPr>
    <w:rPr>
      <w:rFonts w:eastAsia="宋体"/>
      <w:sz w:val="21"/>
      <w:szCs w:val="20"/>
    </w:rPr>
  </w:style>
  <w:style w:type="paragraph" w:customStyle="1" w:styleId="Pa1">
    <w:name w:val="Pa1"/>
    <w:basedOn w:val="Default"/>
    <w:next w:val="Default"/>
    <w:autoRedefine/>
    <w:uiPriority w:val="99"/>
    <w:qFormat/>
    <w:pPr>
      <w:spacing w:line="241" w:lineRule="atLeast"/>
    </w:pPr>
    <w:rPr>
      <w:rFonts w:ascii="Arial" w:hAnsi="Arial" w:cs="Arial"/>
      <w:color w:val="auto"/>
    </w:rPr>
  </w:style>
  <w:style w:type="character" w:customStyle="1" w:styleId="-Char1">
    <w:name w:val="表格文字-左对齐 Char"/>
    <w:link w:val="-f3"/>
    <w:qFormat/>
    <w:locked/>
    <w:rPr>
      <w:sz w:val="24"/>
      <w:szCs w:val="21"/>
    </w:rPr>
  </w:style>
  <w:style w:type="paragraph" w:customStyle="1" w:styleId="-f3">
    <w:name w:val="表格文字-左对齐"/>
    <w:basedOn w:val="affb"/>
    <w:link w:val="-Char1"/>
    <w:qFormat/>
    <w:pPr>
      <w:suppressAutoHyphens/>
      <w:topLinePunct/>
      <w:adjustRightInd w:val="0"/>
      <w:snapToGrid w:val="0"/>
      <w:spacing w:line="240" w:lineRule="auto"/>
      <w:ind w:firstLineChars="0" w:firstLine="0"/>
      <w:jc w:val="left"/>
    </w:pPr>
    <w:rPr>
      <w:rFonts w:eastAsia="宋体"/>
      <w:kern w:val="0"/>
      <w:sz w:val="24"/>
      <w:szCs w:val="21"/>
    </w:rPr>
  </w:style>
  <w:style w:type="paragraph" w:customStyle="1" w:styleId="-f4">
    <w:name w:val="表格文字-居中"/>
    <w:basedOn w:val="affb"/>
    <w:next w:val="affb"/>
    <w:link w:val="-Char2"/>
    <w:autoRedefine/>
    <w:uiPriority w:val="99"/>
    <w:qFormat/>
    <w:pPr>
      <w:suppressAutoHyphens/>
      <w:topLinePunct/>
      <w:adjustRightInd w:val="0"/>
      <w:snapToGrid w:val="0"/>
      <w:spacing w:line="240" w:lineRule="auto"/>
      <w:ind w:firstLineChars="0" w:firstLine="0"/>
      <w:jc w:val="center"/>
    </w:pPr>
    <w:rPr>
      <w:rFonts w:ascii="宋体" w:eastAsia="宋体" w:hAnsi="宋体" w:cs="宋体"/>
      <w:spacing w:val="-20"/>
      <w:kern w:val="0"/>
      <w:sz w:val="24"/>
      <w:szCs w:val="21"/>
    </w:rPr>
  </w:style>
  <w:style w:type="paragraph" w:customStyle="1" w:styleId="affffffffffffff1">
    <w:name w:val="数字编号列项"/>
    <w:autoRedefine/>
    <w:uiPriority w:val="99"/>
    <w:qFormat/>
    <w:pPr>
      <w:ind w:leftChars="400" w:left="1260" w:hangingChars="200" w:hanging="420"/>
      <w:jc w:val="both"/>
    </w:pPr>
    <w:rPr>
      <w:rFonts w:ascii="宋体"/>
      <w:sz w:val="21"/>
    </w:rPr>
  </w:style>
  <w:style w:type="paragraph" w:customStyle="1" w:styleId="affffffffffffff2">
    <w:name w:val="图文字"/>
    <w:basedOn w:val="affb"/>
    <w:next w:val="affc"/>
    <w:autoRedefine/>
    <w:uiPriority w:val="99"/>
    <w:qFormat/>
    <w:pPr>
      <w:tabs>
        <w:tab w:val="left" w:pos="510"/>
      </w:tabs>
      <w:spacing w:line="360" w:lineRule="auto"/>
      <w:ind w:left="60" w:firstLineChars="0" w:firstLine="0"/>
      <w:jc w:val="center"/>
    </w:pPr>
    <w:rPr>
      <w:rFonts w:eastAsia="宋体"/>
      <w:sz w:val="21"/>
      <w:szCs w:val="20"/>
    </w:rPr>
  </w:style>
  <w:style w:type="character" w:customStyle="1" w:styleId="30015CharChar">
    <w:name w:val="标题 3 + 小四 段前: 0 磅 段后: 0 磅 行距: 1.5 倍行距 Char Char"/>
    <w:link w:val="30015"/>
    <w:uiPriority w:val="99"/>
    <w:qFormat/>
    <w:locked/>
    <w:rPr>
      <w:b/>
      <w:bCs/>
      <w:kern w:val="2"/>
      <w:sz w:val="24"/>
    </w:rPr>
  </w:style>
  <w:style w:type="paragraph" w:customStyle="1" w:styleId="30015">
    <w:name w:val="标题 3 + 小四 段前: 0 磅 段后: 0 磅 行距: 1.5 倍行距"/>
    <w:basedOn w:val="30"/>
    <w:next w:val="30"/>
    <w:link w:val="30015CharChar"/>
    <w:autoRedefine/>
    <w:uiPriority w:val="99"/>
    <w:qFormat/>
    <w:pPr>
      <w:tabs>
        <w:tab w:val="left" w:pos="360"/>
      </w:tabs>
      <w:adjustRightInd/>
      <w:snapToGrid/>
      <w:spacing w:line="360" w:lineRule="auto"/>
      <w:ind w:firstLineChars="0" w:firstLine="0"/>
    </w:pPr>
    <w:rPr>
      <w:rFonts w:eastAsia="宋体"/>
      <w:sz w:val="24"/>
      <w:szCs w:val="20"/>
    </w:rPr>
  </w:style>
  <w:style w:type="paragraph" w:customStyle="1" w:styleId="152">
    <w:name w:val="样式 (符号) 宋体 居中 行距: 1.5 倍行距"/>
    <w:basedOn w:val="affb"/>
    <w:autoRedefine/>
    <w:uiPriority w:val="99"/>
    <w:qFormat/>
    <w:pPr>
      <w:spacing w:line="360" w:lineRule="auto"/>
      <w:ind w:firstLineChars="0" w:firstLine="0"/>
      <w:jc w:val="center"/>
    </w:pPr>
    <w:rPr>
      <w:rFonts w:eastAsia="宋体" w:hAnsi="宋体" w:cs="宋体"/>
      <w:sz w:val="24"/>
      <w:szCs w:val="20"/>
    </w:rPr>
  </w:style>
  <w:style w:type="paragraph" w:customStyle="1" w:styleId="affffffffffffff3">
    <w:name w:val="示例"/>
    <w:next w:val="affb"/>
    <w:link w:val="Charfe"/>
    <w:autoRedefine/>
    <w:qFormat/>
    <w:pPr>
      <w:tabs>
        <w:tab w:val="left" w:pos="816"/>
        <w:tab w:val="left" w:pos="964"/>
      </w:tabs>
      <w:ind w:left="964" w:firstLineChars="233" w:firstLine="419"/>
      <w:jc w:val="both"/>
    </w:pPr>
    <w:rPr>
      <w:rFonts w:ascii="宋体"/>
      <w:sz w:val="18"/>
    </w:rPr>
  </w:style>
  <w:style w:type="paragraph" w:customStyle="1" w:styleId="affffffffffffff4">
    <w:name w:val="文字内容"/>
    <w:autoRedefine/>
    <w:uiPriority w:val="99"/>
    <w:qFormat/>
    <w:pPr>
      <w:adjustRightInd w:val="0"/>
      <w:snapToGrid w:val="0"/>
      <w:spacing w:line="400" w:lineRule="atLeast"/>
      <w:ind w:firstLineChars="200" w:firstLine="200"/>
    </w:pPr>
    <w:rPr>
      <w:kern w:val="24"/>
      <w:sz w:val="24"/>
      <w:szCs w:val="28"/>
    </w:rPr>
  </w:style>
  <w:style w:type="paragraph" w:customStyle="1" w:styleId="affffffffffffff5">
    <w:name w:val="表格序号"/>
    <w:basedOn w:val="affb"/>
    <w:next w:val="affb"/>
    <w:autoRedefine/>
    <w:uiPriority w:val="99"/>
    <w:qFormat/>
    <w:pPr>
      <w:widowControl/>
      <w:tabs>
        <w:tab w:val="left" w:pos="360"/>
      </w:tabs>
      <w:adjustRightInd w:val="0"/>
      <w:snapToGrid w:val="0"/>
      <w:spacing w:line="240" w:lineRule="auto"/>
      <w:ind w:firstLineChars="0" w:firstLine="0"/>
      <w:jc w:val="center"/>
    </w:pPr>
    <w:rPr>
      <w:rFonts w:ascii="宋体" w:eastAsia="宋体" w:hAnsi="宋体"/>
      <w:kern w:val="0"/>
      <w:sz w:val="24"/>
      <w:szCs w:val="24"/>
    </w:rPr>
  </w:style>
  <w:style w:type="paragraph" w:customStyle="1" w:styleId="affffffffffffff6">
    <w:name w:val="标题下说明项目"/>
    <w:basedOn w:val="affb"/>
    <w:uiPriority w:val="99"/>
    <w:qFormat/>
    <w:pPr>
      <w:tabs>
        <w:tab w:val="left" w:pos="360"/>
      </w:tabs>
      <w:spacing w:line="240" w:lineRule="auto"/>
      <w:ind w:firstLineChars="0" w:firstLine="0"/>
    </w:pPr>
    <w:rPr>
      <w:rFonts w:eastAsia="宋体"/>
      <w:sz w:val="21"/>
      <w:szCs w:val="24"/>
    </w:rPr>
  </w:style>
  <w:style w:type="paragraph" w:customStyle="1" w:styleId="affffffffffffff7">
    <w:name w:val="正文标题"/>
    <w:basedOn w:val="affb"/>
    <w:next w:val="23"/>
    <w:autoRedefine/>
    <w:uiPriority w:val="99"/>
    <w:qFormat/>
    <w:pPr>
      <w:adjustRightInd w:val="0"/>
      <w:snapToGrid w:val="0"/>
      <w:spacing w:beforeLines="100" w:line="300" w:lineRule="auto"/>
      <w:ind w:firstLineChars="0" w:firstLine="0"/>
      <w:jc w:val="center"/>
    </w:pPr>
    <w:rPr>
      <w:rFonts w:eastAsia="黑体"/>
      <w:kern w:val="0"/>
      <w:sz w:val="36"/>
      <w:szCs w:val="36"/>
    </w:rPr>
  </w:style>
  <w:style w:type="paragraph" w:customStyle="1" w:styleId="affffffffffffff8">
    <w:name w:val="三级条标题"/>
    <w:basedOn w:val="affb"/>
    <w:next w:val="afffffffffa"/>
    <w:uiPriority w:val="99"/>
    <w:qFormat/>
    <w:pPr>
      <w:tabs>
        <w:tab w:val="left" w:pos="964"/>
      </w:tabs>
      <w:autoSpaceDE w:val="0"/>
      <w:autoSpaceDN w:val="0"/>
      <w:adjustRightInd w:val="0"/>
      <w:snapToGrid w:val="0"/>
      <w:spacing w:beforeLines="50" w:line="360" w:lineRule="auto"/>
      <w:ind w:left="964" w:firstLineChars="0" w:hanging="482"/>
      <w:jc w:val="left"/>
      <w:outlineLvl w:val="4"/>
    </w:pPr>
    <w:rPr>
      <w:rFonts w:ascii="黑体" w:eastAsia="黑体"/>
      <w:b/>
      <w:bCs/>
      <w:color w:val="000000"/>
      <w:kern w:val="0"/>
      <w:sz w:val="24"/>
      <w:szCs w:val="20"/>
    </w:rPr>
  </w:style>
  <w:style w:type="paragraph" w:customStyle="1" w:styleId="1ff9">
    <w:name w:val="正文文本缩进1"/>
    <w:basedOn w:val="affb"/>
    <w:autoRedefine/>
    <w:uiPriority w:val="99"/>
    <w:qFormat/>
    <w:pPr>
      <w:ind w:leftChars="832" w:left="1588" w:firstLineChars="196" w:firstLine="433"/>
    </w:pPr>
    <w:rPr>
      <w:rFonts w:ascii="宋体" w:eastAsia="宋体" w:hAnsi="宋体"/>
      <w:kern w:val="0"/>
      <w:sz w:val="24"/>
      <w:szCs w:val="24"/>
    </w:rPr>
  </w:style>
  <w:style w:type="paragraph" w:customStyle="1" w:styleId="affffffffffffff9">
    <w:name w:val="四级条标题"/>
    <w:basedOn w:val="affb"/>
    <w:next w:val="afffffffffa"/>
    <w:autoRedefine/>
    <w:uiPriority w:val="99"/>
    <w:qFormat/>
    <w:pPr>
      <w:widowControl/>
      <w:tabs>
        <w:tab w:val="left" w:pos="2520"/>
      </w:tabs>
      <w:spacing w:line="360" w:lineRule="auto"/>
      <w:ind w:left="2520" w:firstLineChars="0" w:hanging="420"/>
      <w:outlineLvl w:val="5"/>
    </w:pPr>
    <w:rPr>
      <w:rFonts w:ascii="黑体" w:eastAsia="黑体"/>
      <w:kern w:val="0"/>
      <w:sz w:val="21"/>
      <w:szCs w:val="20"/>
    </w:rPr>
  </w:style>
  <w:style w:type="paragraph" w:customStyle="1" w:styleId="2ff1">
    <w:name w:val="列出段落2"/>
    <w:basedOn w:val="affb"/>
    <w:autoRedefine/>
    <w:uiPriority w:val="99"/>
    <w:qFormat/>
    <w:pPr>
      <w:spacing w:line="240" w:lineRule="auto"/>
      <w:ind w:firstLine="420"/>
    </w:pPr>
    <w:rPr>
      <w:rFonts w:eastAsia="宋体"/>
      <w:sz w:val="21"/>
      <w:szCs w:val="20"/>
    </w:rPr>
  </w:style>
  <w:style w:type="paragraph" w:customStyle="1" w:styleId="affffffffffffffa">
    <w:name w:val="参考文献内容"/>
    <w:basedOn w:val="affb"/>
    <w:autoRedefine/>
    <w:uiPriority w:val="99"/>
    <w:qFormat/>
    <w:pPr>
      <w:spacing w:line="300" w:lineRule="auto"/>
      <w:ind w:firstLineChars="0" w:firstLine="425"/>
    </w:pPr>
    <w:rPr>
      <w:rFonts w:eastAsia="宋体"/>
      <w:sz w:val="21"/>
      <w:szCs w:val="24"/>
    </w:rPr>
  </w:style>
  <w:style w:type="paragraph" w:customStyle="1" w:styleId="077-4">
    <w:name w:val="077-签署"/>
    <w:basedOn w:val="077-0"/>
    <w:autoRedefine/>
    <w:uiPriority w:val="99"/>
    <w:qFormat/>
    <w:pPr>
      <w:spacing w:line="240" w:lineRule="auto"/>
      <w:ind w:firstLineChars="0" w:firstLine="0"/>
      <w:jc w:val="left"/>
    </w:pPr>
    <w:rPr>
      <w:rFonts w:hint="eastAsia"/>
      <w:b/>
      <w:sz w:val="32"/>
      <w:szCs w:val="32"/>
    </w:rPr>
  </w:style>
  <w:style w:type="paragraph" w:customStyle="1" w:styleId="CharChar1CharCharCharChar1">
    <w:name w:val="Char Char1 Char Char Char Char1"/>
    <w:basedOn w:val="affb"/>
    <w:uiPriority w:val="99"/>
    <w:qFormat/>
    <w:pPr>
      <w:tabs>
        <w:tab w:val="left" w:pos="420"/>
      </w:tabs>
      <w:spacing w:line="240" w:lineRule="auto"/>
      <w:ind w:left="420" w:firstLineChars="0" w:hanging="420"/>
    </w:pPr>
    <w:rPr>
      <w:rFonts w:ascii="Tahoma" w:eastAsia="宋体" w:hAnsi="Tahoma"/>
      <w:szCs w:val="20"/>
    </w:rPr>
  </w:style>
  <w:style w:type="paragraph" w:customStyle="1" w:styleId="3f7">
    <w:name w:val="正文3"/>
    <w:uiPriority w:val="99"/>
    <w:qFormat/>
    <w:pPr>
      <w:widowControl w:val="0"/>
      <w:adjustRightInd w:val="0"/>
      <w:spacing w:line="312" w:lineRule="atLeast"/>
      <w:jc w:val="both"/>
    </w:pPr>
    <w:rPr>
      <w:rFonts w:ascii="宋体"/>
      <w:sz w:val="34"/>
    </w:rPr>
  </w:style>
  <w:style w:type="paragraph" w:customStyle="1" w:styleId="affffffffffffffb">
    <w:name w:val="单位时间"/>
    <w:basedOn w:val="affb"/>
    <w:autoRedefine/>
    <w:uiPriority w:val="99"/>
    <w:qFormat/>
    <w:pPr>
      <w:adjustRightInd w:val="0"/>
      <w:snapToGrid w:val="0"/>
      <w:spacing w:line="300" w:lineRule="auto"/>
      <w:ind w:firstLineChars="0" w:firstLine="0"/>
      <w:jc w:val="center"/>
    </w:pPr>
    <w:rPr>
      <w:rFonts w:eastAsia="黑体"/>
      <w:kern w:val="0"/>
      <w:sz w:val="44"/>
      <w:szCs w:val="20"/>
    </w:rPr>
  </w:style>
  <w:style w:type="paragraph" w:customStyle="1" w:styleId="affffffffffffffc">
    <w:name w:val="参考文献标题"/>
    <w:basedOn w:val="affb"/>
    <w:next w:val="affb"/>
    <w:autoRedefine/>
    <w:uiPriority w:val="99"/>
    <w:qFormat/>
    <w:pPr>
      <w:widowControl/>
      <w:shd w:val="clear" w:color="auto" w:fill="FFFFFF"/>
      <w:snapToGrid w:val="0"/>
      <w:spacing w:beforeLines="100" w:line="300" w:lineRule="auto"/>
      <w:ind w:firstLineChars="0" w:firstLine="0"/>
      <w:jc w:val="center"/>
      <w:outlineLvl w:val="0"/>
    </w:pPr>
    <w:rPr>
      <w:rFonts w:ascii="黑体" w:eastAsia="黑体"/>
      <w:kern w:val="0"/>
      <w:szCs w:val="28"/>
    </w:rPr>
  </w:style>
  <w:style w:type="paragraph" w:customStyle="1" w:styleId="affffffffffffffd">
    <w:name w:val="参编"/>
    <w:basedOn w:val="affb"/>
    <w:uiPriority w:val="99"/>
    <w:qFormat/>
    <w:pPr>
      <w:tabs>
        <w:tab w:val="left" w:pos="360"/>
        <w:tab w:val="left" w:pos="910"/>
      </w:tabs>
      <w:spacing w:line="300" w:lineRule="auto"/>
      <w:ind w:left="910" w:firstLineChars="0" w:hanging="238"/>
    </w:pPr>
    <w:rPr>
      <w:rFonts w:eastAsia="宋体"/>
      <w:kern w:val="0"/>
      <w:szCs w:val="20"/>
    </w:rPr>
  </w:style>
  <w:style w:type="paragraph" w:customStyle="1" w:styleId="10124">
    <w:name w:val="样式 四号 首行缩进:  1.01 厘米 行距: 最小值 24 磅"/>
    <w:basedOn w:val="affb"/>
    <w:uiPriority w:val="99"/>
    <w:qFormat/>
    <w:pPr>
      <w:spacing w:line="460" w:lineRule="exact"/>
      <w:ind w:firstLineChars="0" w:firstLine="573"/>
    </w:pPr>
    <w:rPr>
      <w:rFonts w:ascii="宋体" w:eastAsia="宋体" w:hAnsi="宋体"/>
      <w:szCs w:val="20"/>
    </w:rPr>
  </w:style>
  <w:style w:type="paragraph" w:customStyle="1" w:styleId="affffffffffffffe">
    <w:name w:val="附录表标题"/>
    <w:next w:val="affb"/>
    <w:autoRedefine/>
    <w:uiPriority w:val="99"/>
    <w:qFormat/>
    <w:pPr>
      <w:jc w:val="center"/>
    </w:pPr>
    <w:rPr>
      <w:rFonts w:ascii="黑体" w:eastAsia="黑体"/>
      <w:kern w:val="21"/>
      <w:sz w:val="21"/>
      <w:szCs w:val="21"/>
    </w:rPr>
  </w:style>
  <w:style w:type="paragraph" w:customStyle="1" w:styleId="CharCharCharChar2">
    <w:name w:val="Char Char Char Char2"/>
    <w:basedOn w:val="affb"/>
    <w:autoRedefine/>
    <w:uiPriority w:val="99"/>
    <w:qFormat/>
    <w:pPr>
      <w:spacing w:beforeLines="50" w:after="100" w:afterAutospacing="1" w:line="360" w:lineRule="auto"/>
      <w:ind w:leftChars="200" w:left="200" w:firstLineChars="0" w:firstLine="0"/>
    </w:pPr>
    <w:rPr>
      <w:rFonts w:ascii="Tahoma" w:eastAsia="宋体" w:hAnsi="Tahoma"/>
      <w:sz w:val="24"/>
      <w:szCs w:val="24"/>
    </w:rPr>
  </w:style>
  <w:style w:type="paragraph" w:customStyle="1" w:styleId="afffffffffffffff">
    <w:name w:val="封面标准文稿编辑信息"/>
    <w:autoRedefine/>
    <w:qFormat/>
    <w:pPr>
      <w:spacing w:before="180" w:line="180" w:lineRule="exact"/>
      <w:jc w:val="center"/>
    </w:pPr>
    <w:rPr>
      <w:rFonts w:ascii="宋体"/>
      <w:sz w:val="21"/>
    </w:rPr>
  </w:style>
  <w:style w:type="paragraph" w:customStyle="1" w:styleId="074">
    <w:name w:val="样式 首行缩进:  0.74 厘米"/>
    <w:basedOn w:val="affb"/>
    <w:uiPriority w:val="99"/>
    <w:qFormat/>
    <w:pPr>
      <w:spacing w:line="240" w:lineRule="auto"/>
    </w:pPr>
    <w:rPr>
      <w:rFonts w:eastAsia="宋体" w:cs="宋体"/>
      <w:sz w:val="21"/>
      <w:szCs w:val="20"/>
    </w:rPr>
  </w:style>
  <w:style w:type="paragraph" w:customStyle="1" w:styleId="afffffffffffffff0">
    <w:name w:val="辑要页内容"/>
    <w:basedOn w:val="affb"/>
    <w:autoRedefine/>
    <w:uiPriority w:val="99"/>
    <w:qFormat/>
    <w:pPr>
      <w:widowControl/>
      <w:adjustRightInd w:val="0"/>
      <w:snapToGrid w:val="0"/>
      <w:spacing w:after="120" w:line="480" w:lineRule="auto"/>
      <w:ind w:firstLineChars="0" w:firstLine="0"/>
    </w:pPr>
    <w:rPr>
      <w:rFonts w:ascii="黑体" w:eastAsia="黑体"/>
      <w:kern w:val="0"/>
      <w:szCs w:val="20"/>
    </w:rPr>
  </w:style>
  <w:style w:type="paragraph" w:customStyle="1" w:styleId="afffffffffffffff1">
    <w:name w:val="列项——"/>
    <w:uiPriority w:val="99"/>
    <w:qFormat/>
    <w:pPr>
      <w:widowControl w:val="0"/>
      <w:tabs>
        <w:tab w:val="left" w:pos="854"/>
        <w:tab w:val="left" w:pos="907"/>
      </w:tabs>
      <w:ind w:left="907" w:hanging="425"/>
      <w:jc w:val="both"/>
    </w:pPr>
    <w:rPr>
      <w:rFonts w:ascii="宋体"/>
      <w:sz w:val="21"/>
    </w:rPr>
  </w:style>
  <w:style w:type="paragraph" w:customStyle="1" w:styleId="afffffffffffffff2">
    <w:name w:val="列项·"/>
    <w:uiPriority w:val="99"/>
    <w:qFormat/>
    <w:pPr>
      <w:tabs>
        <w:tab w:val="left" w:pos="840"/>
        <w:tab w:val="left" w:pos="907"/>
      </w:tabs>
      <w:ind w:leftChars="200" w:left="840" w:hanging="420"/>
      <w:jc w:val="both"/>
    </w:pPr>
    <w:rPr>
      <w:rFonts w:ascii="宋体"/>
      <w:sz w:val="21"/>
    </w:rPr>
  </w:style>
  <w:style w:type="paragraph" w:customStyle="1" w:styleId="afffffffffffffff3">
    <w:name w:val="注："/>
    <w:next w:val="afffffffffa"/>
    <w:uiPriority w:val="99"/>
    <w:qFormat/>
    <w:pPr>
      <w:widowControl w:val="0"/>
      <w:autoSpaceDE w:val="0"/>
      <w:autoSpaceDN w:val="0"/>
      <w:ind w:left="840" w:hanging="360"/>
      <w:jc w:val="both"/>
    </w:pPr>
    <w:rPr>
      <w:rFonts w:ascii="宋体"/>
      <w:sz w:val="18"/>
    </w:rPr>
  </w:style>
  <w:style w:type="paragraph" w:customStyle="1" w:styleId="afffffffffffffff4">
    <w:name w:val="注×："/>
    <w:autoRedefine/>
    <w:uiPriority w:val="99"/>
    <w:qFormat/>
    <w:pPr>
      <w:widowControl w:val="0"/>
      <w:tabs>
        <w:tab w:val="left" w:pos="630"/>
        <w:tab w:val="left" w:pos="922"/>
      </w:tabs>
      <w:autoSpaceDE w:val="0"/>
      <w:autoSpaceDN w:val="0"/>
      <w:ind w:left="922" w:hanging="397"/>
      <w:jc w:val="both"/>
    </w:pPr>
    <w:rPr>
      <w:rFonts w:ascii="宋体"/>
      <w:sz w:val="18"/>
    </w:rPr>
  </w:style>
  <w:style w:type="paragraph" w:customStyle="1" w:styleId="afffffffffffffff5">
    <w:name w:val="字母编号列项（一级）"/>
    <w:autoRedefine/>
    <w:uiPriority w:val="99"/>
    <w:qFormat/>
    <w:pPr>
      <w:ind w:leftChars="200" w:left="840" w:hangingChars="200" w:hanging="420"/>
      <w:jc w:val="both"/>
    </w:pPr>
    <w:rPr>
      <w:rFonts w:ascii="宋体"/>
      <w:sz w:val="21"/>
    </w:rPr>
  </w:style>
  <w:style w:type="paragraph" w:customStyle="1" w:styleId="abc090">
    <w:name w:val="样式 序列a)b)c) + 左侧:  0.9 厘米 首行缩进:  0 厘米"/>
    <w:basedOn w:val="abc2"/>
    <w:uiPriority w:val="99"/>
    <w:qFormat/>
    <w:pPr>
      <w:tabs>
        <w:tab w:val="left" w:pos="360"/>
        <w:tab w:val="left" w:pos="964"/>
      </w:tabs>
      <w:textAlignment w:val="auto"/>
    </w:pPr>
    <w:rPr>
      <w:rFonts w:cs="宋体"/>
    </w:rPr>
  </w:style>
  <w:style w:type="paragraph" w:customStyle="1" w:styleId="-f5">
    <w:name w:val="并列项-●"/>
    <w:basedOn w:val="affb"/>
    <w:autoRedefine/>
    <w:uiPriority w:val="99"/>
    <w:qFormat/>
    <w:pPr>
      <w:widowControl/>
      <w:tabs>
        <w:tab w:val="left" w:pos="360"/>
        <w:tab w:val="left" w:pos="1155"/>
      </w:tabs>
      <w:adjustRightInd w:val="0"/>
      <w:snapToGrid w:val="0"/>
      <w:spacing w:line="360" w:lineRule="auto"/>
      <w:ind w:firstLineChars="0" w:firstLine="0"/>
    </w:pPr>
    <w:rPr>
      <w:rFonts w:eastAsia="宋体"/>
      <w:kern w:val="0"/>
      <w:sz w:val="24"/>
      <w:szCs w:val="20"/>
    </w:rPr>
  </w:style>
  <w:style w:type="character" w:customStyle="1" w:styleId="0505Char">
    <w:name w:val="样式 样式 表标题 + 段前: 0.5 行 + 段前: 0.5 行 Char"/>
    <w:link w:val="05051"/>
    <w:autoRedefine/>
    <w:uiPriority w:val="99"/>
    <w:qFormat/>
    <w:locked/>
    <w:rPr>
      <w:rFonts w:eastAsia="黑体"/>
      <w:sz w:val="24"/>
    </w:rPr>
  </w:style>
  <w:style w:type="paragraph" w:customStyle="1" w:styleId="05051">
    <w:name w:val="样式 样式 表标题 + 段前: 0.5 行 + 段前: 0.5 行"/>
    <w:basedOn w:val="affb"/>
    <w:link w:val="0505Char"/>
    <w:uiPriority w:val="99"/>
    <w:qFormat/>
    <w:pPr>
      <w:widowControl/>
      <w:tabs>
        <w:tab w:val="left" w:pos="57"/>
        <w:tab w:val="left" w:pos="360"/>
        <w:tab w:val="left" w:pos="3300"/>
      </w:tabs>
      <w:spacing w:before="120" w:line="240" w:lineRule="auto"/>
      <w:ind w:firstLineChars="0" w:firstLine="0"/>
      <w:jc w:val="center"/>
    </w:pPr>
    <w:rPr>
      <w:rFonts w:eastAsia="黑体"/>
      <w:kern w:val="0"/>
      <w:sz w:val="24"/>
      <w:szCs w:val="20"/>
    </w:rPr>
  </w:style>
  <w:style w:type="paragraph" w:customStyle="1" w:styleId="222">
    <w:name w:val="样式 图表标题 + 左侧:  2 字符 悬挂缩进: 2 字符"/>
    <w:basedOn w:val="affb"/>
    <w:autoRedefine/>
    <w:uiPriority w:val="99"/>
    <w:qFormat/>
    <w:pPr>
      <w:autoSpaceDE w:val="0"/>
      <w:autoSpaceDN w:val="0"/>
      <w:adjustRightInd w:val="0"/>
      <w:snapToGrid w:val="0"/>
      <w:spacing w:beforeLines="50" w:line="288" w:lineRule="auto"/>
      <w:ind w:firstLineChars="0" w:firstLine="0"/>
      <w:jc w:val="center"/>
    </w:pPr>
    <w:rPr>
      <w:rFonts w:ascii="黑体" w:eastAsia="黑体" w:cs="宋体"/>
      <w:kern w:val="0"/>
      <w:sz w:val="24"/>
      <w:szCs w:val="20"/>
      <w:lang w:val="zh-CN"/>
    </w:rPr>
  </w:style>
  <w:style w:type="paragraph" w:customStyle="1" w:styleId="Char1CharCharChar1">
    <w:name w:val="Char1 Char Char Char1"/>
    <w:basedOn w:val="affb"/>
    <w:autoRedefine/>
    <w:uiPriority w:val="99"/>
    <w:qFormat/>
    <w:pPr>
      <w:widowControl/>
      <w:spacing w:after="160" w:line="240" w:lineRule="exact"/>
      <w:ind w:firstLineChars="0" w:firstLine="0"/>
      <w:jc w:val="left"/>
    </w:pPr>
    <w:rPr>
      <w:rFonts w:ascii="Arial" w:eastAsia="Times New Roman" w:hAnsi="Arial" w:cs="Verdana"/>
      <w:b/>
      <w:kern w:val="0"/>
      <w:sz w:val="24"/>
      <w:szCs w:val="24"/>
      <w:lang w:eastAsia="en-US"/>
    </w:rPr>
  </w:style>
  <w:style w:type="paragraph" w:customStyle="1" w:styleId="Char110">
    <w:name w:val="Char11"/>
    <w:basedOn w:val="affb"/>
    <w:autoRedefine/>
    <w:uiPriority w:val="99"/>
    <w:qFormat/>
    <w:pPr>
      <w:spacing w:beforeLines="50" w:after="100" w:afterAutospacing="1" w:line="360" w:lineRule="auto"/>
      <w:ind w:leftChars="200" w:left="200" w:firstLineChars="0" w:firstLine="0"/>
    </w:pPr>
    <w:rPr>
      <w:rFonts w:ascii="Tahoma" w:eastAsia="宋体" w:hAnsi="Tahoma"/>
      <w:sz w:val="24"/>
      <w:szCs w:val="24"/>
    </w:rPr>
  </w:style>
  <w:style w:type="paragraph" w:customStyle="1" w:styleId="1ffa">
    <w:name w:val="样式 列1) + 字距调整小四"/>
    <w:basedOn w:val="13"/>
    <w:autoRedefine/>
    <w:uiPriority w:val="99"/>
    <w:qFormat/>
    <w:pPr>
      <w:ind w:firstLine="0"/>
      <w:textAlignment w:val="auto"/>
    </w:pPr>
    <w:rPr>
      <w:bCs w:val="0"/>
      <w:kern w:val="24"/>
    </w:rPr>
  </w:style>
  <w:style w:type="paragraph" w:customStyle="1" w:styleId="afffffffffffffff6">
    <w:name w:val="文件标题"/>
    <w:basedOn w:val="affb"/>
    <w:autoRedefine/>
    <w:uiPriority w:val="99"/>
    <w:qFormat/>
    <w:pPr>
      <w:adjustRightInd w:val="0"/>
      <w:spacing w:before="420" w:line="240" w:lineRule="auto"/>
      <w:ind w:firstLineChars="0" w:firstLine="0"/>
      <w:jc w:val="center"/>
      <w:outlineLvl w:val="0"/>
    </w:pPr>
    <w:rPr>
      <w:rFonts w:ascii="黑体" w:eastAsia="黑体" w:hAnsi="Arial"/>
      <w:sz w:val="44"/>
      <w:szCs w:val="20"/>
    </w:rPr>
  </w:style>
  <w:style w:type="paragraph" w:customStyle="1" w:styleId="afffffffffffffff7">
    <w:name w:val="_参考文献"/>
    <w:basedOn w:val="affb"/>
    <w:autoRedefine/>
    <w:uiPriority w:val="99"/>
    <w:qFormat/>
    <w:pPr>
      <w:tabs>
        <w:tab w:val="left" w:pos="360"/>
      </w:tabs>
      <w:spacing w:beforeLines="50" w:line="240" w:lineRule="auto"/>
      <w:ind w:firstLineChars="0" w:firstLine="0"/>
      <w:jc w:val="left"/>
    </w:pPr>
    <w:rPr>
      <w:rFonts w:eastAsia="宋体"/>
      <w:sz w:val="21"/>
      <w:szCs w:val="24"/>
    </w:rPr>
  </w:style>
  <w:style w:type="paragraph" w:customStyle="1" w:styleId="font5">
    <w:name w:val="font5"/>
    <w:basedOn w:val="affb"/>
    <w:autoRedefine/>
    <w:qFormat/>
    <w:pPr>
      <w:widowControl/>
      <w:spacing w:before="100" w:beforeAutospacing="1" w:after="100" w:afterAutospacing="1" w:line="240" w:lineRule="auto"/>
      <w:ind w:firstLineChars="0" w:firstLine="0"/>
      <w:jc w:val="left"/>
    </w:pPr>
    <w:rPr>
      <w:rFonts w:ascii="宋体" w:eastAsia="宋体" w:hAnsi="宋体" w:cs="宋体"/>
      <w:kern w:val="0"/>
      <w:sz w:val="18"/>
      <w:szCs w:val="18"/>
    </w:rPr>
  </w:style>
  <w:style w:type="paragraph" w:customStyle="1" w:styleId="xl65">
    <w:name w:val="xl65"/>
    <w:basedOn w:val="affb"/>
    <w:autoRedefine/>
    <w:uiPriority w:val="99"/>
    <w:qFormat/>
    <w:pPr>
      <w:widowControl/>
      <w:spacing w:before="100" w:beforeAutospacing="1" w:after="100" w:afterAutospacing="1" w:line="240" w:lineRule="auto"/>
      <w:ind w:firstLineChars="0" w:firstLine="0"/>
      <w:jc w:val="center"/>
    </w:pPr>
    <w:rPr>
      <w:rFonts w:ascii="宋体" w:eastAsia="宋体" w:hAnsi="宋体" w:cs="宋体"/>
      <w:kern w:val="0"/>
      <w:sz w:val="24"/>
      <w:szCs w:val="24"/>
    </w:rPr>
  </w:style>
  <w:style w:type="paragraph" w:customStyle="1" w:styleId="xl66">
    <w:name w:val="xl66"/>
    <w:basedOn w:val="affb"/>
    <w:autoRedefine/>
    <w:uiPriority w:val="99"/>
    <w:qFormat/>
    <w:pPr>
      <w:widowControl/>
      <w:spacing w:before="100" w:beforeAutospacing="1" w:after="100" w:afterAutospacing="1" w:line="240" w:lineRule="auto"/>
      <w:ind w:firstLineChars="0" w:firstLine="0"/>
      <w:jc w:val="left"/>
    </w:pPr>
    <w:rPr>
      <w:rFonts w:ascii="宋体" w:eastAsia="宋体" w:hAnsi="宋体" w:cs="宋体"/>
      <w:color w:val="FF0000"/>
      <w:kern w:val="0"/>
      <w:sz w:val="24"/>
      <w:szCs w:val="24"/>
    </w:rPr>
  </w:style>
  <w:style w:type="paragraph" w:customStyle="1" w:styleId="xl67">
    <w:name w:val="xl67"/>
    <w:basedOn w:val="affb"/>
    <w:uiPriority w:val="99"/>
    <w:qFormat/>
    <w:pPr>
      <w:widowControl/>
      <w:spacing w:before="100" w:beforeAutospacing="1" w:after="100" w:afterAutospacing="1" w:line="240" w:lineRule="auto"/>
      <w:ind w:firstLineChars="0" w:firstLine="0"/>
      <w:jc w:val="left"/>
    </w:pPr>
    <w:rPr>
      <w:rFonts w:ascii="宋体" w:eastAsia="宋体" w:hAnsi="宋体" w:cs="宋体"/>
      <w:kern w:val="0"/>
      <w:sz w:val="24"/>
      <w:szCs w:val="24"/>
    </w:rPr>
  </w:style>
  <w:style w:type="paragraph" w:customStyle="1" w:styleId="xl68">
    <w:name w:val="xl68"/>
    <w:basedOn w:val="affb"/>
    <w:autoRedefine/>
    <w:uiPriority w:val="99"/>
    <w:qFormat/>
    <w:pPr>
      <w:widowControl/>
      <w:spacing w:before="100" w:beforeAutospacing="1" w:after="100" w:afterAutospacing="1" w:line="240" w:lineRule="auto"/>
      <w:ind w:firstLineChars="0" w:firstLine="0"/>
      <w:jc w:val="left"/>
    </w:pPr>
    <w:rPr>
      <w:rFonts w:ascii="宋体" w:eastAsia="宋体" w:hAnsi="宋体" w:cs="宋体"/>
      <w:color w:val="FF0000"/>
      <w:kern w:val="0"/>
      <w:sz w:val="24"/>
      <w:szCs w:val="24"/>
    </w:rPr>
  </w:style>
  <w:style w:type="paragraph" w:customStyle="1" w:styleId="xl69">
    <w:name w:val="xl69"/>
    <w:basedOn w:val="affb"/>
    <w:uiPriority w:val="99"/>
    <w:qFormat/>
    <w:pPr>
      <w:widowControl/>
      <w:spacing w:before="100" w:beforeAutospacing="1" w:after="100" w:afterAutospacing="1" w:line="240" w:lineRule="auto"/>
      <w:ind w:firstLineChars="0" w:firstLine="0"/>
      <w:jc w:val="center"/>
    </w:pPr>
    <w:rPr>
      <w:rFonts w:ascii="宋体" w:eastAsia="宋体" w:hAnsi="宋体" w:cs="宋体"/>
      <w:kern w:val="0"/>
      <w:sz w:val="24"/>
      <w:szCs w:val="24"/>
    </w:rPr>
  </w:style>
  <w:style w:type="paragraph" w:customStyle="1" w:styleId="xl70">
    <w:name w:val="xl70"/>
    <w:basedOn w:val="affb"/>
    <w:autoRedefine/>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eastAsia="宋体" w:hAnsi="宋体" w:cs="宋体"/>
      <w:kern w:val="0"/>
      <w:sz w:val="24"/>
      <w:szCs w:val="24"/>
    </w:rPr>
  </w:style>
  <w:style w:type="paragraph" w:customStyle="1" w:styleId="xl71">
    <w:name w:val="xl71"/>
    <w:basedOn w:val="affb"/>
    <w:autoRedefine/>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eastAsia="宋体" w:hAnsi="宋体" w:cs="宋体"/>
      <w:kern w:val="0"/>
      <w:sz w:val="24"/>
      <w:szCs w:val="24"/>
    </w:rPr>
  </w:style>
  <w:style w:type="paragraph" w:customStyle="1" w:styleId="xl72">
    <w:name w:val="xl72"/>
    <w:basedOn w:val="affb"/>
    <w:autoRedefine/>
    <w:uiPriority w:val="99"/>
    <w:qFormat/>
    <w:pPr>
      <w:widowControl/>
      <w:pBdr>
        <w:top w:val="single" w:sz="4" w:space="0" w:color="auto"/>
        <w:left w:val="single" w:sz="4" w:space="0" w:color="auto"/>
        <w:bottom w:val="single" w:sz="4" w:space="0" w:color="auto"/>
      </w:pBdr>
      <w:spacing w:before="100" w:beforeAutospacing="1" w:after="100" w:afterAutospacing="1" w:line="240" w:lineRule="auto"/>
      <w:ind w:firstLineChars="0" w:firstLine="0"/>
      <w:jc w:val="center"/>
    </w:pPr>
    <w:rPr>
      <w:rFonts w:ascii="宋体" w:eastAsia="宋体" w:hAnsi="宋体" w:cs="宋体"/>
      <w:kern w:val="0"/>
      <w:sz w:val="24"/>
      <w:szCs w:val="24"/>
    </w:rPr>
  </w:style>
  <w:style w:type="paragraph" w:customStyle="1" w:styleId="xl73">
    <w:name w:val="xl73"/>
    <w:basedOn w:val="affb"/>
    <w:autoRedefine/>
    <w:uiPriority w:val="99"/>
    <w:qFormat/>
    <w:pPr>
      <w:widowControl/>
      <w:pBdr>
        <w:top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eastAsia="宋体" w:hAnsi="宋体" w:cs="宋体"/>
      <w:kern w:val="0"/>
      <w:sz w:val="24"/>
      <w:szCs w:val="24"/>
    </w:rPr>
  </w:style>
  <w:style w:type="paragraph" w:customStyle="1" w:styleId="xl74">
    <w:name w:val="xl74"/>
    <w:basedOn w:val="affb"/>
    <w:autoRedefine/>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eastAsia="宋体" w:hAnsi="宋体" w:cs="宋体"/>
      <w:kern w:val="0"/>
      <w:sz w:val="24"/>
      <w:szCs w:val="24"/>
    </w:rPr>
  </w:style>
  <w:style w:type="paragraph" w:customStyle="1" w:styleId="xl75">
    <w:name w:val="xl75"/>
    <w:basedOn w:val="affb"/>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eastAsia="宋体" w:hAnsi="宋体" w:cs="宋体"/>
      <w:kern w:val="0"/>
      <w:sz w:val="24"/>
      <w:szCs w:val="24"/>
    </w:rPr>
  </w:style>
  <w:style w:type="paragraph" w:customStyle="1" w:styleId="xl76">
    <w:name w:val="xl76"/>
    <w:basedOn w:val="affb"/>
    <w:autoRedefine/>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eastAsia="宋体" w:hAnsi="宋体" w:cs="宋体"/>
      <w:kern w:val="0"/>
      <w:sz w:val="24"/>
      <w:szCs w:val="24"/>
    </w:rPr>
  </w:style>
  <w:style w:type="paragraph" w:customStyle="1" w:styleId="xl77">
    <w:name w:val="xl77"/>
    <w:basedOn w:val="affb"/>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eastAsia="宋体" w:hAnsi="宋体" w:cs="宋体"/>
      <w:kern w:val="0"/>
      <w:sz w:val="24"/>
      <w:szCs w:val="24"/>
    </w:rPr>
  </w:style>
  <w:style w:type="paragraph" w:customStyle="1" w:styleId="1077-11CharCharCharChar31A11">
    <w:name w:val="样式 标题 1077-标题 1章一级标题章节标题 1 Char Char Char Char31A标题 1标题 1..."/>
    <w:basedOn w:val="16"/>
    <w:autoRedefine/>
    <w:uiPriority w:val="99"/>
    <w:qFormat/>
    <w:pPr>
      <w:keepNext w:val="0"/>
      <w:keepLines w:val="0"/>
      <w:tabs>
        <w:tab w:val="left" w:pos="360"/>
      </w:tabs>
      <w:spacing w:beforeLines="50" w:afterLines="50" w:line="360" w:lineRule="auto"/>
      <w:ind w:firstLineChars="0" w:firstLine="0"/>
      <w:jc w:val="both"/>
    </w:pPr>
    <w:rPr>
      <w:rFonts w:ascii="黑体" w:cs="宋体"/>
      <w:b w:val="0"/>
      <w:bCs w:val="0"/>
      <w:kern w:val="2"/>
      <w:sz w:val="24"/>
      <w:szCs w:val="20"/>
    </w:rPr>
  </w:style>
  <w:style w:type="character" w:customStyle="1" w:styleId="5Char1">
    <w:name w:val="样式5 Char"/>
    <w:link w:val="5c"/>
    <w:qFormat/>
    <w:locked/>
    <w:rPr>
      <w:rFonts w:ascii="Arial" w:eastAsia="仿宋_GB2312" w:hAnsi="Arial" w:cs="Arial"/>
      <w:sz w:val="24"/>
      <w:szCs w:val="24"/>
    </w:rPr>
  </w:style>
  <w:style w:type="paragraph" w:customStyle="1" w:styleId="5c">
    <w:name w:val="样式5"/>
    <w:basedOn w:val="affb"/>
    <w:link w:val="5Char1"/>
    <w:qFormat/>
    <w:pPr>
      <w:snapToGrid w:val="0"/>
      <w:spacing w:beforeLines="60" w:line="240" w:lineRule="auto"/>
      <w:ind w:firstLineChars="0" w:firstLine="0"/>
      <w:jc w:val="center"/>
    </w:pPr>
    <w:rPr>
      <w:rFonts w:ascii="Arial" w:hAnsi="Arial" w:cs="Arial"/>
      <w:kern w:val="0"/>
      <w:sz w:val="24"/>
      <w:szCs w:val="24"/>
    </w:rPr>
  </w:style>
  <w:style w:type="character" w:customStyle="1" w:styleId="24CharChar">
    <w:name w:val="样式 首行缩进:  2 字符4 Char Char"/>
    <w:link w:val="240"/>
    <w:autoRedefine/>
    <w:qFormat/>
    <w:locked/>
    <w:rPr>
      <w:rFonts w:ascii="宋体" w:hAnsi="宋体" w:cs="宋体"/>
      <w:kern w:val="2"/>
      <w:sz w:val="24"/>
    </w:rPr>
  </w:style>
  <w:style w:type="paragraph" w:customStyle="1" w:styleId="240">
    <w:name w:val="样式 首行缩进:  2 字符4"/>
    <w:basedOn w:val="affb"/>
    <w:link w:val="24CharChar"/>
    <w:qFormat/>
    <w:pPr>
      <w:spacing w:line="360" w:lineRule="auto"/>
      <w:ind w:firstLine="480"/>
    </w:pPr>
    <w:rPr>
      <w:rFonts w:ascii="宋体" w:eastAsia="宋体" w:hAnsi="宋体" w:cs="宋体"/>
      <w:sz w:val="24"/>
      <w:szCs w:val="20"/>
    </w:rPr>
  </w:style>
  <w:style w:type="paragraph" w:customStyle="1" w:styleId="CharChar1CharCharCharChar">
    <w:name w:val="Char Char1 Char Char Char Char"/>
    <w:basedOn w:val="affb"/>
    <w:autoRedefine/>
    <w:uiPriority w:val="99"/>
    <w:qFormat/>
    <w:pPr>
      <w:spacing w:line="240" w:lineRule="auto"/>
      <w:ind w:firstLineChars="0" w:firstLine="0"/>
    </w:pPr>
    <w:rPr>
      <w:rFonts w:eastAsia="宋体"/>
      <w:sz w:val="21"/>
      <w:szCs w:val="21"/>
    </w:rPr>
  </w:style>
  <w:style w:type="paragraph" w:customStyle="1" w:styleId="230">
    <w:name w:val="样式 首行缩进:  2 字符3"/>
    <w:basedOn w:val="affb"/>
    <w:autoRedefine/>
    <w:uiPriority w:val="99"/>
    <w:qFormat/>
    <w:pPr>
      <w:spacing w:line="360" w:lineRule="auto"/>
      <w:ind w:firstLine="480"/>
    </w:pPr>
    <w:rPr>
      <w:rFonts w:eastAsia="宋体" w:cs="宋体"/>
      <w:sz w:val="24"/>
      <w:szCs w:val="20"/>
    </w:rPr>
  </w:style>
  <w:style w:type="character" w:customStyle="1" w:styleId="Charff">
    <w:name w:val="表格文字 Char"/>
    <w:link w:val="afffffffffffffff8"/>
    <w:autoRedefine/>
    <w:qFormat/>
    <w:locked/>
    <w:rPr>
      <w:kern w:val="2"/>
      <w:sz w:val="21"/>
    </w:rPr>
  </w:style>
  <w:style w:type="paragraph" w:customStyle="1" w:styleId="afffffffffffffff8">
    <w:name w:val="表格文字"/>
    <w:basedOn w:val="affb"/>
    <w:link w:val="Charff"/>
    <w:qFormat/>
    <w:pPr>
      <w:snapToGrid w:val="0"/>
      <w:spacing w:before="120" w:line="240" w:lineRule="auto"/>
      <w:ind w:firstLineChars="0" w:firstLine="0"/>
    </w:pPr>
    <w:rPr>
      <w:rFonts w:eastAsia="宋体"/>
      <w:sz w:val="21"/>
      <w:szCs w:val="20"/>
    </w:rPr>
  </w:style>
  <w:style w:type="paragraph" w:customStyle="1" w:styleId="contentarticle">
    <w:name w:val="contentarticle"/>
    <w:basedOn w:val="affb"/>
    <w:uiPriority w:val="99"/>
    <w:qFormat/>
    <w:pPr>
      <w:widowControl/>
      <w:spacing w:before="100" w:beforeAutospacing="1" w:after="100" w:afterAutospacing="1" w:line="240" w:lineRule="auto"/>
      <w:ind w:firstLineChars="0" w:firstLine="0"/>
      <w:jc w:val="left"/>
    </w:pPr>
    <w:rPr>
      <w:rFonts w:ascii="宋体" w:eastAsia="宋体" w:hAnsi="宋体" w:cs="宋体"/>
      <w:kern w:val="0"/>
      <w:sz w:val="24"/>
      <w:szCs w:val="24"/>
    </w:rPr>
  </w:style>
  <w:style w:type="paragraph" w:customStyle="1" w:styleId="NumberList">
    <w:name w:val="Number List"/>
    <w:basedOn w:val="affb"/>
    <w:autoRedefine/>
    <w:uiPriority w:val="99"/>
    <w:qFormat/>
    <w:pPr>
      <w:autoSpaceDE w:val="0"/>
      <w:autoSpaceDN w:val="0"/>
      <w:adjustRightInd w:val="0"/>
      <w:spacing w:line="240" w:lineRule="auto"/>
      <w:ind w:left="360" w:firstLineChars="0" w:hanging="360"/>
      <w:jc w:val="left"/>
    </w:pPr>
    <w:rPr>
      <w:rFonts w:eastAsia="宋体"/>
      <w:kern w:val="0"/>
      <w:sz w:val="24"/>
      <w:szCs w:val="20"/>
    </w:rPr>
  </w:style>
  <w:style w:type="paragraph" w:customStyle="1" w:styleId="122">
    <w:name w:val="样式12"/>
    <w:basedOn w:val="affb"/>
    <w:link w:val="12Char"/>
    <w:autoRedefine/>
    <w:uiPriority w:val="99"/>
    <w:qFormat/>
    <w:pPr>
      <w:snapToGrid w:val="0"/>
      <w:spacing w:line="360" w:lineRule="auto"/>
      <w:ind w:firstLineChars="0" w:firstLine="0"/>
      <w:jc w:val="center"/>
    </w:pPr>
    <w:rPr>
      <w:rFonts w:ascii="黑体" w:eastAsia="黑体"/>
      <w:sz w:val="44"/>
      <w:szCs w:val="44"/>
    </w:rPr>
  </w:style>
  <w:style w:type="paragraph" w:customStyle="1" w:styleId="afffffffffffffff9">
    <w:name w:val="带符号"/>
    <w:basedOn w:val="affb"/>
    <w:uiPriority w:val="99"/>
    <w:qFormat/>
    <w:pPr>
      <w:tabs>
        <w:tab w:val="left" w:pos="1500"/>
      </w:tabs>
      <w:spacing w:line="360" w:lineRule="auto"/>
      <w:ind w:left="1500" w:firstLineChars="0" w:hanging="420"/>
    </w:pPr>
    <w:rPr>
      <w:rFonts w:eastAsia="宋体"/>
      <w:sz w:val="24"/>
      <w:szCs w:val="24"/>
    </w:rPr>
  </w:style>
  <w:style w:type="paragraph" w:customStyle="1" w:styleId="afffffffffffffffa">
    <w:name w:val="项目"/>
    <w:basedOn w:val="affb"/>
    <w:autoRedefine/>
    <w:uiPriority w:val="99"/>
    <w:qFormat/>
    <w:pPr>
      <w:widowControl/>
      <w:tabs>
        <w:tab w:val="left" w:pos="780"/>
      </w:tabs>
      <w:spacing w:after="156" w:line="360" w:lineRule="exact"/>
      <w:ind w:left="250" w:firstLineChars="0" w:firstLine="170"/>
      <w:jc w:val="left"/>
    </w:pPr>
    <w:rPr>
      <w:rFonts w:ascii="宋体" w:eastAsia="宋体" w:hAnsi="宋体"/>
      <w:kern w:val="0"/>
      <w:sz w:val="24"/>
      <w:szCs w:val="24"/>
    </w:rPr>
  </w:style>
  <w:style w:type="paragraph" w:customStyle="1" w:styleId="260">
    <w:name w:val="样式 样式 样式 样式 标题 2 + 宋体 五号 非加粗 黑色 + 段前: 6 磅 段后: 0 磅 行距: 单倍行距 + 段前:..."/>
    <w:basedOn w:val="affb"/>
    <w:autoRedefine/>
    <w:uiPriority w:val="99"/>
    <w:qFormat/>
    <w:pPr>
      <w:keepNext/>
      <w:keepLines/>
      <w:adjustRightInd w:val="0"/>
      <w:spacing w:before="240" w:line="240" w:lineRule="auto"/>
      <w:ind w:firstLineChars="0" w:firstLine="0"/>
      <w:outlineLvl w:val="1"/>
    </w:pPr>
    <w:rPr>
      <w:rFonts w:ascii="宋体" w:eastAsia="宋体" w:hAnsi="宋体" w:cs="宋体"/>
      <w:b/>
      <w:bCs/>
      <w:kern w:val="0"/>
      <w:sz w:val="21"/>
      <w:szCs w:val="20"/>
    </w:rPr>
  </w:style>
  <w:style w:type="paragraph" w:customStyle="1" w:styleId="CharCharChar1Char">
    <w:name w:val="Char Char Char1 Char"/>
    <w:basedOn w:val="affb"/>
    <w:autoRedefine/>
    <w:uiPriority w:val="99"/>
    <w:qFormat/>
    <w:pPr>
      <w:spacing w:line="360" w:lineRule="auto"/>
    </w:pPr>
    <w:rPr>
      <w:rFonts w:eastAsia="宋体"/>
      <w:sz w:val="21"/>
      <w:szCs w:val="24"/>
    </w:rPr>
  </w:style>
  <w:style w:type="paragraph" w:customStyle="1" w:styleId="afffffffffffffffb">
    <w:name w:val="标一"/>
    <w:basedOn w:val="16"/>
    <w:uiPriority w:val="99"/>
    <w:qFormat/>
    <w:pPr>
      <w:adjustRightInd/>
      <w:spacing w:line="420" w:lineRule="exact"/>
      <w:ind w:firstLineChars="0" w:firstLine="0"/>
      <w:jc w:val="both"/>
    </w:pPr>
    <w:rPr>
      <w:rFonts w:ascii="宋体" w:eastAsia="宋体" w:hAnsi="宋体"/>
      <w:b w:val="0"/>
      <w:bCs w:val="0"/>
      <w:kern w:val="0"/>
      <w:sz w:val="24"/>
      <w:szCs w:val="20"/>
    </w:rPr>
  </w:style>
  <w:style w:type="paragraph" w:customStyle="1" w:styleId="100">
    <w:name w:val="1.0"/>
    <w:basedOn w:val="affb"/>
    <w:autoRedefine/>
    <w:uiPriority w:val="99"/>
    <w:qFormat/>
    <w:pPr>
      <w:tabs>
        <w:tab w:val="left" w:pos="520"/>
      </w:tabs>
      <w:spacing w:before="120" w:after="120" w:line="460" w:lineRule="atLeast"/>
      <w:ind w:left="520" w:firstLineChars="0" w:hanging="520"/>
      <w:jc w:val="left"/>
    </w:pPr>
    <w:rPr>
      <w:rFonts w:eastAsia="華康楷書體W5(P)"/>
      <w:sz w:val="26"/>
      <w:szCs w:val="20"/>
      <w:lang w:eastAsia="zh-TW"/>
    </w:rPr>
  </w:style>
  <w:style w:type="paragraph" w:customStyle="1" w:styleId="afffffffffffffffc">
    <w:name w:val="段首行"/>
    <w:basedOn w:val="affb"/>
    <w:uiPriority w:val="99"/>
    <w:qFormat/>
    <w:pPr>
      <w:spacing w:line="360" w:lineRule="auto"/>
      <w:ind w:firstLine="480"/>
    </w:pPr>
    <w:rPr>
      <w:rFonts w:eastAsia="宋体" w:cs="宋体"/>
      <w:szCs w:val="20"/>
    </w:rPr>
  </w:style>
  <w:style w:type="paragraph" w:customStyle="1" w:styleId="2ff2">
    <w:name w:val="项目2"/>
    <w:basedOn w:val="affb"/>
    <w:uiPriority w:val="99"/>
    <w:qFormat/>
    <w:pPr>
      <w:widowControl/>
      <w:tabs>
        <w:tab w:val="left" w:pos="720"/>
      </w:tabs>
      <w:spacing w:after="50" w:line="360" w:lineRule="auto"/>
      <w:ind w:right="240" w:firstLineChars="0" w:firstLine="360"/>
      <w:jc w:val="left"/>
    </w:pPr>
    <w:rPr>
      <w:rFonts w:ascii="宋体" w:eastAsia="宋体"/>
      <w:kern w:val="0"/>
      <w:sz w:val="24"/>
      <w:szCs w:val="24"/>
    </w:rPr>
  </w:style>
  <w:style w:type="paragraph" w:customStyle="1" w:styleId="3f8">
    <w:name w:val="样式 标题 3 + 五号 居中"/>
    <w:basedOn w:val="30"/>
    <w:autoRedefine/>
    <w:uiPriority w:val="99"/>
    <w:qFormat/>
    <w:pPr>
      <w:keepNext w:val="0"/>
      <w:pageBreakBefore/>
      <w:tabs>
        <w:tab w:val="left" w:pos="482"/>
      </w:tabs>
      <w:suppressAutoHyphens/>
      <w:adjustRightInd/>
      <w:snapToGrid/>
      <w:spacing w:before="260" w:after="260" w:line="408" w:lineRule="auto"/>
      <w:ind w:firstLineChars="0" w:firstLine="0"/>
      <w:jc w:val="center"/>
    </w:pPr>
    <w:rPr>
      <w:rFonts w:eastAsia="宋体" w:cs="宋体"/>
      <w:kern w:val="3276"/>
      <w:sz w:val="28"/>
      <w:szCs w:val="20"/>
    </w:rPr>
  </w:style>
  <w:style w:type="paragraph" w:customStyle="1" w:styleId="1ffb">
    <w:name w:val="批注框文本1"/>
    <w:basedOn w:val="affb"/>
    <w:autoRedefine/>
    <w:uiPriority w:val="99"/>
    <w:qFormat/>
    <w:pPr>
      <w:spacing w:line="240" w:lineRule="auto"/>
      <w:ind w:firstLineChars="0" w:firstLine="0"/>
    </w:pPr>
    <w:rPr>
      <w:rFonts w:eastAsia="宋体"/>
      <w:sz w:val="18"/>
      <w:szCs w:val="18"/>
    </w:rPr>
  </w:style>
  <w:style w:type="paragraph" w:customStyle="1" w:styleId="CharCharChar1CharCharCharCharCharChar">
    <w:name w:val="Char Char Char1 Char Char Char Char Char Char"/>
    <w:basedOn w:val="affb"/>
    <w:autoRedefine/>
    <w:uiPriority w:val="99"/>
    <w:qFormat/>
    <w:pPr>
      <w:spacing w:line="240" w:lineRule="auto"/>
      <w:ind w:firstLineChars="0" w:firstLine="0"/>
    </w:pPr>
    <w:rPr>
      <w:rFonts w:eastAsia="宋体"/>
      <w:sz w:val="21"/>
      <w:szCs w:val="24"/>
    </w:rPr>
  </w:style>
  <w:style w:type="paragraph" w:customStyle="1" w:styleId="afffffffffffffffd">
    <w:name w:val="黑列表"/>
    <w:basedOn w:val="affb"/>
    <w:autoRedefine/>
    <w:uiPriority w:val="99"/>
    <w:qFormat/>
    <w:pPr>
      <w:widowControl/>
      <w:tabs>
        <w:tab w:val="left" w:pos="960"/>
      </w:tabs>
      <w:adjustRightInd w:val="0"/>
      <w:spacing w:line="300" w:lineRule="auto"/>
      <w:ind w:left="840" w:firstLineChars="0" w:hanging="240"/>
      <w:jc w:val="left"/>
    </w:pPr>
    <w:rPr>
      <w:rFonts w:eastAsia="宋体"/>
      <w:kern w:val="0"/>
      <w:sz w:val="24"/>
      <w:szCs w:val="20"/>
    </w:rPr>
  </w:style>
  <w:style w:type="paragraph" w:customStyle="1" w:styleId="CharCharCharCharCharCharChar1Char">
    <w:name w:val="Char Char Char Char Char Char Char1 Char"/>
    <w:basedOn w:val="affb"/>
    <w:autoRedefine/>
    <w:uiPriority w:val="99"/>
    <w:qFormat/>
    <w:pPr>
      <w:tabs>
        <w:tab w:val="left" w:pos="360"/>
      </w:tabs>
      <w:spacing w:line="240" w:lineRule="auto"/>
      <w:ind w:firstLineChars="150" w:firstLine="420"/>
    </w:pPr>
    <w:rPr>
      <w:rFonts w:ascii="Arial" w:eastAsia="宋体" w:hAnsi="Arial" w:cs="Arial"/>
      <w:sz w:val="20"/>
      <w:szCs w:val="20"/>
    </w:rPr>
  </w:style>
  <w:style w:type="paragraph" w:customStyle="1" w:styleId="CharCharChar1CharCharCharChar">
    <w:name w:val="Char Char Char1 Char Char Char Char"/>
    <w:basedOn w:val="affb"/>
    <w:autoRedefine/>
    <w:uiPriority w:val="99"/>
    <w:qFormat/>
    <w:pPr>
      <w:spacing w:line="240" w:lineRule="auto"/>
      <w:ind w:firstLineChars="0" w:firstLine="0"/>
    </w:pPr>
    <w:rPr>
      <w:rFonts w:ascii="Tahoma" w:eastAsia="宋体" w:hAnsi="Tahoma"/>
      <w:sz w:val="24"/>
      <w:szCs w:val="20"/>
    </w:rPr>
  </w:style>
  <w:style w:type="paragraph" w:customStyle="1" w:styleId="Listtitle">
    <w:name w:val="Listtitle"/>
    <w:basedOn w:val="afffff9"/>
    <w:uiPriority w:val="99"/>
    <w:qFormat/>
    <w:pPr>
      <w:widowControl/>
      <w:adjustRightInd/>
      <w:spacing w:after="240" w:line="240" w:lineRule="auto"/>
      <w:ind w:left="1474" w:firstLineChars="0" w:firstLine="0"/>
    </w:pPr>
    <w:rPr>
      <w:rFonts w:ascii="Frutiger 45 Light" w:hAnsi="Frutiger 45 Light"/>
      <w:b/>
      <w:bCs/>
      <w:sz w:val="22"/>
      <w:szCs w:val="22"/>
      <w:lang w:val="en-GB" w:eastAsia="en-US" w:bidi="he-IL"/>
    </w:rPr>
  </w:style>
  <w:style w:type="paragraph" w:customStyle="1" w:styleId="afffffffffffffffe">
    <w:name w:val="图文"/>
    <w:basedOn w:val="affb"/>
    <w:autoRedefine/>
    <w:uiPriority w:val="99"/>
    <w:qFormat/>
    <w:pPr>
      <w:adjustRightInd w:val="0"/>
      <w:snapToGrid w:val="0"/>
      <w:spacing w:after="50" w:line="360" w:lineRule="auto"/>
      <w:ind w:firstLineChars="0" w:firstLine="0"/>
    </w:pPr>
    <w:rPr>
      <w:rFonts w:eastAsia="宋体"/>
      <w:sz w:val="24"/>
      <w:szCs w:val="24"/>
    </w:rPr>
  </w:style>
  <w:style w:type="paragraph" w:customStyle="1" w:styleId="XW">
    <w:name w:val="XW正文"/>
    <w:basedOn w:val="affff6"/>
    <w:uiPriority w:val="99"/>
    <w:qFormat/>
    <w:pPr>
      <w:adjustRightInd w:val="0"/>
      <w:snapToGrid w:val="0"/>
      <w:spacing w:after="0" w:line="300" w:lineRule="auto"/>
      <w:ind w:leftChars="0" w:left="0" w:firstLineChars="200" w:firstLine="520"/>
      <w:jc w:val="left"/>
    </w:pPr>
    <w:rPr>
      <w:kern w:val="0"/>
    </w:rPr>
  </w:style>
  <w:style w:type="paragraph" w:customStyle="1" w:styleId="Web">
    <w:name w:val="普通 (Web)"/>
    <w:basedOn w:val="affb"/>
    <w:autoRedefine/>
    <w:uiPriority w:val="99"/>
    <w:qFormat/>
    <w:pPr>
      <w:widowControl/>
      <w:spacing w:before="100" w:after="100" w:line="240" w:lineRule="auto"/>
      <w:ind w:firstLineChars="0" w:firstLine="0"/>
      <w:jc w:val="left"/>
    </w:pPr>
    <w:rPr>
      <w:rFonts w:ascii="宋体" w:eastAsia="宋体" w:hAnsi="宋体"/>
      <w:kern w:val="0"/>
      <w:sz w:val="24"/>
      <w:szCs w:val="24"/>
    </w:rPr>
  </w:style>
  <w:style w:type="paragraph" w:customStyle="1" w:styleId="A-S-1">
    <w:name w:val="首行缩进(A-S-1)"/>
    <w:uiPriority w:val="99"/>
    <w:qFormat/>
    <w:pPr>
      <w:spacing w:line="360" w:lineRule="auto"/>
      <w:ind w:firstLine="454"/>
    </w:pPr>
    <w:rPr>
      <w:sz w:val="24"/>
    </w:rPr>
  </w:style>
  <w:style w:type="paragraph" w:customStyle="1" w:styleId="CharCharCharCharCharCharCharChar">
    <w:name w:val="Char Char Char Char Char Char Char Char"/>
    <w:basedOn w:val="affb"/>
    <w:autoRedefine/>
    <w:uiPriority w:val="99"/>
    <w:qFormat/>
    <w:pPr>
      <w:spacing w:line="240" w:lineRule="auto"/>
      <w:ind w:firstLineChars="0" w:firstLine="0"/>
    </w:pPr>
    <w:rPr>
      <w:rFonts w:eastAsia="宋体"/>
      <w:sz w:val="21"/>
      <w:szCs w:val="24"/>
    </w:rPr>
  </w:style>
  <w:style w:type="paragraph" w:customStyle="1" w:styleId="CharCharCharCharCharCharCharCharCharCharCharCharCharCharCharChar">
    <w:name w:val="Char Char Char Char Char Char Char Char Char Char Char Char Char Char Char Char"/>
    <w:basedOn w:val="affb"/>
    <w:autoRedefine/>
    <w:uiPriority w:val="99"/>
    <w:qFormat/>
    <w:pPr>
      <w:spacing w:line="240" w:lineRule="auto"/>
      <w:ind w:firstLineChars="0" w:firstLine="0"/>
    </w:pPr>
    <w:rPr>
      <w:rFonts w:ascii="Tahoma" w:eastAsia="宋体" w:hAnsi="Tahoma"/>
      <w:sz w:val="21"/>
      <w:szCs w:val="24"/>
    </w:rPr>
  </w:style>
  <w:style w:type="paragraph" w:customStyle="1" w:styleId="duanluo">
    <w:name w:val="duanluo"/>
    <w:basedOn w:val="affb"/>
    <w:autoRedefine/>
    <w:uiPriority w:val="99"/>
    <w:qFormat/>
    <w:pPr>
      <w:spacing w:line="360" w:lineRule="auto"/>
      <w:ind w:firstLine="480"/>
      <w:jc w:val="left"/>
    </w:pPr>
    <w:rPr>
      <w:rFonts w:ascii="宋体" w:eastAsia="宋体"/>
      <w:bCs/>
      <w:sz w:val="24"/>
      <w:szCs w:val="20"/>
    </w:rPr>
  </w:style>
  <w:style w:type="paragraph" w:customStyle="1" w:styleId="CharChar2CharCharCharCharCharCharCharCharCharCharCharChar">
    <w:name w:val="Char Char2 Char Char Char Char Char Char Char Char Char Char Char Char"/>
    <w:basedOn w:val="affb"/>
    <w:uiPriority w:val="99"/>
    <w:qFormat/>
    <w:pPr>
      <w:widowControl/>
      <w:spacing w:after="160" w:line="240" w:lineRule="exact"/>
      <w:ind w:firstLineChars="0" w:firstLine="0"/>
      <w:jc w:val="left"/>
    </w:pPr>
    <w:rPr>
      <w:rFonts w:ascii="Arial" w:eastAsia="Times New Roman" w:hAnsi="Arial" w:cs="Verdana"/>
      <w:b/>
      <w:kern w:val="0"/>
      <w:sz w:val="24"/>
      <w:szCs w:val="24"/>
      <w:lang w:eastAsia="en-US"/>
    </w:rPr>
  </w:style>
  <w:style w:type="paragraph" w:customStyle="1" w:styleId="1ffc">
    <w:name w:val="分层1"/>
    <w:basedOn w:val="affc"/>
    <w:autoRedefine/>
    <w:uiPriority w:val="99"/>
    <w:qFormat/>
    <w:pPr>
      <w:tabs>
        <w:tab w:val="left" w:pos="840"/>
      </w:tabs>
      <w:adjustRightInd/>
      <w:snapToGrid/>
      <w:spacing w:line="420" w:lineRule="exact"/>
      <w:ind w:left="840" w:firstLineChars="0" w:hanging="840"/>
    </w:pPr>
    <w:rPr>
      <w:rFonts w:ascii="Times New Roman" w:eastAsia="宋体" w:hAnsi="Times New Roman"/>
      <w:sz w:val="28"/>
      <w:szCs w:val="20"/>
    </w:rPr>
  </w:style>
  <w:style w:type="paragraph" w:customStyle="1" w:styleId="affffffffffffffff">
    <w:name w:val="一级条标题"/>
    <w:basedOn w:val="aff3"/>
    <w:next w:val="afffffffffa"/>
    <w:autoRedefine/>
    <w:uiPriority w:val="99"/>
    <w:qFormat/>
    <w:pPr>
      <w:keepNext w:val="0"/>
      <w:keepLines w:val="0"/>
      <w:spacing w:beforeLines="0" w:afterLines="0" w:line="360" w:lineRule="auto"/>
      <w:jc w:val="both"/>
      <w:textAlignment w:val="auto"/>
      <w:outlineLvl w:val="2"/>
    </w:pPr>
    <w:rPr>
      <w:rFonts w:ascii="Arial" w:eastAsia="宋体" w:hAnsi="Arial" w:cs="Arial"/>
      <w:snapToGrid/>
      <w:kern w:val="0"/>
      <w:sz w:val="24"/>
      <w:szCs w:val="24"/>
    </w:rPr>
  </w:style>
  <w:style w:type="paragraph" w:customStyle="1" w:styleId="affffffffffffffff0">
    <w:name w:val="二级条标题"/>
    <w:basedOn w:val="affffffffffffffff"/>
    <w:next w:val="afffffffffa"/>
    <w:link w:val="Charff0"/>
    <w:autoRedefine/>
    <w:qFormat/>
    <w:pPr>
      <w:outlineLvl w:val="3"/>
    </w:pPr>
  </w:style>
  <w:style w:type="paragraph" w:customStyle="1" w:styleId="-18030074">
    <w:name w:val="样式 宋体-18030 四号 首行缩进:  0.74 厘米"/>
    <w:basedOn w:val="affb"/>
    <w:autoRedefine/>
    <w:uiPriority w:val="99"/>
    <w:qFormat/>
    <w:pPr>
      <w:spacing w:line="240" w:lineRule="auto"/>
      <w:ind w:firstLineChars="0" w:firstLine="420"/>
    </w:pPr>
    <w:rPr>
      <w:rFonts w:ascii="宋体-18030" w:eastAsia="宋体" w:hAnsi="宋体-18030" w:cs="宋体"/>
      <w:szCs w:val="20"/>
    </w:rPr>
  </w:style>
  <w:style w:type="paragraph" w:customStyle="1" w:styleId="-18030101">
    <w:name w:val="样式 宋体-18030 四号 首行缩进:  1.01 厘米"/>
    <w:basedOn w:val="affb"/>
    <w:autoRedefine/>
    <w:uiPriority w:val="99"/>
    <w:qFormat/>
    <w:pPr>
      <w:spacing w:line="240" w:lineRule="auto"/>
      <w:ind w:firstLineChars="0" w:firstLine="570"/>
    </w:pPr>
    <w:rPr>
      <w:rFonts w:ascii="宋体-18030" w:eastAsia="宋体" w:hAnsi="宋体-18030" w:cs="宋体"/>
      <w:szCs w:val="20"/>
    </w:rPr>
  </w:style>
  <w:style w:type="paragraph" w:customStyle="1" w:styleId="xl28">
    <w:name w:val="xl28"/>
    <w:basedOn w:val="affb"/>
    <w:autoRedefine/>
    <w:uiPriority w:val="99"/>
    <w:qFormat/>
    <w:pPr>
      <w:widowControl/>
      <w:spacing w:before="100" w:beforeAutospacing="1" w:after="100" w:afterAutospacing="1" w:line="240" w:lineRule="auto"/>
      <w:ind w:firstLineChars="0" w:firstLine="0"/>
      <w:jc w:val="center"/>
    </w:pPr>
    <w:rPr>
      <w:rFonts w:ascii="宋体" w:eastAsia="宋体" w:hAnsi="宋体"/>
      <w:kern w:val="0"/>
      <w:sz w:val="24"/>
      <w:szCs w:val="24"/>
    </w:rPr>
  </w:style>
  <w:style w:type="paragraph" w:customStyle="1" w:styleId="WPword">
    <w:name w:val="WPword"/>
    <w:basedOn w:val="affff5"/>
    <w:autoRedefine/>
    <w:uiPriority w:val="99"/>
    <w:qFormat/>
    <w:pPr>
      <w:spacing w:line="300" w:lineRule="auto"/>
      <w:ind w:firstLineChars="0" w:firstLine="0"/>
    </w:pPr>
    <w:rPr>
      <w:rFonts w:ascii="Arial" w:eastAsia="楷体_GB2312" w:hAnsi="Arial"/>
      <w:spacing w:val="10"/>
      <w:sz w:val="24"/>
      <w:szCs w:val="20"/>
    </w:rPr>
  </w:style>
  <w:style w:type="paragraph" w:customStyle="1" w:styleId="scfbrieftext">
    <w:name w:val="scfbrieftext"/>
    <w:basedOn w:val="Default"/>
    <w:next w:val="Default"/>
    <w:uiPriority w:val="99"/>
    <w:qFormat/>
    <w:rPr>
      <w:rFonts w:ascii="Arial" w:hAnsi="Arial" w:cs="Times New Roman"/>
      <w:color w:val="auto"/>
    </w:rPr>
  </w:style>
  <w:style w:type="paragraph" w:customStyle="1" w:styleId="CharChar1CharCharCharCharCharCharCharCharCharCharCharCharCharCharChar">
    <w:name w:val="Char Char1 Char Char Char Char Char Char Char Char Char Char Char Char Char Char Char"/>
    <w:basedOn w:val="affb"/>
    <w:uiPriority w:val="99"/>
    <w:qFormat/>
    <w:pPr>
      <w:widowControl/>
      <w:spacing w:after="160" w:line="240" w:lineRule="exact"/>
      <w:ind w:firstLineChars="0" w:firstLine="0"/>
      <w:jc w:val="left"/>
    </w:pPr>
    <w:rPr>
      <w:rFonts w:ascii="Verdana" w:eastAsia="宋体" w:hAnsi="Verdana"/>
      <w:kern w:val="0"/>
      <w:sz w:val="20"/>
      <w:szCs w:val="20"/>
      <w:lang w:eastAsia="en-US"/>
    </w:rPr>
  </w:style>
  <w:style w:type="character" w:customStyle="1" w:styleId="aChar1">
    <w:name w:val="列项a Char"/>
    <w:link w:val="affffffffffffffff1"/>
    <w:uiPriority w:val="99"/>
    <w:qFormat/>
    <w:locked/>
    <w:rPr>
      <w:kern w:val="2"/>
      <w:sz w:val="28"/>
      <w:szCs w:val="28"/>
    </w:rPr>
  </w:style>
  <w:style w:type="paragraph" w:customStyle="1" w:styleId="affffffffffffffff1">
    <w:name w:val="列项a"/>
    <w:basedOn w:val="affb"/>
    <w:link w:val="aChar1"/>
    <w:autoRedefine/>
    <w:uiPriority w:val="99"/>
    <w:qFormat/>
    <w:pPr>
      <w:tabs>
        <w:tab w:val="left" w:pos="360"/>
        <w:tab w:val="right" w:pos="1021"/>
      </w:tabs>
      <w:ind w:firstLineChars="0" w:firstLine="0"/>
    </w:pPr>
    <w:rPr>
      <w:rFonts w:eastAsia="宋体"/>
      <w:szCs w:val="28"/>
    </w:rPr>
  </w:style>
  <w:style w:type="character" w:customStyle="1" w:styleId="-Char3">
    <w:name w:val="会议文件-正文 Char"/>
    <w:link w:val="-f6"/>
    <w:qFormat/>
    <w:locked/>
    <w:rPr>
      <w:kern w:val="2"/>
      <w:sz w:val="28"/>
      <w:szCs w:val="28"/>
    </w:rPr>
  </w:style>
  <w:style w:type="paragraph" w:customStyle="1" w:styleId="-f6">
    <w:name w:val="会议文件-正文"/>
    <w:basedOn w:val="affb"/>
    <w:link w:val="-Char3"/>
    <w:autoRedefine/>
    <w:qFormat/>
    <w:rPr>
      <w:rFonts w:eastAsia="宋体"/>
      <w:szCs w:val="28"/>
    </w:rPr>
  </w:style>
  <w:style w:type="paragraph" w:customStyle="1" w:styleId="-f7">
    <w:name w:val="会议文件-目次"/>
    <w:basedOn w:val="TOC1"/>
    <w:autoRedefine/>
    <w:uiPriority w:val="99"/>
    <w:qFormat/>
    <w:pPr>
      <w:tabs>
        <w:tab w:val="left" w:pos="360"/>
        <w:tab w:val="right" w:leader="dot" w:pos="8777"/>
      </w:tabs>
      <w:spacing w:line="500" w:lineRule="atLeast"/>
      <w:jc w:val="left"/>
    </w:pPr>
    <w:rPr>
      <w:rFonts w:eastAsia="宋体"/>
      <w:bCs/>
      <w:caps/>
      <w:szCs w:val="28"/>
    </w:rPr>
  </w:style>
  <w:style w:type="paragraph" w:customStyle="1" w:styleId="-f8">
    <w:name w:val="会议文件-章标题"/>
    <w:basedOn w:val="16"/>
    <w:next w:val="-f6"/>
    <w:autoRedefine/>
    <w:uiPriority w:val="99"/>
    <w:qFormat/>
    <w:pPr>
      <w:tabs>
        <w:tab w:val="left" w:pos="360"/>
      </w:tabs>
      <w:adjustRightInd/>
      <w:snapToGrid/>
      <w:spacing w:line="500" w:lineRule="exact"/>
      <w:ind w:firstLineChars="0" w:firstLine="0"/>
      <w:jc w:val="both"/>
    </w:pPr>
    <w:rPr>
      <w:rFonts w:eastAsia="宋体"/>
      <w:sz w:val="28"/>
      <w:szCs w:val="28"/>
    </w:rPr>
  </w:style>
  <w:style w:type="paragraph" w:customStyle="1" w:styleId="-11">
    <w:name w:val="会议文件-第1层次条标题"/>
    <w:basedOn w:val="23"/>
    <w:next w:val="-f6"/>
    <w:uiPriority w:val="99"/>
    <w:qFormat/>
    <w:pPr>
      <w:keepNext w:val="0"/>
      <w:tabs>
        <w:tab w:val="left" w:pos="360"/>
      </w:tabs>
      <w:adjustRightInd/>
      <w:snapToGrid/>
      <w:spacing w:line="500" w:lineRule="atLeast"/>
      <w:ind w:firstLineChars="0" w:firstLine="0"/>
    </w:pPr>
    <w:rPr>
      <w:rFonts w:ascii="Times New Roman" w:eastAsia="宋体" w:hAnsi="Times New Roman"/>
      <w:b w:val="0"/>
      <w:sz w:val="28"/>
      <w:szCs w:val="28"/>
    </w:rPr>
  </w:style>
  <w:style w:type="paragraph" w:customStyle="1" w:styleId="-21">
    <w:name w:val="会议文件-第2层次条标题"/>
    <w:basedOn w:val="30"/>
    <w:next w:val="-f6"/>
    <w:autoRedefine/>
    <w:uiPriority w:val="99"/>
    <w:qFormat/>
    <w:pPr>
      <w:keepNext w:val="0"/>
      <w:adjustRightInd/>
      <w:snapToGrid/>
      <w:spacing w:line="500" w:lineRule="atLeast"/>
      <w:ind w:firstLineChars="0" w:firstLine="0"/>
    </w:pPr>
    <w:rPr>
      <w:rFonts w:eastAsia="宋体"/>
      <w:b w:val="0"/>
      <w:sz w:val="28"/>
      <w:szCs w:val="28"/>
    </w:rPr>
  </w:style>
  <w:style w:type="paragraph" w:customStyle="1" w:styleId="-30">
    <w:name w:val="会议文件-第3层次条标题"/>
    <w:basedOn w:val="41"/>
    <w:next w:val="-f6"/>
    <w:autoRedefine/>
    <w:uiPriority w:val="99"/>
    <w:qFormat/>
    <w:pPr>
      <w:keepNext w:val="0"/>
      <w:spacing w:before="0" w:after="0" w:line="500" w:lineRule="atLeast"/>
      <w:ind w:firstLineChars="0" w:firstLine="0"/>
    </w:pPr>
    <w:rPr>
      <w:rFonts w:ascii="Times New Roman" w:hAnsi="Times New Roman"/>
      <w:b w:val="0"/>
      <w:bCs/>
    </w:rPr>
  </w:style>
  <w:style w:type="paragraph" w:customStyle="1" w:styleId="-40">
    <w:name w:val="会议文件-第4层次条标题"/>
    <w:basedOn w:val="52"/>
    <w:next w:val="-f6"/>
    <w:autoRedefine/>
    <w:uiPriority w:val="99"/>
    <w:qFormat/>
    <w:pPr>
      <w:keepNext w:val="0"/>
      <w:spacing w:line="500" w:lineRule="atLeast"/>
    </w:pPr>
    <w:rPr>
      <w:snapToGrid/>
      <w:kern w:val="2"/>
      <w:sz w:val="28"/>
    </w:rPr>
  </w:style>
  <w:style w:type="paragraph" w:customStyle="1" w:styleId="affffffffffffffff2">
    <w:name w:val="标准标志"/>
    <w:next w:val="affb"/>
    <w:uiPriority w:val="99"/>
    <w:qFormat/>
    <w:pPr>
      <w:framePr w:w="2268" w:h="1392" w:wrap="around" w:hAnchor="margin" w:x="6748" w:y="171" w:anchorLock="1"/>
      <w:shd w:val="solid" w:color="FFFFFF" w:fill="FFFFFF"/>
      <w:spacing w:line="0" w:lineRule="atLeast"/>
      <w:jc w:val="right"/>
    </w:pPr>
    <w:rPr>
      <w:b/>
      <w:w w:val="130"/>
      <w:sz w:val="96"/>
    </w:rPr>
  </w:style>
  <w:style w:type="paragraph" w:customStyle="1" w:styleId="affffffffffffffff3">
    <w:name w:val="标准称谓"/>
    <w:next w:val="affb"/>
    <w:autoRedefine/>
    <w:uiPriority w:val="99"/>
    <w:qFormat/>
    <w:pPr>
      <w:framePr w:w="9638" w:h="754"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ffffffffffffff4">
    <w:name w:val="标准书脚_偶数页"/>
    <w:autoRedefine/>
    <w:uiPriority w:val="99"/>
    <w:qFormat/>
    <w:pPr>
      <w:spacing w:before="120"/>
    </w:pPr>
    <w:rPr>
      <w:sz w:val="18"/>
    </w:rPr>
  </w:style>
  <w:style w:type="paragraph" w:customStyle="1" w:styleId="affffffffffffffff5">
    <w:name w:val="标准书脚_奇数页"/>
    <w:uiPriority w:val="99"/>
    <w:qFormat/>
    <w:pPr>
      <w:spacing w:before="120"/>
      <w:jc w:val="right"/>
    </w:pPr>
    <w:rPr>
      <w:sz w:val="18"/>
    </w:rPr>
  </w:style>
  <w:style w:type="paragraph" w:customStyle="1" w:styleId="affffffffffffffff6">
    <w:name w:val="标准书眉_奇数页"/>
    <w:next w:val="affb"/>
    <w:autoRedefine/>
    <w:uiPriority w:val="99"/>
    <w:qFormat/>
    <w:pPr>
      <w:tabs>
        <w:tab w:val="center" w:pos="4154"/>
        <w:tab w:val="right" w:pos="8306"/>
      </w:tabs>
      <w:spacing w:after="120"/>
      <w:jc w:val="right"/>
    </w:pPr>
    <w:rPr>
      <w:sz w:val="21"/>
    </w:rPr>
  </w:style>
  <w:style w:type="paragraph" w:customStyle="1" w:styleId="affffffffffffffff7">
    <w:name w:val="标准书眉_偶数页"/>
    <w:basedOn w:val="affffffffffffffff6"/>
    <w:next w:val="affb"/>
    <w:uiPriority w:val="99"/>
    <w:qFormat/>
    <w:pPr>
      <w:jc w:val="left"/>
    </w:pPr>
  </w:style>
  <w:style w:type="paragraph" w:customStyle="1" w:styleId="affffffffffffffff8">
    <w:name w:val="发布日期"/>
    <w:uiPriority w:val="99"/>
    <w:qFormat/>
    <w:pPr>
      <w:framePr w:w="4000" w:h="473" w:hSpace="180" w:vSpace="180" w:wrap="around" w:hAnchor="margin" w:y="13511" w:anchorLock="1"/>
    </w:pPr>
    <w:rPr>
      <w:rFonts w:eastAsia="黑体"/>
      <w:sz w:val="28"/>
    </w:rPr>
  </w:style>
  <w:style w:type="paragraph" w:customStyle="1" w:styleId="1ffd">
    <w:name w:val="封面标准号1"/>
    <w:autoRedefine/>
    <w:uiPriority w:val="99"/>
    <w:qFormat/>
    <w:pPr>
      <w:widowControl w:val="0"/>
      <w:kinsoku w:val="0"/>
      <w:overflowPunct w:val="0"/>
      <w:autoSpaceDE w:val="0"/>
      <w:autoSpaceDN w:val="0"/>
      <w:spacing w:before="308"/>
      <w:jc w:val="right"/>
    </w:pPr>
    <w:rPr>
      <w:sz w:val="28"/>
    </w:rPr>
  </w:style>
  <w:style w:type="paragraph" w:customStyle="1" w:styleId="2ff3">
    <w:name w:val="封面标准号2"/>
    <w:basedOn w:val="1ffd"/>
    <w:autoRedefine/>
    <w:uiPriority w:val="99"/>
    <w:qFormat/>
    <w:pPr>
      <w:framePr w:w="9138" w:h="1244" w:wrap="auto" w:vAnchor="page" w:hAnchor="margin" w:y="2908"/>
      <w:adjustRightInd w:val="0"/>
      <w:spacing w:before="357" w:line="280" w:lineRule="exact"/>
    </w:pPr>
  </w:style>
  <w:style w:type="paragraph" w:customStyle="1" w:styleId="affffffffffffffff9">
    <w:name w:val="封面标准英文名称"/>
    <w:autoRedefine/>
    <w:uiPriority w:val="99"/>
    <w:qFormat/>
    <w:pPr>
      <w:widowControl w:val="0"/>
      <w:spacing w:before="370" w:line="400" w:lineRule="exact"/>
      <w:jc w:val="center"/>
    </w:pPr>
    <w:rPr>
      <w:sz w:val="28"/>
    </w:rPr>
  </w:style>
  <w:style w:type="paragraph" w:customStyle="1" w:styleId="affffffffffffffffa">
    <w:name w:val="封面一致性程度标识"/>
    <w:uiPriority w:val="99"/>
    <w:qFormat/>
    <w:pPr>
      <w:tabs>
        <w:tab w:val="left" w:pos="964"/>
      </w:tabs>
      <w:spacing w:before="440" w:line="400" w:lineRule="exact"/>
      <w:ind w:left="964" w:hanging="397"/>
      <w:jc w:val="center"/>
    </w:pPr>
    <w:rPr>
      <w:rFonts w:ascii="宋体"/>
      <w:sz w:val="28"/>
    </w:rPr>
  </w:style>
  <w:style w:type="paragraph" w:customStyle="1" w:styleId="affffffffffffffffb">
    <w:name w:val="附录图标题"/>
    <w:next w:val="afffffffffa"/>
    <w:autoRedefine/>
    <w:uiPriority w:val="99"/>
    <w:qFormat/>
    <w:pPr>
      <w:jc w:val="center"/>
    </w:pPr>
    <w:rPr>
      <w:rFonts w:ascii="黑体" w:eastAsia="黑体"/>
      <w:sz w:val="21"/>
    </w:rPr>
  </w:style>
  <w:style w:type="paragraph" w:customStyle="1" w:styleId="affffffffffffffffc">
    <w:name w:val="目次、标准名称标题"/>
    <w:basedOn w:val="aff7"/>
    <w:next w:val="afffffffffa"/>
    <w:autoRedefine/>
    <w:uiPriority w:val="99"/>
    <w:qFormat/>
    <w:pPr>
      <w:numPr>
        <w:numId w:val="0"/>
      </w:numPr>
      <w:shd w:val="clear" w:color="auto" w:fill="FFFFFF"/>
      <w:spacing w:line="460" w:lineRule="exact"/>
    </w:pPr>
  </w:style>
  <w:style w:type="paragraph" w:customStyle="1" w:styleId="affffffffffffffffd">
    <w:name w:val="其他标准称谓"/>
    <w:autoRedefine/>
    <w:uiPriority w:val="99"/>
    <w:qFormat/>
    <w:pPr>
      <w:spacing w:line="0" w:lineRule="atLeast"/>
      <w:jc w:val="distribute"/>
    </w:pPr>
    <w:rPr>
      <w:rFonts w:ascii="黑体" w:eastAsia="黑体" w:hAnsi="宋体"/>
      <w:sz w:val="52"/>
    </w:rPr>
  </w:style>
  <w:style w:type="paragraph" w:customStyle="1" w:styleId="affffffffffffffffe">
    <w:name w:val="其他发布部门"/>
    <w:basedOn w:val="afffffffffff7"/>
    <w:autoRedefine/>
    <w:uiPriority w:val="99"/>
    <w:qFormat/>
    <w:pPr>
      <w:framePr w:wrap="around"/>
      <w:spacing w:line="0" w:lineRule="atLeast"/>
    </w:pPr>
    <w:rPr>
      <w:rFonts w:ascii="黑体" w:eastAsia="黑体"/>
      <w:b w:val="0"/>
    </w:rPr>
  </w:style>
  <w:style w:type="paragraph" w:customStyle="1" w:styleId="afffffffffffffffff">
    <w:name w:val="实施日期"/>
    <w:basedOn w:val="affffffffffffffff8"/>
    <w:autoRedefine/>
    <w:uiPriority w:val="99"/>
    <w:qFormat/>
    <w:pPr>
      <w:framePr w:hSpace="0" w:wrap="around" w:xAlign="right"/>
      <w:jc w:val="right"/>
    </w:pPr>
  </w:style>
  <w:style w:type="paragraph" w:customStyle="1" w:styleId="afffffffffffffffff0">
    <w:name w:val="数字编号列项（二级）"/>
    <w:uiPriority w:val="99"/>
    <w:qFormat/>
    <w:pPr>
      <w:ind w:leftChars="400" w:left="1260" w:hangingChars="200" w:hanging="420"/>
      <w:jc w:val="both"/>
    </w:pPr>
    <w:rPr>
      <w:rFonts w:ascii="宋体"/>
      <w:sz w:val="21"/>
    </w:rPr>
  </w:style>
  <w:style w:type="paragraph" w:customStyle="1" w:styleId="afffffffffffffffff1">
    <w:name w:val="条文脚注"/>
    <w:basedOn w:val="afffffa"/>
    <w:uiPriority w:val="99"/>
    <w:qFormat/>
    <w:pPr>
      <w:tabs>
        <w:tab w:val="left" w:pos="964"/>
      </w:tabs>
      <w:overflowPunct/>
      <w:adjustRightInd/>
      <w:spacing w:line="240" w:lineRule="auto"/>
      <w:ind w:leftChars="200" w:left="780" w:hangingChars="200" w:hanging="360"/>
      <w:jc w:val="both"/>
      <w:textAlignment w:val="auto"/>
    </w:pPr>
    <w:rPr>
      <w:rFonts w:ascii="宋体"/>
      <w:kern w:val="2"/>
    </w:rPr>
  </w:style>
  <w:style w:type="paragraph" w:customStyle="1" w:styleId="afffffffffffffffff2">
    <w:name w:val="图表脚注"/>
    <w:next w:val="afffffffffa"/>
    <w:autoRedefine/>
    <w:uiPriority w:val="99"/>
    <w:qFormat/>
    <w:pPr>
      <w:ind w:leftChars="200" w:left="300" w:hangingChars="100" w:hanging="100"/>
      <w:jc w:val="both"/>
    </w:pPr>
    <w:rPr>
      <w:rFonts w:ascii="宋体"/>
      <w:sz w:val="18"/>
    </w:rPr>
  </w:style>
  <w:style w:type="paragraph" w:customStyle="1" w:styleId="afffffffffffffffff3">
    <w:name w:val="文献分类号"/>
    <w:autoRedefine/>
    <w:uiPriority w:val="99"/>
    <w:qFormat/>
    <w:pPr>
      <w:framePr w:hSpace="180" w:vSpace="180" w:wrap="around" w:hAnchor="margin" w:y="1" w:anchorLock="1"/>
      <w:widowControl w:val="0"/>
    </w:pPr>
    <w:rPr>
      <w:rFonts w:eastAsia="黑体"/>
      <w:sz w:val="21"/>
    </w:rPr>
  </w:style>
  <w:style w:type="paragraph" w:customStyle="1" w:styleId="2ff4">
    <w:name w:val="注2"/>
    <w:basedOn w:val="affb"/>
    <w:autoRedefine/>
    <w:uiPriority w:val="99"/>
    <w:qFormat/>
    <w:pPr>
      <w:spacing w:line="240" w:lineRule="auto"/>
      <w:ind w:left="618" w:firstLineChars="0" w:hanging="198"/>
    </w:pPr>
    <w:rPr>
      <w:rFonts w:eastAsia="宋体"/>
      <w:sz w:val="18"/>
      <w:szCs w:val="20"/>
    </w:rPr>
  </w:style>
  <w:style w:type="paragraph" w:customStyle="1" w:styleId="1ffe">
    <w:name w:val="注1"/>
    <w:basedOn w:val="affb"/>
    <w:next w:val="affb"/>
    <w:autoRedefine/>
    <w:uiPriority w:val="99"/>
    <w:qFormat/>
    <w:pPr>
      <w:spacing w:line="240" w:lineRule="auto"/>
      <w:ind w:left="783" w:firstLineChars="0" w:hanging="363"/>
    </w:pPr>
    <w:rPr>
      <w:rFonts w:eastAsia="宋体"/>
      <w:sz w:val="18"/>
      <w:szCs w:val="20"/>
    </w:rPr>
  </w:style>
  <w:style w:type="paragraph" w:customStyle="1" w:styleId="note">
    <w:name w:val="note"/>
    <w:basedOn w:val="affb"/>
    <w:autoRedefine/>
    <w:uiPriority w:val="99"/>
    <w:qFormat/>
    <w:pPr>
      <w:widowControl/>
      <w:spacing w:before="100" w:beforeAutospacing="1" w:after="100" w:afterAutospacing="1" w:line="240" w:lineRule="auto"/>
      <w:ind w:left="240" w:firstLineChars="0" w:firstLine="0"/>
      <w:jc w:val="left"/>
    </w:pPr>
    <w:rPr>
      <w:rFonts w:ascii="宋体" w:eastAsia="宋体" w:hAnsi="宋体"/>
      <w:color w:val="008000"/>
      <w:kern w:val="0"/>
      <w:sz w:val="24"/>
      <w:szCs w:val="24"/>
    </w:rPr>
  </w:style>
  <w:style w:type="paragraph" w:customStyle="1" w:styleId="Web1">
    <w:name w:val="普通 (Web)1"/>
    <w:basedOn w:val="affb"/>
    <w:autoRedefine/>
    <w:uiPriority w:val="99"/>
    <w:qFormat/>
    <w:pPr>
      <w:widowControl/>
      <w:spacing w:before="100" w:beforeAutospacing="1" w:after="100" w:afterAutospacing="1" w:line="240" w:lineRule="auto"/>
      <w:ind w:firstLineChars="0" w:firstLine="0"/>
      <w:jc w:val="left"/>
    </w:pPr>
    <w:rPr>
      <w:rFonts w:ascii="宋体" w:eastAsia="宋体" w:hAnsi="宋体"/>
      <w:color w:val="000000"/>
      <w:kern w:val="0"/>
      <w:sz w:val="24"/>
      <w:szCs w:val="24"/>
    </w:rPr>
  </w:style>
  <w:style w:type="paragraph" w:customStyle="1" w:styleId="Web2">
    <w:name w:val="普通 (Web)2"/>
    <w:basedOn w:val="affb"/>
    <w:autoRedefine/>
    <w:uiPriority w:val="99"/>
    <w:qFormat/>
    <w:pPr>
      <w:widowControl/>
      <w:spacing w:before="100" w:beforeAutospacing="1" w:after="100" w:afterAutospacing="1" w:line="240" w:lineRule="auto"/>
      <w:ind w:firstLineChars="0" w:firstLine="0"/>
      <w:jc w:val="left"/>
    </w:pPr>
    <w:rPr>
      <w:rFonts w:ascii="宋体" w:eastAsia="宋体" w:hAnsi="宋体"/>
      <w:color w:val="000000"/>
      <w:kern w:val="0"/>
      <w:sz w:val="24"/>
      <w:szCs w:val="24"/>
    </w:rPr>
  </w:style>
  <w:style w:type="paragraph" w:customStyle="1" w:styleId="1fff">
    <w:name w:val="1级 条"/>
    <w:basedOn w:val="affb"/>
    <w:autoRedefine/>
    <w:uiPriority w:val="99"/>
    <w:qFormat/>
    <w:pPr>
      <w:spacing w:line="240" w:lineRule="auto"/>
      <w:ind w:firstLineChars="0" w:firstLine="0"/>
    </w:pPr>
    <w:rPr>
      <w:rFonts w:eastAsia="宋体"/>
      <w:b/>
      <w:szCs w:val="20"/>
    </w:rPr>
  </w:style>
  <w:style w:type="paragraph" w:customStyle="1" w:styleId="Pa12">
    <w:name w:val="Pa12"/>
    <w:basedOn w:val="Default"/>
    <w:next w:val="Default"/>
    <w:uiPriority w:val="99"/>
    <w:qFormat/>
    <w:pPr>
      <w:spacing w:before="180" w:after="60" w:line="176" w:lineRule="atLeast"/>
    </w:pPr>
    <w:rPr>
      <w:rFonts w:ascii="Avenir LT Std 35 Light" w:eastAsia="Avenir LT Std 35 Light" w:hAnsi="Times New Roman" w:cs="Times New Roman"/>
      <w:color w:val="auto"/>
    </w:rPr>
  </w:style>
  <w:style w:type="paragraph" w:customStyle="1" w:styleId="Pa0">
    <w:name w:val="Pa0"/>
    <w:basedOn w:val="affb"/>
    <w:next w:val="affb"/>
    <w:autoRedefine/>
    <w:uiPriority w:val="99"/>
    <w:qFormat/>
    <w:pPr>
      <w:autoSpaceDE w:val="0"/>
      <w:autoSpaceDN w:val="0"/>
      <w:adjustRightInd w:val="0"/>
      <w:spacing w:after="80" w:line="166" w:lineRule="atLeast"/>
      <w:ind w:firstLineChars="0" w:firstLine="0"/>
      <w:jc w:val="left"/>
    </w:pPr>
    <w:rPr>
      <w:rFonts w:ascii="Avenir LT Std 35 Light" w:eastAsia="Avenir LT Std 35 Light"/>
      <w:kern w:val="0"/>
      <w:sz w:val="24"/>
      <w:szCs w:val="24"/>
    </w:rPr>
  </w:style>
  <w:style w:type="paragraph" w:customStyle="1" w:styleId="Pa6">
    <w:name w:val="Pa6"/>
    <w:basedOn w:val="affb"/>
    <w:next w:val="affb"/>
    <w:autoRedefine/>
    <w:uiPriority w:val="99"/>
    <w:qFormat/>
    <w:pPr>
      <w:autoSpaceDE w:val="0"/>
      <w:autoSpaceDN w:val="0"/>
      <w:adjustRightInd w:val="0"/>
      <w:spacing w:line="166" w:lineRule="atLeast"/>
      <w:ind w:firstLineChars="0" w:firstLine="0"/>
      <w:jc w:val="left"/>
    </w:pPr>
    <w:rPr>
      <w:rFonts w:ascii="Avenir LT Std 35 Light" w:eastAsia="Avenir LT Std 35 Light"/>
      <w:kern w:val="0"/>
      <w:sz w:val="24"/>
      <w:szCs w:val="24"/>
    </w:rPr>
  </w:style>
  <w:style w:type="paragraph" w:customStyle="1" w:styleId="Pa7">
    <w:name w:val="Pa7"/>
    <w:basedOn w:val="affb"/>
    <w:next w:val="affb"/>
    <w:uiPriority w:val="99"/>
    <w:qFormat/>
    <w:pPr>
      <w:autoSpaceDE w:val="0"/>
      <w:autoSpaceDN w:val="0"/>
      <w:adjustRightInd w:val="0"/>
      <w:spacing w:after="80" w:line="166" w:lineRule="atLeast"/>
      <w:ind w:firstLineChars="0" w:firstLine="0"/>
      <w:jc w:val="left"/>
    </w:pPr>
    <w:rPr>
      <w:rFonts w:ascii="Avenir LT Std 35 Light" w:eastAsia="Avenir LT Std 35 Light"/>
      <w:kern w:val="0"/>
      <w:sz w:val="24"/>
      <w:szCs w:val="24"/>
    </w:rPr>
  </w:style>
  <w:style w:type="paragraph" w:customStyle="1" w:styleId="Pa13">
    <w:name w:val="Pa13"/>
    <w:basedOn w:val="Default"/>
    <w:next w:val="Default"/>
    <w:autoRedefine/>
    <w:uiPriority w:val="99"/>
    <w:qFormat/>
    <w:pPr>
      <w:spacing w:before="80" w:after="40" w:line="171" w:lineRule="atLeast"/>
    </w:pPr>
    <w:rPr>
      <w:rFonts w:ascii="Avenir LT Std 35 Light" w:eastAsia="Avenir LT Std 35 Light" w:hAnsi="Times New Roman" w:cs="Times New Roman"/>
      <w:color w:val="auto"/>
    </w:rPr>
  </w:style>
  <w:style w:type="paragraph" w:customStyle="1" w:styleId="Pa8">
    <w:name w:val="Pa8"/>
    <w:basedOn w:val="affb"/>
    <w:next w:val="affb"/>
    <w:autoRedefine/>
    <w:uiPriority w:val="99"/>
    <w:qFormat/>
    <w:pPr>
      <w:autoSpaceDE w:val="0"/>
      <w:autoSpaceDN w:val="0"/>
      <w:adjustRightInd w:val="0"/>
      <w:spacing w:line="166" w:lineRule="atLeast"/>
      <w:ind w:firstLineChars="0" w:firstLine="0"/>
      <w:jc w:val="left"/>
    </w:pPr>
    <w:rPr>
      <w:rFonts w:ascii="Avenir LT Std 35 Light" w:eastAsia="Avenir LT Std 35 Light"/>
      <w:kern w:val="0"/>
      <w:sz w:val="24"/>
      <w:szCs w:val="24"/>
    </w:rPr>
  </w:style>
  <w:style w:type="character" w:customStyle="1" w:styleId="Charff1">
    <w:name w:val="正文内容 Char"/>
    <w:link w:val="afffffffffffffffff4"/>
    <w:autoRedefine/>
    <w:qFormat/>
    <w:locked/>
    <w:rPr>
      <w:kern w:val="2"/>
      <w:sz w:val="21"/>
      <w:szCs w:val="24"/>
    </w:rPr>
  </w:style>
  <w:style w:type="paragraph" w:customStyle="1" w:styleId="afffffffffffffffff4">
    <w:name w:val="正文内容"/>
    <w:basedOn w:val="affb"/>
    <w:link w:val="Charff1"/>
    <w:qFormat/>
    <w:pPr>
      <w:spacing w:before="160" w:after="160" w:line="360" w:lineRule="exact"/>
    </w:pPr>
    <w:rPr>
      <w:rFonts w:eastAsia="宋体"/>
      <w:sz w:val="21"/>
      <w:szCs w:val="24"/>
    </w:rPr>
  </w:style>
  <w:style w:type="paragraph" w:customStyle="1" w:styleId="05">
    <w:name w:val="样式 章标题 + 四号 段前: 0.5 行"/>
    <w:basedOn w:val="affb"/>
    <w:autoRedefine/>
    <w:uiPriority w:val="99"/>
    <w:qFormat/>
    <w:pPr>
      <w:widowControl/>
      <w:spacing w:line="360" w:lineRule="auto"/>
      <w:ind w:firstLineChars="0" w:firstLine="0"/>
      <w:outlineLvl w:val="1"/>
    </w:pPr>
    <w:rPr>
      <w:rFonts w:eastAsia="宋体" w:hAnsi="宋体"/>
      <w:b/>
      <w:color w:val="000000"/>
      <w:kern w:val="0"/>
      <w:szCs w:val="28"/>
    </w:rPr>
  </w:style>
  <w:style w:type="character" w:customStyle="1" w:styleId="CX5Char">
    <w:name w:val="CX5号正文样式 Char"/>
    <w:link w:val="CX5"/>
    <w:qFormat/>
    <w:locked/>
    <w:rPr>
      <w:rFonts w:ascii="仿宋" w:eastAsia="仿宋" w:hAnsi="仿宋"/>
      <w:kern w:val="2"/>
      <w:sz w:val="24"/>
      <w:szCs w:val="24"/>
    </w:rPr>
  </w:style>
  <w:style w:type="paragraph" w:customStyle="1" w:styleId="CX5">
    <w:name w:val="CX5号正文样式"/>
    <w:basedOn w:val="affb"/>
    <w:link w:val="CX5Char"/>
    <w:autoRedefine/>
    <w:qFormat/>
    <w:pPr>
      <w:spacing w:line="360" w:lineRule="auto"/>
    </w:pPr>
    <w:rPr>
      <w:rFonts w:ascii="仿宋" w:eastAsia="仿宋" w:hAnsi="仿宋"/>
      <w:sz w:val="24"/>
      <w:szCs w:val="24"/>
    </w:rPr>
  </w:style>
  <w:style w:type="paragraph" w:customStyle="1" w:styleId="01GF">
    <w:name w:val="01.GF报告一级标题"/>
    <w:basedOn w:val="affb"/>
    <w:autoRedefine/>
    <w:uiPriority w:val="99"/>
    <w:qFormat/>
    <w:pPr>
      <w:widowControl/>
      <w:tabs>
        <w:tab w:val="left" w:pos="360"/>
      </w:tabs>
      <w:adjustRightInd w:val="0"/>
      <w:snapToGrid w:val="0"/>
      <w:spacing w:before="360" w:line="360" w:lineRule="auto"/>
      <w:jc w:val="left"/>
      <w:outlineLvl w:val="0"/>
    </w:pPr>
    <w:rPr>
      <w:rFonts w:ascii="黑体" w:eastAsia="黑体" w:hAnsi="Arial" w:cs="Arial"/>
      <w:bCs/>
      <w:color w:val="000000"/>
      <w:kern w:val="28"/>
      <w:szCs w:val="28"/>
    </w:rPr>
  </w:style>
  <w:style w:type="paragraph" w:customStyle="1" w:styleId="afffffffffffffffff5">
    <w:name w:val="图表文字"/>
    <w:basedOn w:val="33"/>
    <w:autoRedefine/>
    <w:uiPriority w:val="99"/>
    <w:qFormat/>
    <w:pPr>
      <w:snapToGrid w:val="0"/>
      <w:spacing w:before="156" w:after="156" w:line="360" w:lineRule="auto"/>
      <w:jc w:val="center"/>
    </w:pPr>
    <w:rPr>
      <w:rFonts w:ascii="黑体" w:eastAsia="黑体" w:hAnsi="宋体"/>
      <w:sz w:val="24"/>
      <w:szCs w:val="24"/>
    </w:rPr>
  </w:style>
  <w:style w:type="character" w:customStyle="1" w:styleId="22CharChar">
    <w:name w:val="样式 样式 首行缩进:  2 字符 + 首行缩进:  2 字符 Char Char"/>
    <w:link w:val="223"/>
    <w:autoRedefine/>
    <w:qFormat/>
    <w:locked/>
    <w:rPr>
      <w:rFonts w:ascii="仿宋_GB2312" w:eastAsia="仿宋_GB2312"/>
      <w:kern w:val="2"/>
      <w:sz w:val="32"/>
      <w:szCs w:val="32"/>
    </w:rPr>
  </w:style>
  <w:style w:type="paragraph" w:customStyle="1" w:styleId="223">
    <w:name w:val="样式 样式 首行缩进:  2 字符 + 首行缩进:  2 字符"/>
    <w:basedOn w:val="affb"/>
    <w:link w:val="22CharChar"/>
    <w:qFormat/>
    <w:pPr>
      <w:adjustRightInd w:val="0"/>
      <w:snapToGrid w:val="0"/>
      <w:spacing w:line="580" w:lineRule="exact"/>
      <w:ind w:firstLine="640"/>
    </w:pPr>
    <w:rPr>
      <w:rFonts w:ascii="仿宋_GB2312"/>
      <w:sz w:val="32"/>
    </w:rPr>
  </w:style>
  <w:style w:type="paragraph" w:customStyle="1" w:styleId="afffffffffffffffff6">
    <w:name w:val="正文首行缩进两字"/>
    <w:basedOn w:val="affb"/>
    <w:autoRedefine/>
    <w:uiPriority w:val="99"/>
    <w:qFormat/>
    <w:pPr>
      <w:spacing w:line="300" w:lineRule="auto"/>
    </w:pPr>
    <w:rPr>
      <w:rFonts w:eastAsia="宋体"/>
      <w:sz w:val="24"/>
      <w:szCs w:val="24"/>
    </w:rPr>
  </w:style>
  <w:style w:type="character" w:customStyle="1" w:styleId="Charff2">
    <w:name w:val="框图 Char"/>
    <w:link w:val="afffffffffffffffff7"/>
    <w:qFormat/>
    <w:locked/>
    <w:rPr>
      <w:kern w:val="2"/>
      <w:sz w:val="24"/>
      <w:szCs w:val="24"/>
    </w:rPr>
  </w:style>
  <w:style w:type="paragraph" w:customStyle="1" w:styleId="afffffffffffffffff7">
    <w:name w:val="框图"/>
    <w:basedOn w:val="affb"/>
    <w:next w:val="affb"/>
    <w:link w:val="Charff2"/>
    <w:qFormat/>
    <w:pPr>
      <w:framePr w:hSpace="181" w:vSpace="181" w:wrap="around" w:vAnchor="text" w:hAnchor="text" w:y="1"/>
      <w:spacing w:line="240" w:lineRule="auto"/>
      <w:ind w:firstLineChars="0" w:firstLine="0"/>
      <w:jc w:val="center"/>
    </w:pPr>
    <w:rPr>
      <w:rFonts w:eastAsia="宋体"/>
      <w:sz w:val="24"/>
      <w:szCs w:val="24"/>
    </w:rPr>
  </w:style>
  <w:style w:type="paragraph" w:customStyle="1" w:styleId="afffffffffffffffff8">
    <w:name w:val="参考文献"/>
    <w:basedOn w:val="affb"/>
    <w:autoRedefine/>
    <w:qFormat/>
    <w:pPr>
      <w:widowControl/>
      <w:adjustRightInd w:val="0"/>
      <w:snapToGrid w:val="0"/>
      <w:spacing w:before="120" w:after="240" w:line="360" w:lineRule="atLeast"/>
      <w:ind w:firstLineChars="0" w:firstLine="0"/>
      <w:jc w:val="center"/>
    </w:pPr>
    <w:rPr>
      <w:rFonts w:eastAsia="黑体"/>
      <w:spacing w:val="120"/>
      <w:kern w:val="0"/>
      <w:sz w:val="24"/>
      <w:szCs w:val="20"/>
    </w:rPr>
  </w:style>
  <w:style w:type="paragraph" w:customStyle="1" w:styleId="-QBPT20505">
    <w:name w:val="样式 题注题注-QBPT + 首行缩进:  2 字符 段前: 0.5 行 段后: 0.5 行"/>
    <w:basedOn w:val="afffa"/>
    <w:autoRedefine/>
    <w:uiPriority w:val="99"/>
    <w:qFormat/>
    <w:pPr>
      <w:adjustRightInd w:val="0"/>
      <w:spacing w:line="300" w:lineRule="auto"/>
      <w:ind w:firstLineChars="0" w:firstLine="0"/>
      <w:jc w:val="center"/>
    </w:pPr>
    <w:rPr>
      <w:rFonts w:ascii="Arial" w:hAnsi="Arial" w:hint="eastAsia"/>
      <w:sz w:val="24"/>
    </w:rPr>
  </w:style>
  <w:style w:type="paragraph" w:customStyle="1" w:styleId="afffffffffffffffff9">
    <w:name w:val="图表内容"/>
    <w:basedOn w:val="affb"/>
    <w:autoRedefine/>
    <w:uiPriority w:val="99"/>
    <w:qFormat/>
    <w:pPr>
      <w:adjustRightInd w:val="0"/>
      <w:spacing w:line="300" w:lineRule="auto"/>
      <w:ind w:firstLineChars="0" w:firstLine="0"/>
    </w:pPr>
    <w:rPr>
      <w:rFonts w:ascii="宋体" w:eastAsia="宋体" w:hAnsi="宋体"/>
      <w:bCs/>
      <w:kern w:val="16"/>
      <w:sz w:val="21"/>
      <w:szCs w:val="24"/>
    </w:rPr>
  </w:style>
  <w:style w:type="paragraph" w:customStyle="1" w:styleId="1fff0">
    <w:name w:val="样式 表题 + 右侧:  1 字符"/>
    <w:basedOn w:val="affb"/>
    <w:autoRedefine/>
    <w:uiPriority w:val="99"/>
    <w:qFormat/>
    <w:pPr>
      <w:tabs>
        <w:tab w:val="left" w:pos="360"/>
      </w:tabs>
      <w:adjustRightInd w:val="0"/>
      <w:spacing w:line="360" w:lineRule="auto"/>
      <w:ind w:rightChars="100" w:right="280" w:firstLineChars="0" w:firstLine="0"/>
      <w:jc w:val="center"/>
    </w:pPr>
    <w:rPr>
      <w:rFonts w:eastAsia="黑体" w:cs="宋体"/>
      <w:kern w:val="0"/>
      <w:szCs w:val="20"/>
    </w:rPr>
  </w:style>
  <w:style w:type="paragraph" w:customStyle="1" w:styleId="afffffffffffffffffa">
    <w:name w:val="文档文字"/>
    <w:uiPriority w:val="99"/>
    <w:qFormat/>
    <w:pPr>
      <w:widowControl w:val="0"/>
      <w:adjustRightInd w:val="0"/>
      <w:snapToGrid w:val="0"/>
      <w:spacing w:line="300" w:lineRule="auto"/>
      <w:ind w:firstLineChars="200" w:firstLine="200"/>
      <w:jc w:val="both"/>
    </w:pPr>
    <w:rPr>
      <w:rFonts w:ascii="仿宋_GB2312" w:eastAsia="仿宋_GB2312"/>
      <w:sz w:val="28"/>
    </w:rPr>
  </w:style>
  <w:style w:type="paragraph" w:customStyle="1" w:styleId="01">
    <w:name w:val="正文_0"/>
    <w:autoRedefine/>
    <w:uiPriority w:val="99"/>
    <w:qFormat/>
    <w:pPr>
      <w:widowControl w:val="0"/>
      <w:jc w:val="both"/>
    </w:pPr>
    <w:rPr>
      <w:kern w:val="2"/>
      <w:sz w:val="21"/>
      <w:szCs w:val="24"/>
    </w:rPr>
  </w:style>
  <w:style w:type="character" w:customStyle="1" w:styleId="aChar2">
    <w:name w:val="a正文 Char"/>
    <w:link w:val="afffffffffffffffffb"/>
    <w:autoRedefine/>
    <w:qFormat/>
    <w:locked/>
    <w:rPr>
      <w:rFonts w:ascii="宋体" w:hAnsi="宋体"/>
      <w:color w:val="000000"/>
      <w:sz w:val="24"/>
    </w:rPr>
  </w:style>
  <w:style w:type="paragraph" w:customStyle="1" w:styleId="afffffffffffffffffb">
    <w:name w:val="a正文"/>
    <w:basedOn w:val="affffffff7"/>
    <w:link w:val="aChar2"/>
    <w:qFormat/>
    <w:pPr>
      <w:widowControl w:val="0"/>
      <w:adjustRightInd/>
      <w:snapToGrid/>
      <w:spacing w:line="400" w:lineRule="exact"/>
      <w:ind w:firstLine="200"/>
      <w:textAlignment w:val="auto"/>
    </w:pPr>
    <w:rPr>
      <w:rFonts w:ascii="宋体" w:hAnsi="宋体"/>
      <w:color w:val="000000"/>
    </w:rPr>
  </w:style>
  <w:style w:type="character" w:customStyle="1" w:styleId="05GFChar">
    <w:name w:val="05.GF报告表文 Char"/>
    <w:link w:val="05GF"/>
    <w:qFormat/>
    <w:locked/>
    <w:rPr>
      <w:rFonts w:ascii="宋体" w:hAnsi="宋体"/>
      <w:color w:val="000000"/>
      <w:kern w:val="18"/>
      <w:sz w:val="21"/>
      <w:szCs w:val="21"/>
    </w:rPr>
  </w:style>
  <w:style w:type="paragraph" w:customStyle="1" w:styleId="05GF">
    <w:name w:val="05.GF报告表文"/>
    <w:basedOn w:val="affb"/>
    <w:link w:val="05GFChar"/>
    <w:autoRedefine/>
    <w:qFormat/>
    <w:pPr>
      <w:widowControl/>
      <w:spacing w:line="0" w:lineRule="atLeast"/>
      <w:ind w:firstLineChars="0" w:firstLine="0"/>
      <w:jc w:val="center"/>
    </w:pPr>
    <w:rPr>
      <w:rFonts w:ascii="宋体" w:eastAsia="宋体" w:hAnsi="宋体"/>
      <w:color w:val="000000"/>
      <w:kern w:val="18"/>
      <w:sz w:val="21"/>
      <w:szCs w:val="21"/>
    </w:rPr>
  </w:style>
  <w:style w:type="paragraph" w:customStyle="1" w:styleId="GF">
    <w:name w:val="GF报告正文"/>
    <w:basedOn w:val="01"/>
    <w:link w:val="GFChar"/>
    <w:autoRedefine/>
    <w:uiPriority w:val="99"/>
    <w:qFormat/>
    <w:pPr>
      <w:spacing w:line="360" w:lineRule="atLeast"/>
      <w:ind w:firstLine="431"/>
    </w:pPr>
    <w:rPr>
      <w:rFonts w:ascii="宋体" w:eastAsia="仿宋_GB2312" w:hAnsi="宋体"/>
      <w:szCs w:val="21"/>
    </w:rPr>
  </w:style>
  <w:style w:type="paragraph" w:customStyle="1" w:styleId="afffffffffffffffffc">
    <w:name w:val="图示"/>
    <w:basedOn w:val="affb"/>
    <w:autoRedefine/>
    <w:uiPriority w:val="99"/>
    <w:qFormat/>
    <w:pPr>
      <w:adjustRightInd w:val="0"/>
      <w:snapToGrid w:val="0"/>
      <w:spacing w:beforeLines="50" w:after="100" w:afterAutospacing="1" w:line="240" w:lineRule="auto"/>
      <w:ind w:firstLineChars="0" w:firstLine="0"/>
      <w:jc w:val="center"/>
    </w:pPr>
    <w:rPr>
      <w:rFonts w:ascii="宋体" w:eastAsia="宋体" w:hAnsi="宋体"/>
      <w:b/>
      <w:sz w:val="21"/>
      <w:szCs w:val="24"/>
    </w:rPr>
  </w:style>
  <w:style w:type="paragraph" w:customStyle="1" w:styleId="22Heading2HiddenHeading2CCBSheading2">
    <w:name w:val="样式 标题 2第二层新标题 2第一层条Heading 2 HiddenHeading 2 CCBSheading 2..."/>
    <w:basedOn w:val="23"/>
    <w:autoRedefine/>
    <w:uiPriority w:val="99"/>
    <w:qFormat/>
    <w:pPr>
      <w:autoSpaceDE w:val="0"/>
      <w:autoSpaceDN w:val="0"/>
      <w:spacing w:line="360" w:lineRule="auto"/>
    </w:pPr>
    <w:rPr>
      <w:rFonts w:ascii="仿宋_GB2312" w:eastAsia="仿宋_GB2312" w:hAnsi="仿宋_GB2312"/>
      <w:kern w:val="0"/>
      <w:sz w:val="24"/>
      <w:szCs w:val="24"/>
    </w:rPr>
  </w:style>
  <w:style w:type="character" w:customStyle="1" w:styleId="Charff3">
    <w:name w:val="【正文】 Char"/>
    <w:link w:val="afffffffffffffffffd"/>
    <w:qFormat/>
    <w:locked/>
    <w:rPr>
      <w:kern w:val="2"/>
      <w:sz w:val="28"/>
      <w:szCs w:val="28"/>
    </w:rPr>
  </w:style>
  <w:style w:type="paragraph" w:customStyle="1" w:styleId="afffffffffffffffffd">
    <w:name w:val="【正文】"/>
    <w:basedOn w:val="affb"/>
    <w:link w:val="Charff3"/>
    <w:qFormat/>
    <w:pPr>
      <w:snapToGrid w:val="0"/>
      <w:spacing w:line="360" w:lineRule="auto"/>
      <w:ind w:firstLine="560"/>
    </w:pPr>
    <w:rPr>
      <w:rFonts w:eastAsia="宋体"/>
      <w:szCs w:val="28"/>
    </w:rPr>
  </w:style>
  <w:style w:type="paragraph" w:customStyle="1" w:styleId="077-5">
    <w:name w:val="077-数字并列条文"/>
    <w:basedOn w:val="affffffff7"/>
    <w:autoRedefine/>
    <w:uiPriority w:val="99"/>
    <w:qFormat/>
    <w:pPr>
      <w:tabs>
        <w:tab w:val="left" w:pos="360"/>
        <w:tab w:val="left" w:pos="4537"/>
      </w:tabs>
      <w:ind w:left="4537" w:firstLineChars="236" w:firstLine="236"/>
      <w:textAlignment w:val="auto"/>
    </w:pPr>
    <w:rPr>
      <w:rFonts w:ascii="宋体"/>
      <w:szCs w:val="24"/>
    </w:rPr>
  </w:style>
  <w:style w:type="paragraph" w:customStyle="1" w:styleId="H422">
    <w:name w:val="样式 样式 H4正文文本 + 首行缩进:  2 字符 + 首行缩进:  2 字符"/>
    <w:basedOn w:val="affb"/>
    <w:autoRedefine/>
    <w:uiPriority w:val="99"/>
    <w:qFormat/>
    <w:pPr>
      <w:tabs>
        <w:tab w:val="left" w:pos="6279"/>
      </w:tabs>
      <w:overflowPunct w:val="0"/>
      <w:autoSpaceDE w:val="0"/>
      <w:autoSpaceDN w:val="0"/>
      <w:spacing w:line="360" w:lineRule="auto"/>
      <w:ind w:firstLine="640"/>
    </w:pPr>
    <w:rPr>
      <w:rFonts w:cs="宋体"/>
      <w:kern w:val="0"/>
      <w:szCs w:val="20"/>
    </w:rPr>
  </w:style>
  <w:style w:type="paragraph" w:customStyle="1" w:styleId="afffffffffffffffffe">
    <w:name w:val="项目编号"/>
    <w:basedOn w:val="affb"/>
    <w:link w:val="CharChar5"/>
    <w:autoRedefine/>
    <w:uiPriority w:val="99"/>
    <w:qFormat/>
    <w:pPr>
      <w:tabs>
        <w:tab w:val="left" w:pos="360"/>
      </w:tabs>
      <w:spacing w:before="60" w:after="60" w:line="240" w:lineRule="auto"/>
      <w:ind w:firstLineChars="0" w:firstLine="0"/>
    </w:pPr>
    <w:rPr>
      <w:rFonts w:eastAsia="宋体"/>
      <w:sz w:val="24"/>
      <w:szCs w:val="20"/>
    </w:rPr>
  </w:style>
  <w:style w:type="paragraph" w:customStyle="1" w:styleId="CharCharCharCharCharCharCharCharCharCharCharChar">
    <w:name w:val="Char Char Char Char Char Char Char Char Char Char Char Char"/>
    <w:basedOn w:val="affb"/>
    <w:uiPriority w:val="99"/>
    <w:qFormat/>
    <w:pPr>
      <w:widowControl/>
      <w:spacing w:after="160" w:line="240" w:lineRule="exact"/>
      <w:ind w:firstLineChars="0" w:firstLine="0"/>
      <w:jc w:val="left"/>
    </w:pPr>
    <w:rPr>
      <w:rFonts w:ascii="Verdana" w:eastAsia="宋体" w:hAnsi="Verdana"/>
      <w:kern w:val="0"/>
      <w:sz w:val="21"/>
      <w:szCs w:val="20"/>
      <w:lang w:eastAsia="en-US"/>
    </w:rPr>
  </w:style>
  <w:style w:type="character" w:customStyle="1" w:styleId="Charff4">
    <w:name w:val="文字 Char"/>
    <w:link w:val="affffffffffffffffff"/>
    <w:autoRedefine/>
    <w:qFormat/>
    <w:locked/>
    <w:rPr>
      <w:rFonts w:ascii="楷体_GB2312" w:eastAsia="楷体_GB2312"/>
      <w:kern w:val="2"/>
      <w:sz w:val="28"/>
    </w:rPr>
  </w:style>
  <w:style w:type="paragraph" w:customStyle="1" w:styleId="affffffffffffffffff">
    <w:name w:val="文字"/>
    <w:basedOn w:val="affb"/>
    <w:link w:val="Charff4"/>
    <w:autoRedefine/>
    <w:qFormat/>
    <w:pPr>
      <w:tabs>
        <w:tab w:val="left" w:pos="8520"/>
      </w:tabs>
      <w:spacing w:line="312" w:lineRule="auto"/>
      <w:ind w:right="-210" w:firstLineChars="0" w:firstLine="556"/>
    </w:pPr>
    <w:rPr>
      <w:rFonts w:ascii="楷体_GB2312" w:eastAsia="楷体_GB2312"/>
      <w:szCs w:val="20"/>
    </w:rPr>
  </w:style>
  <w:style w:type="paragraph" w:customStyle="1" w:styleId="xl42">
    <w:name w:val="xl42"/>
    <w:basedOn w:val="affb"/>
    <w:autoRedefine/>
    <w:uiPriority w:val="99"/>
    <w:qFormat/>
    <w:pPr>
      <w:widowControl/>
      <w:adjustRightInd w:val="0"/>
      <w:snapToGrid w:val="0"/>
      <w:spacing w:before="100" w:beforeAutospacing="1" w:after="100" w:afterAutospacing="1" w:line="240" w:lineRule="auto"/>
      <w:ind w:firstLineChars="0" w:firstLine="0"/>
      <w:jc w:val="center"/>
    </w:pPr>
    <w:rPr>
      <w:rFonts w:ascii="宋体" w:eastAsia="宋体" w:hAnsi="宋体"/>
      <w:kern w:val="0"/>
      <w:sz w:val="24"/>
      <w:szCs w:val="24"/>
    </w:rPr>
  </w:style>
  <w:style w:type="paragraph" w:customStyle="1" w:styleId="affffffffffffffffff0">
    <w:name w:val="正文 仿宋四号缩进"/>
    <w:basedOn w:val="affb"/>
    <w:uiPriority w:val="99"/>
    <w:qFormat/>
    <w:pPr>
      <w:spacing w:line="240" w:lineRule="auto"/>
      <w:ind w:leftChars="134" w:left="281" w:firstLineChars="100" w:firstLine="280"/>
      <w:jc w:val="left"/>
    </w:pPr>
    <w:rPr>
      <w:rFonts w:ascii="仿宋_GB2312"/>
      <w:szCs w:val="28"/>
    </w:rPr>
  </w:style>
  <w:style w:type="paragraph" w:customStyle="1" w:styleId="105051">
    <w:name w:val="样式 标题 1 + 段前: 0.5 行 段后: 0.5 行"/>
    <w:basedOn w:val="16"/>
    <w:autoRedefine/>
    <w:uiPriority w:val="99"/>
    <w:qFormat/>
    <w:pPr>
      <w:keepNext w:val="0"/>
      <w:keepLines w:val="0"/>
      <w:tabs>
        <w:tab w:val="left" w:pos="360"/>
      </w:tabs>
      <w:adjustRightInd/>
      <w:snapToGrid/>
      <w:spacing w:beforeLines="50" w:afterLines="50" w:line="360" w:lineRule="auto"/>
      <w:ind w:firstLineChars="0" w:firstLine="0"/>
      <w:jc w:val="both"/>
    </w:pPr>
    <w:rPr>
      <w:b w:val="0"/>
      <w:kern w:val="24"/>
      <w:sz w:val="24"/>
      <w:szCs w:val="24"/>
    </w:rPr>
  </w:style>
  <w:style w:type="paragraph" w:customStyle="1" w:styleId="affffffffffffffffff1">
    <w:name w:val="自定义大纲格式"/>
    <w:basedOn w:val="affb"/>
    <w:next w:val="affb"/>
    <w:autoRedefine/>
    <w:uiPriority w:val="99"/>
    <w:qFormat/>
    <w:pPr>
      <w:tabs>
        <w:tab w:val="left" w:pos="360"/>
      </w:tabs>
      <w:adjustRightInd w:val="0"/>
      <w:snapToGrid w:val="0"/>
      <w:spacing w:beforeLines="50" w:line="300" w:lineRule="auto"/>
      <w:ind w:firstLineChars="0" w:firstLine="0"/>
    </w:pPr>
    <w:rPr>
      <w:rFonts w:ascii="仿宋_GB2312" w:hAnsi="宋体"/>
      <w:kern w:val="0"/>
      <w:szCs w:val="30"/>
    </w:rPr>
  </w:style>
  <w:style w:type="paragraph" w:customStyle="1" w:styleId="affffffffffffffffff2">
    <w:name w:val="图表标注"/>
    <w:basedOn w:val="affb"/>
    <w:autoRedefine/>
    <w:uiPriority w:val="99"/>
    <w:qFormat/>
    <w:pPr>
      <w:adjustRightInd w:val="0"/>
      <w:ind w:firstLineChars="0" w:firstLine="0"/>
      <w:jc w:val="center"/>
    </w:pPr>
    <w:rPr>
      <w:rFonts w:ascii="黑体" w:eastAsia="黑体" w:hAnsi="宋体" w:cs="黑体"/>
      <w:kern w:val="0"/>
      <w:sz w:val="24"/>
      <w:szCs w:val="24"/>
    </w:rPr>
  </w:style>
  <w:style w:type="paragraph" w:customStyle="1" w:styleId="6005">
    <w:name w:val="样式 样式 (西文) 黑体 (中文) 黑体 居中 段后: 6 磅 首行缩进:  0 字符 + 段后: 0.5 行"/>
    <w:basedOn w:val="affb"/>
    <w:uiPriority w:val="99"/>
    <w:qFormat/>
    <w:pPr>
      <w:ind w:firstLineChars="0" w:firstLine="0"/>
      <w:jc w:val="center"/>
    </w:pPr>
    <w:rPr>
      <w:rFonts w:ascii="黑体" w:eastAsia="黑体" w:cs="宋体"/>
      <w:sz w:val="24"/>
      <w:szCs w:val="24"/>
    </w:rPr>
  </w:style>
  <w:style w:type="paragraph" w:customStyle="1" w:styleId="affffffffffffffffff3">
    <w:name w:val="附录题注"/>
    <w:basedOn w:val="afffa"/>
    <w:uiPriority w:val="99"/>
    <w:qFormat/>
    <w:pPr>
      <w:tabs>
        <w:tab w:val="left" w:pos="360"/>
      </w:tabs>
      <w:spacing w:line="300" w:lineRule="auto"/>
      <w:ind w:firstLineChars="0" w:firstLine="0"/>
      <w:jc w:val="center"/>
    </w:pPr>
    <w:rPr>
      <w:rFonts w:ascii="Times New Roman" w:hAnsi="Times New Roman" w:hint="eastAsia"/>
      <w:sz w:val="24"/>
    </w:rPr>
  </w:style>
  <w:style w:type="paragraph" w:customStyle="1" w:styleId="affffffffffffffffff4">
    <w:name w:val="标题三"/>
    <w:basedOn w:val="30"/>
    <w:autoRedefine/>
    <w:uiPriority w:val="99"/>
    <w:qFormat/>
    <w:pPr>
      <w:tabs>
        <w:tab w:val="left" w:pos="560"/>
        <w:tab w:val="left" w:pos="851"/>
      </w:tabs>
      <w:snapToGrid/>
      <w:spacing w:line="500" w:lineRule="exact"/>
      <w:ind w:firstLineChars="0" w:firstLine="0"/>
      <w:jc w:val="left"/>
    </w:pPr>
    <w:rPr>
      <w:rFonts w:ascii="宋体" w:eastAsia="宋体" w:hAnsi="宋体" w:cs="宋体"/>
      <w:b w:val="0"/>
      <w:bCs w:val="0"/>
      <w:kern w:val="0"/>
      <w:sz w:val="28"/>
      <w:szCs w:val="28"/>
    </w:rPr>
  </w:style>
  <w:style w:type="character" w:customStyle="1" w:styleId="YChar1">
    <w:name w:val="Y_段 Char"/>
    <w:link w:val="Y7"/>
    <w:autoRedefine/>
    <w:qFormat/>
    <w:locked/>
    <w:rPr>
      <w:rFonts w:ascii="宋体" w:hAnsi="Calibri"/>
      <w:sz w:val="24"/>
      <w:szCs w:val="21"/>
    </w:rPr>
  </w:style>
  <w:style w:type="paragraph" w:customStyle="1" w:styleId="Y7">
    <w:name w:val="Y_段"/>
    <w:link w:val="YChar1"/>
    <w:qFormat/>
    <w:pPr>
      <w:spacing w:line="300" w:lineRule="auto"/>
      <w:ind w:firstLineChars="200" w:firstLine="200"/>
      <w:jc w:val="both"/>
    </w:pPr>
    <w:rPr>
      <w:rFonts w:ascii="宋体" w:hAnsi="Calibri"/>
      <w:sz w:val="24"/>
      <w:szCs w:val="21"/>
    </w:rPr>
  </w:style>
  <w:style w:type="paragraph" w:customStyle="1" w:styleId="Ya">
    <w:name w:val="Y_列项a)（一级字母）"/>
    <w:autoRedefine/>
    <w:uiPriority w:val="99"/>
    <w:qFormat/>
    <w:pPr>
      <w:tabs>
        <w:tab w:val="left" w:pos="360"/>
      </w:tabs>
      <w:spacing w:line="300" w:lineRule="auto"/>
      <w:jc w:val="both"/>
    </w:pPr>
    <w:rPr>
      <w:rFonts w:ascii="宋体" w:hAnsi="Calibri"/>
      <w:sz w:val="24"/>
      <w:szCs w:val="21"/>
    </w:rPr>
  </w:style>
  <w:style w:type="paragraph" w:customStyle="1" w:styleId="Y10">
    <w:name w:val="Y_列项1)（二级数字）"/>
    <w:basedOn w:val="affb"/>
    <w:uiPriority w:val="99"/>
    <w:qFormat/>
    <w:pPr>
      <w:tabs>
        <w:tab w:val="left" w:pos="360"/>
      </w:tabs>
      <w:spacing w:line="300" w:lineRule="auto"/>
      <w:ind w:firstLineChars="0" w:firstLine="0"/>
    </w:pPr>
    <w:rPr>
      <w:rFonts w:ascii="宋体" w:eastAsia="宋体" w:hAnsi="Calibri"/>
      <w:kern w:val="0"/>
      <w:sz w:val="24"/>
      <w:szCs w:val="21"/>
    </w:rPr>
  </w:style>
  <w:style w:type="character" w:customStyle="1" w:styleId="C503-Char1">
    <w:name w:val="C503-表格内容左对齐 Char"/>
    <w:link w:val="C503-3"/>
    <w:autoRedefine/>
    <w:qFormat/>
    <w:locked/>
    <w:rPr>
      <w:kern w:val="2"/>
      <w:sz w:val="21"/>
    </w:rPr>
  </w:style>
  <w:style w:type="paragraph" w:customStyle="1" w:styleId="C503-3">
    <w:name w:val="C503-表格内容左对齐"/>
    <w:basedOn w:val="affb"/>
    <w:link w:val="C503-Char1"/>
    <w:autoRedefine/>
    <w:qFormat/>
    <w:pPr>
      <w:spacing w:beforeLines="20" w:line="240" w:lineRule="auto"/>
      <w:ind w:firstLineChars="0" w:firstLine="0"/>
    </w:pPr>
    <w:rPr>
      <w:rFonts w:eastAsia="宋体"/>
      <w:sz w:val="21"/>
      <w:szCs w:val="20"/>
    </w:rPr>
  </w:style>
  <w:style w:type="paragraph" w:customStyle="1" w:styleId="C503-4">
    <w:name w:val="C503-表格内序号"/>
    <w:basedOn w:val="C503-3"/>
    <w:autoRedefine/>
    <w:uiPriority w:val="99"/>
    <w:qFormat/>
    <w:pPr>
      <w:tabs>
        <w:tab w:val="left" w:pos="360"/>
        <w:tab w:val="left" w:pos="964"/>
      </w:tabs>
      <w:ind w:left="964" w:hanging="397"/>
    </w:pPr>
  </w:style>
  <w:style w:type="paragraph" w:customStyle="1" w:styleId="affffffffffffffffff5">
    <w:name w:val="顶"/>
    <w:basedOn w:val="affb"/>
    <w:uiPriority w:val="99"/>
    <w:qFormat/>
    <w:pPr>
      <w:autoSpaceDE w:val="0"/>
      <w:autoSpaceDN w:val="0"/>
      <w:adjustRightInd w:val="0"/>
      <w:spacing w:line="500" w:lineRule="atLeast"/>
      <w:ind w:firstLineChars="0" w:firstLine="20"/>
    </w:pPr>
    <w:rPr>
      <w:rFonts w:ascii="宋体" w:eastAsia="宋体"/>
      <w:kern w:val="0"/>
      <w:szCs w:val="20"/>
    </w:rPr>
  </w:style>
  <w:style w:type="paragraph" w:customStyle="1" w:styleId="H4">
    <w:name w:val="H4正文文本"/>
    <w:basedOn w:val="affb"/>
    <w:autoRedefine/>
    <w:uiPriority w:val="99"/>
    <w:qFormat/>
    <w:pPr>
      <w:tabs>
        <w:tab w:val="left" w:pos="360"/>
      </w:tabs>
      <w:spacing w:line="240" w:lineRule="auto"/>
      <w:ind w:firstLineChars="0" w:firstLine="0"/>
    </w:pPr>
    <w:rPr>
      <w:rFonts w:eastAsia="宋体"/>
      <w:sz w:val="21"/>
      <w:szCs w:val="24"/>
    </w:rPr>
  </w:style>
  <w:style w:type="paragraph" w:customStyle="1" w:styleId="1fff1">
    <w:name w:val="正文_1"/>
    <w:uiPriority w:val="99"/>
    <w:qFormat/>
    <w:pPr>
      <w:widowControl w:val="0"/>
      <w:jc w:val="both"/>
    </w:pPr>
    <w:rPr>
      <w:kern w:val="2"/>
      <w:sz w:val="21"/>
      <w:szCs w:val="24"/>
    </w:rPr>
  </w:style>
  <w:style w:type="paragraph" w:customStyle="1" w:styleId="affffffffffffffffff6">
    <w:name w:val="标准文件_标准正文"/>
    <w:basedOn w:val="affb"/>
    <w:autoRedefine/>
    <w:uiPriority w:val="99"/>
    <w:qFormat/>
    <w:pPr>
      <w:widowControl/>
      <w:adjustRightInd w:val="0"/>
      <w:snapToGrid w:val="0"/>
      <w:spacing w:line="300" w:lineRule="auto"/>
      <w:ind w:firstLineChars="0" w:firstLine="0"/>
      <w:jc w:val="center"/>
    </w:pPr>
    <w:rPr>
      <w:rFonts w:eastAsia="楷体_GB2312"/>
      <w:kern w:val="0"/>
      <w:sz w:val="21"/>
      <w:szCs w:val="21"/>
    </w:rPr>
  </w:style>
  <w:style w:type="paragraph" w:customStyle="1" w:styleId="affffffffffffffffff7">
    <w:name w:val="小员字母并列项"/>
    <w:basedOn w:val="affb"/>
    <w:next w:val="affb"/>
    <w:autoRedefine/>
    <w:uiPriority w:val="99"/>
    <w:qFormat/>
    <w:pPr>
      <w:spacing w:line="360" w:lineRule="auto"/>
      <w:ind w:firstLineChars="0" w:firstLine="0"/>
    </w:pPr>
    <w:rPr>
      <w:rFonts w:ascii="宋体" w:eastAsia="宋体"/>
      <w:sz w:val="24"/>
      <w:szCs w:val="24"/>
    </w:rPr>
  </w:style>
  <w:style w:type="paragraph" w:customStyle="1" w:styleId="affffffffffffffffff8">
    <w:name w:val="单位名称"/>
    <w:basedOn w:val="affb"/>
    <w:uiPriority w:val="99"/>
    <w:qFormat/>
    <w:pPr>
      <w:widowControl/>
      <w:adjustRightInd w:val="0"/>
      <w:snapToGrid w:val="0"/>
      <w:spacing w:before="240" w:after="40" w:line="240" w:lineRule="auto"/>
      <w:ind w:firstLineChars="0" w:firstLine="0"/>
      <w:jc w:val="center"/>
    </w:pPr>
    <w:rPr>
      <w:rFonts w:ascii="宋体" w:eastAsia="宋体"/>
      <w:spacing w:val="10"/>
      <w:kern w:val="0"/>
      <w:sz w:val="32"/>
      <w:szCs w:val="20"/>
    </w:rPr>
  </w:style>
  <w:style w:type="paragraph" w:customStyle="1" w:styleId="affffffffffffffffff9">
    <w:name w:val="编号密级"/>
    <w:basedOn w:val="affb"/>
    <w:autoRedefine/>
    <w:uiPriority w:val="99"/>
    <w:qFormat/>
    <w:pPr>
      <w:widowControl/>
      <w:adjustRightInd w:val="0"/>
      <w:snapToGrid w:val="0"/>
      <w:spacing w:before="200" w:after="240" w:line="480" w:lineRule="auto"/>
      <w:ind w:firstLineChars="0" w:firstLine="0"/>
      <w:jc w:val="center"/>
    </w:pPr>
    <w:rPr>
      <w:rFonts w:ascii="黑体" w:eastAsia="黑体"/>
      <w:spacing w:val="6"/>
      <w:kern w:val="0"/>
      <w:szCs w:val="20"/>
    </w:rPr>
  </w:style>
  <w:style w:type="paragraph" w:customStyle="1" w:styleId="affffffffffffffffffa">
    <w:name w:val="文件分类"/>
    <w:basedOn w:val="affb"/>
    <w:autoRedefine/>
    <w:uiPriority w:val="99"/>
    <w:qFormat/>
    <w:pPr>
      <w:widowControl/>
      <w:adjustRightInd w:val="0"/>
      <w:snapToGrid w:val="0"/>
      <w:spacing w:before="600" w:after="480" w:line="2400" w:lineRule="auto"/>
      <w:ind w:firstLineChars="0" w:firstLine="0"/>
      <w:jc w:val="center"/>
    </w:pPr>
    <w:rPr>
      <w:rFonts w:ascii="宋体" w:eastAsia="宋体"/>
      <w:spacing w:val="10"/>
      <w:kern w:val="0"/>
      <w:sz w:val="32"/>
      <w:szCs w:val="20"/>
    </w:rPr>
  </w:style>
  <w:style w:type="paragraph" w:customStyle="1" w:styleId="affffffffffffffffffb">
    <w:name w:val="文头字"/>
    <w:basedOn w:val="affb"/>
    <w:autoRedefine/>
    <w:uiPriority w:val="99"/>
    <w:qFormat/>
    <w:pPr>
      <w:widowControl/>
      <w:adjustRightInd w:val="0"/>
      <w:snapToGrid w:val="0"/>
      <w:spacing w:before="200" w:line="360" w:lineRule="auto"/>
      <w:ind w:firstLineChars="0" w:firstLine="0"/>
      <w:jc w:val="center"/>
    </w:pPr>
    <w:rPr>
      <w:rFonts w:ascii="宋体" w:eastAsia="宋体"/>
      <w:b/>
      <w:color w:val="FF0000"/>
      <w:spacing w:val="100"/>
      <w:kern w:val="0"/>
      <w:sz w:val="48"/>
      <w:szCs w:val="20"/>
    </w:rPr>
  </w:style>
  <w:style w:type="paragraph" w:customStyle="1" w:styleId="affffffffffffffffffc">
    <w:name w:val="文件标识号"/>
    <w:basedOn w:val="affb"/>
    <w:uiPriority w:val="99"/>
    <w:qFormat/>
    <w:pPr>
      <w:widowControl/>
      <w:adjustRightInd w:val="0"/>
      <w:snapToGrid w:val="0"/>
      <w:spacing w:before="120" w:after="120" w:line="1440" w:lineRule="auto"/>
      <w:ind w:firstLineChars="0" w:firstLine="0"/>
      <w:jc w:val="center"/>
    </w:pPr>
    <w:rPr>
      <w:rFonts w:eastAsia="黑体"/>
      <w:spacing w:val="10"/>
      <w:kern w:val="0"/>
      <w:sz w:val="32"/>
      <w:szCs w:val="20"/>
    </w:rPr>
  </w:style>
  <w:style w:type="paragraph" w:customStyle="1" w:styleId="affffffffffffffffffd">
    <w:name w:val="文件名称"/>
    <w:basedOn w:val="affb"/>
    <w:link w:val="Charff5"/>
    <w:autoRedefine/>
    <w:uiPriority w:val="99"/>
    <w:qFormat/>
    <w:pPr>
      <w:widowControl/>
      <w:adjustRightInd w:val="0"/>
      <w:snapToGrid w:val="0"/>
      <w:spacing w:line="360" w:lineRule="auto"/>
      <w:ind w:firstLineChars="0" w:firstLine="0"/>
      <w:jc w:val="center"/>
    </w:pPr>
    <w:rPr>
      <w:rFonts w:eastAsia="黑体"/>
      <w:spacing w:val="20"/>
      <w:kern w:val="0"/>
      <w:sz w:val="44"/>
      <w:szCs w:val="20"/>
    </w:rPr>
  </w:style>
  <w:style w:type="paragraph" w:customStyle="1" w:styleId="affffffffffffffffffe">
    <w:name w:val="签署页"/>
    <w:basedOn w:val="affb"/>
    <w:uiPriority w:val="99"/>
    <w:qFormat/>
    <w:pPr>
      <w:widowControl/>
      <w:adjustRightInd w:val="0"/>
      <w:snapToGrid w:val="0"/>
      <w:spacing w:line="480" w:lineRule="auto"/>
      <w:ind w:left="2438" w:firstLineChars="0" w:hanging="1701"/>
    </w:pPr>
    <w:rPr>
      <w:rFonts w:ascii="宋体" w:eastAsia="宋体"/>
      <w:spacing w:val="6"/>
      <w:kern w:val="0"/>
      <w:sz w:val="32"/>
      <w:szCs w:val="20"/>
    </w:rPr>
  </w:style>
  <w:style w:type="character" w:customStyle="1" w:styleId="C503--ofChar">
    <w:name w:val="C503-封面-内容of代号名称 Char"/>
    <w:link w:val="C503--of"/>
    <w:autoRedefine/>
    <w:qFormat/>
    <w:locked/>
    <w:rPr>
      <w:b/>
      <w:bCs/>
      <w:sz w:val="36"/>
      <w:szCs w:val="36"/>
    </w:rPr>
  </w:style>
  <w:style w:type="paragraph" w:customStyle="1" w:styleId="C503--of">
    <w:name w:val="C503-封面-内容of代号名称"/>
    <w:basedOn w:val="affb"/>
    <w:link w:val="C503--ofChar"/>
    <w:autoRedefine/>
    <w:qFormat/>
    <w:pPr>
      <w:adjustRightInd w:val="0"/>
      <w:spacing w:line="360" w:lineRule="auto"/>
      <w:ind w:firstLineChars="0" w:firstLine="0"/>
      <w:jc w:val="left"/>
    </w:pPr>
    <w:rPr>
      <w:rFonts w:eastAsia="宋体"/>
      <w:b/>
      <w:bCs/>
      <w:kern w:val="0"/>
      <w:sz w:val="36"/>
      <w:szCs w:val="36"/>
    </w:rPr>
  </w:style>
  <w:style w:type="paragraph" w:customStyle="1" w:styleId="C503-5">
    <w:name w:val="C503-表头居中"/>
    <w:basedOn w:val="C503-3"/>
    <w:uiPriority w:val="99"/>
    <w:qFormat/>
    <w:pPr>
      <w:jc w:val="center"/>
    </w:pPr>
    <w:rPr>
      <w:b/>
    </w:rPr>
  </w:style>
  <w:style w:type="character" w:customStyle="1" w:styleId="55Char">
    <w:name w:val="样式55 Char"/>
    <w:link w:val="551"/>
    <w:autoRedefine/>
    <w:uiPriority w:val="99"/>
    <w:qFormat/>
    <w:locked/>
    <w:rPr>
      <w:rFonts w:eastAsia="黑体"/>
      <w:sz w:val="24"/>
    </w:rPr>
  </w:style>
  <w:style w:type="paragraph" w:customStyle="1" w:styleId="551">
    <w:name w:val="样式55"/>
    <w:basedOn w:val="affffffff7"/>
    <w:link w:val="55Char"/>
    <w:uiPriority w:val="99"/>
    <w:qFormat/>
    <w:pPr>
      <w:tabs>
        <w:tab w:val="left" w:pos="360"/>
      </w:tabs>
      <w:ind w:firstLineChars="0" w:firstLine="0"/>
      <w:jc w:val="center"/>
      <w:textAlignment w:val="auto"/>
    </w:pPr>
    <w:rPr>
      <w:rFonts w:eastAsia="黑体"/>
    </w:rPr>
  </w:style>
  <w:style w:type="paragraph" w:customStyle="1" w:styleId="085150">
    <w:name w:val="样式 小四 首行缩进:  0.85 厘米 行距: 1.5 倍行距"/>
    <w:basedOn w:val="affb"/>
    <w:autoRedefine/>
    <w:uiPriority w:val="99"/>
    <w:qFormat/>
    <w:pPr>
      <w:adjustRightInd w:val="0"/>
      <w:snapToGrid w:val="0"/>
      <w:spacing w:line="360" w:lineRule="auto"/>
      <w:ind w:firstLine="480"/>
    </w:pPr>
    <w:rPr>
      <w:rFonts w:eastAsia="宋体"/>
      <w:sz w:val="24"/>
      <w:szCs w:val="24"/>
    </w:rPr>
  </w:style>
  <w:style w:type="character" w:customStyle="1" w:styleId="888888888888888Char">
    <w:name w:val="样式888888888888888 Char"/>
    <w:link w:val="888888888888888"/>
    <w:autoRedefine/>
    <w:qFormat/>
    <w:locked/>
    <w:rPr>
      <w:rFonts w:ascii="黑体" w:eastAsia="黑体" w:hAnsi="黑体"/>
      <w:sz w:val="24"/>
    </w:rPr>
  </w:style>
  <w:style w:type="paragraph" w:customStyle="1" w:styleId="888888888888888">
    <w:name w:val="样式888888888888888"/>
    <w:basedOn w:val="affffffff7"/>
    <w:link w:val="888888888888888Char"/>
    <w:autoRedefine/>
    <w:qFormat/>
    <w:pPr>
      <w:ind w:left="902" w:firstLineChars="0" w:hanging="420"/>
      <w:jc w:val="center"/>
      <w:textAlignment w:val="auto"/>
    </w:pPr>
    <w:rPr>
      <w:rFonts w:ascii="黑体" w:eastAsia="黑体" w:hAnsi="黑体"/>
    </w:rPr>
  </w:style>
  <w:style w:type="character" w:customStyle="1" w:styleId="11Char">
    <w:name w:val="样式11 Char"/>
    <w:link w:val="114"/>
    <w:qFormat/>
    <w:locked/>
    <w:rPr>
      <w:sz w:val="24"/>
    </w:rPr>
  </w:style>
  <w:style w:type="paragraph" w:customStyle="1" w:styleId="114">
    <w:name w:val="样式11"/>
    <w:basedOn w:val="affb"/>
    <w:link w:val="11Char"/>
    <w:qFormat/>
    <w:pPr>
      <w:widowControl/>
      <w:tabs>
        <w:tab w:val="left" w:pos="907"/>
      </w:tabs>
      <w:adjustRightInd w:val="0"/>
      <w:snapToGrid w:val="0"/>
      <w:spacing w:line="360" w:lineRule="auto"/>
      <w:ind w:left="907" w:firstLineChars="0" w:hanging="425"/>
    </w:pPr>
    <w:rPr>
      <w:rFonts w:eastAsia="宋体"/>
      <w:kern w:val="0"/>
      <w:sz w:val="24"/>
      <w:szCs w:val="20"/>
    </w:rPr>
  </w:style>
  <w:style w:type="character" w:customStyle="1" w:styleId="555555Char">
    <w:name w:val="样式555555 Char"/>
    <w:link w:val="555555"/>
    <w:autoRedefine/>
    <w:uiPriority w:val="99"/>
    <w:qFormat/>
    <w:locked/>
    <w:rPr>
      <w:color w:val="000080"/>
      <w:sz w:val="24"/>
    </w:rPr>
  </w:style>
  <w:style w:type="paragraph" w:customStyle="1" w:styleId="555555">
    <w:name w:val="样式555555"/>
    <w:basedOn w:val="30"/>
    <w:link w:val="555555Char"/>
    <w:autoRedefine/>
    <w:uiPriority w:val="99"/>
    <w:qFormat/>
    <w:pPr>
      <w:keepNext w:val="0"/>
      <w:keepLines w:val="0"/>
      <w:widowControl/>
      <w:spacing w:line="360" w:lineRule="auto"/>
      <w:ind w:left="142"/>
    </w:pPr>
    <w:rPr>
      <w:rFonts w:eastAsia="宋体"/>
      <w:b w:val="0"/>
      <w:bCs w:val="0"/>
      <w:color w:val="000080"/>
      <w:kern w:val="0"/>
      <w:sz w:val="24"/>
      <w:szCs w:val="20"/>
    </w:rPr>
  </w:style>
  <w:style w:type="character" w:customStyle="1" w:styleId="9999999Char">
    <w:name w:val="样式9999999 Char"/>
    <w:link w:val="9999999"/>
    <w:autoRedefine/>
    <w:uiPriority w:val="99"/>
    <w:qFormat/>
    <w:locked/>
    <w:rPr>
      <w:rFonts w:ascii="黑体" w:eastAsia="黑体" w:hAnsi="黑体"/>
      <w:sz w:val="24"/>
      <w:szCs w:val="24"/>
    </w:rPr>
  </w:style>
  <w:style w:type="paragraph" w:customStyle="1" w:styleId="9999999">
    <w:name w:val="样式9999999"/>
    <w:basedOn w:val="affffffff9"/>
    <w:link w:val="9999999Char"/>
    <w:autoRedefine/>
    <w:uiPriority w:val="99"/>
    <w:qFormat/>
    <w:pPr>
      <w:tabs>
        <w:tab w:val="left" w:pos="360"/>
      </w:tabs>
      <w:ind w:left="4248"/>
    </w:pPr>
    <w:rPr>
      <w:rFonts w:ascii="黑体" w:hAnsi="黑体"/>
      <w:szCs w:val="24"/>
    </w:rPr>
  </w:style>
  <w:style w:type="character" w:customStyle="1" w:styleId="9987Char">
    <w:name w:val="样式9987 Char"/>
    <w:link w:val="9987"/>
    <w:uiPriority w:val="99"/>
    <w:qFormat/>
    <w:locked/>
    <w:rPr>
      <w:bCs/>
      <w:sz w:val="24"/>
      <w:szCs w:val="32"/>
    </w:rPr>
  </w:style>
  <w:style w:type="paragraph" w:customStyle="1" w:styleId="9987">
    <w:name w:val="样式9987"/>
    <w:basedOn w:val="30"/>
    <w:link w:val="9987Char"/>
    <w:autoRedefine/>
    <w:uiPriority w:val="99"/>
    <w:qFormat/>
    <w:pPr>
      <w:keepNext w:val="0"/>
      <w:keepLines w:val="0"/>
      <w:adjustRightInd/>
      <w:spacing w:line="360" w:lineRule="auto"/>
      <w:ind w:left="142"/>
    </w:pPr>
    <w:rPr>
      <w:rFonts w:eastAsia="宋体"/>
      <w:b w:val="0"/>
      <w:kern w:val="0"/>
      <w:sz w:val="24"/>
    </w:rPr>
  </w:style>
  <w:style w:type="character" w:customStyle="1" w:styleId="9999Char">
    <w:name w:val="样式:9999 Char"/>
    <w:link w:val="9999"/>
    <w:autoRedefine/>
    <w:uiPriority w:val="99"/>
    <w:qFormat/>
    <w:locked/>
    <w:rPr>
      <w:bCs/>
      <w:kern w:val="2"/>
      <w:sz w:val="24"/>
      <w:szCs w:val="24"/>
    </w:rPr>
  </w:style>
  <w:style w:type="paragraph" w:customStyle="1" w:styleId="9999">
    <w:name w:val="样式:9999"/>
    <w:basedOn w:val="6"/>
    <w:link w:val="9999Char"/>
    <w:autoRedefine/>
    <w:uiPriority w:val="99"/>
    <w:qFormat/>
    <w:pPr>
      <w:spacing w:before="0" w:after="0" w:line="360" w:lineRule="auto"/>
    </w:pPr>
    <w:rPr>
      <w:rFonts w:ascii="Times New Roman" w:eastAsia="宋体" w:hAnsi="Times New Roman"/>
      <w:b w:val="0"/>
    </w:rPr>
  </w:style>
  <w:style w:type="character" w:customStyle="1" w:styleId="1900000Char">
    <w:name w:val="样式1900000 Char"/>
    <w:link w:val="1900000"/>
    <w:autoRedefine/>
    <w:uiPriority w:val="99"/>
    <w:qFormat/>
    <w:locked/>
    <w:rPr>
      <w:rFonts w:ascii="宋体" w:hAnsi="宋体"/>
      <w:bCs/>
      <w:kern w:val="2"/>
      <w:sz w:val="24"/>
      <w:szCs w:val="24"/>
    </w:rPr>
  </w:style>
  <w:style w:type="paragraph" w:customStyle="1" w:styleId="1900000">
    <w:name w:val="样式1900000"/>
    <w:basedOn w:val="6"/>
    <w:link w:val="1900000Char"/>
    <w:autoRedefine/>
    <w:uiPriority w:val="99"/>
    <w:qFormat/>
    <w:pPr>
      <w:spacing w:before="0" w:after="0" w:line="360" w:lineRule="auto"/>
    </w:pPr>
    <w:rPr>
      <w:rFonts w:ascii="宋体" w:eastAsia="宋体" w:hAnsi="宋体"/>
      <w:b w:val="0"/>
    </w:rPr>
  </w:style>
  <w:style w:type="character" w:customStyle="1" w:styleId="29000Char">
    <w:name w:val="样式29000 Char"/>
    <w:link w:val="29000"/>
    <w:autoRedefine/>
    <w:uiPriority w:val="99"/>
    <w:qFormat/>
    <w:locked/>
    <w:rPr>
      <w:bCs/>
      <w:sz w:val="24"/>
      <w:szCs w:val="28"/>
    </w:rPr>
  </w:style>
  <w:style w:type="paragraph" w:customStyle="1" w:styleId="29000">
    <w:name w:val="样式29000"/>
    <w:basedOn w:val="52"/>
    <w:link w:val="29000Char"/>
    <w:uiPriority w:val="99"/>
    <w:qFormat/>
    <w:pPr>
      <w:snapToGrid w:val="0"/>
    </w:pPr>
    <w:rPr>
      <w:snapToGrid/>
    </w:rPr>
  </w:style>
  <w:style w:type="character" w:customStyle="1" w:styleId="70--Char">
    <w:name w:val="样式70米--终版图 Char"/>
    <w:link w:val="70--"/>
    <w:autoRedefine/>
    <w:uiPriority w:val="99"/>
    <w:qFormat/>
    <w:locked/>
    <w:rPr>
      <w:rFonts w:eastAsia="黑体" w:hAnsi="宋体"/>
      <w:color w:val="000000"/>
      <w:kern w:val="2"/>
      <w:sz w:val="24"/>
      <w:szCs w:val="24"/>
    </w:rPr>
  </w:style>
  <w:style w:type="paragraph" w:customStyle="1" w:styleId="70--">
    <w:name w:val="样式70米--终版图"/>
    <w:basedOn w:val="affb"/>
    <w:link w:val="70--Char"/>
    <w:uiPriority w:val="99"/>
    <w:qFormat/>
    <w:pPr>
      <w:tabs>
        <w:tab w:val="left" w:pos="360"/>
      </w:tabs>
      <w:spacing w:line="360" w:lineRule="auto"/>
      <w:ind w:firstLineChars="0" w:firstLine="0"/>
      <w:jc w:val="center"/>
      <w:outlineLvl w:val="0"/>
    </w:pPr>
    <w:rPr>
      <w:rFonts w:eastAsia="黑体" w:hAnsi="宋体"/>
      <w:color w:val="000000"/>
      <w:sz w:val="24"/>
      <w:szCs w:val="24"/>
    </w:rPr>
  </w:style>
  <w:style w:type="character" w:customStyle="1" w:styleId="03GFChar">
    <w:name w:val="03.GF报告正文 Char"/>
    <w:link w:val="03GF"/>
    <w:qFormat/>
    <w:locked/>
    <w:rPr>
      <w:rFonts w:ascii="宋体" w:hAnsi="宋体"/>
      <w:color w:val="000000"/>
      <w:kern w:val="24"/>
      <w:sz w:val="24"/>
      <w:szCs w:val="21"/>
    </w:rPr>
  </w:style>
  <w:style w:type="paragraph" w:customStyle="1" w:styleId="03GF">
    <w:name w:val="03.GF报告正文"/>
    <w:basedOn w:val="affb"/>
    <w:link w:val="03GFChar"/>
    <w:autoRedefine/>
    <w:qFormat/>
    <w:pPr>
      <w:widowControl/>
      <w:spacing w:line="240" w:lineRule="auto"/>
      <w:ind w:firstLineChars="0" w:firstLine="476"/>
    </w:pPr>
    <w:rPr>
      <w:rFonts w:ascii="宋体" w:eastAsia="宋体" w:hAnsi="宋体"/>
      <w:color w:val="000000"/>
      <w:kern w:val="24"/>
      <w:sz w:val="24"/>
      <w:szCs w:val="21"/>
    </w:rPr>
  </w:style>
  <w:style w:type="character" w:customStyle="1" w:styleId="p15Char">
    <w:name w:val="p15 Char"/>
    <w:link w:val="p15"/>
    <w:autoRedefine/>
    <w:qFormat/>
    <w:locked/>
    <w:rPr>
      <w:sz w:val="24"/>
      <w:szCs w:val="24"/>
    </w:rPr>
  </w:style>
  <w:style w:type="paragraph" w:customStyle="1" w:styleId="p15">
    <w:name w:val="p15"/>
    <w:basedOn w:val="affb"/>
    <w:link w:val="p15Char"/>
    <w:autoRedefine/>
    <w:qFormat/>
    <w:pPr>
      <w:widowControl/>
      <w:snapToGrid w:val="0"/>
      <w:spacing w:line="360" w:lineRule="auto"/>
      <w:ind w:firstLineChars="0" w:firstLine="482"/>
    </w:pPr>
    <w:rPr>
      <w:rFonts w:eastAsia="宋体"/>
      <w:kern w:val="0"/>
      <w:sz w:val="24"/>
      <w:szCs w:val="24"/>
    </w:rPr>
  </w:style>
  <w:style w:type="character" w:customStyle="1" w:styleId="9999999999Char">
    <w:name w:val="样式9999999999 Char"/>
    <w:link w:val="9999999999"/>
    <w:qFormat/>
    <w:locked/>
    <w:rPr>
      <w:rFonts w:ascii="Arial" w:eastAsia="黑体" w:hAnsi="Arial" w:cs="Arial"/>
      <w:sz w:val="24"/>
      <w:szCs w:val="24"/>
    </w:rPr>
  </w:style>
  <w:style w:type="paragraph" w:customStyle="1" w:styleId="9999999999">
    <w:name w:val="样式9999999999"/>
    <w:basedOn w:val="9999999"/>
    <w:link w:val="9999999999Char"/>
    <w:autoRedefine/>
    <w:qFormat/>
    <w:pPr>
      <w:tabs>
        <w:tab w:val="clear" w:pos="360"/>
      </w:tabs>
      <w:ind w:left="1260" w:hanging="420"/>
    </w:pPr>
    <w:rPr>
      <w:rFonts w:ascii="Arial" w:hAnsi="Arial" w:cs="Arial"/>
    </w:rPr>
  </w:style>
  <w:style w:type="character" w:customStyle="1" w:styleId="8888Char">
    <w:name w:val="样式图8888 Char"/>
    <w:link w:val="8888"/>
    <w:uiPriority w:val="99"/>
    <w:qFormat/>
    <w:locked/>
    <w:rPr>
      <w:rFonts w:ascii="黑体" w:eastAsia="黑体" w:hAnsi="黑体"/>
      <w:kern w:val="2"/>
      <w:sz w:val="28"/>
      <w:szCs w:val="28"/>
    </w:rPr>
  </w:style>
  <w:style w:type="paragraph" w:customStyle="1" w:styleId="8888">
    <w:name w:val="样式图8888"/>
    <w:basedOn w:val="afffffffc"/>
    <w:link w:val="8888Char"/>
    <w:uiPriority w:val="99"/>
    <w:qFormat/>
    <w:pPr>
      <w:tabs>
        <w:tab w:val="left" w:pos="360"/>
      </w:tabs>
      <w:adjustRightInd w:val="0"/>
      <w:snapToGrid w:val="0"/>
      <w:spacing w:line="360" w:lineRule="auto"/>
      <w:ind w:firstLineChars="0" w:firstLine="0"/>
      <w:jc w:val="center"/>
    </w:pPr>
    <w:rPr>
      <w:rFonts w:ascii="黑体" w:eastAsia="黑体" w:hAnsi="黑体"/>
      <w:szCs w:val="28"/>
      <w:lang w:val="en-US"/>
    </w:rPr>
  </w:style>
  <w:style w:type="paragraph" w:customStyle="1" w:styleId="7890">
    <w:name w:val="样式7890"/>
    <w:basedOn w:val="16"/>
    <w:autoRedefine/>
    <w:uiPriority w:val="99"/>
    <w:qFormat/>
    <w:pPr>
      <w:keepNext w:val="0"/>
      <w:keepLines w:val="0"/>
      <w:widowControl/>
      <w:spacing w:beforeLines="50" w:afterLines="50" w:line="360" w:lineRule="auto"/>
      <w:ind w:firstLineChars="0" w:firstLine="0"/>
      <w:jc w:val="both"/>
    </w:pPr>
    <w:rPr>
      <w:b w:val="0"/>
      <w:bCs w:val="0"/>
      <w:kern w:val="0"/>
      <w:sz w:val="28"/>
      <w:szCs w:val="28"/>
      <w:lang w:val="en-GB"/>
    </w:rPr>
  </w:style>
  <w:style w:type="character" w:customStyle="1" w:styleId="2TWX22222Char">
    <w:name w:val="样式2TWX22222 Char"/>
    <w:link w:val="2TWX22222"/>
    <w:qFormat/>
    <w:locked/>
    <w:rPr>
      <w:rFonts w:ascii="黑体" w:eastAsia="黑体" w:hAnsi="黑体"/>
      <w:kern w:val="2"/>
      <w:sz w:val="28"/>
      <w:szCs w:val="28"/>
    </w:rPr>
  </w:style>
  <w:style w:type="paragraph" w:customStyle="1" w:styleId="2TWX22222">
    <w:name w:val="样式2TWX22222"/>
    <w:basedOn w:val="affb"/>
    <w:link w:val="2TWX22222Char"/>
    <w:autoRedefine/>
    <w:qFormat/>
    <w:pPr>
      <w:widowControl/>
      <w:adjustRightInd w:val="0"/>
      <w:snapToGrid w:val="0"/>
      <w:spacing w:line="360" w:lineRule="auto"/>
      <w:ind w:firstLineChars="0" w:firstLine="0"/>
      <w:jc w:val="center"/>
    </w:pPr>
    <w:rPr>
      <w:rFonts w:ascii="黑体" w:eastAsia="黑体" w:hAnsi="黑体"/>
      <w:szCs w:val="28"/>
    </w:rPr>
  </w:style>
  <w:style w:type="character" w:customStyle="1" w:styleId="9BChar">
    <w:name w:val="样式9B Char"/>
    <w:link w:val="9B"/>
    <w:qFormat/>
    <w:locked/>
    <w:rPr>
      <w:rFonts w:ascii="黑体" w:eastAsia="黑体" w:hAnsi="黑体"/>
      <w:kern w:val="2"/>
      <w:sz w:val="24"/>
    </w:rPr>
  </w:style>
  <w:style w:type="paragraph" w:customStyle="1" w:styleId="9B">
    <w:name w:val="样式9B"/>
    <w:basedOn w:val="afffa"/>
    <w:link w:val="9BChar"/>
    <w:qFormat/>
    <w:pPr>
      <w:spacing w:before="31" w:after="31" w:line="240" w:lineRule="auto"/>
      <w:ind w:firstLineChars="0" w:firstLine="0"/>
      <w:jc w:val="center"/>
    </w:pPr>
    <w:rPr>
      <w:rFonts w:ascii="黑体" w:hAnsi="黑体"/>
      <w:sz w:val="24"/>
    </w:rPr>
  </w:style>
  <w:style w:type="character" w:customStyle="1" w:styleId="7777778999Char">
    <w:name w:val="样式7777778999 Char"/>
    <w:link w:val="7777778999"/>
    <w:autoRedefine/>
    <w:qFormat/>
    <w:locked/>
    <w:rPr>
      <w:rFonts w:ascii="Arial" w:eastAsia="黑体" w:hAnsi="Arial" w:cs="Arial"/>
      <w:kern w:val="2"/>
      <w:sz w:val="24"/>
      <w:szCs w:val="24"/>
    </w:rPr>
  </w:style>
  <w:style w:type="paragraph" w:customStyle="1" w:styleId="7777778999">
    <w:name w:val="样式7777778999"/>
    <w:basedOn w:val="affb"/>
    <w:link w:val="7777778999Char"/>
    <w:autoRedefine/>
    <w:qFormat/>
    <w:pPr>
      <w:widowControl/>
      <w:spacing w:line="360" w:lineRule="auto"/>
      <w:ind w:firstLineChars="0" w:firstLine="0"/>
      <w:jc w:val="center"/>
    </w:pPr>
    <w:rPr>
      <w:rFonts w:ascii="Arial" w:eastAsia="黑体" w:hAnsi="Arial" w:cs="Arial"/>
      <w:sz w:val="24"/>
      <w:szCs w:val="24"/>
    </w:rPr>
  </w:style>
  <w:style w:type="character" w:customStyle="1" w:styleId="98888Char">
    <w:name w:val="样式98888 Char"/>
    <w:link w:val="98888"/>
    <w:autoRedefine/>
    <w:uiPriority w:val="99"/>
    <w:qFormat/>
    <w:locked/>
    <w:rPr>
      <w:rFonts w:eastAsia="黑体"/>
      <w:sz w:val="28"/>
      <w:szCs w:val="28"/>
      <w:lang w:val="en-GB"/>
    </w:rPr>
  </w:style>
  <w:style w:type="paragraph" w:customStyle="1" w:styleId="98888">
    <w:name w:val="样式98888"/>
    <w:basedOn w:val="affffffff7"/>
    <w:link w:val="98888Char"/>
    <w:autoRedefine/>
    <w:uiPriority w:val="99"/>
    <w:qFormat/>
    <w:pPr>
      <w:tabs>
        <w:tab w:val="left" w:pos="360"/>
      </w:tabs>
      <w:ind w:firstLineChars="0" w:firstLine="0"/>
      <w:jc w:val="center"/>
      <w:textAlignment w:val="auto"/>
    </w:pPr>
    <w:rPr>
      <w:rFonts w:eastAsia="黑体"/>
      <w:sz w:val="28"/>
      <w:szCs w:val="28"/>
      <w:lang w:val="en-GB"/>
    </w:rPr>
  </w:style>
  <w:style w:type="paragraph" w:customStyle="1" w:styleId="84">
    <w:name w:val="样式8"/>
    <w:basedOn w:val="affb"/>
    <w:link w:val="8Char0"/>
    <w:autoRedefine/>
    <w:uiPriority w:val="99"/>
    <w:qFormat/>
    <w:pPr>
      <w:widowControl/>
      <w:tabs>
        <w:tab w:val="left" w:pos="851"/>
      </w:tabs>
      <w:adjustRightInd w:val="0"/>
      <w:snapToGrid w:val="0"/>
      <w:spacing w:beforeLines="50" w:line="360" w:lineRule="auto"/>
      <w:ind w:left="284" w:firstLineChars="0" w:hanging="57"/>
      <w:outlineLvl w:val="0"/>
    </w:pPr>
    <w:rPr>
      <w:rFonts w:eastAsia="黑体" w:cs="宋体"/>
      <w:color w:val="000080"/>
      <w:kern w:val="0"/>
      <w:sz w:val="24"/>
      <w:szCs w:val="20"/>
    </w:rPr>
  </w:style>
  <w:style w:type="character" w:customStyle="1" w:styleId="70-Char">
    <w:name w:val="样式70米专用-表格 Char"/>
    <w:link w:val="70-"/>
    <w:autoRedefine/>
    <w:qFormat/>
    <w:locked/>
    <w:rPr>
      <w:rFonts w:ascii="黑体" w:eastAsia="黑体" w:hAnsi="黑体"/>
      <w:kern w:val="2"/>
      <w:sz w:val="24"/>
      <w:szCs w:val="24"/>
    </w:rPr>
  </w:style>
  <w:style w:type="paragraph" w:customStyle="1" w:styleId="70-">
    <w:name w:val="样式70米专用-表格"/>
    <w:basedOn w:val="9"/>
    <w:link w:val="70-Char"/>
    <w:qFormat/>
    <w:pPr>
      <w:keepNext w:val="0"/>
      <w:keepLines w:val="0"/>
      <w:numPr>
        <w:ilvl w:val="0"/>
        <w:numId w:val="0"/>
      </w:numPr>
      <w:spacing w:before="0" w:after="0" w:line="360" w:lineRule="auto"/>
      <w:ind w:left="420" w:hanging="420"/>
      <w:jc w:val="center"/>
      <w:outlineLvl w:val="9"/>
    </w:pPr>
    <w:rPr>
      <w:rFonts w:ascii="黑体" w:hAnsi="黑体"/>
      <w:sz w:val="24"/>
      <w:szCs w:val="24"/>
    </w:rPr>
  </w:style>
  <w:style w:type="paragraph" w:customStyle="1" w:styleId="GB2312125">
    <w:name w:val="样式 仿宋_GB2312 三号 行距: 多倍行距 1.25 字行"/>
    <w:basedOn w:val="affb"/>
    <w:autoRedefine/>
    <w:uiPriority w:val="99"/>
    <w:qFormat/>
    <w:pPr>
      <w:spacing w:line="300" w:lineRule="auto"/>
      <w:ind w:firstLine="640"/>
    </w:pPr>
    <w:rPr>
      <w:rFonts w:ascii="仿宋_GB2312" w:cs="黑体"/>
      <w:szCs w:val="20"/>
    </w:rPr>
  </w:style>
  <w:style w:type="character" w:styleId="afffffffffffffffffff">
    <w:name w:val="Placeholder Text"/>
    <w:autoRedefine/>
    <w:uiPriority w:val="99"/>
    <w:qFormat/>
    <w:rPr>
      <w:color w:val="808080"/>
    </w:rPr>
  </w:style>
  <w:style w:type="character" w:customStyle="1" w:styleId="CharChar6">
    <w:name w:val="正文格式 Char Char"/>
    <w:qFormat/>
    <w:locked/>
    <w:rPr>
      <w:rFonts w:ascii="宋体" w:eastAsia="宋体" w:hAnsi="宋体" w:hint="eastAsia"/>
      <w:kern w:val="2"/>
      <w:sz w:val="24"/>
      <w:lang w:val="en-US" w:eastAsia="zh-CN"/>
    </w:rPr>
  </w:style>
  <w:style w:type="character" w:customStyle="1" w:styleId="TDContents">
    <w:name w:val="TDContents"/>
    <w:autoRedefine/>
    <w:qFormat/>
    <w:rPr>
      <w:rFonts w:ascii="Arial" w:hAnsi="Arial" w:cs="Arial" w:hint="default"/>
    </w:rPr>
  </w:style>
  <w:style w:type="character" w:customStyle="1" w:styleId="afffffffffffffffffff0">
    <w:name w:val="样式 四号"/>
    <w:qFormat/>
    <w:rPr>
      <w:rFonts w:ascii="Times New Roman" w:eastAsia="宋体" w:hAnsi="Times New Roman" w:cs="Times New Roman" w:hint="default"/>
      <w:sz w:val="28"/>
      <w:szCs w:val="28"/>
    </w:rPr>
  </w:style>
  <w:style w:type="character" w:customStyle="1" w:styleId="Char16">
    <w:name w:val="题注 Char1"/>
    <w:qFormat/>
    <w:rPr>
      <w:rFonts w:ascii="黑体" w:eastAsia="黑体" w:hAnsi="Arial" w:cs="Arial" w:hint="eastAsia"/>
      <w:sz w:val="24"/>
      <w:szCs w:val="20"/>
    </w:rPr>
  </w:style>
  <w:style w:type="character" w:customStyle="1" w:styleId="CharChar7">
    <w:name w:val="并列 Char Char"/>
    <w:qFormat/>
    <w:rPr>
      <w:rFonts w:ascii="Times New Roman" w:eastAsia="宋体" w:hAnsi="Times New Roman" w:cs="Times New Roman" w:hint="default"/>
      <w:bCs/>
      <w:sz w:val="24"/>
      <w:szCs w:val="24"/>
    </w:rPr>
  </w:style>
  <w:style w:type="character" w:customStyle="1" w:styleId="pi1">
    <w:name w:val="pi1"/>
    <w:autoRedefine/>
    <w:qFormat/>
    <w:rPr>
      <w:color w:val="0000FF"/>
    </w:rPr>
  </w:style>
  <w:style w:type="character" w:customStyle="1" w:styleId="Char17">
    <w:name w:val="表正文 Char1"/>
    <w:autoRedefine/>
    <w:qFormat/>
    <w:rPr>
      <w:sz w:val="24"/>
      <w:szCs w:val="24"/>
    </w:rPr>
  </w:style>
  <w:style w:type="character" w:customStyle="1" w:styleId="1CharChar">
    <w:name w:val="正文文字1 Char Char"/>
    <w:qFormat/>
    <w:rPr>
      <w:kern w:val="2"/>
      <w:sz w:val="24"/>
      <w:szCs w:val="24"/>
    </w:rPr>
  </w:style>
  <w:style w:type="character" w:customStyle="1" w:styleId="Char18">
    <w:name w:val="段 Char1"/>
    <w:autoRedefine/>
    <w:uiPriority w:val="99"/>
    <w:qFormat/>
    <w:rPr>
      <w:rFonts w:ascii="宋体" w:eastAsia="宋体" w:hAnsi="宋体" w:hint="eastAsia"/>
      <w:sz w:val="21"/>
    </w:rPr>
  </w:style>
  <w:style w:type="character" w:customStyle="1" w:styleId="Charff6">
    <w:name w:val="图号格式 Char"/>
    <w:autoRedefine/>
    <w:uiPriority w:val="99"/>
    <w:qFormat/>
    <w:rPr>
      <w:rFonts w:ascii="黑体" w:eastAsia="黑体" w:hAnsi="黑体" w:hint="eastAsia"/>
      <w:bCs/>
      <w:snapToGrid w:val="0"/>
      <w:kern w:val="28"/>
      <w:sz w:val="28"/>
      <w:szCs w:val="28"/>
    </w:rPr>
  </w:style>
  <w:style w:type="character" w:customStyle="1" w:styleId="CharChar8">
    <w:name w:val="段 Char Char"/>
    <w:qFormat/>
    <w:rPr>
      <w:rFonts w:ascii="宋体" w:eastAsia="宋体" w:hAnsi="宋体" w:hint="eastAsia"/>
      <w:sz w:val="24"/>
      <w:lang w:val="en-US" w:eastAsia="zh-CN" w:bidi="ar-SA"/>
    </w:rPr>
  </w:style>
  <w:style w:type="character" w:customStyle="1" w:styleId="1-1Char">
    <w:name w:val="图1-1 Char"/>
    <w:autoRedefine/>
    <w:qFormat/>
    <w:rPr>
      <w:rFonts w:ascii="黑体" w:eastAsia="黑体" w:hAnsi="Arial" w:cs="Arial" w:hint="eastAsia"/>
      <w:kern w:val="2"/>
      <w:sz w:val="24"/>
    </w:rPr>
  </w:style>
  <w:style w:type="character" w:customStyle="1" w:styleId="Charff7">
    <w:name w:val="图标题 Char"/>
    <w:qFormat/>
    <w:rPr>
      <w:rFonts w:ascii="黑体" w:eastAsia="黑体" w:hAnsi="宋体" w:hint="eastAsia"/>
      <w:snapToGrid w:val="0"/>
      <w:kern w:val="2"/>
      <w:sz w:val="24"/>
    </w:rPr>
  </w:style>
  <w:style w:type="character" w:customStyle="1" w:styleId="figcap1">
    <w:name w:val="figcap1"/>
    <w:qFormat/>
    <w:rPr>
      <w:sz w:val="20"/>
      <w:szCs w:val="20"/>
    </w:rPr>
  </w:style>
  <w:style w:type="character" w:customStyle="1" w:styleId="keyword">
    <w:name w:val="keyword"/>
    <w:autoRedefine/>
    <w:qFormat/>
  </w:style>
  <w:style w:type="character" w:customStyle="1" w:styleId="abcCharChar">
    <w:name w:val="序列a)b)c) Char Char"/>
    <w:qFormat/>
    <w:rPr>
      <w:sz w:val="24"/>
    </w:rPr>
  </w:style>
  <w:style w:type="character" w:customStyle="1" w:styleId="cheng1Char">
    <w:name w:val="图名cheng1 Char"/>
    <w:autoRedefine/>
    <w:qFormat/>
    <w:rPr>
      <w:rFonts w:ascii="黑体" w:eastAsia="黑体" w:hAnsi="Arial" w:hint="eastAsia"/>
      <w:kern w:val="2"/>
      <w:sz w:val="24"/>
    </w:rPr>
  </w:style>
  <w:style w:type="character" w:customStyle="1" w:styleId="apple-converted-space">
    <w:name w:val="apple-converted-space"/>
    <w:qFormat/>
  </w:style>
  <w:style w:type="character" w:customStyle="1" w:styleId="afffffffffffffffffff1">
    <w:name w:val="正文 四号"/>
    <w:autoRedefine/>
    <w:qFormat/>
    <w:rPr>
      <w:sz w:val="28"/>
    </w:rPr>
  </w:style>
  <w:style w:type="character" w:customStyle="1" w:styleId="Char19">
    <w:name w:val="批注主题 Char1"/>
    <w:autoRedefine/>
    <w:uiPriority w:val="99"/>
    <w:qFormat/>
    <w:rPr>
      <w:rFonts w:ascii="宋体" w:eastAsia="宋体" w:hAnsi="宋体" w:cs="宋体" w:hint="eastAsia"/>
      <w:b/>
      <w:bCs/>
      <w:kern w:val="2"/>
      <w:sz w:val="24"/>
      <w:szCs w:val="24"/>
    </w:rPr>
  </w:style>
  <w:style w:type="character" w:customStyle="1" w:styleId="2CharChar">
    <w:name w:val="标题 2 Char Char"/>
    <w:autoRedefine/>
    <w:qFormat/>
    <w:rPr>
      <w:rFonts w:ascii="Arial" w:eastAsia="黑体" w:hAnsi="Arial" w:cs="Times New Roman" w:hint="default"/>
      <w:b/>
      <w:bCs/>
      <w:kern w:val="2"/>
      <w:sz w:val="32"/>
      <w:szCs w:val="32"/>
      <w:lang w:val="en-US" w:eastAsia="zh-CN" w:bidi="ar-SA"/>
    </w:rPr>
  </w:style>
  <w:style w:type="character" w:customStyle="1" w:styleId="Char1a">
    <w:name w:val="正文文本 Char1"/>
    <w:qFormat/>
    <w:rPr>
      <w:kern w:val="2"/>
      <w:sz w:val="21"/>
      <w:szCs w:val="24"/>
    </w:rPr>
  </w:style>
  <w:style w:type="character" w:customStyle="1" w:styleId="A30">
    <w:name w:val="A3"/>
    <w:autoRedefine/>
    <w:qFormat/>
    <w:rPr>
      <w:color w:val="000000"/>
      <w:sz w:val="16"/>
      <w:szCs w:val="16"/>
    </w:rPr>
  </w:style>
  <w:style w:type="character" w:customStyle="1" w:styleId="-18030">
    <w:name w:val="样式 宋体-18030 四号"/>
    <w:autoRedefine/>
    <w:qFormat/>
    <w:rPr>
      <w:rFonts w:ascii="宋体-18030" w:eastAsia="宋体" w:hAnsi="宋体-18030" w:cs="宋体-18030" w:hint="eastAsia"/>
      <w:sz w:val="28"/>
    </w:rPr>
  </w:style>
  <w:style w:type="character" w:customStyle="1" w:styleId="word">
    <w:name w:val="word"/>
    <w:autoRedefine/>
    <w:qFormat/>
  </w:style>
  <w:style w:type="character" w:customStyle="1" w:styleId="apple-style-span">
    <w:name w:val="apple-style-span"/>
    <w:autoRedefine/>
    <w:qFormat/>
  </w:style>
  <w:style w:type="character" w:customStyle="1" w:styleId="hps">
    <w:name w:val="hps"/>
    <w:autoRedefine/>
    <w:qFormat/>
  </w:style>
  <w:style w:type="character" w:customStyle="1" w:styleId="afffffffffffffffffff2">
    <w:name w:val="发布"/>
    <w:autoRedefine/>
    <w:qFormat/>
    <w:rPr>
      <w:rFonts w:ascii="黑体" w:eastAsia="黑体" w:hAnsi="黑体" w:hint="eastAsia"/>
      <w:spacing w:val="22"/>
      <w:w w:val="100"/>
      <w:position w:val="3"/>
      <w:sz w:val="28"/>
    </w:rPr>
  </w:style>
  <w:style w:type="character" w:customStyle="1" w:styleId="EmailStyle132">
    <w:name w:val="EmailStyle132"/>
    <w:autoRedefine/>
    <w:qFormat/>
    <w:rPr>
      <w:rFonts w:ascii="Arial" w:eastAsia="宋体" w:hAnsi="Arial" w:cs="Arial" w:hint="default"/>
      <w:color w:val="auto"/>
      <w:sz w:val="20"/>
    </w:rPr>
  </w:style>
  <w:style w:type="character" w:customStyle="1" w:styleId="EmailStyle133">
    <w:name w:val="EmailStyle133"/>
    <w:autoRedefine/>
    <w:qFormat/>
    <w:rPr>
      <w:rFonts w:ascii="Arial" w:eastAsia="宋体" w:hAnsi="Arial" w:cs="Arial" w:hint="default"/>
      <w:color w:val="auto"/>
      <w:sz w:val="20"/>
    </w:rPr>
  </w:style>
  <w:style w:type="character" w:customStyle="1" w:styleId="index-def">
    <w:name w:val="index-def"/>
    <w:autoRedefine/>
    <w:qFormat/>
  </w:style>
  <w:style w:type="character" w:customStyle="1" w:styleId="cfe">
    <w:name w:val="cfe"/>
    <w:autoRedefine/>
    <w:qFormat/>
  </w:style>
  <w:style w:type="character" w:customStyle="1" w:styleId="A50">
    <w:name w:val="A5"/>
    <w:autoRedefine/>
    <w:qFormat/>
    <w:rPr>
      <w:rFonts w:ascii="Avenir LT Std 35 Light" w:eastAsia="Avenir LT Std 35 Light" w:hAnsi="Avenir LT Std 35 Light" w:cs="Avenir LT Std 35 Light" w:hint="eastAsia"/>
      <w:color w:val="221E1F"/>
      <w:sz w:val="16"/>
      <w:szCs w:val="16"/>
    </w:rPr>
  </w:style>
  <w:style w:type="character" w:customStyle="1" w:styleId="CharChar40">
    <w:name w:val="Char Char4"/>
    <w:qFormat/>
    <w:rPr>
      <w:rFonts w:ascii="宋体" w:eastAsia="宋体" w:hAnsi="Courier New" w:hint="eastAsia"/>
      <w:kern w:val="2"/>
      <w:sz w:val="21"/>
    </w:rPr>
  </w:style>
  <w:style w:type="character" w:customStyle="1" w:styleId="CharChar30">
    <w:name w:val="Char Char3"/>
    <w:autoRedefine/>
    <w:qFormat/>
    <w:rPr>
      <w:rFonts w:ascii="宋体" w:eastAsia="宋体" w:hAnsi="宋体" w:hint="eastAsia"/>
      <w:kern w:val="2"/>
      <w:sz w:val="21"/>
      <w:lang w:val="en-US" w:eastAsia="zh-CN" w:bidi="ar-SA"/>
    </w:rPr>
  </w:style>
  <w:style w:type="character" w:customStyle="1" w:styleId="PlainTextChar">
    <w:name w:val="Plain Text Char"/>
    <w:autoRedefine/>
    <w:qFormat/>
    <w:locked/>
    <w:rPr>
      <w:rFonts w:ascii="宋体" w:eastAsia="宋体" w:hAnsi="Courier New" w:cs="宋体" w:hint="eastAsia"/>
      <w:kern w:val="2"/>
      <w:sz w:val="21"/>
      <w:szCs w:val="21"/>
    </w:rPr>
  </w:style>
  <w:style w:type="character" w:customStyle="1" w:styleId="Char23">
    <w:name w:val="正文格式 Char2"/>
    <w:autoRedefine/>
    <w:qFormat/>
    <w:rPr>
      <w:sz w:val="24"/>
    </w:rPr>
  </w:style>
  <w:style w:type="character" w:customStyle="1" w:styleId="1fff2">
    <w:name w:val="访问过的超链接1"/>
    <w:autoRedefine/>
    <w:qFormat/>
    <w:rPr>
      <w:color w:val="800080"/>
      <w:u w:val="single"/>
    </w:rPr>
  </w:style>
  <w:style w:type="character" w:customStyle="1" w:styleId="077-Char2">
    <w:name w:val="077-图表名 Char"/>
    <w:autoRedefine/>
    <w:qFormat/>
    <w:rPr>
      <w:rFonts w:ascii="黑体" w:eastAsia="黑体" w:hAnsi="黑体" w:hint="eastAsia"/>
      <w:kern w:val="2"/>
      <w:sz w:val="24"/>
      <w:szCs w:val="24"/>
    </w:rPr>
  </w:style>
  <w:style w:type="character" w:customStyle="1" w:styleId="1fff3">
    <w:name w:val="并列项1"/>
    <w:qFormat/>
    <w:rPr>
      <w:spacing w:val="4"/>
      <w:sz w:val="28"/>
    </w:rPr>
  </w:style>
  <w:style w:type="character" w:customStyle="1" w:styleId="C503-CharChar">
    <w:name w:val="C503-字母列项 Char Char"/>
    <w:qFormat/>
    <w:rPr>
      <w:color w:val="000000"/>
      <w:kern w:val="2"/>
      <w:sz w:val="21"/>
      <w:szCs w:val="24"/>
    </w:rPr>
  </w:style>
  <w:style w:type="table" w:customStyle="1" w:styleId="1fff4">
    <w:name w:val="上对齐1"/>
    <w:basedOn w:val="affe"/>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ff5">
    <w:name w:val="网格型2"/>
    <w:basedOn w:val="affe"/>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ffe"/>
    <w:autoRedefine/>
    <w:qFormat/>
    <w:pPr>
      <w:widowControl w:val="0"/>
      <w:adjustRightInd w:val="0"/>
      <w:spacing w:line="312"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 51"/>
    <w:basedOn w:val="affe"/>
    <w:autoRedefine/>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215">
    <w:name w:val="网格型21"/>
    <w:basedOn w:val="affe"/>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f9">
    <w:name w:val="网格型3"/>
    <w:basedOn w:val="affe"/>
    <w:autoRedefine/>
    <w:uiPriority w:val="5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f2">
    <w:name w:val="网格型4"/>
    <w:basedOn w:val="affe"/>
    <w:autoRedefine/>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上对齐2"/>
    <w:basedOn w:val="affe"/>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d">
    <w:name w:val="网格型5"/>
    <w:basedOn w:val="aff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ffe"/>
    <w:qFormat/>
    <w:pPr>
      <w:widowControl w:val="0"/>
      <w:adjustRightInd w:val="0"/>
      <w:spacing w:line="312"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 52"/>
    <w:basedOn w:val="affe"/>
    <w:autoRedefine/>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224">
    <w:name w:val="网格型22"/>
    <w:basedOn w:val="affe"/>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5">
    <w:name w:val="网格型6"/>
    <w:basedOn w:val="affe"/>
    <w:autoRedefine/>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 head"/>
    <w:link w:val="TableheadChar"/>
    <w:autoRedefine/>
    <w:qFormat/>
    <w:pPr>
      <w:keepLines/>
      <w:widowControl w:val="0"/>
      <w:spacing w:before="80" w:after="80" w:line="240" w:lineRule="atLeast"/>
      <w:jc w:val="center"/>
    </w:pPr>
    <w:rPr>
      <w:rFonts w:ascii="Arial" w:hAnsi="Arial"/>
      <w:b/>
      <w:bCs/>
      <w:color w:val="000000"/>
      <w:sz w:val="22"/>
      <w:szCs w:val="22"/>
    </w:rPr>
  </w:style>
  <w:style w:type="character" w:customStyle="1" w:styleId="TableheadChar">
    <w:name w:val="Table head Char"/>
    <w:link w:val="Tablehead"/>
    <w:autoRedefine/>
    <w:qFormat/>
    <w:rPr>
      <w:rFonts w:ascii="Arial" w:hAnsi="Arial"/>
      <w:b/>
      <w:bCs/>
      <w:color w:val="000000"/>
      <w:sz w:val="22"/>
      <w:szCs w:val="22"/>
    </w:rPr>
  </w:style>
  <w:style w:type="paragraph" w:customStyle="1" w:styleId="Tabletext1">
    <w:name w:val="Table text1"/>
    <w:link w:val="Tabletext1Char"/>
    <w:autoRedefine/>
    <w:qFormat/>
    <w:pPr>
      <w:keepLines/>
      <w:widowControl w:val="0"/>
      <w:spacing w:before="60" w:after="60" w:line="400" w:lineRule="exact"/>
      <w:jc w:val="both"/>
      <w:textAlignment w:val="center"/>
    </w:pPr>
    <w:rPr>
      <w:rFonts w:ascii="Arial" w:hAnsi="Arial"/>
      <w:color w:val="000000"/>
      <w:sz w:val="21"/>
    </w:rPr>
  </w:style>
  <w:style w:type="character" w:customStyle="1" w:styleId="Tabletext1Char">
    <w:name w:val="Table text1 Char"/>
    <w:link w:val="Tabletext1"/>
    <w:autoRedefine/>
    <w:qFormat/>
    <w:rPr>
      <w:rFonts w:ascii="Arial" w:hAnsi="Arial"/>
      <w:color w:val="000000"/>
      <w:sz w:val="21"/>
    </w:rPr>
  </w:style>
  <w:style w:type="character" w:customStyle="1" w:styleId="clh15">
    <w:name w:val="c lh15"/>
    <w:basedOn w:val="affd"/>
    <w:autoRedefine/>
    <w:qFormat/>
  </w:style>
  <w:style w:type="paragraph" w:customStyle="1" w:styleId="22CharCharh2l22ndlevelTitre22Header2He">
    <w:name w:val="样式 标题 2二级标题 2 Char Char条h2l22nd levelTitre22Header 2He..."/>
    <w:basedOn w:val="23"/>
    <w:autoRedefine/>
    <w:qFormat/>
    <w:pPr>
      <w:adjustRightInd/>
      <w:snapToGrid/>
      <w:spacing w:line="360" w:lineRule="auto"/>
      <w:ind w:left="576" w:hanging="576"/>
      <w:jc w:val="left"/>
      <w:outlineLvl w:val="0"/>
    </w:pPr>
    <w:rPr>
      <w:rFonts w:ascii="黑体" w:eastAsia="黑体" w:hAnsi="Arial" w:cs="宋体"/>
      <w:b w:val="0"/>
      <w:bCs w:val="0"/>
      <w:color w:val="0000FF"/>
      <w:sz w:val="28"/>
      <w:szCs w:val="20"/>
    </w:rPr>
  </w:style>
  <w:style w:type="character" w:customStyle="1" w:styleId="TableTextChar1">
    <w:name w:val="Table Text Char1"/>
    <w:link w:val="TableText"/>
    <w:autoRedefine/>
    <w:qFormat/>
    <w:locked/>
    <w:rPr>
      <w:rFonts w:ascii="Arial" w:hAnsi="Arial" w:cs="Arial"/>
      <w:sz w:val="18"/>
      <w:szCs w:val="21"/>
    </w:rPr>
  </w:style>
  <w:style w:type="paragraph" w:customStyle="1" w:styleId="TableText">
    <w:name w:val="Table Text"/>
    <w:link w:val="TableTextChar1"/>
    <w:qFormat/>
    <w:pPr>
      <w:snapToGrid w:val="0"/>
      <w:spacing w:before="80" w:after="80"/>
      <w:ind w:left="578" w:hanging="578"/>
      <w:jc w:val="both"/>
    </w:pPr>
    <w:rPr>
      <w:rFonts w:ascii="Arial" w:hAnsi="Arial" w:cs="Arial"/>
      <w:sz w:val="18"/>
      <w:szCs w:val="21"/>
    </w:rPr>
  </w:style>
  <w:style w:type="character" w:customStyle="1" w:styleId="TableHeadCharChar">
    <w:name w:val="Table Head Char Char"/>
    <w:link w:val="TableHead0"/>
    <w:autoRedefine/>
    <w:qFormat/>
    <w:locked/>
    <w:rPr>
      <w:rFonts w:ascii="Book Antiqua" w:eastAsia="黑体" w:hAnsi="Book Antiqua"/>
      <w:bCs/>
      <w:sz w:val="21"/>
      <w:szCs w:val="21"/>
      <w:lang w:val="en-GB"/>
    </w:rPr>
  </w:style>
  <w:style w:type="paragraph" w:customStyle="1" w:styleId="TableHead0">
    <w:name w:val="Table Head"/>
    <w:basedOn w:val="affb"/>
    <w:link w:val="TableHeadCharChar"/>
    <w:autoRedefine/>
    <w:qFormat/>
    <w:pPr>
      <w:keepNext/>
      <w:topLinePunct/>
      <w:adjustRightInd w:val="0"/>
      <w:snapToGrid w:val="0"/>
      <w:spacing w:before="80" w:after="80" w:line="240" w:lineRule="atLeast"/>
      <w:ind w:firstLineChars="0" w:firstLine="0"/>
      <w:jc w:val="left"/>
    </w:pPr>
    <w:rPr>
      <w:rFonts w:ascii="Book Antiqua" w:eastAsia="黑体" w:hAnsi="Book Antiqua"/>
      <w:bCs/>
      <w:kern w:val="0"/>
      <w:sz w:val="21"/>
      <w:szCs w:val="21"/>
      <w:lang w:val="en-GB"/>
    </w:rPr>
  </w:style>
  <w:style w:type="character" w:customStyle="1" w:styleId="12Char0">
    <w:name w:val="正文12 Char"/>
    <w:link w:val="125"/>
    <w:autoRedefine/>
    <w:qFormat/>
    <w:locked/>
    <w:rPr>
      <w:rFonts w:cs="Courier New"/>
      <w:kern w:val="2"/>
      <w:sz w:val="21"/>
      <w:szCs w:val="21"/>
    </w:rPr>
  </w:style>
  <w:style w:type="paragraph" w:customStyle="1" w:styleId="125">
    <w:name w:val="正文12"/>
    <w:link w:val="12Char0"/>
    <w:autoRedefine/>
    <w:qFormat/>
    <w:pPr>
      <w:tabs>
        <w:tab w:val="left" w:pos="360"/>
      </w:tabs>
      <w:spacing w:line="300" w:lineRule="auto"/>
    </w:pPr>
    <w:rPr>
      <w:rFonts w:cs="Courier New"/>
      <w:kern w:val="2"/>
      <w:sz w:val="21"/>
      <w:szCs w:val="21"/>
    </w:rPr>
  </w:style>
  <w:style w:type="character" w:customStyle="1" w:styleId="2Char0">
    <w:name w:val="小标题2 Char"/>
    <w:link w:val="2ff7"/>
    <w:qFormat/>
    <w:locked/>
    <w:rPr>
      <w:rFonts w:ascii="Courier New" w:hAnsi="Courier New" w:cs="Courier New"/>
      <w:b/>
      <w:bCs/>
      <w:kern w:val="2"/>
      <w:sz w:val="21"/>
      <w:szCs w:val="21"/>
    </w:rPr>
  </w:style>
  <w:style w:type="paragraph" w:customStyle="1" w:styleId="2ff7">
    <w:name w:val="小标题2"/>
    <w:link w:val="2Char0"/>
    <w:autoRedefine/>
    <w:qFormat/>
    <w:pPr>
      <w:spacing w:line="300" w:lineRule="auto"/>
    </w:pPr>
    <w:rPr>
      <w:rFonts w:ascii="Courier New" w:hAnsi="Courier New" w:cs="Courier New"/>
      <w:b/>
      <w:bCs/>
      <w:kern w:val="2"/>
      <w:sz w:val="21"/>
      <w:szCs w:val="21"/>
    </w:rPr>
  </w:style>
  <w:style w:type="paragraph" w:customStyle="1" w:styleId="Pa9">
    <w:name w:val="Pa9"/>
    <w:basedOn w:val="affb"/>
    <w:next w:val="affb"/>
    <w:autoRedefine/>
    <w:qFormat/>
    <w:pPr>
      <w:autoSpaceDE w:val="0"/>
      <w:autoSpaceDN w:val="0"/>
      <w:adjustRightInd w:val="0"/>
      <w:spacing w:line="181" w:lineRule="atLeast"/>
      <w:ind w:firstLineChars="0" w:firstLine="0"/>
      <w:jc w:val="left"/>
    </w:pPr>
    <w:rPr>
      <w:rFonts w:ascii="FrutigerNext LT Light" w:eastAsia="FrutigerNext LT Light"/>
      <w:kern w:val="0"/>
      <w:sz w:val="24"/>
      <w:szCs w:val="24"/>
    </w:rPr>
  </w:style>
  <w:style w:type="character" w:customStyle="1" w:styleId="ItemListChar">
    <w:name w:val="Item List Char"/>
    <w:link w:val="ItemList"/>
    <w:uiPriority w:val="99"/>
    <w:qFormat/>
    <w:locked/>
    <w:rPr>
      <w:rFonts w:ascii="Arial" w:hAnsi="Arial"/>
      <w:sz w:val="21"/>
    </w:rPr>
  </w:style>
  <w:style w:type="character" w:customStyle="1" w:styleId="Charff8">
    <w:name w:val="表格文本 Char"/>
    <w:link w:val="afffffffffffffffffff3"/>
    <w:qFormat/>
    <w:locked/>
    <w:rPr>
      <w:rFonts w:ascii="Arial" w:hAnsi="Arial" w:cs="Arial"/>
      <w:sz w:val="21"/>
      <w:szCs w:val="21"/>
    </w:rPr>
  </w:style>
  <w:style w:type="paragraph" w:customStyle="1" w:styleId="afffffffffffffffffff3">
    <w:name w:val="表格文本"/>
    <w:link w:val="Charff8"/>
    <w:autoRedefine/>
    <w:qFormat/>
    <w:pPr>
      <w:tabs>
        <w:tab w:val="decimal" w:pos="0"/>
      </w:tabs>
    </w:pPr>
    <w:rPr>
      <w:rFonts w:ascii="Arial" w:hAnsi="Arial" w:cs="Arial"/>
      <w:sz w:val="21"/>
      <w:szCs w:val="21"/>
    </w:rPr>
  </w:style>
  <w:style w:type="paragraph" w:customStyle="1" w:styleId="afffffffffffffffffff4">
    <w:name w:val="表头文本"/>
    <w:autoRedefine/>
    <w:qFormat/>
    <w:pPr>
      <w:jc w:val="center"/>
    </w:pPr>
    <w:rPr>
      <w:rFonts w:ascii="Arial" w:hAnsi="Arial"/>
      <w:b/>
      <w:sz w:val="21"/>
      <w:szCs w:val="21"/>
    </w:rPr>
  </w:style>
  <w:style w:type="paragraph" w:customStyle="1" w:styleId="5H5PIM5h5BlockLabel111dashdsddheading5h51">
    <w:name w:val="样式 标题 5H5PIM 5h5Block Label1.1.1dashdsdd口heading 5h51..."/>
    <w:basedOn w:val="52"/>
    <w:autoRedefine/>
    <w:qFormat/>
    <w:pPr>
      <w:snapToGrid w:val="0"/>
      <w:ind w:left="-4"/>
    </w:pPr>
    <w:rPr>
      <w:snapToGrid/>
      <w:color w:val="0000FF"/>
      <w:lang w:bidi="he-IL"/>
    </w:rPr>
  </w:style>
  <w:style w:type="paragraph" w:customStyle="1" w:styleId="5H5PIM5h5BlockLabel111dashdsddheading5h511">
    <w:name w:val="样式 标题 5H5PIM 5h5Block Label1.1.1dashdsdd口heading 5h51...1"/>
    <w:basedOn w:val="52"/>
    <w:autoRedefine/>
    <w:qFormat/>
    <w:pPr>
      <w:snapToGrid w:val="0"/>
      <w:ind w:left="-20"/>
    </w:pPr>
    <w:rPr>
      <w:bCs w:val="0"/>
      <w:snapToGrid/>
      <w:color w:val="0000FF"/>
    </w:rPr>
  </w:style>
  <w:style w:type="character" w:customStyle="1" w:styleId="A11">
    <w:name w:val="A1"/>
    <w:qFormat/>
    <w:rPr>
      <w:rFonts w:ascii="......." w:eastAsia="......." w:cs="......." w:hint="eastAsia"/>
      <w:color w:val="221E1F"/>
      <w:sz w:val="18"/>
      <w:szCs w:val="18"/>
    </w:rPr>
  </w:style>
  <w:style w:type="table" w:customStyle="1" w:styleId="afffffffffffffffffff5">
    <w:name w:val="表样式"/>
    <w:basedOn w:val="affe"/>
    <w:autoRedefine/>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17GF">
    <w:name w:val="17.GF报告目次、清单和说明"/>
    <w:basedOn w:val="affb"/>
    <w:autoRedefine/>
    <w:semiHidden/>
    <w:qFormat/>
    <w:pPr>
      <w:widowControl/>
      <w:spacing w:before="360" w:after="360" w:line="320" w:lineRule="atLeast"/>
      <w:ind w:firstLineChars="0" w:firstLine="0"/>
      <w:jc w:val="center"/>
      <w:textAlignment w:val="baseline"/>
    </w:pPr>
    <w:rPr>
      <w:rFonts w:ascii="黑体" w:eastAsia="黑体" w:hAnsi="黑体" w:cs="宋体"/>
      <w:color w:val="000000"/>
      <w:kern w:val="21"/>
      <w:szCs w:val="28"/>
    </w:rPr>
  </w:style>
  <w:style w:type="paragraph" w:customStyle="1" w:styleId="afffffffffffffffffff6">
    <w:name w:val="框图文字"/>
    <w:basedOn w:val="affb"/>
    <w:autoRedefine/>
    <w:qFormat/>
    <w:pPr>
      <w:adjustRightInd w:val="0"/>
      <w:snapToGrid w:val="0"/>
      <w:spacing w:line="240" w:lineRule="auto"/>
      <w:ind w:firstLineChars="0" w:firstLine="0"/>
      <w:jc w:val="left"/>
    </w:pPr>
    <w:rPr>
      <w:rFonts w:eastAsia="宋体" w:hAnsi="宋体"/>
      <w:sz w:val="21"/>
      <w:szCs w:val="24"/>
    </w:rPr>
  </w:style>
  <w:style w:type="character" w:customStyle="1" w:styleId="1fff5">
    <w:name w:val="明显强调1"/>
    <w:autoRedefine/>
    <w:qFormat/>
    <w:rPr>
      <w:b/>
      <w:bCs/>
      <w:i/>
      <w:iCs/>
      <w:color w:val="4F81BD"/>
    </w:rPr>
  </w:style>
  <w:style w:type="paragraph" w:customStyle="1" w:styleId="02GF">
    <w:name w:val="02.GF报告二级标题"/>
    <w:basedOn w:val="affb"/>
    <w:semiHidden/>
    <w:qFormat/>
    <w:pPr>
      <w:widowControl/>
      <w:spacing w:before="360" w:line="320" w:lineRule="atLeast"/>
      <w:ind w:firstLineChars="0" w:firstLine="0"/>
      <w:jc w:val="left"/>
      <w:textAlignment w:val="baseline"/>
      <w:outlineLvl w:val="0"/>
    </w:pPr>
    <w:rPr>
      <w:rFonts w:ascii="黑体" w:eastAsia="黑体" w:hAnsi="Arial" w:cs="Arial"/>
      <w:bCs/>
      <w:color w:val="000000"/>
      <w:kern w:val="21"/>
      <w:sz w:val="21"/>
      <w:szCs w:val="21"/>
    </w:rPr>
  </w:style>
  <w:style w:type="paragraph" w:customStyle="1" w:styleId="08GF">
    <w:name w:val="08.GF报告参考文献"/>
    <w:basedOn w:val="affb"/>
    <w:semiHidden/>
    <w:qFormat/>
    <w:pPr>
      <w:widowControl/>
      <w:spacing w:before="360" w:after="240" w:line="360" w:lineRule="atLeast"/>
      <w:ind w:firstLineChars="0" w:firstLine="0"/>
      <w:jc w:val="center"/>
      <w:textAlignment w:val="baseline"/>
      <w:outlineLvl w:val="0"/>
    </w:pPr>
    <w:rPr>
      <w:rFonts w:ascii="黑体" w:eastAsia="黑体" w:hAnsi="Arial" w:cs="Arial"/>
      <w:b/>
      <w:bCs/>
      <w:color w:val="000000"/>
      <w:spacing w:val="160"/>
      <w:kern w:val="21"/>
      <w:sz w:val="24"/>
    </w:rPr>
  </w:style>
  <w:style w:type="paragraph" w:customStyle="1" w:styleId="09GF">
    <w:name w:val="09.GF报告参考文献正文"/>
    <w:basedOn w:val="affb"/>
    <w:autoRedefine/>
    <w:semiHidden/>
    <w:qFormat/>
    <w:pPr>
      <w:widowControl/>
      <w:spacing w:line="360" w:lineRule="atLeast"/>
      <w:ind w:firstLineChars="0" w:firstLine="0"/>
      <w:textAlignment w:val="baseline"/>
    </w:pPr>
    <w:rPr>
      <w:rFonts w:ascii="黑体" w:eastAsia="宋体"/>
      <w:color w:val="000000"/>
      <w:kern w:val="21"/>
      <w:sz w:val="18"/>
      <w:szCs w:val="21"/>
    </w:rPr>
  </w:style>
  <w:style w:type="paragraph" w:customStyle="1" w:styleId="10GF">
    <w:name w:val="10.GF报告总篇目"/>
    <w:basedOn w:val="affb"/>
    <w:autoRedefine/>
    <w:semiHidden/>
    <w:qFormat/>
    <w:pPr>
      <w:widowControl/>
      <w:spacing w:before="360" w:after="360" w:line="360" w:lineRule="atLeast"/>
      <w:ind w:firstLineChars="0" w:firstLine="0"/>
      <w:jc w:val="center"/>
      <w:textAlignment w:val="baseline"/>
      <w:outlineLvl w:val="0"/>
    </w:pPr>
    <w:rPr>
      <w:rFonts w:ascii="Arial" w:eastAsia="黑体" w:hAnsi="Arial" w:cs="Arial"/>
      <w:b/>
      <w:bCs/>
      <w:color w:val="000000"/>
      <w:spacing w:val="160"/>
      <w:kern w:val="21"/>
      <w:szCs w:val="28"/>
    </w:rPr>
  </w:style>
  <w:style w:type="paragraph" w:customStyle="1" w:styleId="14GF">
    <w:name w:val="14.GF报告附录序号及标题"/>
    <w:basedOn w:val="affb"/>
    <w:semiHidden/>
    <w:qFormat/>
    <w:pPr>
      <w:widowControl/>
      <w:spacing w:before="360" w:after="360" w:line="360" w:lineRule="atLeast"/>
      <w:ind w:firstLineChars="0" w:firstLine="0"/>
      <w:jc w:val="center"/>
      <w:textAlignment w:val="baseline"/>
      <w:outlineLvl w:val="0"/>
    </w:pPr>
    <w:rPr>
      <w:rFonts w:ascii="Arial" w:eastAsia="黑体" w:hAnsi="Arial" w:cs="Arial"/>
      <w:b/>
      <w:bCs/>
      <w:color w:val="000000"/>
      <w:spacing w:val="160"/>
      <w:kern w:val="21"/>
      <w:szCs w:val="28"/>
    </w:rPr>
  </w:style>
  <w:style w:type="paragraph" w:customStyle="1" w:styleId="12GF">
    <w:name w:val="12.GF报告图表注"/>
    <w:basedOn w:val="affb"/>
    <w:semiHidden/>
    <w:qFormat/>
    <w:pPr>
      <w:widowControl/>
      <w:spacing w:after="240" w:line="360" w:lineRule="atLeast"/>
      <w:ind w:firstLineChars="0" w:firstLine="0"/>
      <w:jc w:val="left"/>
      <w:textAlignment w:val="baseline"/>
    </w:pPr>
    <w:rPr>
      <w:rFonts w:ascii="宋体" w:eastAsia="宋体"/>
      <w:color w:val="000000"/>
      <w:kern w:val="21"/>
      <w:sz w:val="18"/>
      <w:szCs w:val="18"/>
    </w:rPr>
  </w:style>
  <w:style w:type="paragraph" w:customStyle="1" w:styleId="13GF">
    <w:name w:val="13.GF报告总篇目正文"/>
    <w:basedOn w:val="affb"/>
    <w:link w:val="13GFChar"/>
    <w:autoRedefine/>
    <w:semiHidden/>
    <w:qFormat/>
    <w:pPr>
      <w:widowControl/>
      <w:spacing w:line="360" w:lineRule="atLeast"/>
      <w:ind w:firstLineChars="0" w:firstLine="0"/>
      <w:textAlignment w:val="baseline"/>
    </w:pPr>
    <w:rPr>
      <w:rFonts w:ascii="宋体" w:eastAsia="宋体"/>
      <w:color w:val="000000"/>
      <w:kern w:val="21"/>
      <w:sz w:val="21"/>
      <w:szCs w:val="21"/>
    </w:rPr>
  </w:style>
  <w:style w:type="paragraph" w:customStyle="1" w:styleId="16GF">
    <w:name w:val="16.GF报告附录正文"/>
    <w:basedOn w:val="affb"/>
    <w:semiHidden/>
    <w:qFormat/>
    <w:pPr>
      <w:widowControl/>
      <w:snapToGrid w:val="0"/>
      <w:spacing w:line="360" w:lineRule="atLeast"/>
      <w:ind w:firstLineChars="0" w:firstLine="425"/>
      <w:textAlignment w:val="baseline"/>
    </w:pPr>
    <w:rPr>
      <w:rFonts w:ascii="宋体" w:eastAsia="宋体"/>
      <w:color w:val="000000"/>
      <w:kern w:val="21"/>
      <w:sz w:val="21"/>
      <w:szCs w:val="21"/>
    </w:rPr>
  </w:style>
  <w:style w:type="paragraph" w:customStyle="1" w:styleId="11GF">
    <w:name w:val="11.GF报告目次、清单和说明正文"/>
    <w:basedOn w:val="affb"/>
    <w:autoRedefine/>
    <w:semiHidden/>
    <w:qFormat/>
    <w:pPr>
      <w:widowControl/>
      <w:spacing w:line="360" w:lineRule="atLeast"/>
      <w:ind w:firstLineChars="0" w:firstLine="0"/>
      <w:jc w:val="left"/>
      <w:textAlignment w:val="baseline"/>
    </w:pPr>
    <w:rPr>
      <w:rFonts w:ascii="宋体" w:eastAsia="宋体"/>
      <w:color w:val="000000"/>
      <w:kern w:val="21"/>
      <w:sz w:val="24"/>
      <w:szCs w:val="21"/>
    </w:rPr>
  </w:style>
  <w:style w:type="paragraph" w:customStyle="1" w:styleId="15GF">
    <w:name w:val="15.GF报告附录一级标题"/>
    <w:basedOn w:val="affb"/>
    <w:autoRedefine/>
    <w:semiHidden/>
    <w:qFormat/>
    <w:pPr>
      <w:widowControl/>
      <w:spacing w:before="360" w:after="60" w:line="320" w:lineRule="atLeast"/>
      <w:ind w:firstLineChars="0" w:firstLine="0"/>
      <w:jc w:val="left"/>
      <w:textAlignment w:val="baseline"/>
      <w:outlineLvl w:val="0"/>
    </w:pPr>
    <w:rPr>
      <w:rFonts w:ascii="黑体" w:eastAsia="黑体" w:hAnsi="Arial" w:cs="Arial"/>
      <w:bCs/>
      <w:color w:val="000000"/>
      <w:kern w:val="21"/>
      <w:sz w:val="21"/>
      <w:szCs w:val="21"/>
    </w:rPr>
  </w:style>
  <w:style w:type="paragraph" w:customStyle="1" w:styleId="18GF">
    <w:name w:val="18.GF报告目次居中标题（卷篇册）"/>
    <w:basedOn w:val="affb"/>
    <w:autoRedefine/>
    <w:semiHidden/>
    <w:qFormat/>
    <w:pPr>
      <w:widowControl/>
      <w:spacing w:before="360" w:line="360" w:lineRule="atLeast"/>
      <w:ind w:firstLineChars="0" w:firstLine="0"/>
      <w:jc w:val="center"/>
      <w:textAlignment w:val="baseline"/>
    </w:pPr>
    <w:rPr>
      <w:rFonts w:ascii="宋体" w:eastAsia="宋体"/>
      <w:color w:val="000000"/>
      <w:kern w:val="21"/>
      <w:sz w:val="24"/>
      <w:szCs w:val="24"/>
    </w:rPr>
  </w:style>
  <w:style w:type="paragraph" w:customStyle="1" w:styleId="190">
    <w:name w:val="19.正文居中标题"/>
    <w:basedOn w:val="affb"/>
    <w:semiHidden/>
    <w:qFormat/>
    <w:pPr>
      <w:widowControl/>
      <w:spacing w:before="360" w:line="320" w:lineRule="atLeast"/>
      <w:ind w:firstLineChars="0" w:firstLine="0"/>
      <w:jc w:val="center"/>
      <w:textAlignment w:val="baseline"/>
    </w:pPr>
    <w:rPr>
      <w:rFonts w:ascii="宋体" w:eastAsia="宋体"/>
      <w:color w:val="000000"/>
      <w:kern w:val="21"/>
      <w:sz w:val="30"/>
      <w:szCs w:val="30"/>
    </w:rPr>
  </w:style>
  <w:style w:type="paragraph" w:customStyle="1" w:styleId="20GF">
    <w:name w:val="20.GF报告摸版使用说明"/>
    <w:basedOn w:val="affb"/>
    <w:autoRedefine/>
    <w:semiHidden/>
    <w:qFormat/>
    <w:pPr>
      <w:widowControl/>
      <w:spacing w:line="360" w:lineRule="atLeast"/>
      <w:jc w:val="left"/>
      <w:textAlignment w:val="baseline"/>
    </w:pPr>
    <w:rPr>
      <w:rFonts w:ascii="方正舒体" w:eastAsia="楷体_GB2312"/>
      <w:color w:val="000000"/>
      <w:kern w:val="21"/>
      <w:sz w:val="21"/>
      <w:szCs w:val="21"/>
    </w:rPr>
  </w:style>
  <w:style w:type="paragraph" w:customStyle="1" w:styleId="afffffffffffffffffff7">
    <w:name w:val="封皮密级版本"/>
    <w:basedOn w:val="affb"/>
    <w:autoRedefine/>
    <w:semiHidden/>
    <w:qFormat/>
    <w:pPr>
      <w:spacing w:line="300" w:lineRule="auto"/>
      <w:ind w:firstLineChars="0" w:firstLine="0"/>
    </w:pPr>
    <w:rPr>
      <w:rFonts w:ascii="黑体" w:eastAsia="黑体" w:cs="Arial"/>
      <w:color w:val="000000"/>
      <w:kern w:val="28"/>
      <w:szCs w:val="44"/>
    </w:rPr>
  </w:style>
  <w:style w:type="character" w:customStyle="1" w:styleId="13GFChar">
    <w:name w:val="13.GF报告总篇目正文 Char"/>
    <w:link w:val="13GF"/>
    <w:autoRedefine/>
    <w:semiHidden/>
    <w:qFormat/>
    <w:rPr>
      <w:rFonts w:ascii="宋体"/>
      <w:color w:val="000000"/>
      <w:kern w:val="21"/>
      <w:sz w:val="21"/>
      <w:szCs w:val="21"/>
    </w:rPr>
  </w:style>
  <w:style w:type="paragraph" w:customStyle="1" w:styleId="1fff6">
    <w:name w:val="数字列项 1）"/>
    <w:basedOn w:val="affb"/>
    <w:qFormat/>
    <w:pPr>
      <w:spacing w:line="300" w:lineRule="auto"/>
      <w:ind w:leftChars="400" w:left="400" w:firstLineChars="0" w:firstLine="0"/>
    </w:pPr>
    <w:rPr>
      <w:rFonts w:eastAsia="宋体"/>
      <w:sz w:val="24"/>
      <w:szCs w:val="24"/>
    </w:rPr>
  </w:style>
  <w:style w:type="paragraph" w:customStyle="1" w:styleId="afffffffffffffffffff8">
    <w:name w:val="列项a)"/>
    <w:basedOn w:val="affb"/>
    <w:uiPriority w:val="99"/>
    <w:qFormat/>
    <w:pPr>
      <w:widowControl/>
      <w:spacing w:line="300" w:lineRule="auto"/>
    </w:pPr>
    <w:rPr>
      <w:rFonts w:eastAsia="宋体"/>
      <w:sz w:val="24"/>
      <w:szCs w:val="24"/>
    </w:rPr>
  </w:style>
  <w:style w:type="paragraph" w:customStyle="1" w:styleId="Alt00">
    <w:name w:val="正文文字（Alt+0）"/>
    <w:basedOn w:val="affb"/>
    <w:autoRedefine/>
    <w:uiPriority w:val="99"/>
    <w:qFormat/>
    <w:pPr>
      <w:adjustRightInd w:val="0"/>
      <w:snapToGrid w:val="0"/>
      <w:spacing w:line="360" w:lineRule="auto"/>
      <w:ind w:firstLine="480"/>
    </w:pPr>
    <w:rPr>
      <w:rFonts w:eastAsia="宋体" w:cs="宋体"/>
      <w:sz w:val="24"/>
      <w:szCs w:val="20"/>
    </w:rPr>
  </w:style>
  <w:style w:type="paragraph" w:customStyle="1" w:styleId="200">
    <w:name w:val="正文_2_0"/>
    <w:qFormat/>
    <w:pPr>
      <w:widowControl w:val="0"/>
      <w:jc w:val="both"/>
    </w:pPr>
    <w:rPr>
      <w:kern w:val="2"/>
      <w:sz w:val="21"/>
      <w:szCs w:val="22"/>
    </w:rPr>
  </w:style>
  <w:style w:type="paragraph" w:customStyle="1" w:styleId="101">
    <w:name w:val="正文格式10"/>
    <w:basedOn w:val="affb"/>
    <w:autoRedefine/>
    <w:qFormat/>
    <w:pPr>
      <w:widowControl/>
      <w:adjustRightInd w:val="0"/>
      <w:snapToGrid w:val="0"/>
      <w:spacing w:line="360" w:lineRule="auto"/>
      <w:ind w:firstLineChars="0" w:firstLine="482"/>
      <w:textAlignment w:val="baseline"/>
    </w:pPr>
    <w:rPr>
      <w:rFonts w:eastAsia="宋体"/>
      <w:kern w:val="0"/>
      <w:sz w:val="24"/>
      <w:szCs w:val="20"/>
    </w:rPr>
  </w:style>
  <w:style w:type="paragraph" w:customStyle="1" w:styleId="44Char364CharChar">
    <w:name w:val="样式 标题 4第三层条标题 4 Char第四层二级节标题36标题 4第四层 Char第三层条 Char注入站标题..."/>
    <w:basedOn w:val="41"/>
    <w:qFormat/>
    <w:pPr>
      <w:keepNext w:val="0"/>
      <w:keepLines w:val="0"/>
      <w:widowControl/>
      <w:adjustRightInd w:val="0"/>
      <w:snapToGrid w:val="0"/>
      <w:spacing w:before="0" w:after="0" w:line="360" w:lineRule="auto"/>
      <w:ind w:firstLineChars="0" w:firstLine="0"/>
      <w:textAlignment w:val="baseline"/>
    </w:pPr>
    <w:rPr>
      <w:rFonts w:ascii="Times New Roman" w:hAnsi="Times New Roman" w:cs="宋体"/>
      <w:b w:val="0"/>
      <w:kern w:val="0"/>
      <w:sz w:val="24"/>
      <w:szCs w:val="20"/>
    </w:rPr>
  </w:style>
  <w:style w:type="paragraph" w:customStyle="1" w:styleId="44Char364CharChar2">
    <w:name w:val="样式 标题 4第三层条标题 4 Char第四层二级节标题36标题 4第四层 Char第三层条 Char注入站标题...2"/>
    <w:basedOn w:val="41"/>
    <w:autoRedefine/>
    <w:qFormat/>
    <w:pPr>
      <w:keepNext w:val="0"/>
      <w:keepLines w:val="0"/>
      <w:widowControl/>
      <w:tabs>
        <w:tab w:val="left" w:pos="1361"/>
        <w:tab w:val="left" w:pos="1680"/>
      </w:tabs>
      <w:adjustRightInd w:val="0"/>
      <w:snapToGrid w:val="0"/>
      <w:spacing w:before="0" w:after="0" w:line="360" w:lineRule="auto"/>
      <w:ind w:left="1680" w:firstLineChars="0" w:hanging="420"/>
      <w:jc w:val="left"/>
      <w:textAlignment w:val="baseline"/>
    </w:pPr>
    <w:rPr>
      <w:rFonts w:ascii="Times New Roman" w:hAnsi="Times New Roman" w:cs="宋体"/>
      <w:kern w:val="0"/>
      <w:sz w:val="24"/>
      <w:szCs w:val="20"/>
    </w:rPr>
  </w:style>
  <w:style w:type="paragraph" w:customStyle="1" w:styleId="3h336333Char363Level3Head2">
    <w:name w:val="样式 标题 3第二层条h3第三层36标题 3四号字标题3标题 3 Char36标题3Level 3 Head...2"/>
    <w:basedOn w:val="30"/>
    <w:autoRedefine/>
    <w:qFormat/>
    <w:pPr>
      <w:tabs>
        <w:tab w:val="left" w:pos="1077"/>
        <w:tab w:val="left" w:pos="1260"/>
      </w:tabs>
      <w:spacing w:line="360" w:lineRule="auto"/>
      <w:ind w:left="1260" w:firstLineChars="0" w:hanging="420"/>
    </w:pPr>
    <w:rPr>
      <w:rFonts w:eastAsia="宋体" w:cs="宋体"/>
      <w:b w:val="0"/>
      <w:bCs w:val="0"/>
      <w:color w:val="000080"/>
      <w:kern w:val="0"/>
      <w:sz w:val="24"/>
      <w:szCs w:val="20"/>
    </w:rPr>
  </w:style>
  <w:style w:type="paragraph" w:customStyle="1" w:styleId="afffffffffffffffffff9">
    <w:name w:val="a"/>
    <w:basedOn w:val="affb"/>
    <w:autoRedefine/>
    <w:uiPriority w:val="99"/>
    <w:qFormat/>
    <w:pPr>
      <w:widowControl/>
      <w:spacing w:before="100" w:beforeAutospacing="1" w:after="100" w:afterAutospacing="1" w:line="240" w:lineRule="auto"/>
      <w:ind w:firstLineChars="0" w:firstLine="0"/>
      <w:jc w:val="left"/>
    </w:pPr>
    <w:rPr>
      <w:rFonts w:ascii="宋体" w:eastAsia="宋体" w:hAnsi="宋体" w:cs="宋体"/>
      <w:kern w:val="0"/>
      <w:sz w:val="24"/>
      <w:szCs w:val="24"/>
    </w:rPr>
  </w:style>
  <w:style w:type="paragraph" w:customStyle="1" w:styleId="12222">
    <w:name w:val="样式 样式 标题 1 + 非加粗 段前: 2 行 段后: 2 行 + 段前: 2 行 段后: 2 行"/>
    <w:basedOn w:val="affb"/>
    <w:autoRedefine/>
    <w:qFormat/>
    <w:pPr>
      <w:keepNext/>
      <w:keepLines/>
      <w:tabs>
        <w:tab w:val="left" w:pos="360"/>
      </w:tabs>
      <w:spacing w:beforeLines="50" w:line="460" w:lineRule="exact"/>
      <w:ind w:firstLineChars="0" w:firstLine="0"/>
      <w:outlineLvl w:val="0"/>
    </w:pPr>
    <w:rPr>
      <w:rFonts w:ascii="黑体" w:eastAsia="黑体" w:cs="宋体"/>
      <w:b/>
      <w:kern w:val="0"/>
      <w:sz w:val="32"/>
      <w:szCs w:val="20"/>
    </w:rPr>
  </w:style>
  <w:style w:type="table" w:customStyle="1" w:styleId="216">
    <w:name w:val="简明型 21"/>
    <w:basedOn w:val="affe"/>
    <w:unhideWhenUsed/>
    <w:qFormat/>
    <w:pPr>
      <w:widowControl w:val="0"/>
      <w:adjustRightInd w:val="0"/>
      <w:spacing w:line="312" w:lineRule="atLeast"/>
      <w:jc w:val="both"/>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311">
    <w:name w:val="简明型 31"/>
    <w:basedOn w:val="affe"/>
    <w:autoRedefine/>
    <w:unhideWhenUsed/>
    <w:qFormat/>
    <w:pPr>
      <w:widowControl w:val="0"/>
      <w:adjustRightInd w:val="0"/>
      <w:spacing w:line="312" w:lineRule="atLeast"/>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il"/>
          <w:tr2bl w:val="nil"/>
        </w:tcBorders>
        <w:shd w:val="solid" w:color="000000" w:fill="FFFFFF"/>
      </w:tcPr>
    </w:tblStylePr>
  </w:style>
  <w:style w:type="table" w:customStyle="1" w:styleId="116">
    <w:name w:val="古典型 11"/>
    <w:basedOn w:val="affe"/>
    <w:autoRedefine/>
    <w:unhideWhenUsed/>
    <w:qFormat/>
    <w:pPr>
      <w:widowControl w:val="0"/>
      <w:adjustRightInd w:val="0"/>
      <w:spacing w:line="312" w:lineRule="atLeast"/>
      <w:jc w:val="both"/>
    </w:p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7">
    <w:name w:val="古典型 21"/>
    <w:basedOn w:val="affe"/>
    <w:unhideWhenUsed/>
    <w:qFormat/>
    <w:pPr>
      <w:widowControl w:val="0"/>
      <w:adjustRightInd w:val="0"/>
      <w:spacing w:line="312" w:lineRule="atLeast"/>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2">
    <w:name w:val="古典型 31"/>
    <w:basedOn w:val="affe"/>
    <w:autoRedefine/>
    <w:unhideWhenUsed/>
    <w:qFormat/>
    <w:pPr>
      <w:widowControl w:val="0"/>
      <w:adjustRightInd w:val="0"/>
      <w:spacing w:line="312"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411">
    <w:name w:val="古典型 41"/>
    <w:basedOn w:val="affe"/>
    <w:autoRedefine/>
    <w:unhideWhenUsed/>
    <w:qFormat/>
    <w:pPr>
      <w:widowControl w:val="0"/>
      <w:adjustRightInd w:val="0"/>
      <w:spacing w:line="312" w:lineRule="atLeast"/>
      <w:jc w:val="both"/>
    </w:p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il"/>
          <w:tr2bl w:val="nil"/>
        </w:tcBorders>
        <w:shd w:val="pct50" w:color="000080" w:fill="FFFFFF"/>
      </w:tcPr>
    </w:tblStylePr>
    <w:tblStylePr w:type="lastRow">
      <w:rPr>
        <w:color w:val="000080"/>
      </w:rPr>
      <w:tblPr/>
      <w:tcPr>
        <w:tcBorders>
          <w:bottom w:val="single" w:sz="6" w:space="0" w:color="00000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customStyle="1" w:styleId="218">
    <w:name w:val="彩色型 21"/>
    <w:basedOn w:val="affe"/>
    <w:unhideWhenUsed/>
    <w:qFormat/>
    <w:pPr>
      <w:widowControl w:val="0"/>
      <w:adjustRightInd w:val="0"/>
      <w:spacing w:line="312"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customStyle="1" w:styleId="313">
    <w:name w:val="彩色型 31"/>
    <w:basedOn w:val="affe"/>
    <w:unhideWhenUsed/>
    <w:qFormat/>
    <w:pPr>
      <w:widowControl w:val="0"/>
      <w:adjustRightInd w:val="0"/>
      <w:spacing w:line="312"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il"/>
          <w:tr2bl w:val="nil"/>
        </w:tcBorders>
        <w:shd w:val="solid" w:color="008080" w:fill="FFFFFF"/>
      </w:tcPr>
    </w:tblStylePr>
    <w:tblStylePr w:type="firstCol">
      <w:tblPr/>
      <w:tcPr>
        <w:tcBorders>
          <w:left w:val="single" w:sz="36" w:space="0" w:color="000000"/>
          <w:right w:val="single" w:sz="6" w:space="0" w:color="00000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customStyle="1" w:styleId="117">
    <w:name w:val="竖列型 11"/>
    <w:basedOn w:val="affe"/>
    <w:autoRedefine/>
    <w:unhideWhenUsed/>
    <w:qFormat/>
    <w:pPr>
      <w:widowControl w:val="0"/>
      <w:adjustRightInd w:val="0"/>
      <w:spacing w:line="312" w:lineRule="atLeast"/>
      <w:jc w:val="both"/>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9">
    <w:name w:val="竖列型 21"/>
    <w:basedOn w:val="affe"/>
    <w:autoRedefine/>
    <w:unhideWhenUsed/>
    <w:qFormat/>
    <w:pPr>
      <w:widowControl w:val="0"/>
      <w:adjustRightInd w:val="0"/>
      <w:spacing w:line="312" w:lineRule="atLeast"/>
      <w:jc w:val="both"/>
    </w:pPr>
    <w:rPr>
      <w:b/>
      <w:bCs/>
    </w:rPr>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14">
    <w:name w:val="竖列型 31"/>
    <w:basedOn w:val="affe"/>
    <w:autoRedefine/>
    <w:unhideWhenUsed/>
    <w:qFormat/>
    <w:pPr>
      <w:widowControl w:val="0"/>
      <w:adjustRightInd w:val="0"/>
      <w:spacing w:line="312" w:lineRule="atLeast"/>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customStyle="1" w:styleId="412">
    <w:name w:val="竖列型 41"/>
    <w:basedOn w:val="affe"/>
    <w:autoRedefine/>
    <w:unhideWhenUsed/>
    <w:qFormat/>
    <w:pPr>
      <w:widowControl w:val="0"/>
      <w:adjustRightInd w:val="0"/>
      <w:spacing w:line="312" w:lineRule="atLeast"/>
      <w:jc w:val="both"/>
    </w:pPr>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
    <w:name w:val="竖列型 51"/>
    <w:basedOn w:val="affe"/>
    <w:unhideWhenUsed/>
    <w:qFormat/>
    <w:pPr>
      <w:widowControl w:val="0"/>
      <w:adjustRightInd w:val="0"/>
      <w:spacing w:line="312" w:lineRule="atLeast"/>
      <w:jc w:val="both"/>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customStyle="1" w:styleId="413">
    <w:name w:val="网格型 41"/>
    <w:basedOn w:val="affe"/>
    <w:autoRedefine/>
    <w:unhideWhenUsed/>
    <w:qFormat/>
    <w:pPr>
      <w:widowControl w:val="0"/>
      <w:adjustRightInd w:val="0"/>
      <w:spacing w:line="312" w:lineRule="atLeast"/>
      <w:jc w:val="both"/>
    </w:p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610">
    <w:name w:val="网格型 61"/>
    <w:basedOn w:val="affe"/>
    <w:autoRedefine/>
    <w:unhideWhenUsed/>
    <w:qFormat/>
    <w:pPr>
      <w:widowControl w:val="0"/>
      <w:adjustRightInd w:val="0"/>
      <w:spacing w:line="312"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810">
    <w:name w:val="网格型 81"/>
    <w:basedOn w:val="affe"/>
    <w:autoRedefine/>
    <w:unhideWhenUsed/>
    <w:qFormat/>
    <w:pPr>
      <w:widowControl w:val="0"/>
      <w:adjustRightInd w:val="0"/>
      <w:spacing w:line="312"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8">
    <w:name w:val="列表型 11"/>
    <w:basedOn w:val="affe"/>
    <w:unhideWhenUsed/>
    <w:qFormat/>
    <w:pPr>
      <w:widowControl w:val="0"/>
      <w:adjustRightInd w:val="0"/>
      <w:spacing w:line="312" w:lineRule="atLeast"/>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customStyle="1" w:styleId="21a">
    <w:name w:val="列表型 21"/>
    <w:basedOn w:val="affe"/>
    <w:autoRedefine/>
    <w:unhideWhenUsed/>
    <w:qFormat/>
    <w:pPr>
      <w:widowControl w:val="0"/>
      <w:adjustRightInd w:val="0"/>
      <w:spacing w:line="312" w:lineRule="atLeast"/>
      <w:jc w:val="both"/>
    </w:pPr>
    <w:tblPr>
      <w:tblBorders>
        <w:bottom w:val="single" w:sz="12" w:space="0" w:color="808080"/>
      </w:tblBorders>
    </w:tblPr>
    <w:tblStylePr w:type="firstRow">
      <w:rPr>
        <w:b/>
        <w:bCs/>
        <w:color w:val="FFFFFF"/>
      </w:rPr>
      <w:tblPr/>
      <w:tcPr>
        <w:tcBorders>
          <w:bottom w:val="single" w:sz="6" w:space="0" w:color="000000"/>
          <w:tl2br w:val="nil"/>
          <w:tr2bl w:val="nil"/>
        </w:tcBorders>
        <w:shd w:val="pct75" w:color="008080" w:fill="008000"/>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customStyle="1" w:styleId="315">
    <w:name w:val="列表型 31"/>
    <w:basedOn w:val="affe"/>
    <w:unhideWhenUsed/>
    <w:qFormat/>
    <w:pPr>
      <w:widowControl w:val="0"/>
      <w:adjustRightInd w:val="0"/>
      <w:spacing w:line="312" w:lineRule="atLeast"/>
      <w:jc w:val="both"/>
    </w:p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table" w:customStyle="1" w:styleId="414">
    <w:name w:val="列表型 41"/>
    <w:basedOn w:val="affe"/>
    <w:autoRedefine/>
    <w:unhideWhenUsed/>
    <w:qFormat/>
    <w:pPr>
      <w:widowControl w:val="0"/>
      <w:adjustRightInd w:val="0"/>
      <w:spacing w:line="312"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il"/>
          <w:tr2bl w:val="nil"/>
        </w:tcBorders>
        <w:shd w:val="solid" w:color="808080" w:fill="FFFFFF"/>
      </w:tcPr>
    </w:tblStylePr>
  </w:style>
  <w:style w:type="table" w:customStyle="1" w:styleId="710">
    <w:name w:val="列表型 71"/>
    <w:basedOn w:val="affe"/>
    <w:unhideWhenUsed/>
    <w:qFormat/>
    <w:pPr>
      <w:widowControl w:val="0"/>
      <w:adjustRightInd w:val="0"/>
      <w:spacing w:line="312" w:lineRule="atLeast"/>
      <w:jc w:val="both"/>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customStyle="1" w:styleId="811">
    <w:name w:val="列表型 81"/>
    <w:basedOn w:val="affe"/>
    <w:autoRedefine/>
    <w:unhideWhenUsed/>
    <w:qFormat/>
    <w:pPr>
      <w:widowControl w:val="0"/>
      <w:adjustRightInd w:val="0"/>
      <w:spacing w:line="312" w:lineRule="atLeast"/>
      <w:jc w:val="both"/>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il"/>
          <w:tr2bl w:val="nil"/>
        </w:tcBorders>
        <w:shd w:val="solid" w:color="FFFF00" w:fill="FFFFFF"/>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sz="6" w:space="0" w:color="auto"/>
          <w:tr2bl w:val="nil"/>
        </w:tcBorders>
      </w:tcPr>
    </w:tblStylePr>
  </w:style>
  <w:style w:type="table" w:customStyle="1" w:styleId="119">
    <w:name w:val="立体型 11"/>
    <w:basedOn w:val="affe"/>
    <w:autoRedefine/>
    <w:unhideWhenUsed/>
    <w:qFormat/>
    <w:pPr>
      <w:widowControl w:val="0"/>
      <w:adjustRightInd w:val="0"/>
      <w:spacing w:line="312" w:lineRule="atLeast"/>
      <w:jc w:val="both"/>
    </w:pPr>
    <w:tblPr/>
    <w:tcPr>
      <w:shd w:val="solid" w:color="C0C0C0" w:fill="FFFFFF"/>
    </w:tcPr>
    <w:tblStylePr w:type="firstRow">
      <w:rPr>
        <w:b/>
        <w:bCs/>
        <w:color w:val="800080"/>
      </w:rPr>
      <w:tblPr/>
      <w:tcPr>
        <w:tcBorders>
          <w:bottom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left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customStyle="1" w:styleId="316">
    <w:name w:val="立体型 31"/>
    <w:basedOn w:val="affe"/>
    <w:autoRedefine/>
    <w:unhideWhenUsed/>
    <w:qFormat/>
    <w:pPr>
      <w:widowControl w:val="0"/>
      <w:adjustRightInd w:val="0"/>
      <w:spacing w:line="312" w:lineRule="atLeast"/>
      <w:jc w:val="both"/>
    </w:pPr>
    <w:tbl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customStyle="1" w:styleId="1fff7">
    <w:name w:val="流行型1"/>
    <w:basedOn w:val="affe"/>
    <w:unhideWhenUsed/>
    <w:qFormat/>
    <w:pPr>
      <w:widowControl w:val="0"/>
      <w:adjustRightInd w:val="0"/>
      <w:spacing w:line="312" w:lineRule="atLeast"/>
      <w:jc w:val="both"/>
    </w:p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customStyle="1" w:styleId="1fff8">
    <w:name w:val="典雅型1"/>
    <w:basedOn w:val="affe"/>
    <w:autoRedefine/>
    <w:unhideWhenUsed/>
    <w:qFormat/>
    <w:pPr>
      <w:widowControl w:val="0"/>
      <w:adjustRightInd w:val="0"/>
      <w:spacing w:line="312"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fff9">
    <w:name w:val="专业型1"/>
    <w:basedOn w:val="affe"/>
    <w:autoRedefine/>
    <w:unhideWhenUsed/>
    <w:qFormat/>
    <w:pPr>
      <w:widowControl w:val="0"/>
      <w:adjustRightInd w:val="0"/>
      <w:spacing w:line="312"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il"/>
          <w:tr2bl w:val="nil"/>
        </w:tcBorders>
        <w:shd w:val="solid" w:color="000000" w:fill="FFFFFF"/>
      </w:tcPr>
    </w:tblStylePr>
  </w:style>
  <w:style w:type="table" w:customStyle="1" w:styleId="11a">
    <w:name w:val="网页型 11"/>
    <w:basedOn w:val="affe"/>
    <w:autoRedefine/>
    <w:unhideWhenUsed/>
    <w:qFormat/>
    <w:pPr>
      <w:widowControl w:val="0"/>
      <w:adjustRightInd w:val="0"/>
      <w:spacing w:line="312"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il"/>
          <w:tr2bl w:val="nil"/>
        </w:tcBorders>
      </w:tcPr>
    </w:tblStylePr>
  </w:style>
  <w:style w:type="table" w:customStyle="1" w:styleId="21b">
    <w:name w:val="网页型 21"/>
    <w:basedOn w:val="affe"/>
    <w:unhideWhenUsed/>
    <w:qFormat/>
    <w:pPr>
      <w:widowControl w:val="0"/>
      <w:adjustRightInd w:val="0"/>
      <w:spacing w:line="312"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il"/>
          <w:tr2bl w:val="nil"/>
        </w:tcBorders>
      </w:tcPr>
    </w:tblStylePr>
  </w:style>
  <w:style w:type="table" w:customStyle="1" w:styleId="317">
    <w:name w:val="网页型 31"/>
    <w:basedOn w:val="affe"/>
    <w:autoRedefine/>
    <w:unhideWhenUsed/>
    <w:qFormat/>
    <w:pPr>
      <w:widowControl w:val="0"/>
      <w:adjustRightInd w:val="0"/>
      <w:spacing w:line="312"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il"/>
          <w:tr2bl w:val="nil"/>
        </w:tcBorders>
      </w:tcPr>
    </w:tblStylePr>
  </w:style>
  <w:style w:type="character" w:customStyle="1" w:styleId="7Char2">
    <w:name w:val="标题 7 Char2"/>
    <w:autoRedefine/>
    <w:qFormat/>
    <w:rPr>
      <w:b/>
      <w:bCs/>
      <w:kern w:val="2"/>
      <w:sz w:val="24"/>
      <w:szCs w:val="24"/>
    </w:rPr>
  </w:style>
  <w:style w:type="paragraph" w:customStyle="1" w:styleId="66">
    <w:name w:val="6"/>
    <w:basedOn w:val="affb"/>
    <w:autoRedefine/>
    <w:qFormat/>
    <w:pPr>
      <w:spacing w:line="240" w:lineRule="auto"/>
      <w:ind w:firstLineChars="0" w:firstLine="0"/>
    </w:pPr>
    <w:rPr>
      <w:rFonts w:eastAsia="宋体"/>
      <w:sz w:val="21"/>
      <w:szCs w:val="24"/>
    </w:rPr>
  </w:style>
  <w:style w:type="character" w:customStyle="1" w:styleId="11b">
    <w:name w:val="已访问的超链接11"/>
    <w:autoRedefine/>
    <w:qFormat/>
    <w:rPr>
      <w:color w:val="800080"/>
      <w:u w:val="single"/>
    </w:rPr>
  </w:style>
  <w:style w:type="paragraph" w:customStyle="1" w:styleId="z-1">
    <w:name w:val="z-窗体顶端1"/>
    <w:basedOn w:val="affb"/>
    <w:next w:val="affb"/>
    <w:link w:val="z-"/>
    <w:autoRedefine/>
    <w:uiPriority w:val="99"/>
    <w:unhideWhenUsed/>
    <w:qFormat/>
    <w:pPr>
      <w:widowControl/>
      <w:pBdr>
        <w:bottom w:val="single" w:sz="6" w:space="1" w:color="auto"/>
      </w:pBdr>
      <w:spacing w:line="240" w:lineRule="auto"/>
      <w:ind w:firstLineChars="0" w:firstLine="0"/>
      <w:jc w:val="center"/>
    </w:pPr>
    <w:rPr>
      <w:rFonts w:ascii="Arial" w:eastAsia="宋体" w:hAnsi="Arial" w:cs="Arial"/>
      <w:vanish/>
      <w:w w:val="90"/>
      <w:kern w:val="0"/>
      <w:sz w:val="16"/>
      <w:szCs w:val="16"/>
    </w:rPr>
  </w:style>
  <w:style w:type="character" w:customStyle="1" w:styleId="z-">
    <w:name w:val="z-窗体顶端 字符"/>
    <w:basedOn w:val="affd"/>
    <w:link w:val="z-1"/>
    <w:uiPriority w:val="99"/>
    <w:qFormat/>
    <w:rPr>
      <w:rFonts w:ascii="Arial" w:hAnsi="Arial" w:cs="Arial"/>
      <w:vanish/>
      <w:w w:val="90"/>
      <w:sz w:val="16"/>
      <w:szCs w:val="16"/>
    </w:rPr>
  </w:style>
  <w:style w:type="paragraph" w:customStyle="1" w:styleId="z-10">
    <w:name w:val="z-窗体底端1"/>
    <w:basedOn w:val="affb"/>
    <w:next w:val="affb"/>
    <w:link w:val="z-0"/>
    <w:autoRedefine/>
    <w:uiPriority w:val="99"/>
    <w:unhideWhenUsed/>
    <w:qFormat/>
    <w:pPr>
      <w:widowControl/>
      <w:pBdr>
        <w:top w:val="single" w:sz="6" w:space="1" w:color="auto"/>
      </w:pBdr>
      <w:spacing w:line="240" w:lineRule="auto"/>
      <w:ind w:firstLineChars="0" w:firstLine="0"/>
      <w:jc w:val="center"/>
    </w:pPr>
    <w:rPr>
      <w:rFonts w:ascii="Arial" w:eastAsia="宋体" w:hAnsi="Arial" w:cs="Arial"/>
      <w:vanish/>
      <w:w w:val="90"/>
      <w:kern w:val="0"/>
      <w:sz w:val="16"/>
      <w:szCs w:val="16"/>
    </w:rPr>
  </w:style>
  <w:style w:type="character" w:customStyle="1" w:styleId="z-0">
    <w:name w:val="z-窗体底端 字符"/>
    <w:basedOn w:val="affd"/>
    <w:link w:val="z-10"/>
    <w:autoRedefine/>
    <w:uiPriority w:val="99"/>
    <w:qFormat/>
    <w:rPr>
      <w:rFonts w:ascii="Arial" w:hAnsi="Arial" w:cs="Arial"/>
      <w:vanish/>
      <w:w w:val="90"/>
      <w:sz w:val="16"/>
      <w:szCs w:val="16"/>
    </w:rPr>
  </w:style>
  <w:style w:type="paragraph" w:customStyle="1" w:styleId="1fffa">
    <w:name w:val="附件标题1"/>
    <w:basedOn w:val="affb"/>
    <w:next w:val="affb"/>
    <w:autoRedefine/>
    <w:uiPriority w:val="99"/>
    <w:qFormat/>
    <w:pPr>
      <w:tabs>
        <w:tab w:val="left" w:pos="360"/>
      </w:tabs>
      <w:spacing w:beforeLines="50" w:afterLines="50" w:line="420" w:lineRule="exact"/>
      <w:ind w:firstLineChars="0" w:firstLine="0"/>
      <w:outlineLvl w:val="0"/>
    </w:pPr>
    <w:rPr>
      <w:rFonts w:ascii="黑体" w:eastAsia="黑体"/>
      <w:w w:val="90"/>
      <w:szCs w:val="24"/>
    </w:rPr>
  </w:style>
  <w:style w:type="paragraph" w:customStyle="1" w:styleId="afffffffffffffffffffa">
    <w:name w:val="表题注"/>
    <w:basedOn w:val="afffa"/>
    <w:next w:val="affb"/>
    <w:autoRedefine/>
    <w:uiPriority w:val="99"/>
    <w:qFormat/>
    <w:pPr>
      <w:keepNext/>
      <w:spacing w:beforeLines="50" w:line="420" w:lineRule="exact"/>
      <w:ind w:firstLineChars="0" w:firstLine="0"/>
      <w:jc w:val="center"/>
    </w:pPr>
    <w:rPr>
      <w:w w:val="90"/>
      <w:sz w:val="21"/>
    </w:rPr>
  </w:style>
  <w:style w:type="paragraph" w:customStyle="1" w:styleId="afffffffffffffffffffb">
    <w:name w:val="图题注"/>
    <w:basedOn w:val="afffa"/>
    <w:next w:val="affb"/>
    <w:link w:val="Charff9"/>
    <w:autoRedefine/>
    <w:qFormat/>
    <w:pPr>
      <w:wordWrap w:val="0"/>
      <w:spacing w:afterLines="50" w:line="420" w:lineRule="exact"/>
      <w:ind w:firstLineChars="0" w:firstLine="0"/>
      <w:jc w:val="center"/>
    </w:pPr>
    <w:rPr>
      <w:sz w:val="21"/>
    </w:rPr>
  </w:style>
  <w:style w:type="character" w:customStyle="1" w:styleId="Char1b">
    <w:name w:val="批注文字 Char1"/>
    <w:autoRedefine/>
    <w:uiPriority w:val="99"/>
    <w:qFormat/>
    <w:rPr>
      <w:kern w:val="2"/>
      <w:sz w:val="28"/>
      <w:szCs w:val="24"/>
    </w:rPr>
  </w:style>
  <w:style w:type="character" w:customStyle="1" w:styleId="-Char0">
    <w:name w:val="编号项-表 Char"/>
    <w:link w:val="-f2"/>
    <w:autoRedefine/>
    <w:qFormat/>
    <w:rPr>
      <w:rFonts w:ascii="Arial" w:eastAsia="黑体" w:hAnsi="Arial"/>
      <w:sz w:val="24"/>
      <w:szCs w:val="24"/>
    </w:rPr>
  </w:style>
  <w:style w:type="paragraph" w:customStyle="1" w:styleId="afffffffffffffffffffc">
    <w:name w:val="标准文件_段落"/>
    <w:basedOn w:val="affb"/>
    <w:link w:val="Charffa"/>
    <w:qFormat/>
    <w:locked/>
    <w:pPr>
      <w:adjustRightInd w:val="0"/>
      <w:spacing w:line="316" w:lineRule="exact"/>
      <w:ind w:firstLine="428"/>
      <w:jc w:val="left"/>
    </w:pPr>
    <w:rPr>
      <w:rFonts w:ascii="宋体" w:eastAsia="宋体"/>
      <w:spacing w:val="2"/>
      <w:kern w:val="0"/>
      <w:sz w:val="21"/>
      <w:szCs w:val="21"/>
    </w:rPr>
  </w:style>
  <w:style w:type="paragraph" w:customStyle="1" w:styleId="afffffffffffffffffffd">
    <w:name w:val="标准文件_章标题"/>
    <w:next w:val="affb"/>
    <w:autoRedefine/>
    <w:uiPriority w:val="99"/>
    <w:qFormat/>
    <w:locked/>
    <w:pPr>
      <w:tabs>
        <w:tab w:val="left" w:pos="360"/>
      </w:tabs>
      <w:spacing w:beforeLines="50" w:afterLines="50"/>
      <w:ind w:rightChars="-50" w:right="-105"/>
      <w:jc w:val="both"/>
      <w:outlineLvl w:val="1"/>
    </w:pPr>
    <w:rPr>
      <w:rFonts w:ascii="黑体" w:eastAsia="黑体"/>
      <w:spacing w:val="2"/>
      <w:sz w:val="21"/>
      <w:szCs w:val="21"/>
    </w:rPr>
  </w:style>
  <w:style w:type="paragraph" w:customStyle="1" w:styleId="afffffffffffffffffffe">
    <w:name w:val="标准文件_一级条标题"/>
    <w:basedOn w:val="afffffffffffffffffffd"/>
    <w:next w:val="afffffffffffffffffffc"/>
    <w:autoRedefine/>
    <w:uiPriority w:val="99"/>
    <w:qFormat/>
    <w:pPr>
      <w:spacing w:beforeLines="0" w:afterLines="0"/>
      <w:outlineLvl w:val="2"/>
    </w:pPr>
  </w:style>
  <w:style w:type="paragraph" w:customStyle="1" w:styleId="affffffffffffffffffff">
    <w:name w:val="标准文件_二级条标题"/>
    <w:basedOn w:val="afffffffffffffffffffe"/>
    <w:next w:val="affb"/>
    <w:autoRedefine/>
    <w:uiPriority w:val="99"/>
    <w:qFormat/>
    <w:locked/>
    <w:pPr>
      <w:outlineLvl w:val="3"/>
    </w:pPr>
  </w:style>
  <w:style w:type="paragraph" w:customStyle="1" w:styleId="affffffffffffffffffff0">
    <w:name w:val="前言标题"/>
    <w:next w:val="affb"/>
    <w:autoRedefine/>
    <w:uiPriority w:val="99"/>
    <w:qFormat/>
    <w:locked/>
    <w:pPr>
      <w:shd w:val="clear" w:color="FFFFFF" w:fill="FFFFFF"/>
      <w:tabs>
        <w:tab w:val="left" w:pos="360"/>
      </w:tabs>
      <w:spacing w:before="540" w:after="600"/>
      <w:jc w:val="center"/>
      <w:outlineLvl w:val="0"/>
    </w:pPr>
    <w:rPr>
      <w:rFonts w:ascii="黑体" w:eastAsia="黑体"/>
      <w:sz w:val="32"/>
    </w:rPr>
  </w:style>
  <w:style w:type="paragraph" w:customStyle="1" w:styleId="affffffffffffffffffff1">
    <w:name w:val="标准文件_三级条标题"/>
    <w:basedOn w:val="affffffffffffffffffff"/>
    <w:next w:val="affb"/>
    <w:uiPriority w:val="99"/>
    <w:qFormat/>
    <w:locked/>
    <w:pPr>
      <w:outlineLvl w:val="4"/>
    </w:pPr>
    <w:rPr>
      <w:rFonts w:cs="宋体"/>
    </w:rPr>
  </w:style>
  <w:style w:type="paragraph" w:customStyle="1" w:styleId="affffffffffffffffffff2">
    <w:name w:val="标准文件_示例后续"/>
    <w:basedOn w:val="affb"/>
    <w:autoRedefine/>
    <w:qFormat/>
    <w:locked/>
    <w:pPr>
      <w:spacing w:line="240" w:lineRule="auto"/>
      <w:ind w:leftChars="-50" w:left="-50" w:rightChars="-50" w:right="-50" w:firstLineChars="0" w:firstLine="420"/>
    </w:pPr>
    <w:rPr>
      <w:rFonts w:eastAsia="宋体"/>
      <w:sz w:val="18"/>
      <w:szCs w:val="24"/>
    </w:rPr>
  </w:style>
  <w:style w:type="paragraph" w:customStyle="1" w:styleId="affffffffffffffffffff3">
    <w:name w:val="标准文件_四级条标题"/>
    <w:basedOn w:val="affffffffffffffffffff1"/>
    <w:next w:val="affb"/>
    <w:uiPriority w:val="99"/>
    <w:qFormat/>
    <w:locked/>
    <w:pPr>
      <w:outlineLvl w:val="5"/>
    </w:pPr>
  </w:style>
  <w:style w:type="paragraph" w:customStyle="1" w:styleId="affffffffffffffffffff4">
    <w:name w:val="标准文件_五级条标题"/>
    <w:basedOn w:val="affffffffffffffffffff3"/>
    <w:next w:val="affb"/>
    <w:uiPriority w:val="99"/>
    <w:qFormat/>
    <w:locked/>
    <w:pPr>
      <w:outlineLvl w:val="6"/>
    </w:pPr>
  </w:style>
  <w:style w:type="paragraph" w:customStyle="1" w:styleId="affffffffffffffffffff5">
    <w:name w:val="标准文件_正文表题注"/>
    <w:next w:val="affb"/>
    <w:autoRedefine/>
    <w:qFormat/>
    <w:locked/>
    <w:pPr>
      <w:tabs>
        <w:tab w:val="left" w:pos="0"/>
      </w:tabs>
      <w:jc w:val="center"/>
    </w:pPr>
    <w:rPr>
      <w:rFonts w:ascii="黑体" w:eastAsia="黑体"/>
      <w:sz w:val="21"/>
    </w:rPr>
  </w:style>
  <w:style w:type="paragraph" w:customStyle="1" w:styleId="affffffffffffffffffff6">
    <w:name w:val="标准文件_正文图题注"/>
    <w:next w:val="affb"/>
    <w:qFormat/>
    <w:locked/>
    <w:pPr>
      <w:tabs>
        <w:tab w:val="left" w:pos="360"/>
      </w:tabs>
      <w:jc w:val="center"/>
    </w:pPr>
    <w:rPr>
      <w:rFonts w:ascii="黑体" w:eastAsia="黑体"/>
      <w:sz w:val="21"/>
    </w:rPr>
  </w:style>
  <w:style w:type="paragraph" w:customStyle="1" w:styleId="affffffffffffffffffff7">
    <w:name w:val="标准文件_正文表标题"/>
    <w:next w:val="affb"/>
    <w:autoRedefine/>
    <w:qFormat/>
    <w:locked/>
    <w:pPr>
      <w:tabs>
        <w:tab w:val="left" w:pos="0"/>
      </w:tabs>
      <w:jc w:val="center"/>
    </w:pPr>
    <w:rPr>
      <w:rFonts w:ascii="黑体" w:eastAsia="黑体"/>
      <w:sz w:val="21"/>
    </w:rPr>
  </w:style>
  <w:style w:type="character" w:customStyle="1" w:styleId="Charffa">
    <w:name w:val="标准文件_段落 Char"/>
    <w:link w:val="afffffffffffffffffffc"/>
    <w:autoRedefine/>
    <w:qFormat/>
    <w:rPr>
      <w:rFonts w:ascii="宋体"/>
      <w:spacing w:val="2"/>
      <w:sz w:val="21"/>
      <w:szCs w:val="21"/>
    </w:rPr>
  </w:style>
  <w:style w:type="paragraph" w:customStyle="1" w:styleId="affffffffffffffffffff8">
    <w:name w:val="标准文件_段"/>
    <w:autoRedefine/>
    <w:qFormat/>
    <w:locked/>
    <w:pPr>
      <w:autoSpaceDE w:val="0"/>
      <w:autoSpaceDN w:val="0"/>
      <w:adjustRightInd w:val="0"/>
      <w:snapToGrid w:val="0"/>
      <w:spacing w:line="276" w:lineRule="auto"/>
      <w:ind w:leftChars="-50" w:left="-105" w:rightChars="-50" w:right="-105" w:firstLineChars="200" w:firstLine="428"/>
      <w:jc w:val="both"/>
    </w:pPr>
    <w:rPr>
      <w:rFonts w:ascii="宋体"/>
      <w:spacing w:val="2"/>
      <w:sz w:val="21"/>
    </w:rPr>
  </w:style>
  <w:style w:type="paragraph" w:customStyle="1" w:styleId="affffffffffffffffffff9">
    <w:name w:val="标准文件_正文图标题"/>
    <w:next w:val="affffffffffffffffffff8"/>
    <w:uiPriority w:val="99"/>
    <w:qFormat/>
    <w:pPr>
      <w:jc w:val="center"/>
    </w:pPr>
    <w:rPr>
      <w:rFonts w:ascii="黑体" w:eastAsia="黑体"/>
      <w:sz w:val="21"/>
    </w:rPr>
  </w:style>
  <w:style w:type="paragraph" w:customStyle="1" w:styleId="affffffffffffffffffffa">
    <w:name w:val="表文(居中)"/>
    <w:qFormat/>
    <w:pPr>
      <w:widowControl w:val="0"/>
      <w:overflowPunct w:val="0"/>
      <w:adjustRightInd w:val="0"/>
      <w:snapToGrid w:val="0"/>
      <w:jc w:val="center"/>
      <w:textAlignment w:val="baseline"/>
    </w:pPr>
    <w:rPr>
      <w:snapToGrid w:val="0"/>
      <w:color w:val="000000"/>
      <w:sz w:val="24"/>
    </w:rPr>
  </w:style>
  <w:style w:type="character" w:customStyle="1" w:styleId="Charffb">
    <w:name w:val="表样式 Char"/>
    <w:autoRedefine/>
    <w:qFormat/>
    <w:rPr>
      <w:rFonts w:ascii="黑体" w:eastAsia="黑体" w:hAnsi="Times New Roman"/>
      <w:kern w:val="2"/>
      <w:sz w:val="24"/>
      <w:szCs w:val="24"/>
    </w:rPr>
  </w:style>
  <w:style w:type="character" w:customStyle="1" w:styleId="Charffc">
    <w:name w:val="！！！正文 Char"/>
    <w:link w:val="affffffffffffffffffffb"/>
    <w:autoRedefine/>
    <w:qFormat/>
    <w:locked/>
    <w:rPr>
      <w:rFonts w:ascii="宋体" w:hAnsi="宋体" w:cs="宋体"/>
      <w:kern w:val="2"/>
      <w:sz w:val="24"/>
    </w:rPr>
  </w:style>
  <w:style w:type="paragraph" w:customStyle="1" w:styleId="affffffffffffffffffffb">
    <w:name w:val="！！！正文"/>
    <w:basedOn w:val="affc"/>
    <w:link w:val="Charffc"/>
    <w:autoRedefine/>
    <w:qFormat/>
    <w:pPr>
      <w:adjustRightInd/>
      <w:snapToGrid/>
      <w:spacing w:line="300" w:lineRule="auto"/>
      <w:ind w:firstLineChars="0" w:firstLine="482"/>
    </w:pPr>
    <w:rPr>
      <w:rFonts w:ascii="宋体" w:eastAsia="宋体" w:hAnsi="宋体" w:cs="宋体"/>
      <w:sz w:val="24"/>
      <w:szCs w:val="20"/>
    </w:rPr>
  </w:style>
  <w:style w:type="paragraph" w:customStyle="1" w:styleId="affffffffffffffffffffc">
    <w:name w:val="小员正文"/>
    <w:basedOn w:val="affb"/>
    <w:link w:val="Charffd"/>
    <w:autoRedefine/>
    <w:qFormat/>
    <w:pPr>
      <w:spacing w:line="360" w:lineRule="auto"/>
      <w:ind w:firstLine="480"/>
    </w:pPr>
    <w:rPr>
      <w:rFonts w:ascii="宋体" w:eastAsia="宋体"/>
      <w:color w:val="0000FF"/>
      <w:sz w:val="24"/>
      <w:szCs w:val="24"/>
    </w:rPr>
  </w:style>
  <w:style w:type="character" w:customStyle="1" w:styleId="Charffd">
    <w:name w:val="小员正文 Char"/>
    <w:link w:val="affffffffffffffffffffc"/>
    <w:autoRedefine/>
    <w:qFormat/>
    <w:rPr>
      <w:rFonts w:ascii="宋体"/>
      <w:color w:val="0000FF"/>
      <w:kern w:val="2"/>
      <w:sz w:val="24"/>
      <w:szCs w:val="24"/>
    </w:rPr>
  </w:style>
  <w:style w:type="character" w:customStyle="1" w:styleId="CharChar9">
    <w:name w:val="表 Char Char"/>
    <w:qFormat/>
    <w:locked/>
    <w:rPr>
      <w:rFonts w:ascii="宋体" w:eastAsia="黑体"/>
      <w:kern w:val="2"/>
      <w:sz w:val="24"/>
      <w:szCs w:val="24"/>
    </w:rPr>
  </w:style>
  <w:style w:type="paragraph" w:customStyle="1" w:styleId="CharCharChar2CharCharCharCharCharCharChar1">
    <w:name w:val="Char Char Char2 Char Char Char Char Char Char Char1"/>
    <w:basedOn w:val="affb"/>
    <w:autoRedefine/>
    <w:uiPriority w:val="99"/>
    <w:qFormat/>
    <w:pPr>
      <w:widowControl/>
      <w:spacing w:after="160" w:line="240" w:lineRule="exact"/>
      <w:ind w:firstLineChars="0" w:firstLine="0"/>
      <w:jc w:val="left"/>
    </w:pPr>
    <w:rPr>
      <w:rFonts w:ascii="Verdana" w:hAnsi="Verdana"/>
      <w:kern w:val="0"/>
      <w:sz w:val="30"/>
      <w:szCs w:val="30"/>
      <w:lang w:eastAsia="en-US"/>
    </w:rPr>
  </w:style>
  <w:style w:type="paragraph" w:customStyle="1" w:styleId="126">
    <w:name w:val="样式 正文文字1 + 宋体 首行缩进:  2 字符"/>
    <w:basedOn w:val="affb"/>
    <w:autoRedefine/>
    <w:uiPriority w:val="99"/>
    <w:qFormat/>
    <w:pPr>
      <w:spacing w:line="360" w:lineRule="auto"/>
    </w:pPr>
    <w:rPr>
      <w:rFonts w:ascii="宋体" w:eastAsia="宋体" w:hAnsi="宋体" w:cs="宋体"/>
      <w:sz w:val="24"/>
      <w:szCs w:val="20"/>
    </w:rPr>
  </w:style>
  <w:style w:type="paragraph" w:customStyle="1" w:styleId="affffffffffffffffffffd">
    <w:name w:val="图编号"/>
    <w:basedOn w:val="affb"/>
    <w:autoRedefine/>
    <w:uiPriority w:val="99"/>
    <w:qFormat/>
    <w:pPr>
      <w:widowControl/>
      <w:spacing w:beforeLines="50" w:afterLines="50" w:line="240" w:lineRule="auto"/>
      <w:ind w:firstLineChars="0" w:firstLine="0"/>
      <w:jc w:val="center"/>
    </w:pPr>
    <w:rPr>
      <w:rFonts w:ascii="黑体" w:eastAsia="黑体"/>
      <w:kern w:val="0"/>
      <w:sz w:val="24"/>
      <w:szCs w:val="24"/>
    </w:rPr>
  </w:style>
  <w:style w:type="paragraph" w:customStyle="1" w:styleId="CharCharCharCharCharChar1">
    <w:name w:val="Char Char Char Char Char Char1"/>
    <w:basedOn w:val="affb"/>
    <w:uiPriority w:val="99"/>
    <w:qFormat/>
    <w:pPr>
      <w:widowControl/>
      <w:spacing w:after="160" w:line="240" w:lineRule="exact"/>
      <w:ind w:firstLineChars="0" w:firstLine="0"/>
      <w:jc w:val="left"/>
    </w:pPr>
    <w:rPr>
      <w:rFonts w:ascii="宋体" w:eastAsia="宋体" w:hAnsi="宋体"/>
      <w:szCs w:val="26"/>
    </w:rPr>
  </w:style>
  <w:style w:type="paragraph" w:customStyle="1" w:styleId="Char1CharCharChar2">
    <w:name w:val="Char1 Char Char Char2"/>
    <w:basedOn w:val="affb"/>
    <w:autoRedefine/>
    <w:uiPriority w:val="99"/>
    <w:qFormat/>
    <w:pPr>
      <w:spacing w:line="240" w:lineRule="auto"/>
      <w:ind w:firstLineChars="0" w:firstLine="0"/>
    </w:pPr>
    <w:rPr>
      <w:rFonts w:eastAsia="宋体"/>
      <w:sz w:val="21"/>
      <w:szCs w:val="24"/>
    </w:rPr>
  </w:style>
  <w:style w:type="paragraph" w:customStyle="1" w:styleId="CharCharCharCharCharCharChar1">
    <w:name w:val="Char Char Char Char Char Char Char1"/>
    <w:basedOn w:val="affb"/>
    <w:autoRedefine/>
    <w:uiPriority w:val="99"/>
    <w:qFormat/>
    <w:pPr>
      <w:widowControl/>
      <w:spacing w:after="160" w:line="240" w:lineRule="exact"/>
      <w:ind w:firstLineChars="0" w:firstLine="0"/>
      <w:jc w:val="left"/>
    </w:pPr>
    <w:rPr>
      <w:rFonts w:ascii="Verdana" w:hAnsi="Verdana"/>
      <w:kern w:val="0"/>
      <w:sz w:val="30"/>
      <w:szCs w:val="30"/>
      <w:lang w:eastAsia="en-US"/>
    </w:rPr>
  </w:style>
  <w:style w:type="paragraph" w:customStyle="1" w:styleId="2240">
    <w:name w:val="标题 2 24磅"/>
    <w:basedOn w:val="affb"/>
    <w:next w:val="affb"/>
    <w:autoRedefine/>
    <w:uiPriority w:val="99"/>
    <w:qFormat/>
    <w:pPr>
      <w:adjustRightInd w:val="0"/>
      <w:snapToGrid w:val="0"/>
      <w:spacing w:beforeLines="50" w:afterLines="50" w:line="480" w:lineRule="exact"/>
      <w:ind w:leftChars="250" w:left="525" w:firstLineChars="0" w:firstLine="0"/>
      <w:jc w:val="left"/>
      <w:outlineLvl w:val="1"/>
    </w:pPr>
    <w:rPr>
      <w:rFonts w:ascii="楷体_GB2312" w:eastAsia="楷体_GB2312" w:hAnsi="Garamond" w:cs="宋体"/>
      <w:sz w:val="32"/>
      <w:szCs w:val="20"/>
    </w:rPr>
  </w:style>
  <w:style w:type="paragraph" w:customStyle="1" w:styleId="324">
    <w:name w:val="标题 3 24磅"/>
    <w:basedOn w:val="affb"/>
    <w:autoRedefine/>
    <w:uiPriority w:val="99"/>
    <w:qFormat/>
    <w:pPr>
      <w:adjustRightInd w:val="0"/>
      <w:snapToGrid w:val="0"/>
      <w:spacing w:beforeLines="50" w:afterLines="50" w:line="480" w:lineRule="exact"/>
      <w:ind w:firstLine="640"/>
      <w:jc w:val="left"/>
      <w:outlineLvl w:val="2"/>
    </w:pPr>
    <w:rPr>
      <w:rFonts w:ascii="仿宋_GB2312" w:hAnsi="Garamond" w:cs="宋体"/>
      <w:sz w:val="32"/>
    </w:rPr>
  </w:style>
  <w:style w:type="paragraph" w:customStyle="1" w:styleId="CharCharCharChar0">
    <w:name w:val="Char Char Char Char"/>
    <w:basedOn w:val="affb"/>
    <w:autoRedefine/>
    <w:qFormat/>
    <w:pPr>
      <w:widowControl/>
      <w:snapToGrid w:val="0"/>
      <w:spacing w:after="160" w:line="300" w:lineRule="auto"/>
      <w:ind w:firstLineChars="0" w:firstLine="0"/>
      <w:jc w:val="left"/>
    </w:pPr>
    <w:rPr>
      <w:rFonts w:ascii="仿宋_GB2312" w:hAnsi="Verdana"/>
      <w:b/>
      <w:kern w:val="0"/>
      <w:szCs w:val="28"/>
      <w:lang w:eastAsia="en-US"/>
    </w:rPr>
  </w:style>
  <w:style w:type="character" w:customStyle="1" w:styleId="GFChar">
    <w:name w:val="GF报告正文 Char"/>
    <w:link w:val="GF"/>
    <w:autoRedefine/>
    <w:uiPriority w:val="99"/>
    <w:qFormat/>
    <w:rPr>
      <w:rFonts w:ascii="宋体" w:eastAsia="仿宋_GB2312" w:hAnsi="宋体"/>
      <w:kern w:val="2"/>
      <w:sz w:val="21"/>
      <w:szCs w:val="21"/>
    </w:rPr>
  </w:style>
  <w:style w:type="paragraph" w:customStyle="1" w:styleId="06GF">
    <w:name w:val="06.GF报告图序、图题"/>
    <w:basedOn w:val="affb"/>
    <w:link w:val="06GFChar"/>
    <w:autoRedefine/>
    <w:qFormat/>
    <w:pPr>
      <w:widowControl/>
      <w:adjustRightInd w:val="0"/>
      <w:spacing w:after="360" w:line="360" w:lineRule="atLeast"/>
      <w:ind w:firstLineChars="0" w:firstLine="0"/>
      <w:jc w:val="center"/>
      <w:textAlignment w:val="baseline"/>
    </w:pPr>
    <w:rPr>
      <w:rFonts w:eastAsia="黑体"/>
      <w:kern w:val="0"/>
      <w:sz w:val="21"/>
      <w:szCs w:val="21"/>
    </w:rPr>
  </w:style>
  <w:style w:type="character" w:customStyle="1" w:styleId="06GFChar">
    <w:name w:val="06.GF报告图序、图题 Char"/>
    <w:link w:val="06GF"/>
    <w:autoRedefine/>
    <w:qFormat/>
    <w:rPr>
      <w:rFonts w:eastAsia="黑体"/>
      <w:sz w:val="21"/>
      <w:szCs w:val="21"/>
    </w:rPr>
  </w:style>
  <w:style w:type="paragraph" w:customStyle="1" w:styleId="affffffffffffffffffffe">
    <w:name w:val="正文 + 黑体"/>
    <w:basedOn w:val="affb"/>
    <w:autoRedefine/>
    <w:uiPriority w:val="99"/>
    <w:qFormat/>
    <w:pPr>
      <w:adjustRightInd w:val="0"/>
      <w:snapToGrid w:val="0"/>
      <w:spacing w:line="360" w:lineRule="auto"/>
      <w:ind w:firstLineChars="0" w:firstLine="0"/>
      <w:jc w:val="center"/>
    </w:pPr>
    <w:rPr>
      <w:rFonts w:ascii="Arial" w:eastAsia="黑体" w:hAnsi="Arial" w:cs="Arial"/>
      <w:sz w:val="24"/>
      <w:szCs w:val="20"/>
    </w:rPr>
  </w:style>
  <w:style w:type="character" w:customStyle="1" w:styleId="02GFChar">
    <w:name w:val="02.GF报告二级标题 Char"/>
    <w:qFormat/>
    <w:rPr>
      <w:rFonts w:ascii="黑体" w:eastAsia="黑体"/>
      <w:sz w:val="21"/>
      <w:szCs w:val="21"/>
      <w:lang w:val="en-US" w:eastAsia="zh-CN" w:bidi="ar-SA"/>
    </w:rPr>
  </w:style>
  <w:style w:type="paragraph" w:customStyle="1" w:styleId="153">
    <w:name w:val="样式 指南正文 + 行距: 1.5 倍行距"/>
    <w:basedOn w:val="affb"/>
    <w:uiPriority w:val="99"/>
    <w:qFormat/>
    <w:pPr>
      <w:adjustRightInd w:val="0"/>
      <w:snapToGrid w:val="0"/>
      <w:spacing w:line="360" w:lineRule="auto"/>
      <w:ind w:firstLine="560"/>
    </w:pPr>
    <w:rPr>
      <w:rFonts w:ascii="仿宋_GB2312" w:cs="宋体"/>
      <w:szCs w:val="20"/>
    </w:rPr>
  </w:style>
  <w:style w:type="paragraph" w:customStyle="1" w:styleId="2220">
    <w:name w:val="样式 样式 正文文字缩进 2 + 小三 首行缩进:  2 字符 + 首行缩进:  2 字符"/>
    <w:basedOn w:val="affb"/>
    <w:uiPriority w:val="99"/>
    <w:qFormat/>
    <w:pPr>
      <w:spacing w:line="360" w:lineRule="auto"/>
      <w:ind w:firstLine="560"/>
    </w:pPr>
    <w:rPr>
      <w:rFonts w:cs="宋体"/>
      <w:szCs w:val="20"/>
    </w:rPr>
  </w:style>
  <w:style w:type="paragraph" w:customStyle="1" w:styleId="xl45">
    <w:name w:val="xl45"/>
    <w:basedOn w:val="affb"/>
    <w:autoRedefine/>
    <w:uiPriority w:val="99"/>
    <w:qFormat/>
    <w:pPr>
      <w:widowControl/>
      <w:pBdr>
        <w:left w:val="double" w:sz="6"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kern w:val="0"/>
      <w:sz w:val="24"/>
      <w:szCs w:val="24"/>
    </w:rPr>
  </w:style>
  <w:style w:type="character" w:customStyle="1" w:styleId="Charffe">
    <w:name w:val="引用公式 Char"/>
    <w:link w:val="afffffffffffffffffffff"/>
    <w:autoRedefine/>
    <w:qFormat/>
    <w:rPr>
      <w:rFonts w:eastAsia="Times New Roman"/>
      <w:kern w:val="2"/>
      <w:sz w:val="24"/>
      <w:szCs w:val="24"/>
    </w:rPr>
  </w:style>
  <w:style w:type="paragraph" w:customStyle="1" w:styleId="afffffffffffffffffffff">
    <w:name w:val="引用公式"/>
    <w:link w:val="Charffe"/>
    <w:autoRedefine/>
    <w:qFormat/>
    <w:pPr>
      <w:widowControl w:val="0"/>
      <w:jc w:val="both"/>
    </w:pPr>
    <w:rPr>
      <w:rFonts w:eastAsia="Times New Roman"/>
      <w:kern w:val="2"/>
      <w:sz w:val="24"/>
      <w:szCs w:val="24"/>
    </w:rPr>
  </w:style>
  <w:style w:type="character" w:customStyle="1" w:styleId="Charfff">
    <w:name w:val="图标注 Char"/>
    <w:link w:val="afffffffffffffffffffff0"/>
    <w:qFormat/>
    <w:rPr>
      <w:sz w:val="21"/>
    </w:rPr>
  </w:style>
  <w:style w:type="paragraph" w:customStyle="1" w:styleId="afffffffffffffffffffff0">
    <w:name w:val="图标注"/>
    <w:basedOn w:val="affb"/>
    <w:link w:val="Charfff"/>
    <w:autoRedefine/>
    <w:qFormat/>
    <w:pPr>
      <w:spacing w:line="400" w:lineRule="exact"/>
      <w:ind w:firstLineChars="0" w:firstLine="0"/>
      <w:jc w:val="center"/>
    </w:pPr>
    <w:rPr>
      <w:rFonts w:eastAsia="宋体"/>
      <w:kern w:val="0"/>
      <w:sz w:val="21"/>
      <w:szCs w:val="20"/>
    </w:rPr>
  </w:style>
  <w:style w:type="paragraph" w:customStyle="1" w:styleId="501">
    <w:name w:val="501正文"/>
    <w:basedOn w:val="affb"/>
    <w:link w:val="501Char1"/>
    <w:uiPriority w:val="99"/>
    <w:qFormat/>
    <w:pPr>
      <w:spacing w:line="360" w:lineRule="auto"/>
      <w:ind w:firstLineChars="0" w:firstLine="420"/>
      <w:jc w:val="left"/>
    </w:pPr>
    <w:rPr>
      <w:rFonts w:ascii="黑体" w:eastAsia="宋体" w:hAnsi="宋体"/>
      <w:bCs/>
      <w:sz w:val="24"/>
      <w:szCs w:val="24"/>
    </w:rPr>
  </w:style>
  <w:style w:type="character" w:customStyle="1" w:styleId="501Char1">
    <w:name w:val="501正文 Char1"/>
    <w:link w:val="501"/>
    <w:autoRedefine/>
    <w:uiPriority w:val="99"/>
    <w:qFormat/>
    <w:rPr>
      <w:rFonts w:ascii="黑体" w:hAnsi="宋体"/>
      <w:bCs/>
      <w:kern w:val="2"/>
      <w:sz w:val="24"/>
      <w:szCs w:val="24"/>
    </w:rPr>
  </w:style>
  <w:style w:type="paragraph" w:customStyle="1" w:styleId="CharChar1Char">
    <w:name w:val="Char Char1 Char"/>
    <w:basedOn w:val="affb"/>
    <w:autoRedefine/>
    <w:uiPriority w:val="99"/>
    <w:qFormat/>
    <w:pPr>
      <w:widowControl/>
      <w:adjustRightInd w:val="0"/>
      <w:snapToGrid w:val="0"/>
      <w:spacing w:after="160" w:line="240" w:lineRule="auto"/>
      <w:ind w:firstLine="605"/>
    </w:pPr>
    <w:rPr>
      <w:rFonts w:ascii="Verdana" w:eastAsia="宋体" w:hAnsi="Verdana"/>
      <w:kern w:val="0"/>
      <w:sz w:val="24"/>
      <w:szCs w:val="24"/>
    </w:rPr>
  </w:style>
  <w:style w:type="paragraph" w:customStyle="1" w:styleId="3Garamond">
    <w:name w:val="样式 标题 3 + (符号) Garamond"/>
    <w:basedOn w:val="30"/>
    <w:link w:val="3GaramondChar"/>
    <w:autoRedefine/>
    <w:qFormat/>
    <w:pPr>
      <w:adjustRightInd/>
      <w:snapToGrid/>
      <w:spacing w:before="260" w:after="260" w:line="416" w:lineRule="auto"/>
      <w:ind w:firstLineChars="0" w:firstLine="0"/>
    </w:pPr>
    <w:rPr>
      <w:rFonts w:eastAsia="仿宋_GB2312"/>
    </w:rPr>
  </w:style>
  <w:style w:type="character" w:customStyle="1" w:styleId="3GaramondChar">
    <w:name w:val="样式 标题 3 + (符号) Garamond Char"/>
    <w:link w:val="3Garamond"/>
    <w:autoRedefine/>
    <w:qFormat/>
    <w:locked/>
    <w:rPr>
      <w:rFonts w:eastAsia="仿宋_GB2312"/>
      <w:b/>
      <w:bCs/>
      <w:kern w:val="2"/>
      <w:sz w:val="32"/>
      <w:szCs w:val="32"/>
    </w:rPr>
  </w:style>
  <w:style w:type="paragraph" w:customStyle="1" w:styleId="wmdoc">
    <w:name w:val="wmdoc"/>
    <w:basedOn w:val="affb"/>
    <w:autoRedefine/>
    <w:uiPriority w:val="99"/>
    <w:qFormat/>
    <w:pPr>
      <w:adjustRightInd w:val="0"/>
      <w:spacing w:line="360" w:lineRule="atLeast"/>
      <w:ind w:firstLineChars="0" w:firstLine="0"/>
      <w:textAlignment w:val="baseline"/>
    </w:pPr>
    <w:rPr>
      <w:rFonts w:ascii="宋体" w:eastAsia="宋体"/>
      <w:kern w:val="0"/>
      <w:szCs w:val="20"/>
    </w:rPr>
  </w:style>
  <w:style w:type="paragraph" w:customStyle="1" w:styleId="afffffffffffffffffffff1">
    <w:name w:val="基准脚注"/>
    <w:basedOn w:val="affb"/>
    <w:autoRedefine/>
    <w:uiPriority w:val="99"/>
    <w:qFormat/>
    <w:pPr>
      <w:widowControl/>
      <w:tabs>
        <w:tab w:val="left" w:pos="540"/>
      </w:tabs>
      <w:overflowPunct w:val="0"/>
      <w:autoSpaceDE w:val="0"/>
      <w:autoSpaceDN w:val="0"/>
      <w:adjustRightInd w:val="0"/>
      <w:snapToGrid w:val="0"/>
      <w:spacing w:before="80" w:after="80" w:line="460" w:lineRule="atLeast"/>
      <w:ind w:firstLineChars="0" w:firstLine="510"/>
      <w:jc w:val="center"/>
      <w:textAlignment w:val="baseline"/>
    </w:pPr>
    <w:rPr>
      <w:rFonts w:ascii="宋体" w:eastAsia="宋体" w:hAnsi="宋体"/>
      <w:kern w:val="0"/>
      <w:szCs w:val="20"/>
    </w:rPr>
  </w:style>
  <w:style w:type="paragraph" w:customStyle="1" w:styleId="afffffffffffffffffffff2">
    <w:name w:val="图标"/>
    <w:basedOn w:val="affb"/>
    <w:link w:val="Charfff0"/>
    <w:autoRedefine/>
    <w:qFormat/>
    <w:pPr>
      <w:spacing w:line="360" w:lineRule="auto"/>
      <w:ind w:firstLineChars="0" w:firstLine="0"/>
      <w:jc w:val="center"/>
    </w:pPr>
    <w:rPr>
      <w:rFonts w:ascii="仿宋_GB2312"/>
      <w:kern w:val="0"/>
      <w:szCs w:val="28"/>
    </w:rPr>
  </w:style>
  <w:style w:type="character" w:customStyle="1" w:styleId="Charfff0">
    <w:name w:val="图标 Char"/>
    <w:link w:val="afffffffffffffffffffff2"/>
    <w:autoRedefine/>
    <w:qFormat/>
    <w:rPr>
      <w:rFonts w:ascii="仿宋_GB2312" w:eastAsia="仿宋_GB2312"/>
      <w:sz w:val="28"/>
      <w:szCs w:val="28"/>
    </w:rPr>
  </w:style>
  <w:style w:type="paragraph" w:customStyle="1" w:styleId="afffffffffffffffffffff3">
    <w:name w:val="公式样式"/>
    <w:basedOn w:val="affb"/>
    <w:link w:val="Charfff1"/>
    <w:autoRedefine/>
    <w:qFormat/>
    <w:pPr>
      <w:tabs>
        <w:tab w:val="center" w:pos="4260"/>
        <w:tab w:val="right" w:pos="8520"/>
      </w:tabs>
      <w:spacing w:line="360" w:lineRule="auto"/>
      <w:ind w:firstLineChars="0" w:firstLine="0"/>
      <w:jc w:val="left"/>
    </w:pPr>
    <w:rPr>
      <w:rFonts w:eastAsia="宋体"/>
      <w:sz w:val="24"/>
      <w:szCs w:val="24"/>
    </w:rPr>
  </w:style>
  <w:style w:type="character" w:customStyle="1" w:styleId="Charfff1">
    <w:name w:val="公式样式 Char"/>
    <w:link w:val="afffffffffffffffffffff3"/>
    <w:qFormat/>
    <w:rPr>
      <w:kern w:val="2"/>
      <w:sz w:val="24"/>
      <w:szCs w:val="24"/>
    </w:rPr>
  </w:style>
  <w:style w:type="paragraph" w:customStyle="1" w:styleId="jg">
    <w:name w:val="jg正文"/>
    <w:basedOn w:val="affb"/>
    <w:link w:val="jgChar"/>
    <w:autoRedefine/>
    <w:qFormat/>
    <w:pPr>
      <w:spacing w:line="360" w:lineRule="auto"/>
      <w:ind w:firstLine="480"/>
    </w:pPr>
    <w:rPr>
      <w:rFonts w:eastAsia="宋体"/>
      <w:kern w:val="0"/>
      <w:sz w:val="24"/>
      <w:szCs w:val="24"/>
    </w:rPr>
  </w:style>
  <w:style w:type="character" w:customStyle="1" w:styleId="jgChar">
    <w:name w:val="jg正文 Char"/>
    <w:link w:val="jg"/>
    <w:qFormat/>
    <w:rPr>
      <w:sz w:val="24"/>
      <w:szCs w:val="24"/>
    </w:rPr>
  </w:style>
  <w:style w:type="paragraph" w:customStyle="1" w:styleId="1240">
    <w:name w:val="标题 1 24磅"/>
    <w:basedOn w:val="affb"/>
    <w:next w:val="affb"/>
    <w:autoRedefine/>
    <w:uiPriority w:val="99"/>
    <w:qFormat/>
    <w:pPr>
      <w:spacing w:before="120" w:after="120" w:line="480" w:lineRule="exact"/>
      <w:ind w:firstLineChars="0" w:firstLine="0"/>
      <w:jc w:val="left"/>
    </w:pPr>
    <w:rPr>
      <w:rFonts w:ascii="黑体" w:eastAsia="黑体" w:hAnsi="Garamond" w:cs="宋体"/>
      <w:sz w:val="32"/>
      <w:szCs w:val="20"/>
    </w:rPr>
  </w:style>
  <w:style w:type="paragraph" w:customStyle="1" w:styleId="4GB23122">
    <w:name w:val="标题 4 仿宋_GB2312 四号 左 悬挂缩进: 2 字符"/>
    <w:basedOn w:val="affb"/>
    <w:autoRedefine/>
    <w:uiPriority w:val="99"/>
    <w:qFormat/>
    <w:pPr>
      <w:spacing w:line="240" w:lineRule="auto"/>
      <w:ind w:leftChars="350" w:left="1295" w:hangingChars="200" w:hanging="560"/>
      <w:jc w:val="left"/>
    </w:pPr>
    <w:rPr>
      <w:rFonts w:ascii="仿宋_GB2312" w:hAnsi="Garamond" w:cs="宋体"/>
      <w:szCs w:val="20"/>
    </w:rPr>
  </w:style>
  <w:style w:type="paragraph" w:customStyle="1" w:styleId="241">
    <w:name w:val="正文 24磅"/>
    <w:basedOn w:val="affb"/>
    <w:autoRedefine/>
    <w:uiPriority w:val="99"/>
    <w:qFormat/>
    <w:pPr>
      <w:adjustRightInd w:val="0"/>
      <w:snapToGrid w:val="0"/>
      <w:spacing w:line="480" w:lineRule="exact"/>
      <w:ind w:firstLine="560"/>
      <w:jc w:val="left"/>
    </w:pPr>
    <w:rPr>
      <w:rFonts w:ascii="仿宋_GB2312" w:cs="宋体"/>
      <w:szCs w:val="20"/>
    </w:rPr>
  </w:style>
  <w:style w:type="character" w:customStyle="1" w:styleId="afffffffffffffffffffff4">
    <w:name w:val="样式 正文 +"/>
    <w:autoRedefine/>
    <w:qFormat/>
    <w:rPr>
      <w:rFonts w:eastAsia="宋体"/>
      <w:kern w:val="0"/>
      <w:sz w:val="24"/>
    </w:rPr>
  </w:style>
  <w:style w:type="character" w:customStyle="1" w:styleId="afffffffffffffffffffff5">
    <w:name w:val="样式 四号 下划线"/>
    <w:autoRedefine/>
    <w:qFormat/>
    <w:rPr>
      <w:rFonts w:ascii="Arial" w:hAnsi="Arial"/>
      <w:sz w:val="28"/>
      <w:szCs w:val="28"/>
      <w:u w:val="single"/>
    </w:rPr>
  </w:style>
  <w:style w:type="character" w:customStyle="1" w:styleId="CharCharCharCharCharCharChar0">
    <w:name w:val="图题、表题 Char Char Char Char Char Char Char"/>
    <w:qFormat/>
    <w:rPr>
      <w:rFonts w:eastAsia="黑体"/>
      <w:sz w:val="24"/>
      <w:lang w:val="en-US" w:eastAsia="zh-CN" w:bidi="ar-SA"/>
    </w:rPr>
  </w:style>
  <w:style w:type="character" w:customStyle="1" w:styleId="tnt">
    <w:name w:val="tnt"/>
    <w:autoRedefine/>
    <w:qFormat/>
  </w:style>
  <w:style w:type="character" w:customStyle="1" w:styleId="CharChara">
    <w:name w:val="Char Char"/>
    <w:autoRedefine/>
    <w:qFormat/>
    <w:rPr>
      <w:rFonts w:ascii="宋体" w:hAnsi="Courier New" w:cs="Courier New"/>
      <w:kern w:val="2"/>
      <w:sz w:val="21"/>
      <w:szCs w:val="21"/>
    </w:rPr>
  </w:style>
  <w:style w:type="paragraph" w:customStyle="1" w:styleId="CharCharCharCharCharChar0">
    <w:name w:val="图题、表题 Char Char Char Char Char Char"/>
    <w:autoRedefine/>
    <w:qFormat/>
    <w:pPr>
      <w:spacing w:line="360" w:lineRule="auto"/>
      <w:jc w:val="center"/>
    </w:pPr>
    <w:rPr>
      <w:rFonts w:eastAsia="黑体"/>
      <w:sz w:val="24"/>
    </w:rPr>
  </w:style>
  <w:style w:type="paragraph" w:customStyle="1" w:styleId="1020">
    <w:name w:val="样式 (符号) 宋体 左侧:  10.2 毫米 首行缩进:  0 毫米"/>
    <w:basedOn w:val="affb"/>
    <w:autoRedefine/>
    <w:uiPriority w:val="99"/>
    <w:qFormat/>
    <w:pPr>
      <w:tabs>
        <w:tab w:val="left" w:pos="1580"/>
      </w:tabs>
      <w:spacing w:line="500" w:lineRule="atLeast"/>
      <w:ind w:firstLineChars="0" w:firstLine="0"/>
    </w:pPr>
    <w:rPr>
      <w:rFonts w:eastAsia="宋体" w:cs="宋体"/>
      <w:sz w:val="24"/>
      <w:szCs w:val="24"/>
    </w:rPr>
  </w:style>
  <w:style w:type="paragraph" w:customStyle="1" w:styleId="352">
    <w:name w:val="样式 左侧:  3.5 毫米 首行缩进:  2 字符"/>
    <w:uiPriority w:val="99"/>
    <w:qFormat/>
    <w:pPr>
      <w:ind w:left="57" w:firstLine="560"/>
    </w:pPr>
    <w:rPr>
      <w:rFonts w:cs="宋体"/>
      <w:kern w:val="2"/>
      <w:sz w:val="28"/>
    </w:rPr>
  </w:style>
  <w:style w:type="paragraph" w:customStyle="1" w:styleId="225">
    <w:name w:val="样式 宋体 首行缩进:  2 字符 行距: 固定值 25 磅"/>
    <w:basedOn w:val="affb"/>
    <w:uiPriority w:val="99"/>
    <w:qFormat/>
    <w:pPr>
      <w:ind w:firstLineChars="0" w:firstLine="0"/>
    </w:pPr>
    <w:rPr>
      <w:rFonts w:ascii="宋体" w:eastAsia="宋体"/>
      <w:sz w:val="21"/>
      <w:szCs w:val="20"/>
    </w:rPr>
  </w:style>
  <w:style w:type="paragraph" w:customStyle="1" w:styleId="4405050505">
    <w:name w:val="样式 样式 标题 4第三层条4第四层 + 段前: 0.5 行 段后: 0.5 行 + 段前: 0.5 行 段后: 0.5 行"/>
    <w:basedOn w:val="440505"/>
    <w:uiPriority w:val="99"/>
    <w:qFormat/>
    <w:pPr>
      <w:ind w:left="0" w:firstLine="0"/>
    </w:pPr>
  </w:style>
  <w:style w:type="paragraph" w:customStyle="1" w:styleId="440505">
    <w:name w:val="样式 标题 4第三层条4第四层 + 段前: 0.5 行 段后: 0.5 行"/>
    <w:basedOn w:val="41"/>
    <w:uiPriority w:val="99"/>
    <w:qFormat/>
    <w:pPr>
      <w:tabs>
        <w:tab w:val="left" w:pos="210"/>
      </w:tabs>
      <w:adjustRightInd w:val="0"/>
      <w:snapToGrid w:val="0"/>
      <w:spacing w:before="0" w:after="0" w:line="360" w:lineRule="auto"/>
      <w:ind w:left="862" w:firstLineChars="0" w:hanging="862"/>
    </w:pPr>
    <w:rPr>
      <w:rFonts w:ascii="Times New Roman" w:hAnsi="Arial" w:cs="宋体"/>
      <w:b w:val="0"/>
      <w:sz w:val="24"/>
      <w:szCs w:val="20"/>
    </w:rPr>
  </w:style>
  <w:style w:type="paragraph" w:customStyle="1" w:styleId="afffffffffffffffffffff6">
    <w:name w:val="样式 正文文本 + 两端对齐"/>
    <w:basedOn w:val="affff5"/>
    <w:autoRedefine/>
    <w:uiPriority w:val="99"/>
    <w:qFormat/>
    <w:pPr>
      <w:spacing w:line="240" w:lineRule="auto"/>
      <w:ind w:firstLineChars="0" w:firstLine="0"/>
    </w:pPr>
    <w:rPr>
      <w:rFonts w:eastAsia="宋体" w:cs="宋体"/>
      <w:sz w:val="21"/>
      <w:szCs w:val="20"/>
    </w:rPr>
  </w:style>
  <w:style w:type="paragraph" w:customStyle="1" w:styleId="3fa">
    <w:name w:val="样式 标题 3 +"/>
    <w:basedOn w:val="30"/>
    <w:autoRedefine/>
    <w:uiPriority w:val="99"/>
    <w:qFormat/>
    <w:pPr>
      <w:adjustRightInd/>
      <w:snapToGrid/>
      <w:spacing w:afterLines="50" w:line="400" w:lineRule="exact"/>
      <w:ind w:firstLineChars="0" w:firstLine="0"/>
    </w:pPr>
    <w:rPr>
      <w:rFonts w:ascii="宋体" w:eastAsia="宋体" w:hAnsi="宋体"/>
      <w:b w:val="0"/>
      <w:bCs w:val="0"/>
      <w:kern w:val="0"/>
      <w:sz w:val="24"/>
      <w:szCs w:val="24"/>
    </w:rPr>
  </w:style>
  <w:style w:type="paragraph" w:customStyle="1" w:styleId="2ff8">
    <w:name w:val="样式 段 + 小四 首行缩进:  2 字符"/>
    <w:basedOn w:val="afffffffffa"/>
    <w:uiPriority w:val="99"/>
    <w:qFormat/>
    <w:pPr>
      <w:spacing w:line="360" w:lineRule="auto"/>
      <w:ind w:firstLineChars="200" w:firstLine="200"/>
    </w:pPr>
    <w:rPr>
      <w:rFonts w:cs="宋体"/>
      <w:sz w:val="24"/>
    </w:rPr>
  </w:style>
  <w:style w:type="paragraph" w:customStyle="1" w:styleId="3h311133Char2">
    <w:name w:val="样式 标题 3第二层条三级四号字第三层h31.1.1 标题 3标题 3 Char + 首行缩进:  2 字符"/>
    <w:basedOn w:val="30"/>
    <w:autoRedefine/>
    <w:uiPriority w:val="99"/>
    <w:qFormat/>
    <w:pPr>
      <w:adjustRightInd/>
      <w:snapToGrid/>
      <w:spacing w:before="120" w:afterLines="50" w:line="240" w:lineRule="auto"/>
      <w:ind w:firstLineChars="0" w:firstLine="0"/>
    </w:pPr>
    <w:rPr>
      <w:rFonts w:eastAsia="宋体" w:cs="宋体"/>
      <w:b w:val="0"/>
      <w:sz w:val="28"/>
      <w:szCs w:val="20"/>
    </w:rPr>
  </w:style>
  <w:style w:type="paragraph" w:customStyle="1" w:styleId="3105050505">
    <w:name w:val="样式 样式 样式 标题 3 +1 + 段前: 0.5 行 段后: 0.5 行 + 段前: 0.5 行 段后: 0.5 行"/>
    <w:basedOn w:val="310505"/>
    <w:uiPriority w:val="99"/>
    <w:qFormat/>
    <w:rPr>
      <w:szCs w:val="20"/>
      <w:lang w:val="en-GB"/>
    </w:rPr>
  </w:style>
  <w:style w:type="paragraph" w:customStyle="1" w:styleId="310505">
    <w:name w:val="样式 样式 标题 3 +1 + 段前: 0.5 行 段后: 0.5 行"/>
    <w:basedOn w:val="310"/>
    <w:autoRedefine/>
    <w:uiPriority w:val="99"/>
    <w:qFormat/>
    <w:pPr>
      <w:tabs>
        <w:tab w:val="left" w:pos="210"/>
      </w:tabs>
      <w:spacing w:beforeLines="0" w:afterLines="0"/>
      <w:ind w:left="2280"/>
    </w:pPr>
    <w:rPr>
      <w:rFonts w:ascii="Times New Roman" w:hAnsi="Times New Roman" w:cs="宋体"/>
    </w:rPr>
  </w:style>
  <w:style w:type="paragraph" w:customStyle="1" w:styleId="2002">
    <w:name w:val="样式 标题 2 + (西文) 宋体 (中文) 宋体 五号 非加粗 段前: 0 磅 段后: 0 磅 行距: 固定值 2..."/>
    <w:basedOn w:val="23"/>
    <w:uiPriority w:val="99"/>
    <w:qFormat/>
    <w:pPr>
      <w:tabs>
        <w:tab w:val="left" w:pos="576"/>
      </w:tabs>
      <w:snapToGrid/>
      <w:spacing w:beforeLines="50" w:afterLines="50" w:line="460" w:lineRule="exact"/>
      <w:ind w:firstLineChars="0" w:firstLine="0"/>
    </w:pPr>
    <w:rPr>
      <w:rFonts w:ascii="黑体" w:eastAsia="黑体" w:hAnsi="宋体" w:cs="宋体"/>
      <w:b w:val="0"/>
      <w:bCs w:val="0"/>
      <w:sz w:val="24"/>
      <w:szCs w:val="21"/>
    </w:rPr>
  </w:style>
  <w:style w:type="paragraph" w:customStyle="1" w:styleId="GB2312">
    <w:name w:val="样式 正文文字缩进 + (西文) 仿宋_GB2312"/>
    <w:basedOn w:val="affff6"/>
    <w:uiPriority w:val="99"/>
    <w:qFormat/>
    <w:pPr>
      <w:spacing w:after="0" w:line="700" w:lineRule="exact"/>
      <w:ind w:leftChars="0" w:left="0"/>
    </w:pPr>
    <w:rPr>
      <w:rFonts w:ascii="仿宋_GB2312" w:hAnsi="仿宋_GB2312"/>
      <w:sz w:val="28"/>
      <w:szCs w:val="20"/>
    </w:rPr>
  </w:style>
  <w:style w:type="paragraph" w:customStyle="1" w:styleId="1002305">
    <w:name w:val="样式 样式 标题 1 + 宋体 五号 段前: 0 磅 段后: 0 磅 行距: 固定值 23 磅 + 段前: 0.5 行 段后:..."/>
    <w:basedOn w:val="10023"/>
    <w:autoRedefine/>
    <w:uiPriority w:val="99"/>
    <w:qFormat/>
    <w:pPr>
      <w:spacing w:beforeLines="0" w:afterLines="0"/>
    </w:pPr>
    <w:rPr>
      <w:rFonts w:eastAsia="黑体"/>
      <w:b w:val="0"/>
      <w:sz w:val="24"/>
    </w:rPr>
  </w:style>
  <w:style w:type="paragraph" w:customStyle="1" w:styleId="10023">
    <w:name w:val="样式 标题 1 + 宋体 五号 段前: 0 磅 段后: 0 磅 行距: 固定值 23 磅"/>
    <w:basedOn w:val="16"/>
    <w:autoRedefine/>
    <w:uiPriority w:val="99"/>
    <w:qFormat/>
    <w:pPr>
      <w:tabs>
        <w:tab w:val="left" w:pos="432"/>
      </w:tabs>
      <w:snapToGrid/>
      <w:spacing w:beforeLines="50" w:before="156" w:afterLines="50" w:after="156" w:line="460" w:lineRule="exact"/>
      <w:ind w:firstLineChars="0" w:firstLine="0"/>
      <w:jc w:val="both"/>
    </w:pPr>
    <w:rPr>
      <w:rFonts w:ascii="宋体" w:eastAsia="宋体" w:hAnsi="宋体" w:cs="宋体"/>
      <w:sz w:val="21"/>
      <w:szCs w:val="20"/>
    </w:rPr>
  </w:style>
  <w:style w:type="paragraph" w:customStyle="1" w:styleId="2h2l22ndlevelTitre22Header2Head2Headin">
    <w:name w:val="样式 标题 2第一层条第二层h2l22nd levelTitre22Header 2Head 2Headin..."/>
    <w:basedOn w:val="23"/>
    <w:autoRedefine/>
    <w:uiPriority w:val="99"/>
    <w:qFormat/>
    <w:pPr>
      <w:tabs>
        <w:tab w:val="left" w:pos="210"/>
      </w:tabs>
      <w:spacing w:beforeLines="50" w:afterLines="50" w:line="360" w:lineRule="auto"/>
    </w:pPr>
    <w:rPr>
      <w:rFonts w:ascii="黑体" w:eastAsia="宋体" w:hAnsi="Arial" w:cs="宋体"/>
      <w:b w:val="0"/>
      <w:bCs w:val="0"/>
      <w:sz w:val="24"/>
      <w:szCs w:val="24"/>
    </w:rPr>
  </w:style>
  <w:style w:type="paragraph" w:customStyle="1" w:styleId="2015">
    <w:name w:val="样式 目录 2 + 左侧:  0 厘米 行距: 1.5 倍行距"/>
    <w:basedOn w:val="TOC2"/>
    <w:autoRedefine/>
    <w:uiPriority w:val="99"/>
    <w:qFormat/>
    <w:pPr>
      <w:ind w:leftChars="0" w:left="0" w:firstLineChars="0" w:firstLine="0"/>
      <w:jc w:val="left"/>
    </w:pPr>
    <w:rPr>
      <w:rFonts w:eastAsia="宋体" w:cs="宋体"/>
      <w:b w:val="0"/>
      <w:sz w:val="24"/>
      <w:szCs w:val="20"/>
    </w:rPr>
  </w:style>
  <w:style w:type="paragraph" w:customStyle="1" w:styleId="250">
    <w:name w:val="样式 宋体 行距: 固定值 25 磅"/>
    <w:basedOn w:val="affb"/>
    <w:autoRedefine/>
    <w:uiPriority w:val="99"/>
    <w:qFormat/>
    <w:pPr>
      <w:ind w:firstLineChars="71" w:firstLine="199"/>
    </w:pPr>
    <w:rPr>
      <w:rFonts w:ascii="宋体" w:eastAsia="宋体" w:cs="宋体"/>
      <w:sz w:val="21"/>
      <w:szCs w:val="20"/>
    </w:rPr>
  </w:style>
  <w:style w:type="paragraph" w:customStyle="1" w:styleId="11972">
    <w:name w:val="样式 目录 1 + 首行缩进:  1.97 字符2"/>
    <w:basedOn w:val="TOC1"/>
    <w:autoRedefine/>
    <w:uiPriority w:val="99"/>
    <w:qFormat/>
    <w:pPr>
      <w:spacing w:line="360" w:lineRule="auto"/>
      <w:jc w:val="left"/>
    </w:pPr>
    <w:rPr>
      <w:rFonts w:ascii="黑体" w:cs="宋体"/>
      <w:bCs/>
      <w:sz w:val="24"/>
      <w:szCs w:val="20"/>
    </w:rPr>
  </w:style>
  <w:style w:type="paragraph" w:customStyle="1" w:styleId="20020">
    <w:name w:val="样式 样式 标题 2 + (西文) 宋体 (中文) 宋体 五号 非加粗 段前: 0 磅 段后: 0 磅 行距: 固定值 2......"/>
    <w:basedOn w:val="2002"/>
    <w:autoRedefine/>
    <w:uiPriority w:val="99"/>
    <w:qFormat/>
    <w:pPr>
      <w:tabs>
        <w:tab w:val="clear" w:pos="576"/>
      </w:tabs>
      <w:spacing w:beforeLines="0" w:afterLines="0"/>
    </w:pPr>
    <w:rPr>
      <w:bCs/>
      <w:szCs w:val="20"/>
    </w:rPr>
  </w:style>
  <w:style w:type="paragraph" w:customStyle="1" w:styleId="1fffb">
    <w:name w:val="样式 标题 1 + 宋体 四号"/>
    <w:basedOn w:val="16"/>
    <w:autoRedefine/>
    <w:uiPriority w:val="99"/>
    <w:qFormat/>
    <w:pPr>
      <w:tabs>
        <w:tab w:val="left" w:pos="432"/>
      </w:tabs>
      <w:spacing w:beforeLines="50" w:before="156" w:afterLines="50" w:after="156" w:line="480" w:lineRule="auto"/>
      <w:ind w:left="432" w:firstLineChars="0" w:hanging="432"/>
      <w:jc w:val="both"/>
    </w:pPr>
    <w:rPr>
      <w:rFonts w:ascii="宋体" w:hAnsi="宋体"/>
      <w:b w:val="0"/>
      <w:sz w:val="24"/>
      <w:szCs w:val="28"/>
    </w:rPr>
  </w:style>
  <w:style w:type="paragraph" w:customStyle="1" w:styleId="Web23">
    <w:name w:val="样式 普通(Web) + 五号 段前: 自动 段后: 自动 行距: 固定值 23 磅"/>
    <w:basedOn w:val="affffff"/>
    <w:autoRedefine/>
    <w:uiPriority w:val="99"/>
    <w:qFormat/>
    <w:pPr>
      <w:widowControl/>
      <w:spacing w:line="400" w:lineRule="exact"/>
      <w:ind w:firstLineChars="0" w:firstLine="0"/>
      <w:jc w:val="left"/>
    </w:pPr>
    <w:rPr>
      <w:rFonts w:ascii="Arial" w:eastAsia="宋体" w:hAnsi="Arial" w:cs="宋体"/>
      <w:kern w:val="0"/>
      <w:sz w:val="21"/>
      <w:szCs w:val="21"/>
    </w:rPr>
  </w:style>
  <w:style w:type="paragraph" w:customStyle="1" w:styleId="Web232">
    <w:name w:val="样式 样式 普通(Web) + 五号 段前: 自动 段后: 自动 行距: 固定值 23 磅 + 首行缩进:  2 字符"/>
    <w:basedOn w:val="Web23"/>
    <w:uiPriority w:val="99"/>
    <w:qFormat/>
    <w:pPr>
      <w:spacing w:line="300" w:lineRule="exact"/>
    </w:pPr>
    <w:rPr>
      <w:szCs w:val="20"/>
    </w:rPr>
  </w:style>
  <w:style w:type="paragraph" w:customStyle="1" w:styleId="Web0">
    <w:name w:val="样式 普通(Web) + 五号"/>
    <w:basedOn w:val="affffff"/>
    <w:uiPriority w:val="99"/>
    <w:qFormat/>
    <w:pPr>
      <w:widowControl/>
      <w:spacing w:before="100" w:beforeAutospacing="1" w:after="100" w:afterAutospacing="1" w:line="240" w:lineRule="auto"/>
      <w:ind w:firstLineChars="0" w:firstLine="0"/>
      <w:jc w:val="left"/>
    </w:pPr>
    <w:rPr>
      <w:rFonts w:ascii="Arial" w:eastAsia="宋体" w:hAnsi="Arial" w:cs="宋体"/>
      <w:kern w:val="0"/>
      <w:sz w:val="21"/>
      <w:szCs w:val="21"/>
    </w:rPr>
  </w:style>
  <w:style w:type="paragraph" w:customStyle="1" w:styleId="2h2l22ndlevelTitre2Header2Head2Heading3">
    <w:name w:val="样式 标题 2第一层条第二层h2l22nd levelTitre2Header 2Head 2Heading ...3"/>
    <w:basedOn w:val="23"/>
    <w:autoRedefine/>
    <w:uiPriority w:val="99"/>
    <w:qFormat/>
    <w:pPr>
      <w:widowControl/>
      <w:tabs>
        <w:tab w:val="left" w:pos="690"/>
        <w:tab w:val="left" w:pos="969"/>
        <w:tab w:val="left" w:pos="1140"/>
      </w:tabs>
      <w:spacing w:beforeLines="50" w:afterLines="50" w:line="360" w:lineRule="auto"/>
      <w:ind w:left="690" w:hanging="576"/>
      <w:jc w:val="left"/>
    </w:pPr>
    <w:rPr>
      <w:rFonts w:ascii="Arial" w:eastAsia="黑体" w:hAnsi="Arial"/>
      <w:kern w:val="0"/>
    </w:rPr>
  </w:style>
  <w:style w:type="paragraph" w:customStyle="1" w:styleId="3521">
    <w:name w:val="样式 左侧:  3.5 毫米 首行缩进:  2 字符1"/>
    <w:basedOn w:val="affb"/>
    <w:autoRedefine/>
    <w:uiPriority w:val="99"/>
    <w:qFormat/>
    <w:pPr>
      <w:spacing w:line="312" w:lineRule="auto"/>
      <w:jc w:val="center"/>
    </w:pPr>
    <w:rPr>
      <w:rFonts w:eastAsia="宋体" w:cs="宋体"/>
      <w:szCs w:val="20"/>
    </w:rPr>
  </w:style>
  <w:style w:type="paragraph" w:customStyle="1" w:styleId="85">
    <w:name w:val="样式 左侧:  8.5 毫米"/>
    <w:basedOn w:val="affb"/>
    <w:autoRedefine/>
    <w:uiPriority w:val="99"/>
    <w:qFormat/>
    <w:pPr>
      <w:spacing w:line="240" w:lineRule="auto"/>
      <w:ind w:firstLineChars="0" w:firstLine="0"/>
    </w:pPr>
    <w:rPr>
      <w:rFonts w:eastAsia="宋体" w:cs="宋体"/>
      <w:sz w:val="21"/>
      <w:szCs w:val="20"/>
    </w:rPr>
  </w:style>
  <w:style w:type="paragraph" w:customStyle="1" w:styleId="2ff9">
    <w:name w:val="样式 正文缩进 + 加粗 首行缩进:  2 字符"/>
    <w:basedOn w:val="affc"/>
    <w:autoRedefine/>
    <w:uiPriority w:val="99"/>
    <w:qFormat/>
    <w:pPr>
      <w:adjustRightInd/>
      <w:snapToGrid/>
      <w:spacing w:line="312" w:lineRule="auto"/>
      <w:ind w:firstLine="482"/>
    </w:pPr>
    <w:rPr>
      <w:rFonts w:ascii="黑体" w:eastAsia="黑体" w:hAnsi="Times New Roman" w:cs="宋体"/>
      <w:bCs/>
      <w:sz w:val="52"/>
      <w:szCs w:val="52"/>
    </w:rPr>
  </w:style>
  <w:style w:type="paragraph" w:customStyle="1" w:styleId="02">
    <w:name w:val="样式 首行缩进:  0 字符"/>
    <w:basedOn w:val="affb"/>
    <w:autoRedefine/>
    <w:uiPriority w:val="99"/>
    <w:qFormat/>
    <w:pPr>
      <w:spacing w:line="240" w:lineRule="auto"/>
      <w:ind w:firstLineChars="0" w:firstLine="0"/>
    </w:pPr>
    <w:rPr>
      <w:rFonts w:eastAsia="宋体" w:cs="宋体"/>
      <w:sz w:val="21"/>
      <w:szCs w:val="20"/>
    </w:rPr>
  </w:style>
  <w:style w:type="paragraph" w:customStyle="1" w:styleId="44050505050">
    <w:name w:val="样式 样式 样式 标题 4第三层条4第四层 + 段前: 0.5 行 段后: 0.5 行 + 段前: 0.5 行 段后: 0.5 ..."/>
    <w:basedOn w:val="4405050505"/>
    <w:autoRedefine/>
    <w:uiPriority w:val="99"/>
    <w:qFormat/>
    <w:pPr>
      <w:tabs>
        <w:tab w:val="clear" w:pos="210"/>
      </w:tabs>
    </w:pPr>
  </w:style>
  <w:style w:type="paragraph" w:customStyle="1" w:styleId="2h2l22ndlevelTitre22Header2Head2Headin0">
    <w:name w:val="样式 样式 标题 2第一层条第二层h2l22nd levelTitre22Header 2Head 2Headin... + 段..."/>
    <w:basedOn w:val="2h2l22ndlevelTitre22Header2Head2Headin"/>
    <w:autoRedefine/>
    <w:uiPriority w:val="99"/>
    <w:qFormat/>
    <w:pPr>
      <w:ind w:left="576" w:hanging="576"/>
    </w:pPr>
    <w:rPr>
      <w:szCs w:val="20"/>
    </w:rPr>
  </w:style>
  <w:style w:type="paragraph" w:customStyle="1" w:styleId="11971197">
    <w:name w:val="样式 样式 目录 1 + 首行缩进:  1.97 字符1 + 小四 首行缩进:  1.97 字符"/>
    <w:basedOn w:val="11971"/>
    <w:uiPriority w:val="99"/>
    <w:qFormat/>
    <w:pPr>
      <w:ind w:firstLine="197"/>
    </w:pPr>
  </w:style>
  <w:style w:type="paragraph" w:customStyle="1" w:styleId="11971">
    <w:name w:val="样式 目录 1 + 首行缩进:  1.97 字符1"/>
    <w:basedOn w:val="TOC1"/>
    <w:autoRedefine/>
    <w:uiPriority w:val="99"/>
    <w:qFormat/>
    <w:pPr>
      <w:spacing w:line="360" w:lineRule="auto"/>
      <w:ind w:firstLineChars="197" w:firstLine="634"/>
      <w:jc w:val="center"/>
    </w:pPr>
    <w:rPr>
      <w:rFonts w:eastAsia="宋体" w:cs="宋体"/>
      <w:bCs/>
      <w:sz w:val="24"/>
      <w:szCs w:val="20"/>
    </w:rPr>
  </w:style>
  <w:style w:type="paragraph" w:customStyle="1" w:styleId="2h2l22ndlevelTitre22Header2Head2Headin1">
    <w:name w:val="样式 样式 样式 标题 2第一层条第二层h2l22nd levelTitre22Header 2Head 2Headin... ..."/>
    <w:basedOn w:val="2h2l22ndlevelTitre22Header2Head2Headin0"/>
    <w:autoRedefine/>
    <w:qFormat/>
    <w:pPr>
      <w:tabs>
        <w:tab w:val="clear" w:pos="210"/>
        <w:tab w:val="left" w:pos="576"/>
      </w:tabs>
    </w:pPr>
    <w:rPr>
      <w:rFonts w:eastAsia="黑体"/>
    </w:rPr>
  </w:style>
  <w:style w:type="paragraph" w:customStyle="1" w:styleId="afffffffffffffffffffff7">
    <w:name w:val="样式 居中"/>
    <w:basedOn w:val="affb"/>
    <w:autoRedefine/>
    <w:uiPriority w:val="99"/>
    <w:qFormat/>
    <w:pPr>
      <w:spacing w:line="240" w:lineRule="auto"/>
      <w:ind w:firstLineChars="0" w:firstLine="0"/>
      <w:jc w:val="center"/>
    </w:pPr>
    <w:rPr>
      <w:rFonts w:ascii="Arial" w:eastAsia="宋体" w:hAnsi="Arial" w:cs="宋体"/>
      <w:sz w:val="21"/>
      <w:szCs w:val="24"/>
    </w:rPr>
  </w:style>
  <w:style w:type="paragraph" w:customStyle="1" w:styleId="2250">
    <w:name w:val="样式 黑体 小四 首行缩进:  2 字符 行距: 固定值 25 磅"/>
    <w:basedOn w:val="affb"/>
    <w:uiPriority w:val="99"/>
    <w:qFormat/>
    <w:pPr>
      <w:ind w:firstLineChars="0" w:firstLine="0"/>
    </w:pPr>
    <w:rPr>
      <w:rFonts w:ascii="Arial" w:eastAsia="黑体" w:hAnsi="Arial" w:cs="宋体"/>
      <w:sz w:val="21"/>
      <w:szCs w:val="24"/>
    </w:rPr>
  </w:style>
  <w:style w:type="paragraph" w:customStyle="1" w:styleId="0850">
    <w:name w:val="样式 正文格式 + 宋体 首行缩进:  0.85 厘米"/>
    <w:basedOn w:val="affffffff7"/>
    <w:autoRedefine/>
    <w:uiPriority w:val="99"/>
    <w:qFormat/>
    <w:pPr>
      <w:spacing w:before="120" w:after="120" w:line="240" w:lineRule="auto"/>
      <w:ind w:firstLineChars="0" w:firstLine="0"/>
      <w:jc w:val="left"/>
      <w:textAlignment w:val="auto"/>
    </w:pPr>
    <w:rPr>
      <w:rFonts w:ascii="宋体" w:hAnsi="宋体" w:cs="宋体"/>
    </w:rPr>
  </w:style>
  <w:style w:type="paragraph" w:customStyle="1" w:styleId="1fffc">
    <w:name w:val="样式 标题 1章节第一层章一、黑小三 + 段前: 自动 段后: 自动"/>
    <w:basedOn w:val="16"/>
    <w:autoRedefine/>
    <w:uiPriority w:val="99"/>
    <w:qFormat/>
    <w:pPr>
      <w:tabs>
        <w:tab w:val="left" w:pos="432"/>
      </w:tabs>
      <w:spacing w:beforeLines="50" w:before="156" w:afterLines="50" w:after="156" w:line="360" w:lineRule="auto"/>
      <w:ind w:left="432" w:firstLineChars="0" w:hanging="432"/>
      <w:jc w:val="both"/>
    </w:pPr>
    <w:rPr>
      <w:rFonts w:ascii="黑体" w:cs="宋体"/>
      <w:b w:val="0"/>
      <w:bCs w:val="0"/>
      <w:sz w:val="24"/>
      <w:szCs w:val="24"/>
    </w:rPr>
  </w:style>
  <w:style w:type="paragraph" w:customStyle="1" w:styleId="Web230">
    <w:name w:val="样式 样式 普通(Web) + 五号 段前: 自动 段后: 自动 行距: 固定值 23 磅 + 段前: 自动 段后: 自动 ..."/>
    <w:basedOn w:val="Web23"/>
    <w:autoRedefine/>
    <w:uiPriority w:val="99"/>
    <w:qFormat/>
    <w:pPr>
      <w:spacing w:before="100" w:after="100"/>
    </w:pPr>
    <w:rPr>
      <w:szCs w:val="20"/>
    </w:rPr>
  </w:style>
  <w:style w:type="paragraph" w:customStyle="1" w:styleId="11050">
    <w:name w:val="样式 样式 标题 1 + 段前: 1 行 段后: 0.5 行 + 黑色"/>
    <w:basedOn w:val="1105"/>
    <w:uiPriority w:val="99"/>
    <w:qFormat/>
    <w:pPr>
      <w:numPr>
        <w:numId w:val="0"/>
      </w:numPr>
      <w:tabs>
        <w:tab w:val="clear" w:pos="210"/>
      </w:tabs>
      <w:spacing w:before="156" w:after="156"/>
      <w:jc w:val="left"/>
    </w:pPr>
    <w:rPr>
      <w:color w:val="000000"/>
    </w:rPr>
  </w:style>
  <w:style w:type="paragraph" w:customStyle="1" w:styleId="GB2312125227">
    <w:name w:val="样式 仿宋_GB2312 四号 行距: 多倍行距 1.25 字行 首行缩进:  2.27 字符"/>
    <w:basedOn w:val="affb"/>
    <w:uiPriority w:val="99"/>
    <w:qFormat/>
    <w:pPr>
      <w:spacing w:line="300" w:lineRule="auto"/>
      <w:ind w:firstLineChars="227" w:firstLine="636"/>
    </w:pPr>
    <w:rPr>
      <w:rFonts w:ascii="仿宋_GB2312" w:cs="宋体"/>
      <w:szCs w:val="20"/>
    </w:rPr>
  </w:style>
  <w:style w:type="paragraph" w:customStyle="1" w:styleId="127">
    <w:name w:val="样式 标题 1 + 首行缩进:  2 字符"/>
    <w:basedOn w:val="16"/>
    <w:uiPriority w:val="99"/>
    <w:qFormat/>
    <w:pPr>
      <w:tabs>
        <w:tab w:val="left" w:pos="432"/>
      </w:tabs>
      <w:spacing w:beforeLines="50" w:before="156" w:afterLines="50" w:after="156" w:line="360" w:lineRule="auto"/>
      <w:ind w:firstLineChars="0" w:firstLine="0"/>
      <w:jc w:val="both"/>
    </w:pPr>
    <w:rPr>
      <w:rFonts w:ascii="宋体" w:cs="宋体"/>
      <w:b w:val="0"/>
      <w:sz w:val="24"/>
      <w:szCs w:val="28"/>
    </w:rPr>
  </w:style>
  <w:style w:type="paragraph" w:customStyle="1" w:styleId="3520">
    <w:name w:val="样式 样式 左侧:  3.5 毫米 首行缩进:  2 字符 + 居中"/>
    <w:basedOn w:val="352"/>
    <w:autoRedefine/>
    <w:uiPriority w:val="99"/>
    <w:qFormat/>
    <w:pPr>
      <w:jc w:val="center"/>
    </w:pPr>
  </w:style>
  <w:style w:type="paragraph" w:customStyle="1" w:styleId="Arial851">
    <w:name w:val="样式 Arial 左侧:  8.5 毫米1"/>
    <w:basedOn w:val="affb"/>
    <w:autoRedefine/>
    <w:uiPriority w:val="99"/>
    <w:qFormat/>
    <w:pPr>
      <w:spacing w:line="240" w:lineRule="auto"/>
      <w:ind w:firstLineChars="0" w:firstLine="0"/>
    </w:pPr>
    <w:rPr>
      <w:rFonts w:ascii="Arial" w:eastAsia="宋体" w:hAnsi="Arial" w:cs="宋体"/>
      <w:sz w:val="21"/>
      <w:szCs w:val="20"/>
    </w:rPr>
  </w:style>
  <w:style w:type="paragraph" w:customStyle="1" w:styleId="2251">
    <w:name w:val="样式 样式 黑体 小四 首行缩进:  2 字符 行距: 固定值 25 磅 + (符号) 黑体 四号"/>
    <w:basedOn w:val="2250"/>
    <w:autoRedefine/>
    <w:uiPriority w:val="99"/>
    <w:qFormat/>
    <w:rPr>
      <w:sz w:val="28"/>
      <w:szCs w:val="28"/>
    </w:rPr>
  </w:style>
  <w:style w:type="paragraph" w:customStyle="1" w:styleId="440505050">
    <w:name w:val="样式 样式 样式 样式 标题 4第三层条4第四层 + 段前: 0.5 行 段后: 0.5 行 + 段前: 0.5 行 段后: 0..."/>
    <w:basedOn w:val="44050505050"/>
    <w:uiPriority w:val="99"/>
    <w:qFormat/>
    <w:pPr>
      <w:ind w:left="864" w:hanging="864"/>
      <w:jc w:val="left"/>
    </w:pPr>
  </w:style>
  <w:style w:type="paragraph" w:customStyle="1" w:styleId="75">
    <w:name w:val="样式 左侧:  7.5 毫米"/>
    <w:basedOn w:val="affb"/>
    <w:autoRedefine/>
    <w:uiPriority w:val="99"/>
    <w:qFormat/>
    <w:pPr>
      <w:spacing w:line="360" w:lineRule="auto"/>
      <w:ind w:firstLineChars="0" w:firstLine="0"/>
    </w:pPr>
    <w:rPr>
      <w:rFonts w:eastAsia="宋体" w:cs="宋体"/>
      <w:sz w:val="21"/>
      <w:szCs w:val="20"/>
    </w:rPr>
  </w:style>
  <w:style w:type="paragraph" w:customStyle="1" w:styleId="GB23122">
    <w:name w:val="样式 仿宋_GB2312 四号 行距: 2 倍行距"/>
    <w:basedOn w:val="affb"/>
    <w:uiPriority w:val="99"/>
    <w:qFormat/>
    <w:pPr>
      <w:spacing w:line="300" w:lineRule="auto"/>
    </w:pPr>
    <w:rPr>
      <w:rFonts w:ascii="仿宋_GB2312" w:hAnsi="仿宋_GB2312" w:cs="宋体"/>
      <w:szCs w:val="20"/>
    </w:rPr>
  </w:style>
  <w:style w:type="paragraph" w:customStyle="1" w:styleId="21h211H22">
    <w:name w:val="样式 标题 2第一层条论文标题 1第二层h2二级1.1H2 + 首行缩进:  2 字符"/>
    <w:basedOn w:val="23"/>
    <w:autoRedefine/>
    <w:uiPriority w:val="99"/>
    <w:qFormat/>
    <w:pPr>
      <w:tabs>
        <w:tab w:val="left" w:pos="576"/>
      </w:tabs>
      <w:spacing w:before="120" w:afterLines="50" w:line="240" w:lineRule="auto"/>
      <w:ind w:firstLineChars="0" w:firstLine="0"/>
    </w:pPr>
    <w:rPr>
      <w:rFonts w:ascii="Arial" w:eastAsia="黑体" w:hAnsi="Arial" w:cs="宋体"/>
      <w:b w:val="0"/>
      <w:sz w:val="28"/>
      <w:szCs w:val="20"/>
    </w:rPr>
  </w:style>
  <w:style w:type="paragraph" w:customStyle="1" w:styleId="Logo">
    <w:name w:val="Logo"/>
    <w:basedOn w:val="affb"/>
    <w:autoRedefine/>
    <w:uiPriority w:val="99"/>
    <w:qFormat/>
    <w:pPr>
      <w:widowControl/>
      <w:spacing w:line="240" w:lineRule="auto"/>
      <w:ind w:firstLineChars="0" w:firstLine="0"/>
      <w:jc w:val="left"/>
    </w:pPr>
    <w:rPr>
      <w:rFonts w:eastAsia="宋体"/>
      <w:kern w:val="0"/>
      <w:szCs w:val="20"/>
    </w:rPr>
  </w:style>
  <w:style w:type="paragraph" w:customStyle="1" w:styleId="Esty">
    <w:name w:val="Esty"/>
    <w:basedOn w:val="affb"/>
    <w:uiPriority w:val="99"/>
    <w:qFormat/>
    <w:pPr>
      <w:adjustRightInd w:val="0"/>
      <w:spacing w:line="400" w:lineRule="atLeast"/>
      <w:ind w:firstLineChars="0" w:firstLine="0"/>
      <w:jc w:val="center"/>
      <w:textAlignment w:val="baseline"/>
    </w:pPr>
    <w:rPr>
      <w:rFonts w:ascii="CG Times (W1)" w:eastAsia="宋体" w:hAnsi="CG Times (W1)" w:cs="CG Times (W1)"/>
      <w:b/>
      <w:spacing w:val="10"/>
      <w:kern w:val="0"/>
      <w:szCs w:val="20"/>
    </w:rPr>
  </w:style>
  <w:style w:type="character" w:customStyle="1" w:styleId="077-6">
    <w:name w:val="077-编号密级"/>
    <w:qFormat/>
    <w:rPr>
      <w:rFonts w:ascii="Tahoma" w:eastAsia="黑体" w:hAnsi="Tahoma"/>
      <w:kern w:val="2"/>
      <w:sz w:val="28"/>
      <w:lang w:val="en-US" w:eastAsia="zh-CN" w:bidi="ar-SA"/>
    </w:rPr>
  </w:style>
  <w:style w:type="character" w:customStyle="1" w:styleId="077-CharChar">
    <w:name w:val="077-页脚 Char Char"/>
    <w:autoRedefine/>
    <w:qFormat/>
    <w:rPr>
      <w:rFonts w:eastAsia="宋体"/>
      <w:kern w:val="2"/>
      <w:sz w:val="18"/>
      <w:szCs w:val="18"/>
      <w:lang w:val="en-US" w:eastAsia="zh-CN" w:bidi="ar-SA"/>
    </w:rPr>
  </w:style>
  <w:style w:type="paragraph" w:customStyle="1" w:styleId="1fffd">
    <w:name w:val="1级条标题"/>
    <w:next w:val="afffffffffffffffffffff8"/>
    <w:autoRedefine/>
    <w:uiPriority w:val="99"/>
    <w:qFormat/>
    <w:pPr>
      <w:widowControl w:val="0"/>
      <w:spacing w:line="312" w:lineRule="auto"/>
      <w:jc w:val="both"/>
      <w:outlineLvl w:val="1"/>
    </w:pPr>
    <w:rPr>
      <w:rFonts w:ascii="黑体" w:eastAsia="黑体" w:hAnsi="宋体"/>
      <w:sz w:val="24"/>
    </w:rPr>
  </w:style>
  <w:style w:type="paragraph" w:customStyle="1" w:styleId="afffffffffffffffffffff8">
    <w:name w:val="正文段"/>
    <w:uiPriority w:val="99"/>
    <w:qFormat/>
    <w:pPr>
      <w:widowControl w:val="0"/>
      <w:spacing w:line="312" w:lineRule="auto"/>
      <w:ind w:firstLineChars="200" w:firstLine="198"/>
      <w:jc w:val="both"/>
    </w:pPr>
    <w:rPr>
      <w:rFonts w:ascii="宋体" w:hAnsi="宋体"/>
      <w:sz w:val="24"/>
    </w:rPr>
  </w:style>
  <w:style w:type="paragraph" w:customStyle="1" w:styleId="5e">
    <w:name w:val="5级条标题"/>
    <w:basedOn w:val="affb"/>
    <w:next w:val="afffffffffffffffffffff8"/>
    <w:autoRedefine/>
    <w:uiPriority w:val="99"/>
    <w:qFormat/>
    <w:pPr>
      <w:tabs>
        <w:tab w:val="left" w:pos="1296"/>
      </w:tabs>
      <w:spacing w:line="312" w:lineRule="auto"/>
      <w:ind w:left="1296" w:firstLineChars="0" w:hanging="1296"/>
      <w:outlineLvl w:val="5"/>
    </w:pPr>
    <w:rPr>
      <w:rFonts w:eastAsia="宋体" w:hAnsi="宋体" w:cs="PMingLiU"/>
      <w:sz w:val="24"/>
      <w:szCs w:val="24"/>
    </w:rPr>
  </w:style>
  <w:style w:type="paragraph" w:customStyle="1" w:styleId="4f3">
    <w:name w:val="4级条标题"/>
    <w:basedOn w:val="affb"/>
    <w:next w:val="afffffffffffffffffffff8"/>
    <w:autoRedefine/>
    <w:uiPriority w:val="99"/>
    <w:qFormat/>
    <w:pPr>
      <w:tabs>
        <w:tab w:val="left" w:pos="1152"/>
      </w:tabs>
      <w:spacing w:line="312" w:lineRule="auto"/>
      <w:ind w:left="1152" w:firstLineChars="0" w:hanging="1152"/>
      <w:outlineLvl w:val="4"/>
    </w:pPr>
    <w:rPr>
      <w:rFonts w:eastAsia="宋体" w:hAnsi="宋体" w:cs="PMingLiU"/>
      <w:sz w:val="24"/>
      <w:szCs w:val="24"/>
    </w:rPr>
  </w:style>
  <w:style w:type="paragraph" w:customStyle="1" w:styleId="CharCharChar1CharCharChar1CharCharCharCharCharCharCharCharCharCharCharChar1Char">
    <w:name w:val="Char Char Char1 Char Char Char1 Char Char Char Char Char Char Char Char Char Char Char Char1 Char"/>
    <w:basedOn w:val="affb"/>
    <w:autoRedefine/>
    <w:uiPriority w:val="99"/>
    <w:qFormat/>
    <w:pPr>
      <w:spacing w:line="240" w:lineRule="auto"/>
      <w:ind w:firstLineChars="0" w:firstLine="0"/>
    </w:pPr>
    <w:rPr>
      <w:rFonts w:ascii="Arial" w:eastAsia="宋体" w:hAnsi="Arial" w:cs="Arial"/>
      <w:sz w:val="21"/>
      <w:szCs w:val="21"/>
    </w:rPr>
  </w:style>
  <w:style w:type="paragraph" w:customStyle="1" w:styleId="077-7">
    <w:name w:val="077-文件编号"/>
    <w:basedOn w:val="affb"/>
    <w:autoRedefine/>
    <w:uiPriority w:val="99"/>
    <w:qFormat/>
    <w:pPr>
      <w:adjustRightInd w:val="0"/>
      <w:snapToGrid w:val="0"/>
      <w:spacing w:line="300" w:lineRule="auto"/>
      <w:ind w:firstLineChars="0" w:firstLine="0"/>
      <w:jc w:val="center"/>
    </w:pPr>
    <w:rPr>
      <w:rFonts w:ascii="黑体" w:eastAsia="黑体" w:cs="宋体"/>
      <w:sz w:val="32"/>
      <w:szCs w:val="20"/>
    </w:rPr>
  </w:style>
  <w:style w:type="paragraph" w:customStyle="1" w:styleId="3fb">
    <w:name w:val="3级条标题"/>
    <w:basedOn w:val="affb"/>
    <w:next w:val="afffffffffffffffffffff8"/>
    <w:autoRedefine/>
    <w:uiPriority w:val="99"/>
    <w:qFormat/>
    <w:pPr>
      <w:spacing w:line="312" w:lineRule="auto"/>
      <w:ind w:left="1702" w:firstLineChars="0" w:firstLine="0"/>
      <w:outlineLvl w:val="3"/>
    </w:pPr>
    <w:rPr>
      <w:rFonts w:eastAsia="宋体" w:hAnsi="宋体" w:cs="PMingLiU"/>
      <w:sz w:val="24"/>
      <w:szCs w:val="24"/>
    </w:rPr>
  </w:style>
  <w:style w:type="paragraph" w:customStyle="1" w:styleId="76">
    <w:name w:val="7级条标题"/>
    <w:basedOn w:val="affb"/>
    <w:next w:val="afffffffffffffffffffff8"/>
    <w:autoRedefine/>
    <w:uiPriority w:val="99"/>
    <w:qFormat/>
    <w:pPr>
      <w:tabs>
        <w:tab w:val="left" w:pos="1584"/>
      </w:tabs>
      <w:spacing w:line="312" w:lineRule="auto"/>
      <w:ind w:left="1584" w:firstLineChars="0" w:hanging="1584"/>
      <w:outlineLvl w:val="7"/>
    </w:pPr>
    <w:rPr>
      <w:rFonts w:eastAsia="宋体" w:hAnsi="宋体" w:cs="PMingLiU"/>
      <w:sz w:val="24"/>
      <w:szCs w:val="24"/>
    </w:rPr>
  </w:style>
  <w:style w:type="paragraph" w:customStyle="1" w:styleId="2ffa">
    <w:name w:val="2级条标题"/>
    <w:basedOn w:val="affb"/>
    <w:next w:val="afffffffffffffffffffff8"/>
    <w:uiPriority w:val="99"/>
    <w:qFormat/>
    <w:pPr>
      <w:spacing w:line="312" w:lineRule="auto"/>
      <w:ind w:firstLineChars="0" w:firstLine="0"/>
      <w:outlineLvl w:val="2"/>
    </w:pPr>
    <w:rPr>
      <w:rFonts w:eastAsia="宋体" w:hAnsi="宋体" w:cs="PMingLiU"/>
      <w:sz w:val="24"/>
      <w:szCs w:val="24"/>
    </w:rPr>
  </w:style>
  <w:style w:type="paragraph" w:customStyle="1" w:styleId="67">
    <w:name w:val="6级条标题"/>
    <w:basedOn w:val="affb"/>
    <w:next w:val="afffffffffffffffffffff8"/>
    <w:autoRedefine/>
    <w:uiPriority w:val="99"/>
    <w:qFormat/>
    <w:pPr>
      <w:tabs>
        <w:tab w:val="left" w:pos="1440"/>
      </w:tabs>
      <w:spacing w:line="312" w:lineRule="auto"/>
      <w:ind w:left="1440" w:firstLineChars="0" w:hanging="1440"/>
      <w:outlineLvl w:val="6"/>
    </w:pPr>
    <w:rPr>
      <w:rFonts w:eastAsia="宋体" w:hAnsi="宋体" w:cs="PMingLiU"/>
      <w:sz w:val="24"/>
      <w:szCs w:val="24"/>
    </w:rPr>
  </w:style>
  <w:style w:type="paragraph" w:customStyle="1" w:styleId="077-8">
    <w:name w:val="077-单位名称"/>
    <w:basedOn w:val="affb"/>
    <w:uiPriority w:val="99"/>
    <w:qFormat/>
    <w:pPr>
      <w:adjustRightInd w:val="0"/>
      <w:snapToGrid w:val="0"/>
      <w:spacing w:line="300" w:lineRule="auto"/>
      <w:ind w:firstLineChars="2" w:firstLine="6"/>
      <w:jc w:val="center"/>
    </w:pPr>
    <w:rPr>
      <w:rFonts w:ascii="黑体" w:eastAsia="黑体" w:cs="宋体"/>
      <w:sz w:val="32"/>
      <w:szCs w:val="20"/>
    </w:rPr>
  </w:style>
  <w:style w:type="paragraph" w:customStyle="1" w:styleId="077-9">
    <w:name w:val="077-文件名称"/>
    <w:basedOn w:val="affb"/>
    <w:autoRedefine/>
    <w:uiPriority w:val="99"/>
    <w:qFormat/>
    <w:pPr>
      <w:adjustRightInd w:val="0"/>
      <w:snapToGrid w:val="0"/>
      <w:spacing w:line="300" w:lineRule="auto"/>
      <w:ind w:firstLineChars="0" w:firstLine="0"/>
      <w:jc w:val="center"/>
    </w:pPr>
    <w:rPr>
      <w:rFonts w:ascii="黑体" w:eastAsia="黑体" w:cs="宋体"/>
      <w:sz w:val="52"/>
      <w:szCs w:val="20"/>
    </w:rPr>
  </w:style>
  <w:style w:type="paragraph" w:customStyle="1" w:styleId="Csty">
    <w:name w:val="Csty"/>
    <w:basedOn w:val="affb"/>
    <w:uiPriority w:val="99"/>
    <w:qFormat/>
    <w:pPr>
      <w:adjustRightInd w:val="0"/>
      <w:spacing w:line="340" w:lineRule="atLeast"/>
      <w:ind w:firstLineChars="0" w:firstLine="0"/>
      <w:jc w:val="center"/>
      <w:textAlignment w:val="baseline"/>
    </w:pPr>
    <w:rPr>
      <w:rFonts w:ascii="黑体" w:eastAsia="黑体" w:hAnsi="CG Times (W1)" w:cs="CG Times (W1)"/>
      <w:spacing w:val="4"/>
      <w:kern w:val="0"/>
      <w:sz w:val="52"/>
      <w:szCs w:val="20"/>
    </w:rPr>
  </w:style>
  <w:style w:type="paragraph" w:customStyle="1" w:styleId="Gsty">
    <w:name w:val="Gsty"/>
    <w:basedOn w:val="Esty"/>
    <w:autoRedefine/>
    <w:uiPriority w:val="99"/>
    <w:qFormat/>
    <w:rPr>
      <w:rFonts w:ascii="长城仿宋" w:eastAsia="长城仿宋"/>
      <w:b w:val="0"/>
    </w:rPr>
  </w:style>
  <w:style w:type="paragraph" w:customStyle="1" w:styleId="afffffffffffffffffffff9">
    <w:name w:val="分类号"/>
    <w:basedOn w:val="affb"/>
    <w:uiPriority w:val="99"/>
    <w:qFormat/>
    <w:pPr>
      <w:adjustRightInd w:val="0"/>
      <w:snapToGrid w:val="0"/>
      <w:spacing w:line="240" w:lineRule="auto"/>
      <w:ind w:firstLineChars="0" w:firstLine="0"/>
      <w:jc w:val="left"/>
      <w:textAlignment w:val="baseline"/>
    </w:pPr>
    <w:rPr>
      <w:rFonts w:ascii="黑体" w:eastAsia="黑体"/>
      <w:spacing w:val="-4"/>
      <w:kern w:val="0"/>
      <w:szCs w:val="28"/>
    </w:rPr>
  </w:style>
  <w:style w:type="paragraph" w:customStyle="1" w:styleId="afffffffffffffffffffffa">
    <w:name w:val="样式 题注"/>
    <w:basedOn w:val="affb"/>
    <w:autoRedefine/>
    <w:uiPriority w:val="99"/>
    <w:qFormat/>
    <w:pPr>
      <w:adjustRightInd w:val="0"/>
      <w:snapToGrid w:val="0"/>
      <w:spacing w:line="360" w:lineRule="auto"/>
      <w:ind w:firstLineChars="0" w:firstLine="0"/>
      <w:jc w:val="center"/>
    </w:pPr>
    <w:rPr>
      <w:rFonts w:ascii="宋体" w:eastAsia="宋体" w:hAnsi="宋体" w:cs="Arial"/>
      <w:sz w:val="24"/>
      <w:szCs w:val="20"/>
    </w:rPr>
  </w:style>
  <w:style w:type="paragraph" w:customStyle="1" w:styleId="afffffffffffffffffffffb">
    <w:name w:val="中文正文"/>
    <w:basedOn w:val="affb"/>
    <w:link w:val="Charfff2"/>
    <w:autoRedefine/>
    <w:qFormat/>
    <w:pPr>
      <w:spacing w:line="360" w:lineRule="auto"/>
      <w:ind w:firstLineChars="0" w:firstLine="0"/>
      <w:jc w:val="center"/>
      <w:textAlignment w:val="baseline"/>
    </w:pPr>
    <w:rPr>
      <w:rFonts w:eastAsia="宋体"/>
      <w:sz w:val="24"/>
      <w:szCs w:val="22"/>
    </w:rPr>
  </w:style>
  <w:style w:type="character" w:customStyle="1" w:styleId="Charfff2">
    <w:name w:val="中文正文 Char"/>
    <w:link w:val="afffffffffffffffffffffb"/>
    <w:autoRedefine/>
    <w:qFormat/>
    <w:rPr>
      <w:kern w:val="2"/>
      <w:sz w:val="24"/>
      <w:szCs w:val="22"/>
    </w:rPr>
  </w:style>
  <w:style w:type="character" w:customStyle="1" w:styleId="2h2l22ndlevelTitre22Header2Head2Headin1CharChar">
    <w:name w:val="样式 标题 2第一层条第二层h2l22nd levelTitre22Header 2Head 2Headin...1 Char Char"/>
    <w:qFormat/>
    <w:rPr>
      <w:rFonts w:ascii="宋体" w:eastAsia="黑体" w:hAnsi="宋体"/>
      <w:bCs/>
      <w:snapToGrid w:val="0"/>
      <w:sz w:val="24"/>
      <w:szCs w:val="24"/>
      <w:lang w:val="en-US" w:eastAsia="zh-CN" w:bidi="ar-SA"/>
    </w:rPr>
  </w:style>
  <w:style w:type="paragraph" w:customStyle="1" w:styleId="05052">
    <w:name w:val="样式 图题 + 段前: 0.5 行 段后: 0.5 行"/>
    <w:basedOn w:val="affb"/>
    <w:uiPriority w:val="99"/>
    <w:qFormat/>
    <w:pPr>
      <w:tabs>
        <w:tab w:val="left" w:pos="360"/>
        <w:tab w:val="left" w:pos="720"/>
      </w:tabs>
      <w:adjustRightInd w:val="0"/>
      <w:snapToGrid w:val="0"/>
      <w:spacing w:beforeLines="50" w:afterLines="50" w:line="360" w:lineRule="auto"/>
      <w:ind w:firstLineChars="0" w:firstLine="0"/>
      <w:jc w:val="center"/>
    </w:pPr>
    <w:rPr>
      <w:rFonts w:eastAsia="黑体" w:cs="宋体"/>
      <w:sz w:val="24"/>
      <w:szCs w:val="20"/>
    </w:rPr>
  </w:style>
  <w:style w:type="paragraph" w:customStyle="1" w:styleId="226">
    <w:name w:val="样式 样式 样式 段 + 小四 首行缩进:  2 字符 + 首行缩进:  2 字符 + 居中"/>
    <w:basedOn w:val="220"/>
    <w:autoRedefine/>
    <w:uiPriority w:val="99"/>
    <w:qFormat/>
    <w:pPr>
      <w:tabs>
        <w:tab w:val="left" w:pos="360"/>
      </w:tabs>
      <w:jc w:val="center"/>
    </w:pPr>
    <w:rPr>
      <w:sz w:val="28"/>
      <w:szCs w:val="20"/>
    </w:rPr>
  </w:style>
  <w:style w:type="paragraph" w:customStyle="1" w:styleId="10612">
    <w:name w:val="样式 目录 1 + 左侧:  0.6 字符 右侧:  1.2 字符"/>
    <w:basedOn w:val="TOC1"/>
    <w:autoRedefine/>
    <w:uiPriority w:val="99"/>
    <w:qFormat/>
    <w:pPr>
      <w:tabs>
        <w:tab w:val="right" w:leader="dot" w:pos="9072"/>
      </w:tabs>
      <w:adjustRightInd w:val="0"/>
      <w:snapToGrid w:val="0"/>
      <w:spacing w:line="360" w:lineRule="auto"/>
      <w:ind w:left="126" w:right="252"/>
      <w:textAlignment w:val="baseline"/>
    </w:pPr>
    <w:rPr>
      <w:rFonts w:eastAsia="宋体" w:cs="宋体"/>
      <w:sz w:val="24"/>
      <w:szCs w:val="20"/>
    </w:rPr>
  </w:style>
  <w:style w:type="paragraph" w:customStyle="1" w:styleId="2ffb">
    <w:name w:val="样式 正文 + 首行缩进:  2 字符"/>
    <w:basedOn w:val="affb"/>
    <w:autoRedefine/>
    <w:uiPriority w:val="99"/>
    <w:qFormat/>
    <w:pPr>
      <w:adjustRightInd w:val="0"/>
      <w:snapToGrid w:val="0"/>
      <w:spacing w:line="360" w:lineRule="auto"/>
    </w:pPr>
    <w:rPr>
      <w:rFonts w:ascii="宋体" w:cs="宋体"/>
      <w:szCs w:val="20"/>
    </w:rPr>
  </w:style>
  <w:style w:type="paragraph" w:customStyle="1" w:styleId="1fffe">
    <w:name w:val="标题1"/>
    <w:basedOn w:val="affb"/>
    <w:next w:val="affb"/>
    <w:link w:val="1Char6"/>
    <w:autoRedefine/>
    <w:qFormat/>
    <w:pPr>
      <w:widowControl/>
      <w:spacing w:before="120" w:line="360" w:lineRule="auto"/>
      <w:ind w:firstLine="480"/>
      <w:jc w:val="left"/>
    </w:pPr>
    <w:rPr>
      <w:rFonts w:ascii="宋体" w:hAnsi="宋体"/>
      <w:position w:val="6"/>
      <w:sz w:val="24"/>
      <w:szCs w:val="24"/>
    </w:rPr>
  </w:style>
  <w:style w:type="character" w:customStyle="1" w:styleId="Char30">
    <w:name w:val="正文格式 Char3"/>
    <w:autoRedefine/>
    <w:qFormat/>
    <w:locked/>
    <w:rPr>
      <w:sz w:val="28"/>
      <w:lang w:val="en-GB"/>
    </w:rPr>
  </w:style>
  <w:style w:type="character" w:customStyle="1" w:styleId="Charfff3">
    <w:name w:val="表题、图题 Char"/>
    <w:link w:val="afffffffffffffffffffffc"/>
    <w:qFormat/>
    <w:locked/>
    <w:rPr>
      <w:rFonts w:ascii="黑体" w:eastAsia="黑体"/>
      <w:szCs w:val="21"/>
    </w:rPr>
  </w:style>
  <w:style w:type="paragraph" w:customStyle="1" w:styleId="afffffffffffffffffffffc">
    <w:name w:val="表题、图题"/>
    <w:basedOn w:val="affb"/>
    <w:link w:val="Charfff3"/>
    <w:autoRedefine/>
    <w:qFormat/>
    <w:pPr>
      <w:widowControl/>
      <w:snapToGrid w:val="0"/>
      <w:spacing w:line="360" w:lineRule="auto"/>
      <w:ind w:firstLineChars="0" w:firstLine="0"/>
      <w:jc w:val="center"/>
    </w:pPr>
    <w:rPr>
      <w:rFonts w:ascii="黑体" w:eastAsia="黑体"/>
      <w:kern w:val="0"/>
      <w:sz w:val="20"/>
      <w:szCs w:val="21"/>
    </w:rPr>
  </w:style>
  <w:style w:type="character" w:customStyle="1" w:styleId="11111Char">
    <w:name w:val="条1.1.1.1.1 Char"/>
    <w:link w:val="11111"/>
    <w:uiPriority w:val="99"/>
    <w:qFormat/>
    <w:locked/>
    <w:rPr>
      <w:rFonts w:eastAsia="黑体"/>
      <w:bCs/>
      <w:sz w:val="28"/>
      <w:szCs w:val="28"/>
    </w:rPr>
  </w:style>
  <w:style w:type="character" w:customStyle="1" w:styleId="Charfff4">
    <w:name w:val="表格标注 Char"/>
    <w:link w:val="afffffffffffffffffffffd"/>
    <w:autoRedefine/>
    <w:qFormat/>
    <w:locked/>
    <w:rPr>
      <w:b/>
      <w:kern w:val="2"/>
      <w:sz w:val="21"/>
      <w:szCs w:val="21"/>
    </w:rPr>
  </w:style>
  <w:style w:type="paragraph" w:customStyle="1" w:styleId="afffffffffffffffffffffd">
    <w:name w:val="表格标注"/>
    <w:basedOn w:val="affb"/>
    <w:link w:val="Charfff4"/>
    <w:autoRedefine/>
    <w:qFormat/>
    <w:pPr>
      <w:adjustRightInd w:val="0"/>
      <w:snapToGrid w:val="0"/>
      <w:spacing w:line="360" w:lineRule="auto"/>
      <w:ind w:firstLineChars="0" w:firstLine="0"/>
      <w:jc w:val="center"/>
    </w:pPr>
    <w:rPr>
      <w:rFonts w:eastAsia="宋体"/>
      <w:b/>
      <w:sz w:val="21"/>
      <w:szCs w:val="21"/>
    </w:rPr>
  </w:style>
  <w:style w:type="character" w:customStyle="1" w:styleId="36CharChar">
    <w:name w:val="36表标题 Char Char"/>
    <w:link w:val="360"/>
    <w:autoRedefine/>
    <w:qFormat/>
    <w:locked/>
    <w:rPr>
      <w:rFonts w:ascii="黑体" w:eastAsia="黑体" w:hAnsi="黑体"/>
      <w:color w:val="000080"/>
      <w:sz w:val="24"/>
    </w:rPr>
  </w:style>
  <w:style w:type="paragraph" w:customStyle="1" w:styleId="360">
    <w:name w:val="36表标题"/>
    <w:next w:val="affb"/>
    <w:link w:val="36CharChar"/>
    <w:qFormat/>
    <w:pPr>
      <w:tabs>
        <w:tab w:val="center" w:pos="0"/>
        <w:tab w:val="left" w:pos="360"/>
      </w:tabs>
      <w:spacing w:afterLines="50"/>
      <w:jc w:val="center"/>
    </w:pPr>
    <w:rPr>
      <w:rFonts w:ascii="黑体" w:eastAsia="黑体" w:hAnsi="黑体"/>
      <w:color w:val="000080"/>
      <w:sz w:val="24"/>
    </w:rPr>
  </w:style>
  <w:style w:type="paragraph" w:customStyle="1" w:styleId="CharChar1Char1">
    <w:name w:val="Char Char1 Char1"/>
    <w:basedOn w:val="affb"/>
    <w:autoRedefine/>
    <w:uiPriority w:val="99"/>
    <w:qFormat/>
    <w:pPr>
      <w:widowControl/>
      <w:adjustRightInd w:val="0"/>
      <w:snapToGrid w:val="0"/>
      <w:spacing w:after="160" w:line="240" w:lineRule="auto"/>
      <w:ind w:firstLine="605"/>
    </w:pPr>
    <w:rPr>
      <w:rFonts w:ascii="Verdana" w:eastAsia="宋体" w:hAnsi="Verdana"/>
      <w:kern w:val="0"/>
      <w:sz w:val="24"/>
      <w:szCs w:val="24"/>
    </w:rPr>
  </w:style>
  <w:style w:type="character" w:customStyle="1" w:styleId="CharChar10">
    <w:name w:val="Char Char1"/>
    <w:autoRedefine/>
    <w:uiPriority w:val="99"/>
    <w:qFormat/>
    <w:rPr>
      <w:rFonts w:ascii="宋体" w:hAnsi="Courier New" w:cs="Courier New"/>
      <w:kern w:val="2"/>
      <w:sz w:val="21"/>
      <w:szCs w:val="21"/>
    </w:rPr>
  </w:style>
  <w:style w:type="table" w:customStyle="1" w:styleId="530">
    <w:name w:val="网格型 53"/>
    <w:basedOn w:val="affe"/>
    <w:autoRedefine/>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77">
    <w:name w:val="网格型7"/>
    <w:basedOn w:val="affe"/>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a) 并列叙述"/>
    <w:autoRedefine/>
    <w:qFormat/>
    <w:pPr>
      <w:numPr>
        <w:numId w:val="30"/>
      </w:numPr>
      <w:tabs>
        <w:tab w:val="left" w:pos="480"/>
      </w:tabs>
      <w:adjustRightInd w:val="0"/>
      <w:snapToGrid w:val="0"/>
      <w:spacing w:line="319" w:lineRule="auto"/>
    </w:pPr>
    <w:rPr>
      <w:rFonts w:ascii="Arial" w:hAnsi="Arial"/>
      <w:bCs/>
      <w:kern w:val="2"/>
      <w:sz w:val="24"/>
      <w:szCs w:val="28"/>
    </w:rPr>
  </w:style>
  <w:style w:type="table" w:customStyle="1" w:styleId="540">
    <w:name w:val="网格型 54"/>
    <w:basedOn w:val="affe"/>
    <w:autoRedefine/>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86">
    <w:name w:val="网格型8"/>
    <w:basedOn w:val="affe"/>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10">
    <w:name w:val="标题 5 Char1"/>
    <w:basedOn w:val="affd"/>
    <w:autoRedefine/>
    <w:uiPriority w:val="99"/>
    <w:qFormat/>
    <w:rPr>
      <w:b/>
      <w:bCs/>
      <w:kern w:val="2"/>
      <w:sz w:val="28"/>
      <w:szCs w:val="28"/>
    </w:rPr>
  </w:style>
  <w:style w:type="character" w:customStyle="1" w:styleId="7Char1">
    <w:name w:val="标题 7 Char1"/>
    <w:basedOn w:val="affd"/>
    <w:autoRedefine/>
    <w:uiPriority w:val="99"/>
    <w:qFormat/>
    <w:rPr>
      <w:b/>
      <w:bCs/>
      <w:kern w:val="2"/>
      <w:sz w:val="24"/>
      <w:szCs w:val="24"/>
    </w:rPr>
  </w:style>
  <w:style w:type="character" w:customStyle="1" w:styleId="8Char2">
    <w:name w:val="标题 8 Char2"/>
    <w:basedOn w:val="affd"/>
    <w:autoRedefine/>
    <w:uiPriority w:val="99"/>
    <w:semiHidden/>
    <w:qFormat/>
    <w:locked/>
    <w:rPr>
      <w:rFonts w:ascii="Arial" w:eastAsia="黑体" w:hAnsi="Arial"/>
      <w:kern w:val="2"/>
      <w:sz w:val="24"/>
      <w:szCs w:val="24"/>
    </w:rPr>
  </w:style>
  <w:style w:type="table" w:customStyle="1" w:styleId="227">
    <w:name w:val="简明型 22"/>
    <w:basedOn w:val="affe"/>
    <w:autoRedefine/>
    <w:unhideWhenUsed/>
    <w:qFormat/>
    <w:pPr>
      <w:widowControl w:val="0"/>
      <w:adjustRightInd w:val="0"/>
      <w:spacing w:line="312" w:lineRule="atLeast"/>
      <w:jc w:val="both"/>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320">
    <w:name w:val="简明型 32"/>
    <w:basedOn w:val="affe"/>
    <w:unhideWhenUsed/>
    <w:qFormat/>
    <w:pPr>
      <w:widowControl w:val="0"/>
      <w:adjustRightInd w:val="0"/>
      <w:spacing w:line="312" w:lineRule="atLeast"/>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il"/>
          <w:tr2bl w:val="nil"/>
        </w:tcBorders>
        <w:shd w:val="solid" w:color="000000" w:fill="FFFFFF"/>
      </w:tcPr>
    </w:tblStylePr>
  </w:style>
  <w:style w:type="table" w:customStyle="1" w:styleId="128">
    <w:name w:val="古典型 12"/>
    <w:basedOn w:val="affe"/>
    <w:autoRedefine/>
    <w:unhideWhenUsed/>
    <w:qFormat/>
    <w:pPr>
      <w:widowControl w:val="0"/>
      <w:adjustRightInd w:val="0"/>
      <w:spacing w:line="312" w:lineRule="atLeast"/>
      <w:jc w:val="both"/>
    </w:p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8">
    <w:name w:val="古典型 22"/>
    <w:basedOn w:val="affe"/>
    <w:autoRedefine/>
    <w:unhideWhenUsed/>
    <w:qFormat/>
    <w:pPr>
      <w:widowControl w:val="0"/>
      <w:adjustRightInd w:val="0"/>
      <w:spacing w:line="312" w:lineRule="atLeast"/>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21">
    <w:name w:val="古典型 32"/>
    <w:basedOn w:val="affe"/>
    <w:unhideWhenUsed/>
    <w:qFormat/>
    <w:pPr>
      <w:widowControl w:val="0"/>
      <w:adjustRightInd w:val="0"/>
      <w:spacing w:line="312"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420">
    <w:name w:val="古典型 42"/>
    <w:basedOn w:val="affe"/>
    <w:unhideWhenUsed/>
    <w:qFormat/>
    <w:pPr>
      <w:widowControl w:val="0"/>
      <w:adjustRightInd w:val="0"/>
      <w:spacing w:line="312" w:lineRule="atLeast"/>
      <w:jc w:val="both"/>
    </w:p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il"/>
          <w:tr2bl w:val="nil"/>
        </w:tcBorders>
        <w:shd w:val="pct50" w:color="000080" w:fill="FFFFFF"/>
      </w:tcPr>
    </w:tblStylePr>
    <w:tblStylePr w:type="lastRow">
      <w:rPr>
        <w:color w:val="000080"/>
      </w:rPr>
      <w:tblPr/>
      <w:tcPr>
        <w:tcBorders>
          <w:bottom w:val="single" w:sz="6" w:space="0" w:color="00000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customStyle="1" w:styleId="229">
    <w:name w:val="彩色型 22"/>
    <w:basedOn w:val="affe"/>
    <w:autoRedefine/>
    <w:unhideWhenUsed/>
    <w:qFormat/>
    <w:pPr>
      <w:widowControl w:val="0"/>
      <w:adjustRightInd w:val="0"/>
      <w:spacing w:line="312"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customStyle="1" w:styleId="322">
    <w:name w:val="彩色型 32"/>
    <w:basedOn w:val="affe"/>
    <w:autoRedefine/>
    <w:unhideWhenUsed/>
    <w:qFormat/>
    <w:pPr>
      <w:widowControl w:val="0"/>
      <w:adjustRightInd w:val="0"/>
      <w:spacing w:line="312"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il"/>
          <w:tr2bl w:val="nil"/>
        </w:tcBorders>
        <w:shd w:val="solid" w:color="008080" w:fill="FFFFFF"/>
      </w:tcPr>
    </w:tblStylePr>
    <w:tblStylePr w:type="firstCol">
      <w:tblPr/>
      <w:tcPr>
        <w:tcBorders>
          <w:left w:val="single" w:sz="36" w:space="0" w:color="000000"/>
          <w:right w:val="single" w:sz="6" w:space="0" w:color="00000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customStyle="1" w:styleId="129">
    <w:name w:val="竖列型 12"/>
    <w:basedOn w:val="affe"/>
    <w:unhideWhenUsed/>
    <w:qFormat/>
    <w:pPr>
      <w:widowControl w:val="0"/>
      <w:adjustRightInd w:val="0"/>
      <w:spacing w:line="312" w:lineRule="atLeast"/>
      <w:jc w:val="both"/>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2a">
    <w:name w:val="竖列型 22"/>
    <w:basedOn w:val="affe"/>
    <w:unhideWhenUsed/>
    <w:qFormat/>
    <w:pPr>
      <w:widowControl w:val="0"/>
      <w:adjustRightInd w:val="0"/>
      <w:spacing w:line="312" w:lineRule="atLeast"/>
      <w:jc w:val="both"/>
    </w:pPr>
    <w:rPr>
      <w:b/>
      <w:bCs/>
    </w:rPr>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23">
    <w:name w:val="竖列型 32"/>
    <w:basedOn w:val="affe"/>
    <w:autoRedefine/>
    <w:unhideWhenUsed/>
    <w:qFormat/>
    <w:pPr>
      <w:widowControl w:val="0"/>
      <w:adjustRightInd w:val="0"/>
      <w:spacing w:line="312" w:lineRule="atLeast"/>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customStyle="1" w:styleId="422">
    <w:name w:val="竖列型 42"/>
    <w:basedOn w:val="affe"/>
    <w:unhideWhenUsed/>
    <w:qFormat/>
    <w:pPr>
      <w:widowControl w:val="0"/>
      <w:adjustRightInd w:val="0"/>
      <w:spacing w:line="312" w:lineRule="atLeast"/>
      <w:jc w:val="both"/>
    </w:pPr>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竖列型 52"/>
    <w:basedOn w:val="affe"/>
    <w:autoRedefine/>
    <w:unhideWhenUsed/>
    <w:qFormat/>
    <w:pPr>
      <w:widowControl w:val="0"/>
      <w:adjustRightInd w:val="0"/>
      <w:spacing w:line="312" w:lineRule="atLeast"/>
      <w:jc w:val="both"/>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customStyle="1" w:styleId="423">
    <w:name w:val="网格型 42"/>
    <w:basedOn w:val="affe"/>
    <w:unhideWhenUsed/>
    <w:qFormat/>
    <w:pPr>
      <w:widowControl w:val="0"/>
      <w:adjustRightInd w:val="0"/>
      <w:spacing w:line="312" w:lineRule="atLeast"/>
      <w:jc w:val="both"/>
    </w:p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620">
    <w:name w:val="网格型 62"/>
    <w:basedOn w:val="affe"/>
    <w:unhideWhenUsed/>
    <w:qFormat/>
    <w:pPr>
      <w:widowControl w:val="0"/>
      <w:adjustRightInd w:val="0"/>
      <w:spacing w:line="312"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820">
    <w:name w:val="网格型 82"/>
    <w:basedOn w:val="affe"/>
    <w:autoRedefine/>
    <w:unhideWhenUsed/>
    <w:qFormat/>
    <w:pPr>
      <w:widowControl w:val="0"/>
      <w:adjustRightInd w:val="0"/>
      <w:spacing w:line="312"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2a">
    <w:name w:val="列表型 12"/>
    <w:basedOn w:val="affe"/>
    <w:autoRedefine/>
    <w:unhideWhenUsed/>
    <w:qFormat/>
    <w:pPr>
      <w:widowControl w:val="0"/>
      <w:adjustRightInd w:val="0"/>
      <w:spacing w:line="312" w:lineRule="atLeast"/>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customStyle="1" w:styleId="22b">
    <w:name w:val="列表型 22"/>
    <w:basedOn w:val="affe"/>
    <w:autoRedefine/>
    <w:unhideWhenUsed/>
    <w:qFormat/>
    <w:pPr>
      <w:widowControl w:val="0"/>
      <w:adjustRightInd w:val="0"/>
      <w:spacing w:line="312" w:lineRule="atLeast"/>
      <w:jc w:val="both"/>
    </w:pPr>
    <w:tblPr>
      <w:tblBorders>
        <w:bottom w:val="single" w:sz="12" w:space="0" w:color="808080"/>
      </w:tblBorders>
    </w:tblPr>
    <w:tblStylePr w:type="firstRow">
      <w:rPr>
        <w:b/>
        <w:bCs/>
        <w:color w:val="FFFFFF"/>
      </w:rPr>
      <w:tblPr/>
      <w:tcPr>
        <w:tcBorders>
          <w:bottom w:val="single" w:sz="6" w:space="0" w:color="000000"/>
          <w:tl2br w:val="nil"/>
          <w:tr2bl w:val="nil"/>
        </w:tcBorders>
        <w:shd w:val="pct75" w:color="008080" w:fill="008000"/>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customStyle="1" w:styleId="325">
    <w:name w:val="列表型 32"/>
    <w:basedOn w:val="affe"/>
    <w:unhideWhenUsed/>
    <w:qFormat/>
    <w:pPr>
      <w:widowControl w:val="0"/>
      <w:adjustRightInd w:val="0"/>
      <w:spacing w:line="312" w:lineRule="atLeast"/>
      <w:jc w:val="both"/>
    </w:p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table" w:customStyle="1" w:styleId="424">
    <w:name w:val="列表型 42"/>
    <w:basedOn w:val="affe"/>
    <w:unhideWhenUsed/>
    <w:qFormat/>
    <w:pPr>
      <w:widowControl w:val="0"/>
      <w:adjustRightInd w:val="0"/>
      <w:spacing w:line="312"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il"/>
          <w:tr2bl w:val="nil"/>
        </w:tcBorders>
        <w:shd w:val="solid" w:color="808080" w:fill="FFFFFF"/>
      </w:tcPr>
    </w:tblStylePr>
  </w:style>
  <w:style w:type="table" w:customStyle="1" w:styleId="720">
    <w:name w:val="列表型 72"/>
    <w:basedOn w:val="affe"/>
    <w:autoRedefine/>
    <w:unhideWhenUsed/>
    <w:qFormat/>
    <w:pPr>
      <w:widowControl w:val="0"/>
      <w:adjustRightInd w:val="0"/>
      <w:spacing w:line="312" w:lineRule="atLeast"/>
      <w:jc w:val="both"/>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customStyle="1" w:styleId="821">
    <w:name w:val="列表型 82"/>
    <w:basedOn w:val="affe"/>
    <w:autoRedefine/>
    <w:unhideWhenUsed/>
    <w:qFormat/>
    <w:pPr>
      <w:widowControl w:val="0"/>
      <w:adjustRightInd w:val="0"/>
      <w:spacing w:line="312" w:lineRule="atLeast"/>
      <w:jc w:val="both"/>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il"/>
          <w:tr2bl w:val="nil"/>
        </w:tcBorders>
        <w:shd w:val="solid" w:color="FFFF00" w:fill="FFFFFF"/>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sz="6" w:space="0" w:color="auto"/>
          <w:tr2bl w:val="nil"/>
        </w:tcBorders>
      </w:tcPr>
    </w:tblStylePr>
  </w:style>
  <w:style w:type="table" w:customStyle="1" w:styleId="12b">
    <w:name w:val="立体型 12"/>
    <w:basedOn w:val="affe"/>
    <w:autoRedefine/>
    <w:unhideWhenUsed/>
    <w:qFormat/>
    <w:pPr>
      <w:widowControl w:val="0"/>
      <w:adjustRightInd w:val="0"/>
      <w:spacing w:line="312" w:lineRule="atLeast"/>
      <w:jc w:val="both"/>
    </w:pPr>
    <w:tblPr/>
    <w:tcPr>
      <w:shd w:val="solid" w:color="C0C0C0" w:fill="FFFFFF"/>
    </w:tcPr>
    <w:tblStylePr w:type="firstRow">
      <w:rPr>
        <w:b/>
        <w:bCs/>
        <w:color w:val="800080"/>
      </w:rPr>
      <w:tblPr/>
      <w:tcPr>
        <w:tcBorders>
          <w:bottom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left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customStyle="1" w:styleId="326">
    <w:name w:val="立体型 32"/>
    <w:basedOn w:val="affe"/>
    <w:autoRedefine/>
    <w:unhideWhenUsed/>
    <w:qFormat/>
    <w:pPr>
      <w:widowControl w:val="0"/>
      <w:adjustRightInd w:val="0"/>
      <w:spacing w:line="312" w:lineRule="atLeast"/>
      <w:jc w:val="both"/>
    </w:pPr>
    <w:tbl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customStyle="1" w:styleId="2ffc">
    <w:name w:val="流行型2"/>
    <w:basedOn w:val="affe"/>
    <w:autoRedefine/>
    <w:unhideWhenUsed/>
    <w:qFormat/>
    <w:pPr>
      <w:widowControl w:val="0"/>
      <w:adjustRightInd w:val="0"/>
      <w:spacing w:line="312" w:lineRule="atLeast"/>
      <w:jc w:val="both"/>
    </w:p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customStyle="1" w:styleId="2ffd">
    <w:name w:val="典雅型2"/>
    <w:basedOn w:val="affe"/>
    <w:autoRedefine/>
    <w:unhideWhenUsed/>
    <w:qFormat/>
    <w:pPr>
      <w:widowControl w:val="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ffe">
    <w:name w:val="专业型2"/>
    <w:basedOn w:val="affe"/>
    <w:autoRedefine/>
    <w:unhideWhenUsed/>
    <w:qFormat/>
    <w:pPr>
      <w:widowControl w:val="0"/>
      <w:adjustRightInd w:val="0"/>
      <w:spacing w:line="312"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il"/>
          <w:tr2bl w:val="nil"/>
        </w:tcBorders>
        <w:shd w:val="solid" w:color="000000" w:fill="FFFFFF"/>
      </w:tcPr>
    </w:tblStylePr>
  </w:style>
  <w:style w:type="table" w:customStyle="1" w:styleId="12c">
    <w:name w:val="网页型 12"/>
    <w:basedOn w:val="affe"/>
    <w:unhideWhenUsed/>
    <w:qFormat/>
    <w:pPr>
      <w:widowControl w:val="0"/>
      <w:adjustRightInd w:val="0"/>
      <w:spacing w:line="312"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il"/>
          <w:tr2bl w:val="nil"/>
        </w:tcBorders>
      </w:tcPr>
    </w:tblStylePr>
  </w:style>
  <w:style w:type="table" w:customStyle="1" w:styleId="22c">
    <w:name w:val="网页型 22"/>
    <w:basedOn w:val="affe"/>
    <w:autoRedefine/>
    <w:unhideWhenUsed/>
    <w:qFormat/>
    <w:pPr>
      <w:widowControl w:val="0"/>
      <w:adjustRightInd w:val="0"/>
      <w:spacing w:line="312"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il"/>
          <w:tr2bl w:val="nil"/>
        </w:tcBorders>
      </w:tcPr>
    </w:tblStylePr>
  </w:style>
  <w:style w:type="table" w:customStyle="1" w:styleId="327">
    <w:name w:val="网页型 32"/>
    <w:basedOn w:val="affe"/>
    <w:unhideWhenUsed/>
    <w:qFormat/>
    <w:pPr>
      <w:widowControl w:val="0"/>
      <w:adjustRightInd w:val="0"/>
      <w:spacing w:line="312"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il"/>
          <w:tr2bl w:val="nil"/>
        </w:tcBorders>
      </w:tcPr>
    </w:tblStylePr>
  </w:style>
  <w:style w:type="table" w:customStyle="1" w:styleId="1-51">
    <w:name w:val="中等深浅网格 1 - 强调文字颜色 51"/>
    <w:basedOn w:val="affe"/>
    <w:autoRedefine/>
    <w:uiPriority w:val="67"/>
    <w:qFormat/>
    <w:pPr>
      <w:jc w:val="center"/>
    </w:pPr>
    <w:rPr>
      <w:rFonts w:ascii="Calibri" w:hAnsi="Calibri"/>
      <w:szCs w:val="21"/>
    </w:rPr>
    <w:tblPr>
      <w:tblBorders>
        <w:top w:val="single" w:sz="8" w:space="0" w:color="auto"/>
        <w:left w:val="single" w:sz="8" w:space="0" w:color="auto"/>
        <w:bottom w:val="single" w:sz="8" w:space="0" w:color="auto"/>
        <w:right w:val="single" w:sz="8" w:space="0" w:color="auto"/>
        <w:insideH w:val="single" w:sz="8" w:space="0" w:color="FFFFFF"/>
        <w:insideV w:val="single" w:sz="8" w:space="0" w:color="FFFFFF"/>
      </w:tblBorders>
    </w:tblPr>
    <w:tcPr>
      <w:shd w:val="clear" w:color="auto" w:fill="D2EAF1"/>
      <w:vAlign w:val="center"/>
    </w:tcPr>
    <w:tblStylePr w:type="firstRow">
      <w:rPr>
        <w:b/>
        <w:bCs/>
      </w:rPr>
      <w:tblPr/>
      <w:tcPr>
        <w:tcBorders>
          <w:top w:val="nil"/>
          <w:left w:val="nil"/>
          <w:bottom w:val="nil"/>
          <w:right w:val="nil"/>
          <w:insideH w:val="nil"/>
          <w:insideV w:val="nil"/>
          <w:tl2br w:val="nil"/>
          <w:tr2bl w:val="nil"/>
        </w:tcBorders>
        <w:shd w:val="clear" w:color="auto" w:fill="00B0F0"/>
      </w:tc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tcBorders>
          <w:top w:val="nil"/>
          <w:left w:val="nil"/>
          <w:bottom w:val="nil"/>
          <w:right w:val="nil"/>
          <w:insideH w:val="nil"/>
          <w:insideV w:val="nil"/>
          <w:tl2br w:val="nil"/>
          <w:tr2bl w:val="nil"/>
        </w:tcBorders>
        <w:shd w:val="clear" w:color="auto" w:fill="9BE5FF"/>
      </w:tcPr>
    </w:tblStylePr>
    <w:tblStylePr w:type="band2Horz">
      <w:tblPr/>
      <w:tcPr>
        <w:tcBorders>
          <w:top w:val="nil"/>
          <w:left w:val="nil"/>
          <w:bottom w:val="nil"/>
          <w:right w:val="nil"/>
          <w:insideH w:val="nil"/>
          <w:insideV w:val="nil"/>
          <w:tl2br w:val="nil"/>
          <w:tr2bl w:val="nil"/>
        </w:tcBorders>
      </w:tcPr>
    </w:tblStylePr>
  </w:style>
  <w:style w:type="table" w:customStyle="1" w:styleId="130">
    <w:name w:val="网格型13"/>
    <w:basedOn w:val="affe"/>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简明型 211"/>
    <w:basedOn w:val="affe"/>
    <w:autoRedefine/>
    <w:qFormat/>
    <w:pPr>
      <w:widowControl w:val="0"/>
      <w:adjustRightInd w:val="0"/>
      <w:spacing w:line="312" w:lineRule="atLeast"/>
      <w:jc w:val="both"/>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3110">
    <w:name w:val="简明型 311"/>
    <w:basedOn w:val="affe"/>
    <w:qFormat/>
    <w:pPr>
      <w:widowControl w:val="0"/>
      <w:adjustRightInd w:val="0"/>
      <w:spacing w:line="312" w:lineRule="atLeast"/>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il"/>
          <w:tr2bl w:val="nil"/>
        </w:tcBorders>
        <w:shd w:val="solid" w:color="000000" w:fill="FFFFFF"/>
      </w:tcPr>
    </w:tblStylePr>
  </w:style>
  <w:style w:type="table" w:customStyle="1" w:styleId="1112">
    <w:name w:val="古典型 111"/>
    <w:basedOn w:val="affe"/>
    <w:qFormat/>
    <w:pPr>
      <w:widowControl w:val="0"/>
      <w:adjustRightInd w:val="0"/>
      <w:spacing w:line="312" w:lineRule="atLeast"/>
      <w:jc w:val="both"/>
    </w:p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古典型 211"/>
    <w:basedOn w:val="affe"/>
    <w:autoRedefine/>
    <w:qFormat/>
    <w:pPr>
      <w:widowControl w:val="0"/>
      <w:adjustRightInd w:val="0"/>
      <w:spacing w:line="312" w:lineRule="atLeast"/>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古典型 311"/>
    <w:basedOn w:val="affe"/>
    <w:autoRedefine/>
    <w:semiHidden/>
    <w:qFormat/>
    <w:pPr>
      <w:widowControl w:val="0"/>
      <w:adjustRightInd w:val="0"/>
      <w:spacing w:line="312"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4110">
    <w:name w:val="古典型 411"/>
    <w:basedOn w:val="affe"/>
    <w:semiHidden/>
    <w:qFormat/>
    <w:pPr>
      <w:widowControl w:val="0"/>
      <w:adjustRightInd w:val="0"/>
      <w:spacing w:line="312" w:lineRule="atLeast"/>
      <w:jc w:val="both"/>
    </w:p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il"/>
          <w:tr2bl w:val="nil"/>
        </w:tcBorders>
        <w:shd w:val="pct50" w:color="000080" w:fill="FFFFFF"/>
      </w:tcPr>
    </w:tblStylePr>
    <w:tblStylePr w:type="lastRow">
      <w:rPr>
        <w:color w:val="000080"/>
      </w:rPr>
      <w:tblPr/>
      <w:tcPr>
        <w:tcBorders>
          <w:bottom w:val="single" w:sz="6" w:space="0" w:color="00000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customStyle="1" w:styleId="2112">
    <w:name w:val="彩色型 211"/>
    <w:basedOn w:val="affe"/>
    <w:autoRedefine/>
    <w:semiHidden/>
    <w:qFormat/>
    <w:pPr>
      <w:widowControl w:val="0"/>
      <w:adjustRightInd w:val="0"/>
      <w:spacing w:line="312"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customStyle="1" w:styleId="3112">
    <w:name w:val="彩色型 311"/>
    <w:basedOn w:val="affe"/>
    <w:autoRedefine/>
    <w:semiHidden/>
    <w:qFormat/>
    <w:pPr>
      <w:widowControl w:val="0"/>
      <w:adjustRightInd w:val="0"/>
      <w:spacing w:line="312"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il"/>
          <w:tr2bl w:val="nil"/>
        </w:tcBorders>
        <w:shd w:val="solid" w:color="008080" w:fill="FFFFFF"/>
      </w:tcPr>
    </w:tblStylePr>
    <w:tblStylePr w:type="firstCol">
      <w:tblPr/>
      <w:tcPr>
        <w:tcBorders>
          <w:left w:val="single" w:sz="36" w:space="0" w:color="000000"/>
          <w:right w:val="single" w:sz="6" w:space="0" w:color="00000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customStyle="1" w:styleId="1113">
    <w:name w:val="竖列型 111"/>
    <w:basedOn w:val="affe"/>
    <w:autoRedefine/>
    <w:semiHidden/>
    <w:qFormat/>
    <w:pPr>
      <w:widowControl w:val="0"/>
      <w:adjustRightInd w:val="0"/>
      <w:spacing w:line="312" w:lineRule="atLeast"/>
      <w:jc w:val="both"/>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13">
    <w:name w:val="竖列型 211"/>
    <w:basedOn w:val="affe"/>
    <w:autoRedefine/>
    <w:semiHidden/>
    <w:qFormat/>
    <w:pPr>
      <w:widowControl w:val="0"/>
      <w:adjustRightInd w:val="0"/>
      <w:spacing w:line="312" w:lineRule="atLeast"/>
      <w:jc w:val="both"/>
    </w:pPr>
    <w:rPr>
      <w:b/>
      <w:bCs/>
    </w:rPr>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113">
    <w:name w:val="竖列型 311"/>
    <w:basedOn w:val="affe"/>
    <w:autoRedefine/>
    <w:semiHidden/>
    <w:qFormat/>
    <w:pPr>
      <w:widowControl w:val="0"/>
      <w:adjustRightInd w:val="0"/>
      <w:spacing w:line="312" w:lineRule="atLeast"/>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customStyle="1" w:styleId="4111">
    <w:name w:val="竖列型 411"/>
    <w:basedOn w:val="affe"/>
    <w:autoRedefine/>
    <w:semiHidden/>
    <w:qFormat/>
    <w:pPr>
      <w:widowControl w:val="0"/>
      <w:adjustRightInd w:val="0"/>
      <w:spacing w:line="312" w:lineRule="atLeast"/>
      <w:jc w:val="both"/>
    </w:pPr>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0">
    <w:name w:val="竖列型 511"/>
    <w:basedOn w:val="affe"/>
    <w:semiHidden/>
    <w:qFormat/>
    <w:pPr>
      <w:widowControl w:val="0"/>
      <w:adjustRightInd w:val="0"/>
      <w:spacing w:line="312" w:lineRule="atLeast"/>
      <w:jc w:val="both"/>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customStyle="1" w:styleId="4112">
    <w:name w:val="网格型 411"/>
    <w:basedOn w:val="affe"/>
    <w:autoRedefine/>
    <w:semiHidden/>
    <w:qFormat/>
    <w:pPr>
      <w:widowControl w:val="0"/>
      <w:adjustRightInd w:val="0"/>
      <w:spacing w:line="312" w:lineRule="atLeast"/>
      <w:jc w:val="both"/>
    </w:p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611">
    <w:name w:val="网格型 611"/>
    <w:basedOn w:val="affe"/>
    <w:semiHidden/>
    <w:qFormat/>
    <w:pPr>
      <w:widowControl w:val="0"/>
      <w:adjustRightInd w:val="0"/>
      <w:spacing w:line="312"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8110">
    <w:name w:val="网格型 811"/>
    <w:basedOn w:val="affe"/>
    <w:autoRedefine/>
    <w:semiHidden/>
    <w:qFormat/>
    <w:pPr>
      <w:widowControl w:val="0"/>
      <w:adjustRightInd w:val="0"/>
      <w:spacing w:line="312"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14">
    <w:name w:val="列表型 111"/>
    <w:basedOn w:val="affe"/>
    <w:autoRedefine/>
    <w:semiHidden/>
    <w:qFormat/>
    <w:pPr>
      <w:widowControl w:val="0"/>
      <w:adjustRightInd w:val="0"/>
      <w:spacing w:line="312" w:lineRule="atLeast"/>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customStyle="1" w:styleId="2114">
    <w:name w:val="列表型 211"/>
    <w:basedOn w:val="affe"/>
    <w:autoRedefine/>
    <w:semiHidden/>
    <w:qFormat/>
    <w:pPr>
      <w:widowControl w:val="0"/>
      <w:adjustRightInd w:val="0"/>
      <w:spacing w:line="312" w:lineRule="atLeast"/>
      <w:jc w:val="both"/>
    </w:pPr>
    <w:tblPr>
      <w:tblBorders>
        <w:bottom w:val="single" w:sz="12" w:space="0" w:color="808080"/>
      </w:tblBorders>
    </w:tblPr>
    <w:tblStylePr w:type="firstRow">
      <w:rPr>
        <w:b/>
        <w:bCs/>
        <w:color w:val="FFFFFF"/>
      </w:rPr>
      <w:tblPr/>
      <w:tcPr>
        <w:tcBorders>
          <w:bottom w:val="single" w:sz="6" w:space="0" w:color="000000"/>
          <w:tl2br w:val="nil"/>
          <w:tr2bl w:val="nil"/>
        </w:tcBorders>
        <w:shd w:val="pct75" w:color="008080" w:fill="008000"/>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customStyle="1" w:styleId="3114">
    <w:name w:val="列表型 311"/>
    <w:basedOn w:val="affe"/>
    <w:autoRedefine/>
    <w:semiHidden/>
    <w:qFormat/>
    <w:pPr>
      <w:widowControl w:val="0"/>
      <w:adjustRightInd w:val="0"/>
      <w:spacing w:line="312" w:lineRule="atLeast"/>
      <w:jc w:val="both"/>
    </w:p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table" w:customStyle="1" w:styleId="4113">
    <w:name w:val="列表型 411"/>
    <w:basedOn w:val="affe"/>
    <w:semiHidden/>
    <w:qFormat/>
    <w:pPr>
      <w:widowControl w:val="0"/>
      <w:adjustRightInd w:val="0"/>
      <w:spacing w:line="312"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il"/>
          <w:tr2bl w:val="nil"/>
        </w:tcBorders>
        <w:shd w:val="solid" w:color="808080" w:fill="FFFFFF"/>
      </w:tcPr>
    </w:tblStylePr>
  </w:style>
  <w:style w:type="table" w:customStyle="1" w:styleId="711">
    <w:name w:val="列表型 711"/>
    <w:basedOn w:val="affe"/>
    <w:autoRedefine/>
    <w:semiHidden/>
    <w:qFormat/>
    <w:pPr>
      <w:widowControl w:val="0"/>
      <w:adjustRightInd w:val="0"/>
      <w:spacing w:line="312" w:lineRule="atLeast"/>
      <w:jc w:val="both"/>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customStyle="1" w:styleId="8111">
    <w:name w:val="列表型 811"/>
    <w:basedOn w:val="affe"/>
    <w:autoRedefine/>
    <w:semiHidden/>
    <w:qFormat/>
    <w:pPr>
      <w:widowControl w:val="0"/>
      <w:adjustRightInd w:val="0"/>
      <w:spacing w:line="312" w:lineRule="atLeast"/>
      <w:jc w:val="both"/>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il"/>
          <w:tr2bl w:val="nil"/>
        </w:tcBorders>
        <w:shd w:val="solid" w:color="FFFF00" w:fill="FFFFFF"/>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sz="6" w:space="0" w:color="auto"/>
          <w:tr2bl w:val="nil"/>
        </w:tcBorders>
      </w:tcPr>
    </w:tblStylePr>
  </w:style>
  <w:style w:type="table" w:customStyle="1" w:styleId="1115">
    <w:name w:val="立体型 111"/>
    <w:basedOn w:val="affe"/>
    <w:semiHidden/>
    <w:qFormat/>
    <w:pPr>
      <w:widowControl w:val="0"/>
      <w:adjustRightInd w:val="0"/>
      <w:spacing w:line="312" w:lineRule="atLeast"/>
      <w:jc w:val="both"/>
    </w:pPr>
    <w:tblPr/>
    <w:tcPr>
      <w:shd w:val="solid" w:color="C0C0C0" w:fill="FFFFFF"/>
    </w:tcPr>
    <w:tblStylePr w:type="firstRow">
      <w:rPr>
        <w:b/>
        <w:bCs/>
        <w:color w:val="800080"/>
      </w:rPr>
      <w:tblPr/>
      <w:tcPr>
        <w:tcBorders>
          <w:bottom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left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customStyle="1" w:styleId="3115">
    <w:name w:val="立体型 311"/>
    <w:basedOn w:val="affe"/>
    <w:semiHidden/>
    <w:qFormat/>
    <w:pPr>
      <w:widowControl w:val="0"/>
      <w:adjustRightInd w:val="0"/>
      <w:spacing w:line="312" w:lineRule="atLeast"/>
      <w:jc w:val="both"/>
    </w:pPr>
    <w:tbl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customStyle="1" w:styleId="11c">
    <w:name w:val="流行型11"/>
    <w:basedOn w:val="affe"/>
    <w:autoRedefine/>
    <w:semiHidden/>
    <w:qFormat/>
    <w:pPr>
      <w:widowControl w:val="0"/>
      <w:adjustRightInd w:val="0"/>
      <w:spacing w:line="312" w:lineRule="atLeast"/>
      <w:jc w:val="both"/>
    </w:p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customStyle="1" w:styleId="11d">
    <w:name w:val="典雅型11"/>
    <w:basedOn w:val="affe"/>
    <w:semiHidden/>
    <w:qFormat/>
    <w:pPr>
      <w:widowControl w:val="0"/>
      <w:adjustRightInd w:val="0"/>
      <w:spacing w:line="312"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e">
    <w:name w:val="专业型11"/>
    <w:basedOn w:val="affe"/>
    <w:autoRedefine/>
    <w:semiHidden/>
    <w:qFormat/>
    <w:pPr>
      <w:widowControl w:val="0"/>
      <w:adjustRightInd w:val="0"/>
      <w:spacing w:line="312"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il"/>
          <w:tr2bl w:val="nil"/>
        </w:tcBorders>
        <w:shd w:val="solid" w:color="000000" w:fill="FFFFFF"/>
      </w:tcPr>
    </w:tblStylePr>
  </w:style>
  <w:style w:type="table" w:customStyle="1" w:styleId="1116">
    <w:name w:val="网页型 111"/>
    <w:basedOn w:val="affe"/>
    <w:autoRedefine/>
    <w:semiHidden/>
    <w:qFormat/>
    <w:pPr>
      <w:widowControl w:val="0"/>
      <w:adjustRightInd w:val="0"/>
      <w:spacing w:line="312"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il"/>
          <w:tr2bl w:val="nil"/>
        </w:tcBorders>
      </w:tcPr>
    </w:tblStylePr>
  </w:style>
  <w:style w:type="table" w:customStyle="1" w:styleId="2115">
    <w:name w:val="网页型 211"/>
    <w:basedOn w:val="affe"/>
    <w:autoRedefine/>
    <w:semiHidden/>
    <w:qFormat/>
    <w:pPr>
      <w:widowControl w:val="0"/>
      <w:adjustRightInd w:val="0"/>
      <w:spacing w:line="312"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il"/>
          <w:tr2bl w:val="nil"/>
        </w:tcBorders>
      </w:tcPr>
    </w:tblStylePr>
  </w:style>
  <w:style w:type="table" w:customStyle="1" w:styleId="3116">
    <w:name w:val="网页型 311"/>
    <w:basedOn w:val="affe"/>
    <w:autoRedefine/>
    <w:semiHidden/>
    <w:qFormat/>
    <w:pPr>
      <w:widowControl w:val="0"/>
      <w:adjustRightInd w:val="0"/>
      <w:spacing w:line="312"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il"/>
          <w:tr2bl w:val="nil"/>
        </w:tcBorders>
      </w:tcPr>
    </w:tblStylePr>
  </w:style>
  <w:style w:type="table" w:customStyle="1" w:styleId="531">
    <w:name w:val="网格型 531"/>
    <w:basedOn w:val="affe"/>
    <w:autoRedefine/>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541">
    <w:name w:val="网格型 541"/>
    <w:basedOn w:val="affe"/>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231">
    <w:name w:val="简明型 23"/>
    <w:basedOn w:val="affe"/>
    <w:autoRedefine/>
    <w:unhideWhenUsed/>
    <w:qFormat/>
    <w:pPr>
      <w:widowControl w:val="0"/>
      <w:adjustRightInd w:val="0"/>
      <w:spacing w:line="312" w:lineRule="atLeast"/>
      <w:jc w:val="both"/>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330">
    <w:name w:val="简明型 33"/>
    <w:basedOn w:val="affe"/>
    <w:autoRedefine/>
    <w:unhideWhenUsed/>
    <w:qFormat/>
    <w:pPr>
      <w:widowControl w:val="0"/>
      <w:adjustRightInd w:val="0"/>
      <w:spacing w:line="312" w:lineRule="atLeast"/>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il"/>
          <w:tr2bl w:val="nil"/>
        </w:tcBorders>
        <w:shd w:val="solid" w:color="000000" w:fill="FFFFFF"/>
      </w:tcPr>
    </w:tblStylePr>
  </w:style>
  <w:style w:type="table" w:customStyle="1" w:styleId="131">
    <w:name w:val="古典型 13"/>
    <w:basedOn w:val="affe"/>
    <w:unhideWhenUsed/>
    <w:qFormat/>
    <w:pPr>
      <w:widowControl w:val="0"/>
      <w:adjustRightInd w:val="0"/>
      <w:spacing w:line="312" w:lineRule="atLeast"/>
      <w:jc w:val="both"/>
    </w:p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2">
    <w:name w:val="古典型 23"/>
    <w:basedOn w:val="affe"/>
    <w:unhideWhenUsed/>
    <w:qFormat/>
    <w:pPr>
      <w:widowControl w:val="0"/>
      <w:adjustRightInd w:val="0"/>
      <w:spacing w:line="312" w:lineRule="atLeast"/>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31">
    <w:name w:val="古典型 33"/>
    <w:basedOn w:val="affe"/>
    <w:autoRedefine/>
    <w:semiHidden/>
    <w:unhideWhenUsed/>
    <w:qFormat/>
    <w:pPr>
      <w:widowControl w:val="0"/>
      <w:adjustRightInd w:val="0"/>
      <w:spacing w:line="312"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430">
    <w:name w:val="古典型 43"/>
    <w:basedOn w:val="affe"/>
    <w:autoRedefine/>
    <w:semiHidden/>
    <w:unhideWhenUsed/>
    <w:qFormat/>
    <w:pPr>
      <w:widowControl w:val="0"/>
      <w:adjustRightInd w:val="0"/>
      <w:spacing w:line="312" w:lineRule="atLeast"/>
      <w:jc w:val="both"/>
    </w:p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il"/>
          <w:tr2bl w:val="nil"/>
        </w:tcBorders>
        <w:shd w:val="pct50" w:color="000080" w:fill="FFFFFF"/>
      </w:tcPr>
    </w:tblStylePr>
    <w:tblStylePr w:type="lastRow">
      <w:rPr>
        <w:color w:val="000080"/>
      </w:rPr>
      <w:tblPr/>
      <w:tcPr>
        <w:tcBorders>
          <w:bottom w:val="single" w:sz="6" w:space="0" w:color="00000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customStyle="1" w:styleId="233">
    <w:name w:val="彩色型 23"/>
    <w:basedOn w:val="affe"/>
    <w:autoRedefine/>
    <w:unhideWhenUsed/>
    <w:qFormat/>
    <w:pPr>
      <w:widowControl w:val="0"/>
      <w:adjustRightInd w:val="0"/>
      <w:spacing w:line="312"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customStyle="1" w:styleId="332">
    <w:name w:val="彩色型 33"/>
    <w:basedOn w:val="affe"/>
    <w:semiHidden/>
    <w:unhideWhenUsed/>
    <w:qFormat/>
    <w:pPr>
      <w:widowControl w:val="0"/>
      <w:adjustRightInd w:val="0"/>
      <w:spacing w:line="312"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il"/>
          <w:tr2bl w:val="nil"/>
        </w:tcBorders>
        <w:shd w:val="solid" w:color="008080" w:fill="FFFFFF"/>
      </w:tcPr>
    </w:tblStylePr>
    <w:tblStylePr w:type="firstCol">
      <w:tblPr/>
      <w:tcPr>
        <w:tcBorders>
          <w:left w:val="single" w:sz="36" w:space="0" w:color="000000"/>
          <w:right w:val="single" w:sz="6" w:space="0" w:color="00000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customStyle="1" w:styleId="132">
    <w:name w:val="竖列型 13"/>
    <w:basedOn w:val="affe"/>
    <w:autoRedefine/>
    <w:semiHidden/>
    <w:unhideWhenUsed/>
    <w:qFormat/>
    <w:pPr>
      <w:widowControl w:val="0"/>
      <w:adjustRightInd w:val="0"/>
      <w:spacing w:line="312" w:lineRule="atLeast"/>
      <w:jc w:val="both"/>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34">
    <w:name w:val="竖列型 23"/>
    <w:basedOn w:val="affe"/>
    <w:autoRedefine/>
    <w:semiHidden/>
    <w:unhideWhenUsed/>
    <w:qFormat/>
    <w:pPr>
      <w:widowControl w:val="0"/>
      <w:adjustRightInd w:val="0"/>
      <w:spacing w:line="312" w:lineRule="atLeast"/>
      <w:jc w:val="both"/>
    </w:pPr>
    <w:rPr>
      <w:b/>
      <w:bCs/>
    </w:rPr>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33">
    <w:name w:val="竖列型 33"/>
    <w:basedOn w:val="affe"/>
    <w:semiHidden/>
    <w:unhideWhenUsed/>
    <w:qFormat/>
    <w:pPr>
      <w:widowControl w:val="0"/>
      <w:adjustRightInd w:val="0"/>
      <w:spacing w:line="312" w:lineRule="atLeast"/>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customStyle="1" w:styleId="431">
    <w:name w:val="竖列型 43"/>
    <w:basedOn w:val="affe"/>
    <w:autoRedefine/>
    <w:semiHidden/>
    <w:unhideWhenUsed/>
    <w:qFormat/>
    <w:pPr>
      <w:widowControl w:val="0"/>
      <w:adjustRightInd w:val="0"/>
      <w:spacing w:line="312" w:lineRule="atLeast"/>
      <w:jc w:val="both"/>
    </w:pPr>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竖列型 53"/>
    <w:basedOn w:val="affe"/>
    <w:autoRedefine/>
    <w:semiHidden/>
    <w:unhideWhenUsed/>
    <w:qFormat/>
    <w:pPr>
      <w:widowControl w:val="0"/>
      <w:adjustRightInd w:val="0"/>
      <w:spacing w:line="312" w:lineRule="atLeast"/>
      <w:jc w:val="both"/>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customStyle="1" w:styleId="432">
    <w:name w:val="网格型 43"/>
    <w:basedOn w:val="affe"/>
    <w:autoRedefine/>
    <w:semiHidden/>
    <w:unhideWhenUsed/>
    <w:qFormat/>
    <w:pPr>
      <w:widowControl w:val="0"/>
      <w:adjustRightInd w:val="0"/>
      <w:spacing w:line="312" w:lineRule="atLeast"/>
      <w:jc w:val="both"/>
    </w:p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630">
    <w:name w:val="网格型 63"/>
    <w:basedOn w:val="affe"/>
    <w:autoRedefine/>
    <w:semiHidden/>
    <w:unhideWhenUsed/>
    <w:qFormat/>
    <w:pPr>
      <w:widowControl w:val="0"/>
      <w:adjustRightInd w:val="0"/>
      <w:spacing w:line="312"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830">
    <w:name w:val="网格型 83"/>
    <w:basedOn w:val="affe"/>
    <w:semiHidden/>
    <w:unhideWhenUsed/>
    <w:qFormat/>
    <w:pPr>
      <w:widowControl w:val="0"/>
      <w:adjustRightInd w:val="0"/>
      <w:spacing w:line="312"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33">
    <w:name w:val="列表型 13"/>
    <w:basedOn w:val="affe"/>
    <w:semiHidden/>
    <w:unhideWhenUsed/>
    <w:qFormat/>
    <w:pPr>
      <w:widowControl w:val="0"/>
      <w:adjustRightInd w:val="0"/>
      <w:spacing w:line="312" w:lineRule="atLeast"/>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customStyle="1" w:styleId="235">
    <w:name w:val="列表型 23"/>
    <w:basedOn w:val="affe"/>
    <w:semiHidden/>
    <w:unhideWhenUsed/>
    <w:qFormat/>
    <w:pPr>
      <w:widowControl w:val="0"/>
      <w:adjustRightInd w:val="0"/>
      <w:spacing w:line="312" w:lineRule="atLeast"/>
      <w:jc w:val="both"/>
    </w:pPr>
    <w:tblPr>
      <w:tblBorders>
        <w:bottom w:val="single" w:sz="12" w:space="0" w:color="808080"/>
      </w:tblBorders>
    </w:tblPr>
    <w:tblStylePr w:type="firstRow">
      <w:rPr>
        <w:b/>
        <w:bCs/>
        <w:color w:val="FFFFFF"/>
      </w:rPr>
      <w:tblPr/>
      <w:tcPr>
        <w:tcBorders>
          <w:bottom w:val="single" w:sz="6" w:space="0" w:color="000000"/>
          <w:tl2br w:val="nil"/>
          <w:tr2bl w:val="nil"/>
        </w:tcBorders>
        <w:shd w:val="pct75" w:color="008080" w:fill="008000"/>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customStyle="1" w:styleId="334">
    <w:name w:val="列表型 33"/>
    <w:basedOn w:val="affe"/>
    <w:autoRedefine/>
    <w:semiHidden/>
    <w:unhideWhenUsed/>
    <w:qFormat/>
    <w:pPr>
      <w:widowControl w:val="0"/>
      <w:adjustRightInd w:val="0"/>
      <w:spacing w:line="312" w:lineRule="atLeast"/>
      <w:jc w:val="both"/>
    </w:p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table" w:customStyle="1" w:styleId="433">
    <w:name w:val="列表型 43"/>
    <w:basedOn w:val="affe"/>
    <w:autoRedefine/>
    <w:semiHidden/>
    <w:unhideWhenUsed/>
    <w:qFormat/>
    <w:pPr>
      <w:widowControl w:val="0"/>
      <w:adjustRightInd w:val="0"/>
      <w:spacing w:line="312"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il"/>
          <w:tr2bl w:val="nil"/>
        </w:tcBorders>
        <w:shd w:val="solid" w:color="808080" w:fill="FFFFFF"/>
      </w:tcPr>
    </w:tblStylePr>
  </w:style>
  <w:style w:type="table" w:customStyle="1" w:styleId="730">
    <w:name w:val="列表型 73"/>
    <w:basedOn w:val="affe"/>
    <w:autoRedefine/>
    <w:semiHidden/>
    <w:unhideWhenUsed/>
    <w:qFormat/>
    <w:pPr>
      <w:widowControl w:val="0"/>
      <w:adjustRightInd w:val="0"/>
      <w:spacing w:line="312" w:lineRule="atLeast"/>
      <w:jc w:val="both"/>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customStyle="1" w:styleId="831">
    <w:name w:val="列表型 83"/>
    <w:basedOn w:val="affe"/>
    <w:autoRedefine/>
    <w:semiHidden/>
    <w:unhideWhenUsed/>
    <w:qFormat/>
    <w:pPr>
      <w:widowControl w:val="0"/>
      <w:adjustRightInd w:val="0"/>
      <w:spacing w:line="312" w:lineRule="atLeast"/>
      <w:jc w:val="both"/>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il"/>
          <w:tr2bl w:val="nil"/>
        </w:tcBorders>
        <w:shd w:val="solid" w:color="FFFF00" w:fill="FFFFFF"/>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sz="6" w:space="0" w:color="auto"/>
          <w:tr2bl w:val="nil"/>
        </w:tcBorders>
      </w:tcPr>
    </w:tblStylePr>
  </w:style>
  <w:style w:type="table" w:customStyle="1" w:styleId="134">
    <w:name w:val="立体型 13"/>
    <w:basedOn w:val="affe"/>
    <w:autoRedefine/>
    <w:semiHidden/>
    <w:unhideWhenUsed/>
    <w:qFormat/>
    <w:pPr>
      <w:widowControl w:val="0"/>
      <w:adjustRightInd w:val="0"/>
      <w:spacing w:line="312" w:lineRule="atLeast"/>
      <w:jc w:val="both"/>
    </w:pPr>
    <w:tblPr/>
    <w:tcPr>
      <w:shd w:val="solid" w:color="C0C0C0" w:fill="FFFFFF"/>
    </w:tcPr>
    <w:tblStylePr w:type="firstRow">
      <w:rPr>
        <w:b/>
        <w:bCs/>
        <w:color w:val="800080"/>
      </w:rPr>
      <w:tblPr/>
      <w:tcPr>
        <w:tcBorders>
          <w:bottom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left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customStyle="1" w:styleId="335">
    <w:name w:val="立体型 33"/>
    <w:basedOn w:val="affe"/>
    <w:autoRedefine/>
    <w:semiHidden/>
    <w:unhideWhenUsed/>
    <w:qFormat/>
    <w:pPr>
      <w:widowControl w:val="0"/>
      <w:adjustRightInd w:val="0"/>
      <w:spacing w:line="312" w:lineRule="atLeast"/>
      <w:jc w:val="both"/>
    </w:pPr>
    <w:tbl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customStyle="1" w:styleId="3fc">
    <w:name w:val="流行型3"/>
    <w:basedOn w:val="affe"/>
    <w:semiHidden/>
    <w:unhideWhenUsed/>
    <w:qFormat/>
    <w:pPr>
      <w:widowControl w:val="0"/>
      <w:adjustRightInd w:val="0"/>
      <w:spacing w:line="312" w:lineRule="atLeast"/>
      <w:jc w:val="both"/>
    </w:p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customStyle="1" w:styleId="3fd">
    <w:name w:val="典雅型3"/>
    <w:basedOn w:val="affe"/>
    <w:autoRedefine/>
    <w:semiHidden/>
    <w:unhideWhenUsed/>
    <w:qFormat/>
    <w:pPr>
      <w:widowControl w:val="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3fe">
    <w:name w:val="专业型3"/>
    <w:basedOn w:val="affe"/>
    <w:autoRedefine/>
    <w:semiHidden/>
    <w:unhideWhenUsed/>
    <w:qFormat/>
    <w:pPr>
      <w:widowControl w:val="0"/>
      <w:adjustRightInd w:val="0"/>
      <w:spacing w:line="312"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il"/>
          <w:tr2bl w:val="nil"/>
        </w:tcBorders>
        <w:shd w:val="solid" w:color="000000" w:fill="FFFFFF"/>
      </w:tcPr>
    </w:tblStylePr>
  </w:style>
  <w:style w:type="table" w:customStyle="1" w:styleId="135">
    <w:name w:val="网页型 13"/>
    <w:basedOn w:val="affe"/>
    <w:semiHidden/>
    <w:unhideWhenUsed/>
    <w:qFormat/>
    <w:pPr>
      <w:widowControl w:val="0"/>
      <w:adjustRightInd w:val="0"/>
      <w:spacing w:line="312"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il"/>
          <w:tr2bl w:val="nil"/>
        </w:tcBorders>
      </w:tcPr>
    </w:tblStylePr>
  </w:style>
  <w:style w:type="table" w:customStyle="1" w:styleId="236">
    <w:name w:val="网页型 23"/>
    <w:basedOn w:val="affe"/>
    <w:autoRedefine/>
    <w:semiHidden/>
    <w:unhideWhenUsed/>
    <w:qFormat/>
    <w:pPr>
      <w:widowControl w:val="0"/>
      <w:adjustRightInd w:val="0"/>
      <w:spacing w:line="312"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il"/>
          <w:tr2bl w:val="nil"/>
        </w:tcBorders>
      </w:tcPr>
    </w:tblStylePr>
  </w:style>
  <w:style w:type="table" w:customStyle="1" w:styleId="336">
    <w:name w:val="网页型 33"/>
    <w:basedOn w:val="affe"/>
    <w:autoRedefine/>
    <w:semiHidden/>
    <w:unhideWhenUsed/>
    <w:qFormat/>
    <w:pPr>
      <w:widowControl w:val="0"/>
      <w:adjustRightInd w:val="0"/>
      <w:spacing w:line="312"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il"/>
          <w:tr2bl w:val="nil"/>
        </w:tcBorders>
      </w:tcPr>
    </w:tblStylePr>
  </w:style>
  <w:style w:type="table" w:customStyle="1" w:styleId="1-52">
    <w:name w:val="中等深浅网格 1 - 强调文字颜色 52"/>
    <w:basedOn w:val="affe"/>
    <w:autoRedefine/>
    <w:uiPriority w:val="67"/>
    <w:qFormat/>
    <w:pPr>
      <w:jc w:val="center"/>
    </w:pPr>
    <w:rPr>
      <w:rFonts w:ascii="Calibri" w:hAnsi="Calibri"/>
      <w:kern w:val="2"/>
      <w:sz w:val="21"/>
      <w:szCs w:val="21"/>
    </w:rPr>
    <w:tblPr>
      <w:tblBorders>
        <w:top w:val="single" w:sz="8" w:space="0" w:color="auto"/>
        <w:left w:val="single" w:sz="8" w:space="0" w:color="auto"/>
        <w:bottom w:val="single" w:sz="8" w:space="0" w:color="auto"/>
        <w:right w:val="single" w:sz="8" w:space="0" w:color="auto"/>
        <w:insideH w:val="single" w:sz="8" w:space="0" w:color="FFFFFF"/>
        <w:insideV w:val="single" w:sz="8" w:space="0" w:color="FFFFFF"/>
      </w:tblBorders>
    </w:tblPr>
    <w:tcPr>
      <w:shd w:val="clear" w:color="auto" w:fill="D2EAF1"/>
      <w:vAlign w:val="center"/>
    </w:tcPr>
    <w:tblStylePr w:type="firstRow">
      <w:rPr>
        <w:b/>
        <w:bCs/>
      </w:rPr>
      <w:tblPr/>
      <w:tcPr>
        <w:tcBorders>
          <w:top w:val="nil"/>
          <w:left w:val="nil"/>
          <w:bottom w:val="nil"/>
          <w:right w:val="nil"/>
          <w:insideH w:val="nil"/>
          <w:insideV w:val="nil"/>
          <w:tl2br w:val="nil"/>
          <w:tr2bl w:val="nil"/>
        </w:tcBorders>
        <w:shd w:val="clear" w:color="auto" w:fill="00B0F0"/>
      </w:tc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tcBorders>
          <w:top w:val="nil"/>
          <w:left w:val="nil"/>
          <w:bottom w:val="nil"/>
          <w:right w:val="nil"/>
          <w:insideH w:val="nil"/>
          <w:insideV w:val="nil"/>
          <w:tl2br w:val="nil"/>
          <w:tr2bl w:val="nil"/>
        </w:tcBorders>
        <w:shd w:val="clear" w:color="auto" w:fill="9BE5FF"/>
      </w:tcPr>
    </w:tblStylePr>
    <w:tblStylePr w:type="band2Horz">
      <w:tblPr/>
      <w:tcPr>
        <w:tcBorders>
          <w:top w:val="nil"/>
          <w:left w:val="nil"/>
          <w:bottom w:val="nil"/>
          <w:right w:val="nil"/>
          <w:insideH w:val="nil"/>
          <w:insideV w:val="nil"/>
          <w:tl2br w:val="nil"/>
          <w:tr2bl w:val="nil"/>
        </w:tcBorders>
      </w:tcPr>
    </w:tblStylePr>
  </w:style>
  <w:style w:type="table" w:customStyle="1" w:styleId="2120">
    <w:name w:val="简明型 212"/>
    <w:basedOn w:val="affe"/>
    <w:autoRedefine/>
    <w:qFormat/>
    <w:pPr>
      <w:widowControl w:val="0"/>
      <w:adjustRightInd w:val="0"/>
      <w:spacing w:line="312" w:lineRule="atLeast"/>
      <w:jc w:val="both"/>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3120">
    <w:name w:val="简明型 312"/>
    <w:basedOn w:val="affe"/>
    <w:autoRedefine/>
    <w:qFormat/>
    <w:pPr>
      <w:widowControl w:val="0"/>
      <w:adjustRightInd w:val="0"/>
      <w:spacing w:line="312" w:lineRule="atLeast"/>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il"/>
          <w:tr2bl w:val="nil"/>
        </w:tcBorders>
        <w:shd w:val="solid" w:color="000000" w:fill="FFFFFF"/>
      </w:tcPr>
    </w:tblStylePr>
  </w:style>
  <w:style w:type="table" w:customStyle="1" w:styleId="1120">
    <w:name w:val="古典型 112"/>
    <w:basedOn w:val="affe"/>
    <w:autoRedefine/>
    <w:qFormat/>
    <w:pPr>
      <w:widowControl w:val="0"/>
      <w:adjustRightInd w:val="0"/>
      <w:spacing w:line="312" w:lineRule="atLeast"/>
      <w:jc w:val="both"/>
    </w:p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1">
    <w:name w:val="古典型 212"/>
    <w:basedOn w:val="affe"/>
    <w:autoRedefine/>
    <w:qFormat/>
    <w:pPr>
      <w:widowControl w:val="0"/>
      <w:adjustRightInd w:val="0"/>
      <w:spacing w:line="312" w:lineRule="atLeast"/>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21">
    <w:name w:val="古典型 312"/>
    <w:basedOn w:val="affe"/>
    <w:autoRedefine/>
    <w:semiHidden/>
    <w:qFormat/>
    <w:pPr>
      <w:widowControl w:val="0"/>
      <w:adjustRightInd w:val="0"/>
      <w:spacing w:line="312"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4120">
    <w:name w:val="古典型 412"/>
    <w:basedOn w:val="affe"/>
    <w:autoRedefine/>
    <w:semiHidden/>
    <w:qFormat/>
    <w:pPr>
      <w:widowControl w:val="0"/>
      <w:adjustRightInd w:val="0"/>
      <w:spacing w:line="312" w:lineRule="atLeast"/>
      <w:jc w:val="both"/>
    </w:p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il"/>
          <w:tr2bl w:val="nil"/>
        </w:tcBorders>
        <w:shd w:val="pct50" w:color="000080" w:fill="FFFFFF"/>
      </w:tcPr>
    </w:tblStylePr>
    <w:tblStylePr w:type="lastRow">
      <w:rPr>
        <w:color w:val="000080"/>
      </w:rPr>
      <w:tblPr/>
      <w:tcPr>
        <w:tcBorders>
          <w:bottom w:val="single" w:sz="6" w:space="0" w:color="00000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customStyle="1" w:styleId="2122">
    <w:name w:val="彩色型 212"/>
    <w:basedOn w:val="affe"/>
    <w:autoRedefine/>
    <w:semiHidden/>
    <w:qFormat/>
    <w:pPr>
      <w:widowControl w:val="0"/>
      <w:adjustRightInd w:val="0"/>
      <w:spacing w:line="312"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customStyle="1" w:styleId="3122">
    <w:name w:val="彩色型 312"/>
    <w:basedOn w:val="affe"/>
    <w:autoRedefine/>
    <w:semiHidden/>
    <w:qFormat/>
    <w:pPr>
      <w:widowControl w:val="0"/>
      <w:adjustRightInd w:val="0"/>
      <w:spacing w:line="312"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il"/>
          <w:tr2bl w:val="nil"/>
        </w:tcBorders>
        <w:shd w:val="solid" w:color="008080" w:fill="FFFFFF"/>
      </w:tcPr>
    </w:tblStylePr>
    <w:tblStylePr w:type="firstCol">
      <w:tblPr/>
      <w:tcPr>
        <w:tcBorders>
          <w:left w:val="single" w:sz="36" w:space="0" w:color="000000"/>
          <w:right w:val="single" w:sz="6" w:space="0" w:color="00000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customStyle="1" w:styleId="1121">
    <w:name w:val="竖列型 112"/>
    <w:basedOn w:val="affe"/>
    <w:autoRedefine/>
    <w:semiHidden/>
    <w:qFormat/>
    <w:pPr>
      <w:widowControl w:val="0"/>
      <w:adjustRightInd w:val="0"/>
      <w:spacing w:line="312" w:lineRule="atLeast"/>
      <w:jc w:val="both"/>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3">
    <w:name w:val="竖列型 212"/>
    <w:basedOn w:val="affe"/>
    <w:autoRedefine/>
    <w:semiHidden/>
    <w:qFormat/>
    <w:pPr>
      <w:widowControl w:val="0"/>
      <w:adjustRightInd w:val="0"/>
      <w:spacing w:line="312" w:lineRule="atLeast"/>
      <w:jc w:val="both"/>
    </w:pPr>
    <w:rPr>
      <w:b/>
      <w:bCs/>
    </w:rPr>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123">
    <w:name w:val="竖列型 312"/>
    <w:basedOn w:val="affe"/>
    <w:autoRedefine/>
    <w:semiHidden/>
    <w:qFormat/>
    <w:pPr>
      <w:widowControl w:val="0"/>
      <w:adjustRightInd w:val="0"/>
      <w:spacing w:line="312" w:lineRule="atLeast"/>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customStyle="1" w:styleId="4121">
    <w:name w:val="竖列型 412"/>
    <w:basedOn w:val="affe"/>
    <w:autoRedefine/>
    <w:semiHidden/>
    <w:qFormat/>
    <w:pPr>
      <w:widowControl w:val="0"/>
      <w:adjustRightInd w:val="0"/>
      <w:spacing w:line="312" w:lineRule="atLeast"/>
      <w:jc w:val="both"/>
    </w:pPr>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0">
    <w:name w:val="竖列型 512"/>
    <w:basedOn w:val="affe"/>
    <w:autoRedefine/>
    <w:semiHidden/>
    <w:qFormat/>
    <w:pPr>
      <w:widowControl w:val="0"/>
      <w:adjustRightInd w:val="0"/>
      <w:spacing w:line="312" w:lineRule="atLeast"/>
      <w:jc w:val="both"/>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customStyle="1" w:styleId="4122">
    <w:name w:val="网格型 412"/>
    <w:basedOn w:val="affe"/>
    <w:autoRedefine/>
    <w:semiHidden/>
    <w:qFormat/>
    <w:pPr>
      <w:widowControl w:val="0"/>
      <w:adjustRightInd w:val="0"/>
      <w:spacing w:line="312" w:lineRule="atLeast"/>
      <w:jc w:val="both"/>
    </w:p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612">
    <w:name w:val="网格型 612"/>
    <w:basedOn w:val="affe"/>
    <w:autoRedefine/>
    <w:semiHidden/>
    <w:qFormat/>
    <w:pPr>
      <w:widowControl w:val="0"/>
      <w:adjustRightInd w:val="0"/>
      <w:spacing w:line="312"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812">
    <w:name w:val="网格型 812"/>
    <w:basedOn w:val="affe"/>
    <w:autoRedefine/>
    <w:semiHidden/>
    <w:qFormat/>
    <w:pPr>
      <w:widowControl w:val="0"/>
      <w:adjustRightInd w:val="0"/>
      <w:spacing w:line="312"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2">
    <w:name w:val="列表型 112"/>
    <w:basedOn w:val="affe"/>
    <w:autoRedefine/>
    <w:semiHidden/>
    <w:qFormat/>
    <w:pPr>
      <w:widowControl w:val="0"/>
      <w:adjustRightInd w:val="0"/>
      <w:spacing w:line="312" w:lineRule="atLeast"/>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customStyle="1" w:styleId="2124">
    <w:name w:val="列表型 212"/>
    <w:basedOn w:val="affe"/>
    <w:autoRedefine/>
    <w:semiHidden/>
    <w:qFormat/>
    <w:pPr>
      <w:widowControl w:val="0"/>
      <w:adjustRightInd w:val="0"/>
      <w:spacing w:line="312" w:lineRule="atLeast"/>
      <w:jc w:val="both"/>
    </w:pPr>
    <w:tblPr>
      <w:tblBorders>
        <w:bottom w:val="single" w:sz="12" w:space="0" w:color="808080"/>
      </w:tblBorders>
    </w:tblPr>
    <w:tblStylePr w:type="firstRow">
      <w:rPr>
        <w:b/>
        <w:bCs/>
        <w:color w:val="FFFFFF"/>
      </w:rPr>
      <w:tblPr/>
      <w:tcPr>
        <w:tcBorders>
          <w:bottom w:val="single" w:sz="6" w:space="0" w:color="000000"/>
          <w:tl2br w:val="nil"/>
          <w:tr2bl w:val="nil"/>
        </w:tcBorders>
        <w:shd w:val="pct75" w:color="008080" w:fill="008000"/>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customStyle="1" w:styleId="3124">
    <w:name w:val="列表型 312"/>
    <w:basedOn w:val="affe"/>
    <w:autoRedefine/>
    <w:semiHidden/>
    <w:qFormat/>
    <w:pPr>
      <w:widowControl w:val="0"/>
      <w:adjustRightInd w:val="0"/>
      <w:spacing w:line="312" w:lineRule="atLeast"/>
      <w:jc w:val="both"/>
    </w:p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table" w:customStyle="1" w:styleId="4123">
    <w:name w:val="列表型 412"/>
    <w:basedOn w:val="affe"/>
    <w:autoRedefine/>
    <w:semiHidden/>
    <w:qFormat/>
    <w:pPr>
      <w:widowControl w:val="0"/>
      <w:adjustRightInd w:val="0"/>
      <w:spacing w:line="312"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il"/>
          <w:tr2bl w:val="nil"/>
        </w:tcBorders>
        <w:shd w:val="solid" w:color="808080" w:fill="FFFFFF"/>
      </w:tcPr>
    </w:tblStylePr>
  </w:style>
  <w:style w:type="table" w:customStyle="1" w:styleId="712">
    <w:name w:val="列表型 712"/>
    <w:basedOn w:val="affe"/>
    <w:autoRedefine/>
    <w:semiHidden/>
    <w:qFormat/>
    <w:pPr>
      <w:widowControl w:val="0"/>
      <w:adjustRightInd w:val="0"/>
      <w:spacing w:line="312" w:lineRule="atLeast"/>
      <w:jc w:val="both"/>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customStyle="1" w:styleId="8120">
    <w:name w:val="列表型 812"/>
    <w:basedOn w:val="affe"/>
    <w:autoRedefine/>
    <w:semiHidden/>
    <w:qFormat/>
    <w:pPr>
      <w:widowControl w:val="0"/>
      <w:adjustRightInd w:val="0"/>
      <w:spacing w:line="312" w:lineRule="atLeast"/>
      <w:jc w:val="both"/>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il"/>
          <w:tr2bl w:val="nil"/>
        </w:tcBorders>
        <w:shd w:val="solid" w:color="FFFF00" w:fill="FFFFFF"/>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sz="6" w:space="0" w:color="auto"/>
          <w:tr2bl w:val="nil"/>
        </w:tcBorders>
      </w:tcPr>
    </w:tblStylePr>
  </w:style>
  <w:style w:type="table" w:customStyle="1" w:styleId="1123">
    <w:name w:val="立体型 112"/>
    <w:basedOn w:val="affe"/>
    <w:autoRedefine/>
    <w:semiHidden/>
    <w:qFormat/>
    <w:pPr>
      <w:widowControl w:val="0"/>
      <w:adjustRightInd w:val="0"/>
      <w:spacing w:line="312" w:lineRule="atLeast"/>
      <w:jc w:val="both"/>
    </w:pPr>
    <w:tblPr/>
    <w:tcPr>
      <w:shd w:val="solid" w:color="C0C0C0" w:fill="FFFFFF"/>
    </w:tcPr>
    <w:tblStylePr w:type="firstRow">
      <w:rPr>
        <w:b/>
        <w:bCs/>
        <w:color w:val="800080"/>
      </w:rPr>
      <w:tblPr/>
      <w:tcPr>
        <w:tcBorders>
          <w:bottom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left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customStyle="1" w:styleId="3125">
    <w:name w:val="立体型 312"/>
    <w:basedOn w:val="affe"/>
    <w:autoRedefine/>
    <w:semiHidden/>
    <w:qFormat/>
    <w:pPr>
      <w:widowControl w:val="0"/>
      <w:adjustRightInd w:val="0"/>
      <w:spacing w:line="312" w:lineRule="atLeast"/>
      <w:jc w:val="both"/>
    </w:pPr>
    <w:tbl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customStyle="1" w:styleId="12d">
    <w:name w:val="流行型12"/>
    <w:basedOn w:val="affe"/>
    <w:autoRedefine/>
    <w:semiHidden/>
    <w:qFormat/>
    <w:pPr>
      <w:widowControl w:val="0"/>
      <w:adjustRightInd w:val="0"/>
      <w:spacing w:line="312" w:lineRule="atLeast"/>
      <w:jc w:val="both"/>
    </w:p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customStyle="1" w:styleId="12e">
    <w:name w:val="典雅型12"/>
    <w:basedOn w:val="affe"/>
    <w:autoRedefine/>
    <w:semiHidden/>
    <w:qFormat/>
    <w:pPr>
      <w:widowControl w:val="0"/>
      <w:adjustRightInd w:val="0"/>
      <w:spacing w:line="312"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2f">
    <w:name w:val="专业型12"/>
    <w:basedOn w:val="affe"/>
    <w:autoRedefine/>
    <w:semiHidden/>
    <w:qFormat/>
    <w:pPr>
      <w:widowControl w:val="0"/>
      <w:adjustRightInd w:val="0"/>
      <w:spacing w:line="312"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il"/>
          <w:tr2bl w:val="nil"/>
        </w:tcBorders>
        <w:shd w:val="solid" w:color="000000" w:fill="FFFFFF"/>
      </w:tcPr>
    </w:tblStylePr>
  </w:style>
  <w:style w:type="table" w:customStyle="1" w:styleId="1124">
    <w:name w:val="网页型 112"/>
    <w:basedOn w:val="affe"/>
    <w:autoRedefine/>
    <w:semiHidden/>
    <w:qFormat/>
    <w:pPr>
      <w:widowControl w:val="0"/>
      <w:adjustRightInd w:val="0"/>
      <w:spacing w:line="312"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il"/>
          <w:tr2bl w:val="nil"/>
        </w:tcBorders>
      </w:tcPr>
    </w:tblStylePr>
  </w:style>
  <w:style w:type="table" w:customStyle="1" w:styleId="2126">
    <w:name w:val="网页型 212"/>
    <w:basedOn w:val="affe"/>
    <w:autoRedefine/>
    <w:semiHidden/>
    <w:qFormat/>
    <w:pPr>
      <w:widowControl w:val="0"/>
      <w:adjustRightInd w:val="0"/>
      <w:spacing w:line="312"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il"/>
          <w:tr2bl w:val="nil"/>
        </w:tcBorders>
      </w:tcPr>
    </w:tblStylePr>
  </w:style>
  <w:style w:type="table" w:customStyle="1" w:styleId="3126">
    <w:name w:val="网页型 312"/>
    <w:basedOn w:val="affe"/>
    <w:autoRedefine/>
    <w:semiHidden/>
    <w:qFormat/>
    <w:pPr>
      <w:widowControl w:val="0"/>
      <w:adjustRightInd w:val="0"/>
      <w:spacing w:line="312"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il"/>
          <w:tr2bl w:val="nil"/>
        </w:tcBorders>
      </w:tcPr>
    </w:tblStylePr>
  </w:style>
  <w:style w:type="table" w:customStyle="1" w:styleId="5320">
    <w:name w:val="网格型 532"/>
    <w:basedOn w:val="affe"/>
    <w:autoRedefine/>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542">
    <w:name w:val="网格型 542"/>
    <w:basedOn w:val="affe"/>
    <w:autoRedefine/>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character" w:customStyle="1" w:styleId="7Char">
    <w:name w:val="样式7 Char"/>
    <w:basedOn w:val="affd"/>
    <w:link w:val="74"/>
    <w:autoRedefine/>
    <w:uiPriority w:val="99"/>
    <w:qFormat/>
    <w:rPr>
      <w:sz w:val="24"/>
    </w:rPr>
  </w:style>
  <w:style w:type="character" w:customStyle="1" w:styleId="11-Char">
    <w:name w:val="11-正文 Char"/>
    <w:link w:val="11-"/>
    <w:autoRedefine/>
    <w:semiHidden/>
    <w:qFormat/>
    <w:rPr>
      <w:rFonts w:cs="宋体"/>
      <w:kern w:val="2"/>
      <w:sz w:val="21"/>
    </w:rPr>
  </w:style>
  <w:style w:type="paragraph" w:customStyle="1" w:styleId="11-">
    <w:name w:val="11-正文"/>
    <w:basedOn w:val="affb"/>
    <w:link w:val="11-Char"/>
    <w:autoRedefine/>
    <w:semiHidden/>
    <w:qFormat/>
    <w:pPr>
      <w:spacing w:beforeLines="50" w:line="360" w:lineRule="auto"/>
      <w:ind w:firstLine="420"/>
    </w:pPr>
    <w:rPr>
      <w:rFonts w:eastAsia="宋体" w:cs="宋体"/>
      <w:sz w:val="21"/>
      <w:szCs w:val="20"/>
    </w:rPr>
  </w:style>
  <w:style w:type="paragraph" w:customStyle="1" w:styleId="3h3">
    <w:name w:val="样式 标题 3h3 +"/>
    <w:basedOn w:val="30"/>
    <w:autoRedefine/>
    <w:qFormat/>
    <w:pPr>
      <w:keepNext w:val="0"/>
      <w:keepLines w:val="0"/>
      <w:tabs>
        <w:tab w:val="left" w:pos="1076"/>
      </w:tabs>
      <w:spacing w:before="120" w:after="120" w:line="415" w:lineRule="auto"/>
      <w:ind w:left="1076" w:firstLineChars="0" w:firstLine="0"/>
    </w:pPr>
    <w:rPr>
      <w:rFonts w:eastAsia="宋体"/>
      <w:kern w:val="0"/>
      <w:sz w:val="28"/>
      <w:szCs w:val="24"/>
    </w:rPr>
  </w:style>
  <w:style w:type="paragraph" w:customStyle="1" w:styleId="ac">
    <w:name w:val="列表项"/>
    <w:basedOn w:val="affb"/>
    <w:autoRedefine/>
    <w:qFormat/>
    <w:pPr>
      <w:numPr>
        <w:numId w:val="31"/>
      </w:numPr>
      <w:tabs>
        <w:tab w:val="left" w:pos="1020"/>
      </w:tabs>
      <w:spacing w:line="400" w:lineRule="exact"/>
      <w:ind w:firstLineChars="0" w:firstLine="0"/>
    </w:pPr>
    <w:rPr>
      <w:rFonts w:eastAsia="楷体_GB2312"/>
      <w:sz w:val="24"/>
      <w:szCs w:val="24"/>
    </w:rPr>
  </w:style>
  <w:style w:type="character" w:customStyle="1" w:styleId="-Char2">
    <w:name w:val="表格文字-居中 Char"/>
    <w:link w:val="-f4"/>
    <w:autoRedefine/>
    <w:uiPriority w:val="99"/>
    <w:qFormat/>
    <w:rPr>
      <w:rFonts w:ascii="宋体" w:hAnsi="宋体" w:cs="宋体"/>
      <w:spacing w:val="-20"/>
      <w:sz w:val="24"/>
      <w:szCs w:val="21"/>
    </w:rPr>
  </w:style>
  <w:style w:type="paragraph" w:customStyle="1" w:styleId="202">
    <w:name w:val="样式 样式 行距: 固定值 20 磅 + 首行缩进:  2 字符"/>
    <w:autoRedefine/>
    <w:qFormat/>
    <w:pPr>
      <w:spacing w:before="200" w:line="400" w:lineRule="exact"/>
      <w:ind w:firstLine="482"/>
    </w:pPr>
    <w:rPr>
      <w:rFonts w:cs="宋体"/>
      <w:kern w:val="2"/>
      <w:sz w:val="21"/>
    </w:rPr>
  </w:style>
  <w:style w:type="paragraph" w:customStyle="1" w:styleId="af2">
    <w:name w:val="并列点"/>
    <w:autoRedefine/>
    <w:qFormat/>
    <w:pPr>
      <w:numPr>
        <w:numId w:val="32"/>
      </w:numPr>
      <w:tabs>
        <w:tab w:val="clear" w:pos="1992"/>
        <w:tab w:val="left" w:pos="103"/>
      </w:tabs>
      <w:spacing w:line="360" w:lineRule="auto"/>
      <w:ind w:leftChars="250" w:left="250"/>
    </w:pPr>
    <w:rPr>
      <w:kern w:val="2"/>
      <w:sz w:val="24"/>
      <w:szCs w:val="24"/>
    </w:rPr>
  </w:style>
  <w:style w:type="paragraph" w:customStyle="1" w:styleId="613">
    <w:name w:val="61正文"/>
    <w:autoRedefine/>
    <w:qFormat/>
    <w:pPr>
      <w:adjustRightInd w:val="0"/>
      <w:snapToGrid w:val="0"/>
      <w:spacing w:line="360" w:lineRule="auto"/>
      <w:ind w:firstLine="533"/>
      <w:jc w:val="both"/>
      <w:textAlignment w:val="baseline"/>
    </w:pPr>
    <w:rPr>
      <w:sz w:val="24"/>
      <w:szCs w:val="24"/>
    </w:rPr>
  </w:style>
  <w:style w:type="paragraph" w:customStyle="1" w:styleId="614">
    <w:name w:val="61正文 样式"/>
    <w:link w:val="61Char"/>
    <w:autoRedefine/>
    <w:qFormat/>
    <w:pPr>
      <w:adjustRightInd w:val="0"/>
      <w:snapToGrid w:val="0"/>
      <w:spacing w:line="360" w:lineRule="auto"/>
      <w:ind w:firstLine="510"/>
      <w:jc w:val="both"/>
      <w:textAlignment w:val="baseline"/>
    </w:pPr>
    <w:rPr>
      <w:kern w:val="24"/>
      <w:sz w:val="24"/>
      <w:szCs w:val="24"/>
    </w:rPr>
  </w:style>
  <w:style w:type="character" w:customStyle="1" w:styleId="61Char">
    <w:name w:val="61正文 样式 Char"/>
    <w:link w:val="614"/>
    <w:autoRedefine/>
    <w:qFormat/>
    <w:rPr>
      <w:kern w:val="24"/>
      <w:sz w:val="24"/>
      <w:szCs w:val="24"/>
    </w:rPr>
  </w:style>
  <w:style w:type="character" w:customStyle="1" w:styleId="aChar3">
    <w:name w:val="a) 并列项 Char"/>
    <w:link w:val="afffffffffffffffffffffe"/>
    <w:autoRedefine/>
    <w:qFormat/>
    <w:locked/>
    <w:rPr>
      <w:kern w:val="2"/>
      <w:sz w:val="24"/>
      <w:szCs w:val="24"/>
    </w:rPr>
  </w:style>
  <w:style w:type="paragraph" w:customStyle="1" w:styleId="afffffffffffffffffffffe">
    <w:name w:val="a) 并列项"/>
    <w:link w:val="aChar3"/>
    <w:autoRedefine/>
    <w:qFormat/>
    <w:pPr>
      <w:tabs>
        <w:tab w:val="left" w:pos="63"/>
        <w:tab w:val="left" w:pos="526"/>
      </w:tabs>
      <w:adjustRightInd w:val="0"/>
      <w:spacing w:line="360" w:lineRule="auto"/>
      <w:ind w:left="866" w:hanging="340"/>
    </w:pPr>
    <w:rPr>
      <w:kern w:val="2"/>
      <w:sz w:val="24"/>
      <w:szCs w:val="24"/>
    </w:rPr>
  </w:style>
  <w:style w:type="character" w:customStyle="1" w:styleId="3Char0">
    <w:name w:val="样式3 Char"/>
    <w:basedOn w:val="affd"/>
    <w:link w:val="3f4"/>
    <w:autoRedefine/>
    <w:uiPriority w:val="99"/>
    <w:qFormat/>
    <w:rPr>
      <w:bCs/>
      <w:sz w:val="24"/>
      <w:szCs w:val="32"/>
    </w:rPr>
  </w:style>
  <w:style w:type="character" w:customStyle="1" w:styleId="4Char">
    <w:name w:val="样式4 Char"/>
    <w:basedOn w:val="affd"/>
    <w:link w:val="4f"/>
    <w:autoRedefine/>
    <w:uiPriority w:val="99"/>
    <w:qFormat/>
    <w:rPr>
      <w:rFonts w:ascii="宋体" w:hAnsi="宋体"/>
      <w:kern w:val="2"/>
      <w:sz w:val="24"/>
      <w:szCs w:val="24"/>
    </w:rPr>
  </w:style>
  <w:style w:type="character" w:customStyle="1" w:styleId="6Char0">
    <w:name w:val="样式6 Char"/>
    <w:basedOn w:val="affd"/>
    <w:autoRedefine/>
    <w:qFormat/>
    <w:rPr>
      <w:kern w:val="2"/>
      <w:sz w:val="24"/>
      <w:szCs w:val="24"/>
    </w:rPr>
  </w:style>
  <w:style w:type="character" w:customStyle="1" w:styleId="8Char0">
    <w:name w:val="样式8 Char"/>
    <w:basedOn w:val="affd"/>
    <w:link w:val="84"/>
    <w:autoRedefine/>
    <w:uiPriority w:val="99"/>
    <w:qFormat/>
    <w:rPr>
      <w:rFonts w:eastAsia="黑体" w:cs="宋体"/>
      <w:color w:val="000080"/>
      <w:sz w:val="24"/>
    </w:rPr>
  </w:style>
  <w:style w:type="paragraph" w:customStyle="1" w:styleId="92">
    <w:name w:val="样式9"/>
    <w:basedOn w:val="74"/>
    <w:next w:val="74"/>
    <w:link w:val="9Char"/>
    <w:autoRedefine/>
    <w:qFormat/>
    <w:pPr>
      <w:keepNext/>
      <w:widowControl w:val="0"/>
      <w:tabs>
        <w:tab w:val="left" w:pos="1134"/>
      </w:tabs>
      <w:ind w:left="1404" w:hanging="864"/>
      <w:jc w:val="left"/>
      <w:textAlignment w:val="auto"/>
      <w:outlineLvl w:val="3"/>
    </w:pPr>
    <w:rPr>
      <w:rFonts w:ascii="宋体" w:hAnsi="宋体"/>
      <w:bCs/>
      <w:kern w:val="2"/>
      <w:szCs w:val="28"/>
    </w:rPr>
  </w:style>
  <w:style w:type="character" w:customStyle="1" w:styleId="9Char">
    <w:name w:val="样式9 Char"/>
    <w:basedOn w:val="7Char"/>
    <w:link w:val="92"/>
    <w:autoRedefine/>
    <w:qFormat/>
    <w:rPr>
      <w:rFonts w:ascii="宋体" w:hAnsi="宋体"/>
      <w:bCs/>
      <w:kern w:val="2"/>
      <w:sz w:val="24"/>
      <w:szCs w:val="28"/>
    </w:rPr>
  </w:style>
  <w:style w:type="paragraph" w:customStyle="1" w:styleId="102">
    <w:name w:val="样式10"/>
    <w:basedOn w:val="74"/>
    <w:next w:val="74"/>
    <w:link w:val="10Char"/>
    <w:autoRedefine/>
    <w:qFormat/>
    <w:pPr>
      <w:keepNext/>
      <w:widowControl w:val="0"/>
      <w:tabs>
        <w:tab w:val="left" w:pos="1134"/>
      </w:tabs>
      <w:ind w:left="1404" w:hanging="864"/>
      <w:jc w:val="left"/>
      <w:textAlignment w:val="auto"/>
      <w:outlineLvl w:val="3"/>
    </w:pPr>
    <w:rPr>
      <w:rFonts w:ascii="宋体" w:hAnsi="宋体"/>
      <w:bCs/>
      <w:kern w:val="2"/>
      <w:szCs w:val="28"/>
    </w:rPr>
  </w:style>
  <w:style w:type="character" w:customStyle="1" w:styleId="10Char">
    <w:name w:val="样式10 Char"/>
    <w:basedOn w:val="7Char"/>
    <w:link w:val="102"/>
    <w:autoRedefine/>
    <w:qFormat/>
    <w:rPr>
      <w:rFonts w:ascii="宋体" w:hAnsi="宋体"/>
      <w:bCs/>
      <w:kern w:val="2"/>
      <w:sz w:val="24"/>
      <w:szCs w:val="28"/>
    </w:rPr>
  </w:style>
  <w:style w:type="character" w:customStyle="1" w:styleId="12Char">
    <w:name w:val="样式12 Char"/>
    <w:basedOn w:val="affd"/>
    <w:link w:val="122"/>
    <w:autoRedefine/>
    <w:uiPriority w:val="99"/>
    <w:qFormat/>
    <w:rPr>
      <w:rFonts w:ascii="黑体" w:eastAsia="黑体"/>
      <w:kern w:val="2"/>
      <w:sz w:val="44"/>
      <w:szCs w:val="44"/>
    </w:rPr>
  </w:style>
  <w:style w:type="character" w:customStyle="1" w:styleId="CharChar5">
    <w:name w:val="项目编号 Char Char"/>
    <w:link w:val="afffffffffffffffffe"/>
    <w:autoRedefine/>
    <w:uiPriority w:val="99"/>
    <w:qFormat/>
    <w:rPr>
      <w:kern w:val="2"/>
      <w:sz w:val="24"/>
    </w:rPr>
  </w:style>
  <w:style w:type="paragraph" w:customStyle="1" w:styleId="-0505">
    <w:name w:val="样式 编号项-图 + 黑体 段前: 0.5 行 段后: 0.5 行"/>
    <w:basedOn w:val="affb"/>
    <w:autoRedefine/>
    <w:qFormat/>
    <w:pPr>
      <w:widowControl/>
      <w:numPr>
        <w:numId w:val="33"/>
      </w:numPr>
      <w:tabs>
        <w:tab w:val="clear" w:pos="845"/>
      </w:tabs>
      <w:adjustRightInd w:val="0"/>
      <w:snapToGrid w:val="0"/>
      <w:spacing w:beforeLines="50" w:afterLines="50" w:line="240" w:lineRule="auto"/>
      <w:ind w:left="0" w:firstLineChars="0" w:firstLine="0"/>
      <w:jc w:val="center"/>
      <w:textAlignment w:val="baseline"/>
    </w:pPr>
    <w:rPr>
      <w:rFonts w:ascii="黑体" w:eastAsia="黑体" w:hAnsi="Arial" w:cs="宋体"/>
      <w:kern w:val="0"/>
      <w:sz w:val="24"/>
      <w:szCs w:val="24"/>
    </w:rPr>
  </w:style>
  <w:style w:type="paragraph" w:customStyle="1" w:styleId="3H3l3CTHeading3-oldh33rdlevel3Level3Head1">
    <w:name w:val="样式 标题 3H3l3CTHeading 3 - oldh33rd level3一、Level 3 Head...1"/>
    <w:basedOn w:val="30"/>
    <w:autoRedefine/>
    <w:qFormat/>
    <w:pPr>
      <w:keepNext w:val="0"/>
      <w:keepLines w:val="0"/>
      <w:tabs>
        <w:tab w:val="left" w:pos="672"/>
      </w:tabs>
      <w:adjustRightInd/>
      <w:snapToGrid/>
      <w:spacing w:before="50" w:line="240" w:lineRule="auto"/>
      <w:ind w:firstLineChars="0" w:firstLine="0"/>
    </w:pPr>
    <w:rPr>
      <w:rFonts w:eastAsia="黑体"/>
      <w:b w:val="0"/>
      <w:sz w:val="21"/>
      <w:szCs w:val="20"/>
    </w:rPr>
  </w:style>
  <w:style w:type="paragraph" w:customStyle="1" w:styleId="136">
    <w:name w:val="标题 13"/>
    <w:basedOn w:val="affb"/>
    <w:autoRedefine/>
    <w:uiPriority w:val="99"/>
    <w:qFormat/>
    <w:pPr>
      <w:adjustRightInd w:val="0"/>
      <w:spacing w:line="312" w:lineRule="atLeast"/>
      <w:ind w:firstLineChars="0" w:firstLine="510"/>
      <w:textAlignment w:val="baseline"/>
    </w:pPr>
    <w:rPr>
      <w:rFonts w:ascii="宋体" w:eastAsia="宋体"/>
      <w:kern w:val="0"/>
      <w:szCs w:val="20"/>
    </w:rPr>
  </w:style>
  <w:style w:type="character" w:customStyle="1" w:styleId="CharCharb">
    <w:name w:val="项· Char Char"/>
    <w:autoRedefine/>
    <w:qFormat/>
    <w:rPr>
      <w:rFonts w:eastAsia="宋体"/>
      <w:sz w:val="28"/>
      <w:szCs w:val="28"/>
      <w:lang w:val="en-US" w:eastAsia="zh-CN" w:bidi="ar-SA"/>
    </w:rPr>
  </w:style>
  <w:style w:type="paragraph" w:customStyle="1" w:styleId="11f">
    <w:name w:val="样式 样式 图表目录 + 右侧:  1 字符 + 右侧:  1 字符"/>
    <w:basedOn w:val="affb"/>
    <w:link w:val="11Char0"/>
    <w:autoRedefine/>
    <w:qFormat/>
    <w:pPr>
      <w:spacing w:beforeLines="50" w:line="360" w:lineRule="auto"/>
      <w:ind w:rightChars="100" w:right="280" w:firstLineChars="0" w:firstLine="91"/>
      <w:jc w:val="center"/>
    </w:pPr>
    <w:rPr>
      <w:rFonts w:ascii="宋体" w:eastAsia="黑体" w:cs="宋体"/>
      <w:sz w:val="21"/>
      <w:szCs w:val="21"/>
    </w:rPr>
  </w:style>
  <w:style w:type="character" w:customStyle="1" w:styleId="11Char0">
    <w:name w:val="样式 样式 图表目录 + 右侧:  1 字符 + 右侧:  1 字符 Char"/>
    <w:link w:val="11f"/>
    <w:autoRedefine/>
    <w:qFormat/>
    <w:rPr>
      <w:rFonts w:ascii="宋体" w:eastAsia="黑体" w:cs="宋体"/>
      <w:kern w:val="2"/>
      <w:sz w:val="21"/>
      <w:szCs w:val="21"/>
    </w:rPr>
  </w:style>
  <w:style w:type="paragraph" w:customStyle="1" w:styleId="41ALTZ1CharAL3">
    <w:name w:val="样式 正文缩进正文（首行缩进两字）表正文正文非缩进标题4正文1表格ALT+Z特点段1正文缩进 CharAL...3"/>
    <w:basedOn w:val="affc"/>
    <w:autoRedefine/>
    <w:uiPriority w:val="99"/>
    <w:qFormat/>
    <w:pPr>
      <w:adjustRightInd/>
      <w:snapToGrid/>
      <w:spacing w:beforeLines="50" w:line="400" w:lineRule="exact"/>
      <w:ind w:firstLine="480"/>
      <w:jc w:val="left"/>
    </w:pPr>
    <w:rPr>
      <w:rFonts w:ascii="宋体" w:eastAsia="宋体" w:hAnsi="宋体"/>
      <w:sz w:val="24"/>
      <w:szCs w:val="20"/>
    </w:rPr>
  </w:style>
  <w:style w:type="paragraph" w:customStyle="1" w:styleId="affa">
    <w:name w:val="正文 编号"/>
    <w:basedOn w:val="affb"/>
    <w:next w:val="affb"/>
    <w:autoRedefine/>
    <w:qFormat/>
    <w:pPr>
      <w:numPr>
        <w:ilvl w:val="1"/>
        <w:numId w:val="34"/>
      </w:numPr>
      <w:wordWrap w:val="0"/>
      <w:spacing w:line="300" w:lineRule="auto"/>
      <w:ind w:firstLine="200"/>
      <w:jc w:val="left"/>
    </w:pPr>
    <w:rPr>
      <w:rFonts w:ascii="宋体" w:eastAsia="宋体"/>
      <w:sz w:val="24"/>
      <w:szCs w:val="24"/>
    </w:rPr>
  </w:style>
  <w:style w:type="character" w:customStyle="1" w:styleId="Charb">
    <w:name w:val="正文表标题 Char"/>
    <w:link w:val="afffffffffff2"/>
    <w:autoRedefine/>
    <w:qFormat/>
    <w:rPr>
      <w:rFonts w:ascii="黑体" w:eastAsia="黑体"/>
      <w:sz w:val="21"/>
    </w:rPr>
  </w:style>
  <w:style w:type="character" w:customStyle="1" w:styleId="Char21">
    <w:name w:val="报告正文 Char2"/>
    <w:link w:val="affffffffffff0"/>
    <w:autoRedefine/>
    <w:qFormat/>
    <w:rPr>
      <w:rFonts w:cs="宋体"/>
      <w:sz w:val="24"/>
      <w:szCs w:val="28"/>
    </w:rPr>
  </w:style>
  <w:style w:type="character" w:customStyle="1" w:styleId="1ffff">
    <w:name w:val="书籍标题1"/>
    <w:autoRedefine/>
    <w:qFormat/>
    <w:rPr>
      <w:b/>
      <w:bCs/>
      <w:smallCaps/>
      <w:spacing w:val="5"/>
    </w:rPr>
  </w:style>
  <w:style w:type="paragraph" w:customStyle="1" w:styleId="1ffff0">
    <w:name w:val="1"/>
    <w:autoRedefine/>
    <w:uiPriority w:val="99"/>
    <w:qFormat/>
    <w:pPr>
      <w:widowControl w:val="0"/>
      <w:jc w:val="both"/>
    </w:pPr>
    <w:rPr>
      <w:kern w:val="2"/>
      <w:sz w:val="21"/>
      <w:szCs w:val="24"/>
    </w:rPr>
  </w:style>
  <w:style w:type="paragraph" w:customStyle="1" w:styleId="font6">
    <w:name w:val="font6"/>
    <w:basedOn w:val="affb"/>
    <w:autoRedefine/>
    <w:qFormat/>
    <w:pPr>
      <w:widowControl/>
      <w:spacing w:before="100" w:beforeAutospacing="1" w:after="100" w:afterAutospacing="1" w:line="240" w:lineRule="auto"/>
      <w:ind w:firstLineChars="0" w:firstLine="0"/>
      <w:jc w:val="left"/>
    </w:pPr>
    <w:rPr>
      <w:rFonts w:ascii="宋体" w:eastAsia="宋体" w:hAnsi="宋体" w:cs="宋体"/>
      <w:kern w:val="0"/>
      <w:sz w:val="18"/>
      <w:szCs w:val="18"/>
    </w:rPr>
  </w:style>
  <w:style w:type="paragraph" w:customStyle="1" w:styleId="font7">
    <w:name w:val="font7"/>
    <w:basedOn w:val="affb"/>
    <w:autoRedefine/>
    <w:qFormat/>
    <w:pPr>
      <w:widowControl/>
      <w:spacing w:before="100" w:beforeAutospacing="1" w:after="100" w:afterAutospacing="1" w:line="240" w:lineRule="auto"/>
      <w:ind w:firstLineChars="0" w:firstLine="0"/>
      <w:jc w:val="left"/>
    </w:pPr>
    <w:rPr>
      <w:rFonts w:eastAsia="宋体"/>
      <w:kern w:val="0"/>
      <w:sz w:val="18"/>
      <w:szCs w:val="18"/>
    </w:rPr>
  </w:style>
  <w:style w:type="paragraph" w:customStyle="1" w:styleId="xl961">
    <w:name w:val="xl961"/>
    <w:basedOn w:val="affb"/>
    <w:autoRedefine/>
    <w:qFormat/>
    <w:pPr>
      <w:widowControl/>
      <w:spacing w:before="100" w:beforeAutospacing="1" w:after="100" w:afterAutospacing="1" w:line="240" w:lineRule="auto"/>
      <w:ind w:firstLineChars="0" w:firstLine="0"/>
      <w:jc w:val="center"/>
      <w:textAlignment w:val="center"/>
    </w:pPr>
    <w:rPr>
      <w:rFonts w:ascii="Arial" w:eastAsia="宋体" w:hAnsi="Arial" w:cs="Arial"/>
      <w:kern w:val="0"/>
      <w:sz w:val="20"/>
      <w:szCs w:val="20"/>
    </w:rPr>
  </w:style>
  <w:style w:type="paragraph" w:customStyle="1" w:styleId="xl962">
    <w:name w:val="xl962"/>
    <w:basedOn w:val="affb"/>
    <w:autoRedefine/>
    <w:qFormat/>
    <w:pPr>
      <w:widowControl/>
      <w:spacing w:before="100" w:beforeAutospacing="1" w:after="100" w:afterAutospacing="1" w:line="240" w:lineRule="auto"/>
      <w:ind w:firstLineChars="0" w:firstLine="0"/>
      <w:jc w:val="left"/>
      <w:textAlignment w:val="center"/>
    </w:pPr>
    <w:rPr>
      <w:rFonts w:ascii="Arial" w:eastAsia="宋体" w:hAnsi="Arial" w:cs="Arial"/>
      <w:kern w:val="0"/>
      <w:sz w:val="20"/>
      <w:szCs w:val="20"/>
    </w:rPr>
  </w:style>
  <w:style w:type="paragraph" w:customStyle="1" w:styleId="xl963">
    <w:name w:val="xl963"/>
    <w:basedOn w:val="affb"/>
    <w:autoRedefine/>
    <w:qFormat/>
    <w:pPr>
      <w:widowControl/>
      <w:spacing w:before="100" w:beforeAutospacing="1" w:after="100" w:afterAutospacing="1" w:line="240" w:lineRule="auto"/>
      <w:ind w:firstLineChars="0" w:firstLine="0"/>
      <w:jc w:val="center"/>
      <w:textAlignment w:val="center"/>
    </w:pPr>
    <w:rPr>
      <w:rFonts w:ascii="Arial" w:eastAsia="宋体" w:hAnsi="Arial" w:cs="Arial"/>
      <w:kern w:val="0"/>
      <w:sz w:val="20"/>
      <w:szCs w:val="20"/>
    </w:rPr>
  </w:style>
  <w:style w:type="paragraph" w:customStyle="1" w:styleId="xl964">
    <w:name w:val="xl964"/>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965">
    <w:name w:val="xl965"/>
    <w:basedOn w:val="affb"/>
    <w:autoRedefine/>
    <w:qFormat/>
    <w:pPr>
      <w:widowControl/>
      <w:pBdr>
        <w:left w:val="single" w:sz="4" w:space="0" w:color="000000"/>
        <w:right w:val="single" w:sz="4" w:space="0" w:color="000000"/>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966">
    <w:name w:val="xl966"/>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kern w:val="0"/>
      <w:sz w:val="18"/>
      <w:szCs w:val="18"/>
    </w:rPr>
  </w:style>
  <w:style w:type="paragraph" w:customStyle="1" w:styleId="xl967">
    <w:name w:val="xl967"/>
    <w:basedOn w:val="affb"/>
    <w:autoRedefine/>
    <w:qFormat/>
    <w:pPr>
      <w:widowControl/>
      <w:pBdr>
        <w:left w:val="single" w:sz="4" w:space="0" w:color="000000"/>
        <w:right w:val="single" w:sz="4" w:space="0" w:color="000000"/>
      </w:pBdr>
      <w:spacing w:before="100" w:beforeAutospacing="1" w:after="100" w:afterAutospacing="1" w:line="240" w:lineRule="auto"/>
      <w:ind w:firstLineChars="0" w:firstLine="0"/>
      <w:jc w:val="left"/>
      <w:textAlignment w:val="center"/>
    </w:pPr>
    <w:rPr>
      <w:rFonts w:eastAsia="宋体"/>
      <w:b/>
      <w:bCs/>
      <w:kern w:val="0"/>
      <w:sz w:val="18"/>
      <w:szCs w:val="18"/>
    </w:rPr>
  </w:style>
  <w:style w:type="paragraph" w:customStyle="1" w:styleId="xl968">
    <w:name w:val="xl968"/>
    <w:basedOn w:val="affb"/>
    <w:autoRedefine/>
    <w:qFormat/>
    <w:pPr>
      <w:widowControl/>
      <w:spacing w:before="100" w:beforeAutospacing="1" w:after="100" w:afterAutospacing="1" w:line="240" w:lineRule="auto"/>
      <w:ind w:firstLineChars="0" w:firstLine="0"/>
      <w:jc w:val="left"/>
      <w:textAlignment w:val="center"/>
    </w:pPr>
    <w:rPr>
      <w:rFonts w:eastAsia="宋体"/>
      <w:kern w:val="0"/>
      <w:sz w:val="20"/>
      <w:szCs w:val="20"/>
    </w:rPr>
  </w:style>
  <w:style w:type="paragraph" w:customStyle="1" w:styleId="xl969">
    <w:name w:val="xl969"/>
    <w:basedOn w:val="affb"/>
    <w:autoRedefine/>
    <w:qFormat/>
    <w:pPr>
      <w:widowControl/>
      <w:pBdr>
        <w:left w:val="single" w:sz="4" w:space="0" w:color="000000"/>
        <w:right w:val="single" w:sz="4" w:space="0" w:color="000000"/>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970">
    <w:name w:val="xl970"/>
    <w:basedOn w:val="affb"/>
    <w:autoRedefine/>
    <w:qFormat/>
    <w:pPr>
      <w:widowControl/>
      <w:spacing w:before="100" w:beforeAutospacing="1" w:after="100" w:afterAutospacing="1" w:line="240" w:lineRule="auto"/>
      <w:ind w:firstLineChars="0" w:firstLine="0"/>
      <w:jc w:val="left"/>
      <w:textAlignment w:val="center"/>
    </w:pPr>
    <w:rPr>
      <w:rFonts w:ascii="Arial" w:eastAsia="宋体" w:hAnsi="Arial" w:cs="Arial"/>
      <w:kern w:val="0"/>
      <w:sz w:val="20"/>
      <w:szCs w:val="20"/>
    </w:rPr>
  </w:style>
  <w:style w:type="paragraph" w:customStyle="1" w:styleId="xl971">
    <w:name w:val="xl971"/>
    <w:basedOn w:val="affb"/>
    <w:autoRedefine/>
    <w:qFormat/>
    <w:pPr>
      <w:widowControl/>
      <w:pBdr>
        <w:left w:val="single" w:sz="8"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18"/>
      <w:szCs w:val="18"/>
    </w:rPr>
  </w:style>
  <w:style w:type="paragraph" w:customStyle="1" w:styleId="xl972">
    <w:name w:val="xl972"/>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kern w:val="0"/>
      <w:sz w:val="20"/>
      <w:szCs w:val="20"/>
    </w:rPr>
  </w:style>
  <w:style w:type="paragraph" w:customStyle="1" w:styleId="xl973">
    <w:name w:val="xl973"/>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18"/>
      <w:szCs w:val="18"/>
    </w:rPr>
  </w:style>
  <w:style w:type="paragraph" w:customStyle="1" w:styleId="xl974">
    <w:name w:val="xl974"/>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kern w:val="0"/>
      <w:sz w:val="18"/>
      <w:szCs w:val="18"/>
    </w:rPr>
  </w:style>
  <w:style w:type="paragraph" w:customStyle="1" w:styleId="xl975">
    <w:name w:val="xl975"/>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kern w:val="0"/>
      <w:sz w:val="20"/>
      <w:szCs w:val="20"/>
    </w:rPr>
  </w:style>
  <w:style w:type="paragraph" w:customStyle="1" w:styleId="xl976">
    <w:name w:val="xl976"/>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977">
    <w:name w:val="xl977"/>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b/>
      <w:bCs/>
      <w:kern w:val="0"/>
      <w:sz w:val="20"/>
      <w:szCs w:val="20"/>
    </w:rPr>
  </w:style>
  <w:style w:type="paragraph" w:customStyle="1" w:styleId="xl978">
    <w:name w:val="xl978"/>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18"/>
      <w:szCs w:val="18"/>
    </w:rPr>
  </w:style>
  <w:style w:type="paragraph" w:customStyle="1" w:styleId="xl979">
    <w:name w:val="xl979"/>
    <w:basedOn w:val="affb"/>
    <w:autoRedefine/>
    <w:qFormat/>
    <w:pPr>
      <w:widowControl/>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Chars="0" w:firstLine="0"/>
      <w:jc w:val="center"/>
      <w:textAlignment w:val="center"/>
    </w:pPr>
    <w:rPr>
      <w:rFonts w:eastAsia="宋体"/>
      <w:b/>
      <w:bCs/>
      <w:kern w:val="0"/>
      <w:sz w:val="20"/>
      <w:szCs w:val="20"/>
    </w:rPr>
  </w:style>
  <w:style w:type="paragraph" w:customStyle="1" w:styleId="xl980">
    <w:name w:val="xl980"/>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18"/>
      <w:szCs w:val="18"/>
    </w:rPr>
  </w:style>
  <w:style w:type="paragraph" w:customStyle="1" w:styleId="xl981">
    <w:name w:val="xl981"/>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0"/>
      <w:szCs w:val="20"/>
    </w:rPr>
  </w:style>
  <w:style w:type="paragraph" w:customStyle="1" w:styleId="xl982">
    <w:name w:val="xl982"/>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0"/>
      <w:szCs w:val="20"/>
    </w:rPr>
  </w:style>
  <w:style w:type="paragraph" w:customStyle="1" w:styleId="xl983">
    <w:name w:val="xl983"/>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0"/>
      <w:szCs w:val="20"/>
    </w:rPr>
  </w:style>
  <w:style w:type="paragraph" w:customStyle="1" w:styleId="xl984">
    <w:name w:val="xl984"/>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985">
    <w:name w:val="xl985"/>
    <w:basedOn w:val="affb"/>
    <w:autoRedefine/>
    <w:qFormat/>
    <w:pPr>
      <w:widowControl/>
      <w:pBdr>
        <w:left w:val="single" w:sz="4" w:space="0" w:color="000000"/>
        <w:right w:val="single" w:sz="4" w:space="0" w:color="000000"/>
      </w:pBdr>
      <w:spacing w:before="100" w:beforeAutospacing="1" w:after="100" w:afterAutospacing="1" w:line="240" w:lineRule="auto"/>
      <w:ind w:firstLineChars="0" w:firstLine="0"/>
      <w:jc w:val="center"/>
      <w:textAlignment w:val="center"/>
    </w:pPr>
    <w:rPr>
      <w:rFonts w:eastAsia="宋体"/>
      <w:b/>
      <w:bCs/>
      <w:kern w:val="0"/>
      <w:sz w:val="18"/>
      <w:szCs w:val="18"/>
    </w:rPr>
  </w:style>
  <w:style w:type="paragraph" w:customStyle="1" w:styleId="xl986">
    <w:name w:val="xl986"/>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987">
    <w:name w:val="xl987"/>
    <w:basedOn w:val="affb"/>
    <w:autoRedefine/>
    <w:qFormat/>
    <w:pPr>
      <w:widowControl/>
      <w:pBdr>
        <w:left w:val="single" w:sz="4" w:space="0" w:color="auto"/>
        <w:right w:val="single" w:sz="8" w:space="0" w:color="auto"/>
      </w:pBdr>
      <w:spacing w:before="100" w:beforeAutospacing="1" w:after="100" w:afterAutospacing="1" w:line="240" w:lineRule="auto"/>
      <w:ind w:firstLineChars="0" w:firstLine="0"/>
      <w:jc w:val="left"/>
      <w:textAlignment w:val="center"/>
    </w:pPr>
    <w:rPr>
      <w:rFonts w:eastAsia="宋体"/>
      <w:kern w:val="0"/>
      <w:sz w:val="18"/>
      <w:szCs w:val="18"/>
    </w:rPr>
  </w:style>
  <w:style w:type="paragraph" w:customStyle="1" w:styleId="xl988">
    <w:name w:val="xl988"/>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b/>
      <w:bCs/>
      <w:kern w:val="0"/>
      <w:sz w:val="18"/>
      <w:szCs w:val="18"/>
    </w:rPr>
  </w:style>
  <w:style w:type="paragraph" w:customStyle="1" w:styleId="xl989">
    <w:name w:val="xl989"/>
    <w:basedOn w:val="affb"/>
    <w:autoRedefine/>
    <w:qFormat/>
    <w:pPr>
      <w:widowControl/>
      <w:pBdr>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kern w:val="0"/>
      <w:sz w:val="18"/>
      <w:szCs w:val="18"/>
    </w:rPr>
  </w:style>
  <w:style w:type="paragraph" w:customStyle="1" w:styleId="xl990">
    <w:name w:val="xl990"/>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b/>
      <w:bCs/>
      <w:kern w:val="0"/>
      <w:sz w:val="18"/>
      <w:szCs w:val="18"/>
    </w:rPr>
  </w:style>
  <w:style w:type="paragraph" w:customStyle="1" w:styleId="xl991">
    <w:name w:val="xl991"/>
    <w:basedOn w:val="affb"/>
    <w:autoRedefine/>
    <w:qFormat/>
    <w:pPr>
      <w:widowControl/>
      <w:pBdr>
        <w:left w:val="single" w:sz="4" w:space="0" w:color="000000"/>
        <w:right w:val="single" w:sz="4" w:space="0" w:color="000000"/>
      </w:pBdr>
      <w:spacing w:before="100" w:beforeAutospacing="1" w:after="100" w:afterAutospacing="1" w:line="240" w:lineRule="auto"/>
      <w:ind w:firstLineChars="0" w:firstLine="0"/>
      <w:jc w:val="right"/>
      <w:textAlignment w:val="center"/>
    </w:pPr>
    <w:rPr>
      <w:rFonts w:eastAsia="宋体"/>
      <w:kern w:val="0"/>
      <w:sz w:val="18"/>
      <w:szCs w:val="18"/>
    </w:rPr>
  </w:style>
  <w:style w:type="paragraph" w:customStyle="1" w:styleId="xl992">
    <w:name w:val="xl992"/>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right"/>
      <w:textAlignment w:val="center"/>
    </w:pPr>
    <w:rPr>
      <w:rFonts w:eastAsia="宋体"/>
      <w:kern w:val="0"/>
      <w:sz w:val="18"/>
      <w:szCs w:val="18"/>
    </w:rPr>
  </w:style>
  <w:style w:type="paragraph" w:customStyle="1" w:styleId="xl993">
    <w:name w:val="xl993"/>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right"/>
      <w:textAlignment w:val="center"/>
    </w:pPr>
    <w:rPr>
      <w:rFonts w:eastAsia="宋体"/>
      <w:kern w:val="0"/>
      <w:sz w:val="18"/>
      <w:szCs w:val="18"/>
    </w:rPr>
  </w:style>
  <w:style w:type="paragraph" w:customStyle="1" w:styleId="xl994">
    <w:name w:val="xl994"/>
    <w:basedOn w:val="affb"/>
    <w:autoRedefine/>
    <w:qFormat/>
    <w:pPr>
      <w:widowControl/>
      <w:spacing w:before="100" w:beforeAutospacing="1" w:after="100" w:afterAutospacing="1" w:line="240" w:lineRule="auto"/>
      <w:ind w:firstLineChars="0" w:firstLine="0"/>
      <w:jc w:val="right"/>
      <w:textAlignment w:val="center"/>
    </w:pPr>
    <w:rPr>
      <w:rFonts w:ascii="Arial" w:eastAsia="宋体" w:hAnsi="Arial" w:cs="Arial"/>
      <w:kern w:val="0"/>
      <w:sz w:val="20"/>
      <w:szCs w:val="20"/>
    </w:rPr>
  </w:style>
  <w:style w:type="paragraph" w:customStyle="1" w:styleId="xl995">
    <w:name w:val="xl995"/>
    <w:basedOn w:val="affb"/>
    <w:autoRedefine/>
    <w:qFormat/>
    <w:pPr>
      <w:widowControl/>
      <w:pBdr>
        <w:left w:val="single" w:sz="4" w:space="0" w:color="000000"/>
      </w:pBdr>
      <w:spacing w:before="100" w:beforeAutospacing="1" w:after="100" w:afterAutospacing="1" w:line="240" w:lineRule="auto"/>
      <w:ind w:firstLineChars="0" w:firstLine="0"/>
      <w:jc w:val="right"/>
      <w:textAlignment w:val="center"/>
    </w:pPr>
    <w:rPr>
      <w:rFonts w:eastAsia="宋体"/>
      <w:kern w:val="0"/>
      <w:sz w:val="18"/>
      <w:szCs w:val="18"/>
    </w:rPr>
  </w:style>
  <w:style w:type="paragraph" w:customStyle="1" w:styleId="xl996">
    <w:name w:val="xl996"/>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right"/>
      <w:textAlignment w:val="center"/>
    </w:pPr>
    <w:rPr>
      <w:rFonts w:eastAsia="宋体"/>
      <w:kern w:val="0"/>
      <w:sz w:val="18"/>
      <w:szCs w:val="18"/>
    </w:rPr>
  </w:style>
  <w:style w:type="paragraph" w:customStyle="1" w:styleId="xl997">
    <w:name w:val="xl997"/>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b/>
      <w:bCs/>
      <w:kern w:val="0"/>
      <w:sz w:val="20"/>
      <w:szCs w:val="20"/>
    </w:rPr>
  </w:style>
  <w:style w:type="paragraph" w:customStyle="1" w:styleId="xl998">
    <w:name w:val="xl998"/>
    <w:basedOn w:val="affb"/>
    <w:autoRedefine/>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999">
    <w:name w:val="xl999"/>
    <w:basedOn w:val="affb"/>
    <w:autoRedefine/>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right"/>
      <w:textAlignment w:val="center"/>
    </w:pPr>
    <w:rPr>
      <w:rFonts w:eastAsia="宋体"/>
      <w:kern w:val="0"/>
      <w:sz w:val="18"/>
      <w:szCs w:val="18"/>
    </w:rPr>
  </w:style>
  <w:style w:type="paragraph" w:customStyle="1" w:styleId="xl1000">
    <w:name w:val="xl1000"/>
    <w:basedOn w:val="affb"/>
    <w:autoRedefine/>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right"/>
      <w:textAlignment w:val="center"/>
    </w:pPr>
    <w:rPr>
      <w:rFonts w:eastAsia="宋体"/>
      <w:kern w:val="0"/>
      <w:sz w:val="18"/>
      <w:szCs w:val="18"/>
    </w:rPr>
  </w:style>
  <w:style w:type="paragraph" w:customStyle="1" w:styleId="xl1001">
    <w:name w:val="xl1001"/>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right"/>
      <w:textAlignment w:val="center"/>
    </w:pPr>
    <w:rPr>
      <w:rFonts w:eastAsia="宋体"/>
      <w:kern w:val="0"/>
      <w:sz w:val="18"/>
      <w:szCs w:val="18"/>
    </w:rPr>
  </w:style>
  <w:style w:type="paragraph" w:customStyle="1" w:styleId="xl1002">
    <w:name w:val="xl1002"/>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right"/>
      <w:textAlignment w:val="center"/>
    </w:pPr>
    <w:rPr>
      <w:rFonts w:eastAsia="宋体"/>
      <w:kern w:val="0"/>
      <w:sz w:val="20"/>
      <w:szCs w:val="20"/>
    </w:rPr>
  </w:style>
  <w:style w:type="paragraph" w:customStyle="1" w:styleId="xl1003">
    <w:name w:val="xl1003"/>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0"/>
      <w:szCs w:val="20"/>
    </w:rPr>
  </w:style>
  <w:style w:type="paragraph" w:customStyle="1" w:styleId="xl1004">
    <w:name w:val="xl1004"/>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18"/>
      <w:szCs w:val="18"/>
    </w:rPr>
  </w:style>
  <w:style w:type="paragraph" w:customStyle="1" w:styleId="xl1005">
    <w:name w:val="xl1005"/>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0"/>
      <w:szCs w:val="20"/>
    </w:rPr>
  </w:style>
  <w:style w:type="paragraph" w:customStyle="1" w:styleId="xl1006">
    <w:name w:val="xl1006"/>
    <w:basedOn w:val="affb"/>
    <w:autoRedefine/>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kern w:val="0"/>
      <w:sz w:val="18"/>
      <w:szCs w:val="18"/>
    </w:rPr>
  </w:style>
  <w:style w:type="paragraph" w:customStyle="1" w:styleId="xl1007">
    <w:name w:val="xl1007"/>
    <w:basedOn w:val="affb"/>
    <w:autoRedefine/>
    <w:qFormat/>
    <w:pPr>
      <w:widowControl/>
      <w:pBdr>
        <w:left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1008">
    <w:name w:val="xl1008"/>
    <w:basedOn w:val="affb"/>
    <w:autoRedefine/>
    <w:qFormat/>
    <w:pPr>
      <w:widowControl/>
      <w:pBdr>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1009">
    <w:name w:val="xl1009"/>
    <w:basedOn w:val="affb"/>
    <w:autoRedefine/>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1010">
    <w:name w:val="xl1010"/>
    <w:basedOn w:val="affb"/>
    <w:autoRedefine/>
    <w:qFormat/>
    <w:pPr>
      <w:widowControl/>
      <w:pBdr>
        <w:left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1011">
    <w:name w:val="xl1011"/>
    <w:basedOn w:val="affb"/>
    <w:autoRedefine/>
    <w:qFormat/>
    <w:pPr>
      <w:widowControl/>
      <w:pBdr>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1012">
    <w:name w:val="xl1012"/>
    <w:basedOn w:val="affb"/>
    <w:autoRedefine/>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right"/>
      <w:textAlignment w:val="center"/>
    </w:pPr>
    <w:rPr>
      <w:rFonts w:eastAsia="宋体"/>
      <w:kern w:val="0"/>
      <w:sz w:val="18"/>
      <w:szCs w:val="18"/>
    </w:rPr>
  </w:style>
  <w:style w:type="paragraph" w:customStyle="1" w:styleId="xl1013">
    <w:name w:val="xl1013"/>
    <w:basedOn w:val="affb"/>
    <w:autoRedefine/>
    <w:qFormat/>
    <w:pPr>
      <w:widowControl/>
      <w:pBdr>
        <w:left w:val="single" w:sz="4" w:space="0" w:color="auto"/>
        <w:right w:val="single" w:sz="4" w:space="0" w:color="auto"/>
      </w:pBdr>
      <w:spacing w:before="100" w:beforeAutospacing="1" w:after="100" w:afterAutospacing="1" w:line="240" w:lineRule="auto"/>
      <w:ind w:firstLineChars="0" w:firstLine="0"/>
      <w:jc w:val="right"/>
      <w:textAlignment w:val="center"/>
    </w:pPr>
    <w:rPr>
      <w:rFonts w:eastAsia="宋体"/>
      <w:kern w:val="0"/>
      <w:sz w:val="18"/>
      <w:szCs w:val="18"/>
    </w:rPr>
  </w:style>
  <w:style w:type="paragraph" w:customStyle="1" w:styleId="xl1014">
    <w:name w:val="xl1014"/>
    <w:basedOn w:val="affb"/>
    <w:autoRedefine/>
    <w:qFormat/>
    <w:pPr>
      <w:widowControl/>
      <w:pBdr>
        <w:left w:val="single" w:sz="4" w:space="0" w:color="auto"/>
        <w:bottom w:val="single" w:sz="4" w:space="0" w:color="auto"/>
        <w:right w:val="single" w:sz="4" w:space="0" w:color="auto"/>
      </w:pBdr>
      <w:spacing w:before="100" w:beforeAutospacing="1" w:after="100" w:afterAutospacing="1" w:line="240" w:lineRule="auto"/>
      <w:ind w:firstLineChars="0" w:firstLine="0"/>
      <w:jc w:val="right"/>
      <w:textAlignment w:val="center"/>
    </w:pPr>
    <w:rPr>
      <w:rFonts w:eastAsia="宋体"/>
      <w:kern w:val="0"/>
      <w:sz w:val="18"/>
      <w:szCs w:val="18"/>
    </w:rPr>
  </w:style>
  <w:style w:type="paragraph" w:customStyle="1" w:styleId="xl1015">
    <w:name w:val="xl1015"/>
    <w:basedOn w:val="affb"/>
    <w:autoRedefine/>
    <w:qFormat/>
    <w:pPr>
      <w:widowControl/>
      <w:pBdr>
        <w:left w:val="single" w:sz="4" w:space="0" w:color="auto"/>
        <w:right w:val="single" w:sz="4" w:space="0" w:color="auto"/>
      </w:pBdr>
      <w:spacing w:before="100" w:beforeAutospacing="1" w:after="100" w:afterAutospacing="1" w:line="240" w:lineRule="auto"/>
      <w:ind w:firstLineChars="0" w:firstLine="0"/>
      <w:jc w:val="right"/>
      <w:textAlignment w:val="center"/>
    </w:pPr>
    <w:rPr>
      <w:rFonts w:eastAsia="宋体"/>
      <w:kern w:val="0"/>
      <w:sz w:val="18"/>
      <w:szCs w:val="18"/>
    </w:rPr>
  </w:style>
  <w:style w:type="paragraph" w:customStyle="1" w:styleId="xl1016">
    <w:name w:val="xl1016"/>
    <w:basedOn w:val="affb"/>
    <w:autoRedefine/>
    <w:qFormat/>
    <w:pPr>
      <w:widowControl/>
      <w:pBdr>
        <w:left w:val="single" w:sz="4" w:space="0" w:color="auto"/>
        <w:bottom w:val="single" w:sz="4" w:space="0" w:color="auto"/>
        <w:right w:val="single" w:sz="4" w:space="0" w:color="auto"/>
      </w:pBdr>
      <w:spacing w:before="100" w:beforeAutospacing="1" w:after="100" w:afterAutospacing="1" w:line="240" w:lineRule="auto"/>
      <w:ind w:firstLineChars="0" w:firstLine="0"/>
      <w:jc w:val="right"/>
      <w:textAlignment w:val="center"/>
    </w:pPr>
    <w:rPr>
      <w:rFonts w:eastAsia="宋体"/>
      <w:kern w:val="0"/>
      <w:sz w:val="18"/>
      <w:szCs w:val="18"/>
    </w:rPr>
  </w:style>
  <w:style w:type="paragraph" w:customStyle="1" w:styleId="xl1017">
    <w:name w:val="xl1017"/>
    <w:basedOn w:val="affb"/>
    <w:autoRedefine/>
    <w:qFormat/>
    <w:pPr>
      <w:widowControl/>
      <w:pBdr>
        <w:left w:val="single" w:sz="8" w:space="0" w:color="auto"/>
        <w:right w:val="single" w:sz="4" w:space="0" w:color="000000"/>
      </w:pBdr>
      <w:spacing w:before="100" w:beforeAutospacing="1" w:after="100" w:afterAutospacing="1" w:line="240" w:lineRule="auto"/>
      <w:ind w:firstLineChars="0" w:firstLine="0"/>
      <w:jc w:val="left"/>
      <w:textAlignment w:val="center"/>
    </w:pPr>
    <w:rPr>
      <w:rFonts w:eastAsia="宋体"/>
      <w:b/>
      <w:bCs/>
      <w:kern w:val="0"/>
      <w:sz w:val="24"/>
      <w:szCs w:val="24"/>
    </w:rPr>
  </w:style>
  <w:style w:type="paragraph" w:customStyle="1" w:styleId="xl1018">
    <w:name w:val="xl1018"/>
    <w:basedOn w:val="affb"/>
    <w:autoRedefine/>
    <w:qFormat/>
    <w:pPr>
      <w:widowControl/>
      <w:pBdr>
        <w:left w:val="single" w:sz="8" w:space="0" w:color="auto"/>
        <w:bottom w:val="single" w:sz="8" w:space="0" w:color="auto"/>
        <w:right w:val="single" w:sz="4" w:space="0" w:color="000000"/>
      </w:pBdr>
      <w:spacing w:before="100" w:beforeAutospacing="1" w:after="100" w:afterAutospacing="1" w:line="240" w:lineRule="auto"/>
      <w:ind w:firstLineChars="0" w:firstLine="0"/>
      <w:jc w:val="left"/>
      <w:textAlignment w:val="center"/>
    </w:pPr>
    <w:rPr>
      <w:rFonts w:eastAsia="宋体"/>
      <w:b/>
      <w:bCs/>
      <w:kern w:val="0"/>
      <w:sz w:val="24"/>
      <w:szCs w:val="24"/>
    </w:rPr>
  </w:style>
  <w:style w:type="paragraph" w:customStyle="1" w:styleId="xl1019">
    <w:name w:val="xl1019"/>
    <w:basedOn w:val="affb"/>
    <w:autoRedefine/>
    <w:qFormat/>
    <w:pPr>
      <w:widowControl/>
      <w:pBdr>
        <w:top w:val="single" w:sz="8" w:space="0" w:color="auto"/>
        <w:left w:val="single" w:sz="4" w:space="0" w:color="000000"/>
        <w:right w:val="single" w:sz="4" w:space="0" w:color="000000"/>
      </w:pBdr>
      <w:spacing w:before="100" w:beforeAutospacing="1" w:after="100" w:afterAutospacing="1" w:line="240" w:lineRule="auto"/>
      <w:ind w:firstLineChars="0" w:firstLine="0"/>
      <w:jc w:val="center"/>
      <w:textAlignment w:val="center"/>
    </w:pPr>
    <w:rPr>
      <w:rFonts w:eastAsia="宋体"/>
      <w:b/>
      <w:bCs/>
      <w:kern w:val="0"/>
      <w:sz w:val="24"/>
      <w:szCs w:val="24"/>
    </w:rPr>
  </w:style>
  <w:style w:type="paragraph" w:customStyle="1" w:styleId="xl1020">
    <w:name w:val="xl1020"/>
    <w:basedOn w:val="affb"/>
    <w:autoRedefine/>
    <w:qFormat/>
    <w:pPr>
      <w:widowControl/>
      <w:pBdr>
        <w:left w:val="single" w:sz="4" w:space="0" w:color="000000"/>
        <w:right w:val="single" w:sz="4" w:space="0" w:color="000000"/>
      </w:pBdr>
      <w:spacing w:before="100" w:beforeAutospacing="1" w:after="100" w:afterAutospacing="1" w:line="240" w:lineRule="auto"/>
      <w:ind w:firstLineChars="0" w:firstLine="0"/>
      <w:jc w:val="center"/>
      <w:textAlignment w:val="center"/>
    </w:pPr>
    <w:rPr>
      <w:rFonts w:eastAsia="宋体"/>
      <w:b/>
      <w:bCs/>
      <w:kern w:val="0"/>
      <w:sz w:val="24"/>
      <w:szCs w:val="24"/>
    </w:rPr>
  </w:style>
  <w:style w:type="paragraph" w:customStyle="1" w:styleId="xl1021">
    <w:name w:val="xl1021"/>
    <w:basedOn w:val="affb"/>
    <w:autoRedefine/>
    <w:qFormat/>
    <w:pPr>
      <w:widowControl/>
      <w:pBdr>
        <w:left w:val="single" w:sz="4" w:space="0" w:color="000000"/>
        <w:bottom w:val="single" w:sz="8" w:space="0" w:color="auto"/>
        <w:right w:val="single" w:sz="4" w:space="0" w:color="000000"/>
      </w:pBdr>
      <w:spacing w:before="100" w:beforeAutospacing="1" w:after="100" w:afterAutospacing="1" w:line="240" w:lineRule="auto"/>
      <w:ind w:firstLineChars="0" w:firstLine="0"/>
      <w:jc w:val="center"/>
      <w:textAlignment w:val="center"/>
    </w:pPr>
    <w:rPr>
      <w:rFonts w:eastAsia="宋体"/>
      <w:b/>
      <w:bCs/>
      <w:kern w:val="0"/>
      <w:sz w:val="24"/>
      <w:szCs w:val="24"/>
    </w:rPr>
  </w:style>
  <w:style w:type="paragraph" w:customStyle="1" w:styleId="xl1022">
    <w:name w:val="xl1022"/>
    <w:basedOn w:val="affb"/>
    <w:autoRedefine/>
    <w:qFormat/>
    <w:pPr>
      <w:widowControl/>
      <w:pBdr>
        <w:top w:val="single" w:sz="8" w:space="0" w:color="auto"/>
        <w:left w:val="single" w:sz="4" w:space="0" w:color="000000"/>
        <w:right w:val="single" w:sz="4" w:space="0" w:color="000000"/>
      </w:pBdr>
      <w:spacing w:before="100" w:beforeAutospacing="1" w:after="100" w:afterAutospacing="1" w:line="240" w:lineRule="auto"/>
      <w:ind w:firstLineChars="0" w:firstLine="0"/>
      <w:jc w:val="center"/>
      <w:textAlignment w:val="center"/>
    </w:pPr>
    <w:rPr>
      <w:rFonts w:ascii="宋体" w:eastAsia="宋体" w:hAnsi="宋体" w:cs="宋体"/>
      <w:b/>
      <w:bCs/>
      <w:kern w:val="0"/>
      <w:sz w:val="24"/>
      <w:szCs w:val="24"/>
    </w:rPr>
  </w:style>
  <w:style w:type="paragraph" w:customStyle="1" w:styleId="xl1023">
    <w:name w:val="xl1023"/>
    <w:basedOn w:val="affb"/>
    <w:autoRedefine/>
    <w:qFormat/>
    <w:pPr>
      <w:widowControl/>
      <w:pBdr>
        <w:left w:val="single" w:sz="4" w:space="0" w:color="000000"/>
        <w:right w:val="single" w:sz="4" w:space="0" w:color="000000"/>
      </w:pBdr>
      <w:spacing w:before="100" w:beforeAutospacing="1" w:after="100" w:afterAutospacing="1" w:line="240" w:lineRule="auto"/>
      <w:ind w:firstLineChars="0" w:firstLine="0"/>
      <w:jc w:val="center"/>
      <w:textAlignment w:val="center"/>
    </w:pPr>
    <w:rPr>
      <w:rFonts w:ascii="宋体" w:eastAsia="宋体" w:hAnsi="宋体" w:cs="宋体"/>
      <w:b/>
      <w:bCs/>
      <w:kern w:val="0"/>
      <w:sz w:val="24"/>
      <w:szCs w:val="24"/>
    </w:rPr>
  </w:style>
  <w:style w:type="paragraph" w:customStyle="1" w:styleId="xl1024">
    <w:name w:val="xl1024"/>
    <w:basedOn w:val="affb"/>
    <w:autoRedefine/>
    <w:qFormat/>
    <w:pPr>
      <w:widowControl/>
      <w:pBdr>
        <w:left w:val="single" w:sz="4" w:space="0" w:color="000000"/>
        <w:bottom w:val="single" w:sz="8" w:space="0" w:color="auto"/>
        <w:right w:val="single" w:sz="4" w:space="0" w:color="000000"/>
      </w:pBdr>
      <w:spacing w:before="100" w:beforeAutospacing="1" w:after="100" w:afterAutospacing="1" w:line="240" w:lineRule="auto"/>
      <w:ind w:firstLineChars="0" w:firstLine="0"/>
      <w:jc w:val="center"/>
      <w:textAlignment w:val="center"/>
    </w:pPr>
    <w:rPr>
      <w:rFonts w:ascii="宋体" w:eastAsia="宋体" w:hAnsi="宋体" w:cs="宋体"/>
      <w:b/>
      <w:bCs/>
      <w:kern w:val="0"/>
      <w:sz w:val="24"/>
      <w:szCs w:val="24"/>
    </w:rPr>
  </w:style>
  <w:style w:type="paragraph" w:customStyle="1" w:styleId="xl1025">
    <w:name w:val="xl1025"/>
    <w:basedOn w:val="affb"/>
    <w:autoRedefine/>
    <w:qFormat/>
    <w:pPr>
      <w:widowControl/>
      <w:pBdr>
        <w:top w:val="single" w:sz="8" w:space="0" w:color="auto"/>
        <w:left w:val="single" w:sz="4" w:space="0" w:color="000000"/>
        <w:bottom w:val="single" w:sz="4" w:space="0" w:color="000000"/>
      </w:pBdr>
      <w:spacing w:before="100" w:beforeAutospacing="1" w:after="100" w:afterAutospacing="1" w:line="240" w:lineRule="auto"/>
      <w:ind w:firstLineChars="0" w:firstLine="0"/>
      <w:jc w:val="center"/>
      <w:textAlignment w:val="center"/>
    </w:pPr>
    <w:rPr>
      <w:rFonts w:ascii="宋体" w:eastAsia="宋体" w:hAnsi="宋体" w:cs="宋体"/>
      <w:b/>
      <w:bCs/>
      <w:kern w:val="0"/>
      <w:sz w:val="24"/>
      <w:szCs w:val="24"/>
    </w:rPr>
  </w:style>
  <w:style w:type="paragraph" w:customStyle="1" w:styleId="xl1026">
    <w:name w:val="xl1026"/>
    <w:basedOn w:val="affb"/>
    <w:autoRedefine/>
    <w:qFormat/>
    <w:pPr>
      <w:widowControl/>
      <w:pBdr>
        <w:top w:val="single" w:sz="8" w:space="0" w:color="auto"/>
        <w:bottom w:val="single" w:sz="4" w:space="0" w:color="000000"/>
      </w:pBdr>
      <w:spacing w:before="100" w:beforeAutospacing="1" w:after="100" w:afterAutospacing="1" w:line="240" w:lineRule="auto"/>
      <w:ind w:firstLineChars="0" w:firstLine="0"/>
      <w:jc w:val="center"/>
      <w:textAlignment w:val="center"/>
    </w:pPr>
    <w:rPr>
      <w:rFonts w:ascii="宋体" w:eastAsia="宋体" w:hAnsi="宋体" w:cs="宋体"/>
      <w:b/>
      <w:bCs/>
      <w:kern w:val="0"/>
      <w:sz w:val="24"/>
      <w:szCs w:val="24"/>
    </w:rPr>
  </w:style>
  <w:style w:type="paragraph" w:customStyle="1" w:styleId="xl1027">
    <w:name w:val="xl1027"/>
    <w:basedOn w:val="affb"/>
    <w:autoRedefine/>
    <w:qFormat/>
    <w:pPr>
      <w:widowControl/>
      <w:pBdr>
        <w:top w:val="single" w:sz="8" w:space="0" w:color="auto"/>
        <w:bottom w:val="single" w:sz="4" w:space="0" w:color="000000"/>
        <w:right w:val="single" w:sz="4" w:space="0" w:color="000000"/>
      </w:pBdr>
      <w:spacing w:before="100" w:beforeAutospacing="1" w:after="100" w:afterAutospacing="1" w:line="240" w:lineRule="auto"/>
      <w:ind w:firstLineChars="0" w:firstLine="0"/>
      <w:jc w:val="center"/>
      <w:textAlignment w:val="center"/>
    </w:pPr>
    <w:rPr>
      <w:rFonts w:ascii="宋体" w:eastAsia="宋体" w:hAnsi="宋体" w:cs="宋体"/>
      <w:b/>
      <w:bCs/>
      <w:kern w:val="0"/>
      <w:sz w:val="24"/>
      <w:szCs w:val="24"/>
    </w:rPr>
  </w:style>
  <w:style w:type="paragraph" w:customStyle="1" w:styleId="xl1028">
    <w:name w:val="xl1028"/>
    <w:basedOn w:val="affb"/>
    <w:autoRedefine/>
    <w:qFormat/>
    <w:pPr>
      <w:widowControl/>
      <w:pBdr>
        <w:top w:val="single" w:sz="8" w:space="0" w:color="auto"/>
        <w:left w:val="single" w:sz="4" w:space="0" w:color="000000"/>
        <w:right w:val="single" w:sz="8" w:space="0" w:color="auto"/>
      </w:pBdr>
      <w:spacing w:before="100" w:beforeAutospacing="1" w:after="100" w:afterAutospacing="1" w:line="240" w:lineRule="auto"/>
      <w:ind w:firstLineChars="0" w:firstLine="0"/>
      <w:jc w:val="center"/>
      <w:textAlignment w:val="center"/>
    </w:pPr>
    <w:rPr>
      <w:rFonts w:eastAsia="宋体"/>
      <w:b/>
      <w:bCs/>
      <w:kern w:val="0"/>
      <w:sz w:val="24"/>
      <w:szCs w:val="24"/>
    </w:rPr>
  </w:style>
  <w:style w:type="paragraph" w:customStyle="1" w:styleId="xl1029">
    <w:name w:val="xl1029"/>
    <w:basedOn w:val="affb"/>
    <w:autoRedefine/>
    <w:qFormat/>
    <w:pPr>
      <w:widowControl/>
      <w:pBdr>
        <w:left w:val="single" w:sz="4" w:space="0" w:color="000000"/>
        <w:right w:val="single" w:sz="8" w:space="0" w:color="auto"/>
      </w:pBdr>
      <w:spacing w:before="100" w:beforeAutospacing="1" w:after="100" w:afterAutospacing="1" w:line="240" w:lineRule="auto"/>
      <w:ind w:firstLineChars="0" w:firstLine="0"/>
      <w:jc w:val="center"/>
      <w:textAlignment w:val="center"/>
    </w:pPr>
    <w:rPr>
      <w:rFonts w:eastAsia="宋体"/>
      <w:b/>
      <w:bCs/>
      <w:kern w:val="0"/>
      <w:sz w:val="24"/>
      <w:szCs w:val="24"/>
    </w:rPr>
  </w:style>
  <w:style w:type="paragraph" w:customStyle="1" w:styleId="xl1030">
    <w:name w:val="xl1030"/>
    <w:basedOn w:val="affb"/>
    <w:autoRedefine/>
    <w:qFormat/>
    <w:pPr>
      <w:widowControl/>
      <w:pBdr>
        <w:left w:val="single" w:sz="4" w:space="0" w:color="000000"/>
        <w:bottom w:val="single" w:sz="8" w:space="0" w:color="auto"/>
        <w:right w:val="single" w:sz="8" w:space="0" w:color="auto"/>
      </w:pBdr>
      <w:spacing w:before="100" w:beforeAutospacing="1" w:after="100" w:afterAutospacing="1" w:line="240" w:lineRule="auto"/>
      <w:ind w:firstLineChars="0" w:firstLine="0"/>
      <w:jc w:val="center"/>
      <w:textAlignment w:val="center"/>
    </w:pPr>
    <w:rPr>
      <w:rFonts w:eastAsia="宋体"/>
      <w:b/>
      <w:bCs/>
      <w:kern w:val="0"/>
      <w:sz w:val="24"/>
      <w:szCs w:val="24"/>
    </w:rPr>
  </w:style>
  <w:style w:type="paragraph" w:customStyle="1" w:styleId="xl1031">
    <w:name w:val="xl1031"/>
    <w:basedOn w:val="affb"/>
    <w:autoRedefine/>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right"/>
      <w:textAlignment w:val="center"/>
    </w:pPr>
    <w:rPr>
      <w:rFonts w:eastAsia="宋体"/>
      <w:kern w:val="0"/>
      <w:sz w:val="18"/>
      <w:szCs w:val="18"/>
    </w:rPr>
  </w:style>
  <w:style w:type="paragraph" w:customStyle="1" w:styleId="xl1032">
    <w:name w:val="xl1032"/>
    <w:basedOn w:val="affb"/>
    <w:autoRedefine/>
    <w:qFormat/>
    <w:pPr>
      <w:widowControl/>
      <w:pBdr>
        <w:left w:val="single" w:sz="4" w:space="0" w:color="auto"/>
        <w:right w:val="single" w:sz="4" w:space="0" w:color="auto"/>
      </w:pBdr>
      <w:spacing w:before="100" w:beforeAutospacing="1" w:after="100" w:afterAutospacing="1" w:line="240" w:lineRule="auto"/>
      <w:ind w:firstLineChars="0" w:firstLine="0"/>
      <w:jc w:val="right"/>
      <w:textAlignment w:val="center"/>
    </w:pPr>
    <w:rPr>
      <w:rFonts w:eastAsia="宋体"/>
      <w:kern w:val="0"/>
      <w:sz w:val="18"/>
      <w:szCs w:val="18"/>
    </w:rPr>
  </w:style>
  <w:style w:type="paragraph" w:customStyle="1" w:styleId="xl1033">
    <w:name w:val="xl1033"/>
    <w:basedOn w:val="affb"/>
    <w:autoRedefine/>
    <w:qFormat/>
    <w:pPr>
      <w:widowControl/>
      <w:pBdr>
        <w:left w:val="single" w:sz="4" w:space="0" w:color="auto"/>
        <w:bottom w:val="single" w:sz="4" w:space="0" w:color="auto"/>
        <w:right w:val="single" w:sz="4" w:space="0" w:color="auto"/>
      </w:pBdr>
      <w:spacing w:before="100" w:beforeAutospacing="1" w:after="100" w:afterAutospacing="1" w:line="240" w:lineRule="auto"/>
      <w:ind w:firstLineChars="0" w:firstLine="0"/>
      <w:jc w:val="right"/>
      <w:textAlignment w:val="center"/>
    </w:pPr>
    <w:rPr>
      <w:rFonts w:eastAsia="宋体"/>
      <w:kern w:val="0"/>
      <w:sz w:val="18"/>
      <w:szCs w:val="18"/>
    </w:rPr>
  </w:style>
  <w:style w:type="paragraph" w:customStyle="1" w:styleId="xl1034">
    <w:name w:val="xl1034"/>
    <w:basedOn w:val="affb"/>
    <w:autoRedefine/>
    <w:qFormat/>
    <w:pPr>
      <w:widowControl/>
      <w:pBdr>
        <w:left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kern w:val="0"/>
      <w:sz w:val="18"/>
      <w:szCs w:val="18"/>
    </w:rPr>
  </w:style>
  <w:style w:type="paragraph" w:customStyle="1" w:styleId="xl1035">
    <w:name w:val="xl1035"/>
    <w:basedOn w:val="affb"/>
    <w:autoRedefine/>
    <w:qFormat/>
    <w:pPr>
      <w:widowControl/>
      <w:pBdr>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kern w:val="0"/>
      <w:sz w:val="18"/>
      <w:szCs w:val="18"/>
    </w:rPr>
  </w:style>
  <w:style w:type="paragraph" w:customStyle="1" w:styleId="xl1036">
    <w:name w:val="xl1036"/>
    <w:basedOn w:val="affb"/>
    <w:autoRedefine/>
    <w:qFormat/>
    <w:pPr>
      <w:widowControl/>
      <w:pBdr>
        <w:top w:val="single" w:sz="8" w:space="0" w:color="auto"/>
        <w:left w:val="single" w:sz="8" w:space="0" w:color="auto"/>
        <w:right w:val="single" w:sz="4" w:space="0" w:color="000000"/>
      </w:pBdr>
      <w:spacing w:before="100" w:beforeAutospacing="1" w:after="100" w:afterAutospacing="1" w:line="240" w:lineRule="auto"/>
      <w:ind w:firstLineChars="0" w:firstLine="0"/>
      <w:jc w:val="left"/>
      <w:textAlignment w:val="center"/>
    </w:pPr>
    <w:rPr>
      <w:rFonts w:ascii="宋体" w:eastAsia="宋体" w:hAnsi="宋体" w:cs="宋体"/>
      <w:b/>
      <w:bCs/>
      <w:kern w:val="0"/>
      <w:sz w:val="24"/>
      <w:szCs w:val="24"/>
    </w:rPr>
  </w:style>
  <w:style w:type="paragraph" w:customStyle="1" w:styleId="xl64">
    <w:name w:val="xl64"/>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18"/>
      <w:szCs w:val="18"/>
    </w:rPr>
  </w:style>
  <w:style w:type="paragraph" w:customStyle="1" w:styleId="font8">
    <w:name w:val="font8"/>
    <w:basedOn w:val="affb"/>
    <w:autoRedefine/>
    <w:qFormat/>
    <w:pPr>
      <w:widowControl/>
      <w:spacing w:before="100" w:beforeAutospacing="1" w:after="100" w:afterAutospacing="1" w:line="240" w:lineRule="auto"/>
      <w:ind w:firstLineChars="0" w:firstLine="0"/>
      <w:jc w:val="left"/>
    </w:pPr>
    <w:rPr>
      <w:rFonts w:ascii="宋体" w:eastAsia="宋体" w:hAnsi="宋体" w:cs="宋体"/>
      <w:kern w:val="0"/>
      <w:sz w:val="20"/>
      <w:szCs w:val="20"/>
    </w:rPr>
  </w:style>
  <w:style w:type="paragraph" w:customStyle="1" w:styleId="font9">
    <w:name w:val="font9"/>
    <w:basedOn w:val="affb"/>
    <w:autoRedefine/>
    <w:qFormat/>
    <w:pPr>
      <w:widowControl/>
      <w:spacing w:before="100" w:beforeAutospacing="1" w:after="100" w:afterAutospacing="1" w:line="240" w:lineRule="auto"/>
      <w:ind w:firstLineChars="0" w:firstLine="0"/>
      <w:jc w:val="left"/>
    </w:pPr>
    <w:rPr>
      <w:rFonts w:ascii="宋体" w:eastAsia="宋体" w:hAnsi="宋体" w:cs="宋体"/>
      <w:kern w:val="0"/>
      <w:sz w:val="24"/>
      <w:szCs w:val="24"/>
    </w:rPr>
  </w:style>
  <w:style w:type="paragraph" w:customStyle="1" w:styleId="font10">
    <w:name w:val="font10"/>
    <w:basedOn w:val="affb"/>
    <w:autoRedefine/>
    <w:qFormat/>
    <w:pPr>
      <w:widowControl/>
      <w:spacing w:before="100" w:beforeAutospacing="1" w:after="100" w:afterAutospacing="1" w:line="240" w:lineRule="auto"/>
      <w:ind w:firstLineChars="0" w:firstLine="0"/>
      <w:jc w:val="left"/>
    </w:pPr>
    <w:rPr>
      <w:rFonts w:eastAsia="宋体"/>
      <w:kern w:val="0"/>
      <w:sz w:val="24"/>
      <w:szCs w:val="24"/>
    </w:rPr>
  </w:style>
  <w:style w:type="paragraph" w:customStyle="1" w:styleId="xl63">
    <w:name w:val="xl63"/>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color w:val="000000"/>
      <w:kern w:val="0"/>
      <w:sz w:val="21"/>
      <w:szCs w:val="21"/>
    </w:rPr>
  </w:style>
  <w:style w:type="paragraph" w:customStyle="1" w:styleId="xl78">
    <w:name w:val="xl78"/>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font12">
    <w:name w:val="font12"/>
    <w:basedOn w:val="affb"/>
    <w:autoRedefine/>
    <w:uiPriority w:val="99"/>
    <w:qFormat/>
    <w:pPr>
      <w:widowControl/>
      <w:spacing w:before="100" w:beforeAutospacing="1" w:after="100" w:afterAutospacing="1" w:line="240" w:lineRule="auto"/>
      <w:ind w:firstLineChars="0" w:firstLine="0"/>
      <w:jc w:val="left"/>
    </w:pPr>
    <w:rPr>
      <w:rFonts w:ascii="宋体" w:eastAsia="宋体" w:hAnsi="宋体" w:cs="宋体"/>
      <w:color w:val="000000"/>
      <w:kern w:val="0"/>
      <w:sz w:val="24"/>
      <w:szCs w:val="24"/>
    </w:rPr>
  </w:style>
  <w:style w:type="paragraph" w:customStyle="1" w:styleId="font13">
    <w:name w:val="font13"/>
    <w:basedOn w:val="affb"/>
    <w:autoRedefine/>
    <w:uiPriority w:val="99"/>
    <w:qFormat/>
    <w:pPr>
      <w:widowControl/>
      <w:spacing w:before="100" w:beforeAutospacing="1" w:after="100" w:afterAutospacing="1" w:line="240" w:lineRule="auto"/>
      <w:ind w:firstLineChars="0" w:firstLine="0"/>
      <w:jc w:val="left"/>
    </w:pPr>
    <w:rPr>
      <w:rFonts w:ascii="Arial" w:eastAsia="宋体" w:hAnsi="Arial" w:cs="Arial"/>
      <w:kern w:val="0"/>
      <w:sz w:val="22"/>
      <w:szCs w:val="22"/>
    </w:rPr>
  </w:style>
  <w:style w:type="paragraph" w:customStyle="1" w:styleId="font14">
    <w:name w:val="font14"/>
    <w:basedOn w:val="affb"/>
    <w:autoRedefine/>
    <w:uiPriority w:val="99"/>
    <w:qFormat/>
    <w:pPr>
      <w:widowControl/>
      <w:spacing w:before="100" w:beforeAutospacing="1" w:after="100" w:afterAutospacing="1" w:line="240" w:lineRule="auto"/>
      <w:ind w:firstLineChars="0" w:firstLine="0"/>
      <w:jc w:val="left"/>
    </w:pPr>
    <w:rPr>
      <w:rFonts w:ascii="宋体" w:eastAsia="宋体" w:hAnsi="宋体" w:cs="宋体"/>
      <w:color w:val="000000"/>
      <w:kern w:val="0"/>
      <w:sz w:val="22"/>
      <w:szCs w:val="22"/>
    </w:rPr>
  </w:style>
  <w:style w:type="paragraph" w:customStyle="1" w:styleId="xl2113">
    <w:name w:val="xl2113"/>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2114">
    <w:name w:val="xl2114"/>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2115">
    <w:name w:val="xl2115"/>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eastAsia="宋体"/>
      <w:kern w:val="0"/>
      <w:sz w:val="24"/>
      <w:szCs w:val="24"/>
    </w:rPr>
  </w:style>
  <w:style w:type="paragraph" w:customStyle="1" w:styleId="xl2116">
    <w:name w:val="xl2116"/>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eastAsia="宋体"/>
      <w:kern w:val="0"/>
      <w:sz w:val="24"/>
      <w:szCs w:val="24"/>
    </w:rPr>
  </w:style>
  <w:style w:type="paragraph" w:customStyle="1" w:styleId="xl2117">
    <w:name w:val="xl2117"/>
    <w:basedOn w:val="affb"/>
    <w:autoRedefine/>
    <w:qFormat/>
    <w:pPr>
      <w:widowControl/>
      <w:spacing w:before="100" w:beforeAutospacing="1" w:after="100" w:afterAutospacing="1" w:line="240" w:lineRule="auto"/>
      <w:ind w:firstLineChars="0" w:firstLine="0"/>
      <w:jc w:val="left"/>
    </w:pPr>
    <w:rPr>
      <w:rFonts w:eastAsia="宋体"/>
      <w:kern w:val="0"/>
      <w:sz w:val="24"/>
      <w:szCs w:val="24"/>
    </w:rPr>
  </w:style>
  <w:style w:type="paragraph" w:customStyle="1" w:styleId="xl2118">
    <w:name w:val="xl2118"/>
    <w:basedOn w:val="affb"/>
    <w:autoRedefine/>
    <w:qFormat/>
    <w:pPr>
      <w:widowControl/>
      <w:spacing w:before="100" w:beforeAutospacing="1" w:after="100" w:afterAutospacing="1" w:line="240" w:lineRule="auto"/>
      <w:ind w:firstLineChars="0" w:firstLine="0"/>
      <w:jc w:val="center"/>
    </w:pPr>
    <w:rPr>
      <w:rFonts w:eastAsia="宋体"/>
      <w:kern w:val="0"/>
      <w:sz w:val="24"/>
      <w:szCs w:val="24"/>
    </w:rPr>
  </w:style>
  <w:style w:type="paragraph" w:customStyle="1" w:styleId="xl2119">
    <w:name w:val="xl2119"/>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18"/>
      <w:szCs w:val="18"/>
    </w:rPr>
  </w:style>
  <w:style w:type="paragraph" w:customStyle="1" w:styleId="xl2120">
    <w:name w:val="xl2120"/>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eastAsia="宋体" w:hAnsi="宋体" w:cs="宋体"/>
      <w:kern w:val="0"/>
      <w:sz w:val="24"/>
      <w:szCs w:val="24"/>
    </w:rPr>
  </w:style>
  <w:style w:type="paragraph" w:customStyle="1" w:styleId="xl2121">
    <w:name w:val="xl2121"/>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kern w:val="0"/>
      <w:sz w:val="18"/>
      <w:szCs w:val="18"/>
    </w:rPr>
  </w:style>
  <w:style w:type="paragraph" w:customStyle="1" w:styleId="xl2122">
    <w:name w:val="xl2122"/>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eastAsia="宋体" w:hAnsi="宋体" w:cs="宋体"/>
      <w:kern w:val="0"/>
      <w:sz w:val="24"/>
      <w:szCs w:val="24"/>
    </w:rPr>
  </w:style>
  <w:style w:type="paragraph" w:customStyle="1" w:styleId="xl2123">
    <w:name w:val="xl2123"/>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color w:val="000000"/>
      <w:kern w:val="0"/>
      <w:sz w:val="18"/>
      <w:szCs w:val="18"/>
    </w:rPr>
  </w:style>
  <w:style w:type="paragraph" w:customStyle="1" w:styleId="xl2124">
    <w:name w:val="xl2124"/>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18"/>
      <w:szCs w:val="18"/>
    </w:rPr>
  </w:style>
  <w:style w:type="paragraph" w:customStyle="1" w:styleId="xl2125">
    <w:name w:val="xl2125"/>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18"/>
      <w:szCs w:val="18"/>
    </w:rPr>
  </w:style>
  <w:style w:type="paragraph" w:customStyle="1" w:styleId="xl2126">
    <w:name w:val="xl2126"/>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kern w:val="0"/>
      <w:sz w:val="18"/>
      <w:szCs w:val="18"/>
    </w:rPr>
  </w:style>
  <w:style w:type="paragraph" w:customStyle="1" w:styleId="xl2127">
    <w:name w:val="xl2127"/>
    <w:basedOn w:val="affb"/>
    <w:autoRedefine/>
    <w:qFormat/>
    <w:pPr>
      <w:widowControl/>
      <w:pBdr>
        <w:left w:val="single" w:sz="4" w:space="0" w:color="000000"/>
        <w:bottom w:val="single" w:sz="4" w:space="0" w:color="000000"/>
        <w:right w:val="single" w:sz="4" w:space="0" w:color="000000"/>
      </w:pBdr>
      <w:spacing w:before="100" w:beforeAutospacing="1" w:after="100" w:afterAutospacing="1" w:line="240" w:lineRule="auto"/>
      <w:ind w:firstLineChars="0" w:firstLine="0"/>
      <w:jc w:val="left"/>
      <w:textAlignment w:val="center"/>
    </w:pPr>
    <w:rPr>
      <w:rFonts w:eastAsia="宋体"/>
      <w:kern w:val="0"/>
      <w:sz w:val="18"/>
      <w:szCs w:val="18"/>
    </w:rPr>
  </w:style>
  <w:style w:type="paragraph" w:customStyle="1" w:styleId="xl2128">
    <w:name w:val="xl2128"/>
    <w:basedOn w:val="affb"/>
    <w:autoRedefine/>
    <w:qFormat/>
    <w:pPr>
      <w:widowControl/>
      <w:pBdr>
        <w:left w:val="single" w:sz="4" w:space="0" w:color="000000"/>
        <w:right w:val="single" w:sz="4" w:space="0" w:color="000000"/>
      </w:pBdr>
      <w:spacing w:before="100" w:beforeAutospacing="1" w:after="100" w:afterAutospacing="1" w:line="240" w:lineRule="auto"/>
      <w:ind w:firstLineChars="0" w:firstLine="0"/>
      <w:jc w:val="left"/>
      <w:textAlignment w:val="center"/>
    </w:pPr>
    <w:rPr>
      <w:rFonts w:eastAsia="宋体"/>
      <w:kern w:val="0"/>
      <w:sz w:val="18"/>
      <w:szCs w:val="18"/>
    </w:rPr>
  </w:style>
  <w:style w:type="paragraph" w:customStyle="1" w:styleId="xl2129">
    <w:name w:val="xl2129"/>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18"/>
      <w:szCs w:val="18"/>
    </w:rPr>
  </w:style>
  <w:style w:type="paragraph" w:customStyle="1" w:styleId="xl2130">
    <w:name w:val="xl2130"/>
    <w:basedOn w:val="affb"/>
    <w:autoRedefine/>
    <w:qFormat/>
    <w:pPr>
      <w:widowControl/>
      <w:spacing w:before="100" w:beforeAutospacing="1" w:after="100" w:afterAutospacing="1" w:line="240" w:lineRule="auto"/>
      <w:ind w:firstLineChars="0" w:firstLine="0"/>
      <w:jc w:val="center"/>
    </w:pPr>
    <w:rPr>
      <w:rFonts w:eastAsia="宋体"/>
      <w:kern w:val="0"/>
      <w:sz w:val="24"/>
      <w:szCs w:val="24"/>
    </w:rPr>
  </w:style>
  <w:style w:type="paragraph" w:customStyle="1" w:styleId="xl2131">
    <w:name w:val="xl2131"/>
    <w:basedOn w:val="affb"/>
    <w:autoRedefine/>
    <w:qFormat/>
    <w:pPr>
      <w:widowControl/>
      <w:pBdr>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2132">
    <w:name w:val="xl2132"/>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2133">
    <w:name w:val="xl2133"/>
    <w:basedOn w:val="affb"/>
    <w:autoRedefine/>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2134">
    <w:name w:val="xl2134"/>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eastAsia="宋体"/>
      <w:kern w:val="0"/>
      <w:sz w:val="24"/>
      <w:szCs w:val="24"/>
    </w:rPr>
  </w:style>
  <w:style w:type="paragraph" w:customStyle="1" w:styleId="xl2135">
    <w:name w:val="xl2135"/>
    <w:basedOn w:val="affb"/>
    <w:autoRedefine/>
    <w:qFormat/>
    <w:pPr>
      <w:widowControl/>
      <w:spacing w:before="100" w:beforeAutospacing="1" w:after="100" w:afterAutospacing="1" w:line="240" w:lineRule="auto"/>
      <w:ind w:firstLineChars="0" w:firstLine="0"/>
      <w:jc w:val="center"/>
    </w:pPr>
    <w:rPr>
      <w:rFonts w:eastAsia="宋体"/>
      <w:kern w:val="0"/>
      <w:sz w:val="24"/>
      <w:szCs w:val="24"/>
    </w:rPr>
  </w:style>
  <w:style w:type="paragraph" w:customStyle="1" w:styleId="font15">
    <w:name w:val="font15"/>
    <w:basedOn w:val="affb"/>
    <w:autoRedefine/>
    <w:qFormat/>
    <w:pPr>
      <w:widowControl/>
      <w:spacing w:before="100" w:beforeAutospacing="1" w:after="100" w:afterAutospacing="1" w:line="240" w:lineRule="auto"/>
      <w:ind w:firstLineChars="0" w:firstLine="0"/>
      <w:jc w:val="left"/>
    </w:pPr>
    <w:rPr>
      <w:rFonts w:ascii="宋体" w:eastAsia="宋体" w:hAnsi="宋体" w:cs="宋体"/>
      <w:kern w:val="0"/>
      <w:sz w:val="20"/>
      <w:szCs w:val="20"/>
    </w:rPr>
  </w:style>
  <w:style w:type="paragraph" w:customStyle="1" w:styleId="font16">
    <w:name w:val="font16"/>
    <w:basedOn w:val="affb"/>
    <w:autoRedefine/>
    <w:qFormat/>
    <w:pPr>
      <w:widowControl/>
      <w:spacing w:before="100" w:beforeAutospacing="1" w:after="100" w:afterAutospacing="1" w:line="240" w:lineRule="auto"/>
      <w:ind w:firstLineChars="0" w:firstLine="0"/>
      <w:jc w:val="left"/>
    </w:pPr>
    <w:rPr>
      <w:rFonts w:ascii="宋体" w:eastAsia="宋体" w:hAnsi="宋体" w:cs="宋体"/>
      <w:b/>
      <w:bCs/>
      <w:kern w:val="0"/>
      <w:sz w:val="20"/>
      <w:szCs w:val="20"/>
    </w:rPr>
  </w:style>
  <w:style w:type="paragraph" w:customStyle="1" w:styleId="font17">
    <w:name w:val="font17"/>
    <w:basedOn w:val="affb"/>
    <w:autoRedefine/>
    <w:qFormat/>
    <w:pPr>
      <w:widowControl/>
      <w:spacing w:before="100" w:beforeAutospacing="1" w:after="100" w:afterAutospacing="1" w:line="240" w:lineRule="auto"/>
      <w:ind w:firstLineChars="0" w:firstLine="0"/>
      <w:jc w:val="left"/>
    </w:pPr>
    <w:rPr>
      <w:rFonts w:ascii="宋体" w:eastAsia="宋体" w:hAnsi="宋体" w:cs="宋体"/>
      <w:kern w:val="0"/>
      <w:sz w:val="18"/>
      <w:szCs w:val="18"/>
    </w:rPr>
  </w:style>
  <w:style w:type="paragraph" w:customStyle="1" w:styleId="font18">
    <w:name w:val="font18"/>
    <w:basedOn w:val="affb"/>
    <w:autoRedefine/>
    <w:qFormat/>
    <w:pPr>
      <w:widowControl/>
      <w:spacing w:before="100" w:beforeAutospacing="1" w:after="100" w:afterAutospacing="1" w:line="240" w:lineRule="auto"/>
      <w:ind w:firstLineChars="0" w:firstLine="0"/>
      <w:jc w:val="left"/>
    </w:pPr>
    <w:rPr>
      <w:rFonts w:ascii="宋体" w:eastAsia="宋体" w:hAnsi="宋体" w:cs="宋体"/>
      <w:kern w:val="0"/>
      <w:sz w:val="20"/>
      <w:szCs w:val="20"/>
    </w:rPr>
  </w:style>
  <w:style w:type="paragraph" w:customStyle="1" w:styleId="xl2172">
    <w:name w:val="xl2172"/>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eastAsia="宋体" w:hAnsi="宋体" w:cs="宋体"/>
      <w:b/>
      <w:bCs/>
      <w:kern w:val="0"/>
      <w:sz w:val="24"/>
      <w:szCs w:val="24"/>
    </w:rPr>
  </w:style>
  <w:style w:type="paragraph" w:customStyle="1" w:styleId="xl2173">
    <w:name w:val="xl2173"/>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18"/>
      <w:szCs w:val="18"/>
    </w:rPr>
  </w:style>
  <w:style w:type="paragraph" w:customStyle="1" w:styleId="xl2174">
    <w:name w:val="xl2174"/>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2175">
    <w:name w:val="xl2175"/>
    <w:basedOn w:val="affb"/>
    <w:autoRedefine/>
    <w:qFormat/>
    <w:pPr>
      <w:widowControl/>
      <w:spacing w:before="100" w:beforeAutospacing="1" w:after="100" w:afterAutospacing="1" w:line="240" w:lineRule="auto"/>
      <w:ind w:firstLineChars="0" w:firstLine="0"/>
      <w:jc w:val="center"/>
    </w:pPr>
    <w:rPr>
      <w:rFonts w:ascii="宋体" w:eastAsia="宋体" w:hAnsi="宋体" w:cs="宋体"/>
      <w:kern w:val="0"/>
      <w:sz w:val="24"/>
      <w:szCs w:val="24"/>
    </w:rPr>
  </w:style>
  <w:style w:type="paragraph" w:customStyle="1" w:styleId="xl2176">
    <w:name w:val="xl2176"/>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4"/>
      <w:szCs w:val="24"/>
    </w:rPr>
  </w:style>
  <w:style w:type="paragraph" w:customStyle="1" w:styleId="xl2177">
    <w:name w:val="xl2177"/>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b/>
      <w:bCs/>
      <w:kern w:val="0"/>
      <w:sz w:val="24"/>
      <w:szCs w:val="24"/>
    </w:rPr>
  </w:style>
  <w:style w:type="paragraph" w:customStyle="1" w:styleId="xl2178">
    <w:name w:val="xl2178"/>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2179">
    <w:name w:val="xl2179"/>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2180">
    <w:name w:val="xl2180"/>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eastAsia="宋体" w:hAnsi="宋体" w:cs="宋体"/>
      <w:kern w:val="0"/>
      <w:sz w:val="24"/>
      <w:szCs w:val="24"/>
    </w:rPr>
  </w:style>
  <w:style w:type="paragraph" w:customStyle="1" w:styleId="xl2181">
    <w:name w:val="xl2181"/>
    <w:basedOn w:val="affb"/>
    <w:autoRedefine/>
    <w:qFormat/>
    <w:pPr>
      <w:widowControl/>
      <w:spacing w:before="100" w:beforeAutospacing="1" w:after="100" w:afterAutospacing="1" w:line="240" w:lineRule="auto"/>
      <w:ind w:firstLineChars="0" w:firstLine="0"/>
      <w:jc w:val="center"/>
    </w:pPr>
    <w:rPr>
      <w:rFonts w:ascii="宋体" w:eastAsia="宋体" w:hAnsi="宋体" w:cs="宋体"/>
      <w:kern w:val="0"/>
      <w:sz w:val="24"/>
      <w:szCs w:val="24"/>
    </w:rPr>
  </w:style>
  <w:style w:type="paragraph" w:customStyle="1" w:styleId="xl2182">
    <w:name w:val="xl2182"/>
    <w:basedOn w:val="affb"/>
    <w:autoRedefine/>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2183">
    <w:name w:val="xl2183"/>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2184">
    <w:name w:val="xl2184"/>
    <w:basedOn w:val="affb"/>
    <w:autoRedefine/>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2185">
    <w:name w:val="xl2185"/>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color w:val="000000"/>
      <w:kern w:val="0"/>
      <w:sz w:val="18"/>
      <w:szCs w:val="18"/>
    </w:rPr>
  </w:style>
  <w:style w:type="paragraph" w:customStyle="1" w:styleId="xl2186">
    <w:name w:val="xl2186"/>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4"/>
      <w:szCs w:val="24"/>
    </w:rPr>
  </w:style>
  <w:style w:type="paragraph" w:customStyle="1" w:styleId="xl2187">
    <w:name w:val="xl2187"/>
    <w:basedOn w:val="affb"/>
    <w:autoRedefine/>
    <w:qFormat/>
    <w:pPr>
      <w:widowControl/>
      <w:pBdr>
        <w:left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4"/>
      <w:szCs w:val="24"/>
    </w:rPr>
  </w:style>
  <w:style w:type="paragraph" w:customStyle="1" w:styleId="xl2188">
    <w:name w:val="xl2188"/>
    <w:basedOn w:val="affb"/>
    <w:autoRedefine/>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2189">
    <w:name w:val="xl2189"/>
    <w:basedOn w:val="affb"/>
    <w:autoRedefine/>
    <w:qFormat/>
    <w:pPr>
      <w:widowControl/>
      <w:pBdr>
        <w:top w:val="single" w:sz="4" w:space="0" w:color="000000"/>
        <w:bottom w:val="single" w:sz="4" w:space="0" w:color="000000"/>
        <w:right w:val="single" w:sz="4" w:space="0" w:color="000000"/>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2190">
    <w:name w:val="xl2190"/>
    <w:basedOn w:val="affb"/>
    <w:autoRedefine/>
    <w:qFormat/>
    <w:pPr>
      <w:widowControl/>
      <w:pBdr>
        <w:top w:val="single" w:sz="4" w:space="0" w:color="000000"/>
        <w:bottom w:val="single" w:sz="4" w:space="0" w:color="000000"/>
        <w:right w:val="single" w:sz="4" w:space="0" w:color="000000"/>
      </w:pBdr>
      <w:spacing w:before="100" w:beforeAutospacing="1" w:after="100" w:afterAutospacing="1" w:line="240" w:lineRule="auto"/>
      <w:ind w:firstLineChars="0" w:firstLine="0"/>
      <w:jc w:val="left"/>
      <w:textAlignment w:val="center"/>
    </w:pPr>
    <w:rPr>
      <w:rFonts w:ascii="宋体" w:eastAsia="宋体" w:hAnsi="宋体" w:cs="宋体"/>
      <w:kern w:val="0"/>
      <w:sz w:val="24"/>
      <w:szCs w:val="24"/>
    </w:rPr>
  </w:style>
  <w:style w:type="paragraph" w:customStyle="1" w:styleId="xl2191">
    <w:name w:val="xl2191"/>
    <w:basedOn w:val="affb"/>
    <w:autoRedefine/>
    <w:qFormat/>
    <w:pPr>
      <w:widowControl/>
      <w:shd w:val="clear" w:color="000000" w:fill="FFFFFF"/>
      <w:spacing w:before="100" w:beforeAutospacing="1" w:after="100" w:afterAutospacing="1" w:line="240" w:lineRule="auto"/>
      <w:ind w:firstLineChars="0" w:firstLine="0"/>
      <w:jc w:val="left"/>
    </w:pPr>
    <w:rPr>
      <w:rFonts w:ascii="宋体" w:eastAsia="宋体" w:hAnsi="宋体" w:cs="宋体"/>
      <w:kern w:val="0"/>
      <w:sz w:val="24"/>
      <w:szCs w:val="24"/>
    </w:rPr>
  </w:style>
  <w:style w:type="paragraph" w:customStyle="1" w:styleId="xl2192">
    <w:name w:val="xl2192"/>
    <w:basedOn w:val="affb"/>
    <w:autoRedefine/>
    <w:qFormat/>
    <w:pPr>
      <w:widowControl/>
      <w:pBdr>
        <w:left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b/>
      <w:bCs/>
      <w:kern w:val="0"/>
      <w:sz w:val="24"/>
      <w:szCs w:val="24"/>
    </w:rPr>
  </w:style>
  <w:style w:type="paragraph" w:customStyle="1" w:styleId="xl2193">
    <w:name w:val="xl2193"/>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b/>
      <w:bCs/>
      <w:kern w:val="0"/>
      <w:sz w:val="18"/>
      <w:szCs w:val="18"/>
    </w:rPr>
  </w:style>
  <w:style w:type="paragraph" w:customStyle="1" w:styleId="xl2194">
    <w:name w:val="xl2194"/>
    <w:basedOn w:val="affb"/>
    <w:autoRedefine/>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2195">
    <w:name w:val="xl2195"/>
    <w:basedOn w:val="affb"/>
    <w:autoRedefine/>
    <w:qFormat/>
    <w:pPr>
      <w:widowControl/>
      <w:pBdr>
        <w:top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Chars="0" w:firstLine="0"/>
      <w:jc w:val="left"/>
    </w:pPr>
    <w:rPr>
      <w:rFonts w:eastAsia="宋体"/>
      <w:b/>
      <w:bCs/>
      <w:color w:val="000000"/>
      <w:kern w:val="0"/>
      <w:sz w:val="24"/>
      <w:szCs w:val="24"/>
    </w:rPr>
  </w:style>
  <w:style w:type="paragraph" w:customStyle="1" w:styleId="xl2196">
    <w:name w:val="xl2196"/>
    <w:basedOn w:val="affb"/>
    <w:autoRedefine/>
    <w:qFormat/>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Chars="0" w:firstLine="0"/>
      <w:jc w:val="left"/>
    </w:pPr>
    <w:rPr>
      <w:rFonts w:eastAsia="宋体"/>
      <w:b/>
      <w:bCs/>
      <w:color w:val="000000"/>
      <w:kern w:val="0"/>
      <w:sz w:val="24"/>
      <w:szCs w:val="24"/>
    </w:rPr>
  </w:style>
  <w:style w:type="paragraph" w:customStyle="1" w:styleId="xl2197">
    <w:name w:val="xl2197"/>
    <w:basedOn w:val="affb"/>
    <w:autoRedefine/>
    <w:qFormat/>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2198">
    <w:name w:val="xl2198"/>
    <w:basedOn w:val="affb"/>
    <w:autoRedefine/>
    <w:qFormat/>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2199">
    <w:name w:val="xl2199"/>
    <w:basedOn w:val="affb"/>
    <w:autoRedefine/>
    <w:qFormat/>
    <w:pPr>
      <w:widowControl/>
      <w:pBdr>
        <w:top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Chars="0" w:firstLine="0"/>
      <w:jc w:val="left"/>
    </w:pPr>
    <w:rPr>
      <w:rFonts w:ascii="宋体" w:eastAsia="宋体" w:hAnsi="宋体" w:cs="宋体"/>
      <w:b/>
      <w:bCs/>
      <w:color w:val="000000"/>
      <w:kern w:val="0"/>
      <w:sz w:val="24"/>
      <w:szCs w:val="24"/>
    </w:rPr>
  </w:style>
  <w:style w:type="paragraph" w:customStyle="1" w:styleId="xl2200">
    <w:name w:val="xl2200"/>
    <w:basedOn w:val="affb"/>
    <w:autoRedefine/>
    <w:qFormat/>
    <w:pPr>
      <w:widowControl/>
      <w:pBdr>
        <w:top w:val="single" w:sz="4" w:space="0" w:color="000000"/>
        <w:bottom w:val="single" w:sz="4" w:space="0" w:color="000000"/>
        <w:right w:val="single" w:sz="4" w:space="0" w:color="000000"/>
      </w:pBdr>
      <w:spacing w:before="100" w:beforeAutospacing="1" w:after="100" w:afterAutospacing="1" w:line="240" w:lineRule="auto"/>
      <w:ind w:firstLineChars="0" w:firstLine="0"/>
      <w:jc w:val="left"/>
      <w:textAlignment w:val="center"/>
    </w:pPr>
    <w:rPr>
      <w:rFonts w:ascii="宋体" w:eastAsia="宋体" w:hAnsi="宋体" w:cs="宋体"/>
      <w:b/>
      <w:bCs/>
      <w:kern w:val="0"/>
      <w:sz w:val="24"/>
      <w:szCs w:val="24"/>
    </w:rPr>
  </w:style>
  <w:style w:type="paragraph" w:customStyle="1" w:styleId="xl2201">
    <w:name w:val="xl2201"/>
    <w:basedOn w:val="affb"/>
    <w:autoRedefine/>
    <w:qFormat/>
    <w:pPr>
      <w:widowControl/>
      <w:pBdr>
        <w:top w:val="single" w:sz="4" w:space="0" w:color="000000"/>
        <w:bottom w:val="single" w:sz="4" w:space="0" w:color="000000"/>
        <w:right w:val="single" w:sz="4" w:space="0" w:color="000000"/>
      </w:pBdr>
      <w:spacing w:before="100" w:beforeAutospacing="1" w:after="100" w:afterAutospacing="1" w:line="240" w:lineRule="auto"/>
      <w:ind w:firstLineChars="0" w:firstLine="0"/>
      <w:jc w:val="left"/>
      <w:textAlignment w:val="center"/>
    </w:pPr>
    <w:rPr>
      <w:rFonts w:eastAsia="宋体"/>
      <w:kern w:val="0"/>
      <w:sz w:val="18"/>
      <w:szCs w:val="18"/>
    </w:rPr>
  </w:style>
  <w:style w:type="paragraph" w:customStyle="1" w:styleId="xl2202">
    <w:name w:val="xl2202"/>
    <w:basedOn w:val="affb"/>
    <w:qFormat/>
    <w:pPr>
      <w:widowControl/>
      <w:pBdr>
        <w:top w:val="single" w:sz="4" w:space="0" w:color="000000"/>
        <w:bottom w:val="single" w:sz="4" w:space="0" w:color="000000"/>
        <w:right w:val="single" w:sz="4" w:space="0" w:color="000000"/>
      </w:pBdr>
      <w:spacing w:before="100" w:beforeAutospacing="1" w:after="100" w:afterAutospacing="1" w:line="240" w:lineRule="auto"/>
      <w:ind w:firstLineChars="0" w:firstLine="0"/>
      <w:jc w:val="left"/>
      <w:textAlignment w:val="center"/>
    </w:pPr>
    <w:rPr>
      <w:rFonts w:eastAsia="宋体"/>
      <w:b/>
      <w:bCs/>
      <w:kern w:val="0"/>
      <w:sz w:val="24"/>
      <w:szCs w:val="24"/>
    </w:rPr>
  </w:style>
  <w:style w:type="paragraph" w:customStyle="1" w:styleId="xl2203">
    <w:name w:val="xl2203"/>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4"/>
      <w:szCs w:val="24"/>
    </w:rPr>
  </w:style>
  <w:style w:type="paragraph" w:customStyle="1" w:styleId="xl2204">
    <w:name w:val="xl2204"/>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b/>
      <w:bCs/>
      <w:kern w:val="0"/>
      <w:sz w:val="24"/>
      <w:szCs w:val="24"/>
    </w:rPr>
  </w:style>
  <w:style w:type="paragraph" w:customStyle="1" w:styleId="xl2205">
    <w:name w:val="xl2205"/>
    <w:basedOn w:val="affb"/>
    <w:autoRedefine/>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2206">
    <w:name w:val="xl2206"/>
    <w:basedOn w:val="affb"/>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left"/>
      <w:textAlignment w:val="center"/>
    </w:pPr>
    <w:rPr>
      <w:rFonts w:ascii="宋体" w:eastAsia="宋体" w:hAnsi="宋体" w:cs="宋体"/>
      <w:b/>
      <w:bCs/>
      <w:kern w:val="0"/>
      <w:sz w:val="24"/>
      <w:szCs w:val="24"/>
    </w:rPr>
  </w:style>
  <w:style w:type="paragraph" w:customStyle="1" w:styleId="xl2207">
    <w:name w:val="xl2207"/>
    <w:basedOn w:val="affb"/>
    <w:autoRedefine/>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2208">
    <w:name w:val="xl2208"/>
    <w:basedOn w:val="affb"/>
    <w:autoRedefine/>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left"/>
      <w:textAlignment w:val="center"/>
    </w:pPr>
    <w:rPr>
      <w:rFonts w:ascii="宋体" w:eastAsia="宋体" w:hAnsi="宋体" w:cs="宋体"/>
      <w:b/>
      <w:bCs/>
      <w:kern w:val="0"/>
      <w:sz w:val="24"/>
      <w:szCs w:val="24"/>
    </w:rPr>
  </w:style>
  <w:style w:type="paragraph" w:customStyle="1" w:styleId="xl2209">
    <w:name w:val="xl2209"/>
    <w:basedOn w:val="affb"/>
    <w:autoRedefine/>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2210">
    <w:name w:val="xl2210"/>
    <w:basedOn w:val="affb"/>
    <w:autoRedefine/>
    <w:qFormat/>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2211">
    <w:name w:val="xl2211"/>
    <w:basedOn w:val="affb"/>
    <w:autoRedefine/>
    <w:qFormat/>
    <w:pPr>
      <w:widowControl/>
      <w:pBdr>
        <w:top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b/>
      <w:bCs/>
      <w:kern w:val="0"/>
      <w:sz w:val="24"/>
      <w:szCs w:val="24"/>
    </w:rPr>
  </w:style>
  <w:style w:type="paragraph" w:customStyle="1" w:styleId="xl2212">
    <w:name w:val="xl2212"/>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2213">
    <w:name w:val="xl2213"/>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2214">
    <w:name w:val="xl2214"/>
    <w:basedOn w:val="affb"/>
    <w:autoRedefine/>
    <w:qFormat/>
    <w:pPr>
      <w:widowControl/>
      <w:pBdr>
        <w:top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4"/>
      <w:szCs w:val="24"/>
    </w:rPr>
  </w:style>
  <w:style w:type="paragraph" w:customStyle="1" w:styleId="xl2215">
    <w:name w:val="xl2215"/>
    <w:basedOn w:val="affb"/>
    <w:autoRedefine/>
    <w:qFormat/>
    <w:pPr>
      <w:widowControl/>
      <w:pBdr>
        <w:top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2216">
    <w:name w:val="xl2216"/>
    <w:basedOn w:val="affb"/>
    <w:autoRedefine/>
    <w:qFormat/>
    <w:pPr>
      <w:widowControl/>
      <w:pBdr>
        <w:top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b/>
      <w:bCs/>
      <w:kern w:val="0"/>
      <w:sz w:val="24"/>
      <w:szCs w:val="24"/>
    </w:rPr>
  </w:style>
  <w:style w:type="paragraph" w:customStyle="1" w:styleId="xl2217">
    <w:name w:val="xl2217"/>
    <w:basedOn w:val="affb"/>
    <w:autoRedefine/>
    <w:qFormat/>
    <w:pPr>
      <w:widowControl/>
      <w:pBdr>
        <w:top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2218">
    <w:name w:val="xl2218"/>
    <w:basedOn w:val="affb"/>
    <w:autoRedefine/>
    <w:qFormat/>
    <w:pPr>
      <w:widowControl/>
      <w:pBdr>
        <w:top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4"/>
      <w:szCs w:val="24"/>
    </w:rPr>
  </w:style>
  <w:style w:type="paragraph" w:customStyle="1" w:styleId="xl2219">
    <w:name w:val="xl2219"/>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2220">
    <w:name w:val="xl2220"/>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4"/>
      <w:szCs w:val="24"/>
    </w:rPr>
  </w:style>
  <w:style w:type="paragraph" w:customStyle="1" w:styleId="xl2221">
    <w:name w:val="xl2221"/>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4"/>
      <w:szCs w:val="24"/>
    </w:rPr>
  </w:style>
  <w:style w:type="paragraph" w:customStyle="1" w:styleId="xl2222">
    <w:name w:val="xl2222"/>
    <w:basedOn w:val="affb"/>
    <w:autoRedefine/>
    <w:qFormat/>
    <w:pPr>
      <w:widowControl/>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left"/>
      <w:textAlignment w:val="center"/>
    </w:pPr>
    <w:rPr>
      <w:rFonts w:ascii="宋体" w:eastAsia="宋体" w:hAnsi="宋体" w:cs="宋体"/>
      <w:kern w:val="0"/>
      <w:sz w:val="24"/>
      <w:szCs w:val="24"/>
    </w:rPr>
  </w:style>
  <w:style w:type="paragraph" w:customStyle="1" w:styleId="xl2223">
    <w:name w:val="xl2223"/>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left"/>
      <w:textAlignment w:val="center"/>
    </w:pPr>
    <w:rPr>
      <w:rFonts w:ascii="宋体" w:eastAsia="宋体" w:hAnsi="宋体" w:cs="宋体"/>
      <w:kern w:val="0"/>
      <w:sz w:val="24"/>
      <w:szCs w:val="24"/>
    </w:rPr>
  </w:style>
  <w:style w:type="paragraph" w:customStyle="1" w:styleId="xl2224">
    <w:name w:val="xl2224"/>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left"/>
      <w:textAlignment w:val="center"/>
    </w:pPr>
    <w:rPr>
      <w:rFonts w:ascii="宋体" w:eastAsia="宋体" w:hAnsi="宋体" w:cs="宋体"/>
      <w:b/>
      <w:bCs/>
      <w:kern w:val="0"/>
      <w:sz w:val="24"/>
      <w:szCs w:val="24"/>
    </w:rPr>
  </w:style>
  <w:style w:type="paragraph" w:customStyle="1" w:styleId="xl2225">
    <w:name w:val="xl2225"/>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b/>
      <w:bCs/>
      <w:kern w:val="0"/>
      <w:sz w:val="24"/>
      <w:szCs w:val="24"/>
    </w:rPr>
  </w:style>
  <w:style w:type="paragraph" w:customStyle="1" w:styleId="xl2226">
    <w:name w:val="xl2226"/>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b/>
      <w:bCs/>
      <w:kern w:val="0"/>
      <w:sz w:val="24"/>
      <w:szCs w:val="24"/>
    </w:rPr>
  </w:style>
  <w:style w:type="paragraph" w:customStyle="1" w:styleId="xl2227">
    <w:name w:val="xl2227"/>
    <w:basedOn w:val="affb"/>
    <w:autoRedefine/>
    <w:qFormat/>
    <w:pPr>
      <w:widowControl/>
      <w:pBdr>
        <w:top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4"/>
      <w:szCs w:val="24"/>
    </w:rPr>
  </w:style>
  <w:style w:type="paragraph" w:customStyle="1" w:styleId="xl2228">
    <w:name w:val="xl2228"/>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2"/>
      <w:szCs w:val="22"/>
    </w:rPr>
  </w:style>
  <w:style w:type="paragraph" w:customStyle="1" w:styleId="xl2229">
    <w:name w:val="xl2229"/>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b/>
      <w:bCs/>
      <w:kern w:val="0"/>
      <w:sz w:val="22"/>
      <w:szCs w:val="22"/>
    </w:rPr>
  </w:style>
  <w:style w:type="paragraph" w:customStyle="1" w:styleId="xl2230">
    <w:name w:val="xl2230"/>
    <w:basedOn w:val="affb"/>
    <w:autoRedefine/>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2231">
    <w:name w:val="xl2231"/>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2232">
    <w:name w:val="xl2232"/>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2233">
    <w:name w:val="xl2233"/>
    <w:basedOn w:val="affb"/>
    <w:autoRedefine/>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2234">
    <w:name w:val="xl2234"/>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4"/>
      <w:szCs w:val="24"/>
    </w:rPr>
  </w:style>
  <w:style w:type="paragraph" w:customStyle="1" w:styleId="xl2235">
    <w:name w:val="xl2235"/>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left"/>
      <w:textAlignment w:val="center"/>
    </w:pPr>
    <w:rPr>
      <w:rFonts w:ascii="宋体" w:eastAsia="宋体" w:hAnsi="宋体" w:cs="宋体"/>
      <w:kern w:val="0"/>
      <w:sz w:val="24"/>
      <w:szCs w:val="24"/>
    </w:rPr>
  </w:style>
  <w:style w:type="paragraph" w:customStyle="1" w:styleId="xl2236">
    <w:name w:val="xl2236"/>
    <w:basedOn w:val="affb"/>
    <w:autoRedefine/>
    <w:qFormat/>
    <w:pPr>
      <w:widowControl/>
      <w:pBdr>
        <w:top w:val="single" w:sz="4" w:space="0" w:color="000000"/>
        <w:bottom w:val="single" w:sz="4" w:space="0" w:color="000000"/>
        <w:right w:val="single" w:sz="4" w:space="0" w:color="000000"/>
      </w:pBdr>
      <w:spacing w:before="100" w:beforeAutospacing="1" w:after="100" w:afterAutospacing="1" w:line="240" w:lineRule="auto"/>
      <w:ind w:firstLineChars="0" w:firstLine="0"/>
      <w:jc w:val="left"/>
      <w:textAlignment w:val="center"/>
    </w:pPr>
    <w:rPr>
      <w:rFonts w:ascii="宋体" w:eastAsia="宋体" w:hAnsi="宋体" w:cs="宋体"/>
      <w:kern w:val="0"/>
      <w:sz w:val="18"/>
      <w:szCs w:val="18"/>
    </w:rPr>
  </w:style>
  <w:style w:type="paragraph" w:customStyle="1" w:styleId="xl2237">
    <w:name w:val="xl2237"/>
    <w:basedOn w:val="affb"/>
    <w:autoRedefine/>
    <w:qFormat/>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2238">
    <w:name w:val="xl2238"/>
    <w:basedOn w:val="affb"/>
    <w:autoRedefine/>
    <w:qFormat/>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2239">
    <w:name w:val="xl2239"/>
    <w:basedOn w:val="affb"/>
    <w:autoRedefine/>
    <w:qFormat/>
    <w:pPr>
      <w:widowControl/>
      <w:pBdr>
        <w:top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Chars="0" w:firstLine="0"/>
      <w:jc w:val="left"/>
      <w:textAlignment w:val="center"/>
    </w:pPr>
    <w:rPr>
      <w:rFonts w:ascii="宋体" w:eastAsia="宋体" w:hAnsi="宋体" w:cs="宋体"/>
      <w:kern w:val="0"/>
      <w:sz w:val="24"/>
      <w:szCs w:val="24"/>
    </w:rPr>
  </w:style>
  <w:style w:type="paragraph" w:customStyle="1" w:styleId="xl2240">
    <w:name w:val="xl2240"/>
    <w:basedOn w:val="affb"/>
    <w:autoRedefine/>
    <w:qFormat/>
    <w:pPr>
      <w:widowControl/>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left"/>
      <w:textAlignment w:val="center"/>
    </w:pPr>
    <w:rPr>
      <w:rFonts w:ascii="宋体" w:eastAsia="宋体" w:hAnsi="宋体" w:cs="宋体"/>
      <w:kern w:val="0"/>
      <w:sz w:val="24"/>
      <w:szCs w:val="24"/>
    </w:rPr>
  </w:style>
  <w:style w:type="paragraph" w:customStyle="1" w:styleId="xl2241">
    <w:name w:val="xl2241"/>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left"/>
      <w:textAlignment w:val="center"/>
    </w:pPr>
    <w:rPr>
      <w:rFonts w:ascii="宋体" w:eastAsia="宋体" w:hAnsi="宋体" w:cs="宋体"/>
      <w:kern w:val="0"/>
      <w:sz w:val="24"/>
      <w:szCs w:val="24"/>
    </w:rPr>
  </w:style>
  <w:style w:type="paragraph" w:customStyle="1" w:styleId="xl2242">
    <w:name w:val="xl2242"/>
    <w:basedOn w:val="affb"/>
    <w:autoRedefine/>
    <w:qFormat/>
    <w:pPr>
      <w:widowControl/>
      <w:pBdr>
        <w:top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4"/>
      <w:szCs w:val="24"/>
    </w:rPr>
  </w:style>
  <w:style w:type="paragraph" w:customStyle="1" w:styleId="xl4457">
    <w:name w:val="xl4457"/>
    <w:basedOn w:val="affb"/>
    <w:autoRedefine/>
    <w:qFormat/>
    <w:pPr>
      <w:widowControl/>
      <w:spacing w:before="100" w:beforeAutospacing="1" w:after="100" w:afterAutospacing="1" w:line="240" w:lineRule="auto"/>
      <w:ind w:firstLineChars="0" w:firstLine="0"/>
      <w:jc w:val="left"/>
    </w:pPr>
    <w:rPr>
      <w:rFonts w:eastAsia="宋体"/>
      <w:kern w:val="0"/>
      <w:sz w:val="24"/>
      <w:szCs w:val="24"/>
    </w:rPr>
  </w:style>
  <w:style w:type="paragraph" w:customStyle="1" w:styleId="xl4458">
    <w:name w:val="xl4458"/>
    <w:basedOn w:val="affb"/>
    <w:autoRedefine/>
    <w:qFormat/>
    <w:pPr>
      <w:widowControl/>
      <w:spacing w:before="100" w:beforeAutospacing="1" w:after="100" w:afterAutospacing="1" w:line="240" w:lineRule="auto"/>
      <w:ind w:firstLineChars="0" w:firstLine="0"/>
      <w:jc w:val="center"/>
    </w:pPr>
    <w:rPr>
      <w:rFonts w:eastAsia="宋体"/>
      <w:kern w:val="0"/>
      <w:sz w:val="24"/>
      <w:szCs w:val="24"/>
    </w:rPr>
  </w:style>
  <w:style w:type="paragraph" w:customStyle="1" w:styleId="xl4459">
    <w:name w:val="xl4459"/>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eastAsia="宋体"/>
      <w:kern w:val="0"/>
      <w:sz w:val="24"/>
      <w:szCs w:val="24"/>
    </w:rPr>
  </w:style>
  <w:style w:type="paragraph" w:customStyle="1" w:styleId="xl4460">
    <w:name w:val="xl4460"/>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eastAsia="宋体"/>
      <w:kern w:val="0"/>
      <w:sz w:val="24"/>
      <w:szCs w:val="24"/>
    </w:rPr>
  </w:style>
  <w:style w:type="paragraph" w:customStyle="1" w:styleId="3200">
    <w:name w:val="320表内容"/>
    <w:basedOn w:val="affb"/>
    <w:link w:val="320Char"/>
    <w:autoRedefine/>
    <w:qFormat/>
    <w:pPr>
      <w:spacing w:line="240" w:lineRule="auto"/>
      <w:ind w:firstLineChars="0" w:firstLine="0"/>
    </w:pPr>
    <w:rPr>
      <w:rFonts w:eastAsia="宋体"/>
      <w:sz w:val="21"/>
      <w:szCs w:val="21"/>
    </w:rPr>
  </w:style>
  <w:style w:type="character" w:customStyle="1" w:styleId="320Char">
    <w:name w:val="320表内容 Char"/>
    <w:basedOn w:val="affd"/>
    <w:link w:val="3200"/>
    <w:autoRedefine/>
    <w:qFormat/>
    <w:rPr>
      <w:kern w:val="2"/>
      <w:sz w:val="21"/>
      <w:szCs w:val="21"/>
    </w:rPr>
  </w:style>
  <w:style w:type="paragraph" w:customStyle="1" w:styleId="3201">
    <w:name w:val="320表头"/>
    <w:basedOn w:val="affb"/>
    <w:link w:val="320Char0"/>
    <w:autoRedefine/>
    <w:qFormat/>
    <w:pPr>
      <w:spacing w:line="240" w:lineRule="auto"/>
      <w:ind w:firstLineChars="0" w:firstLine="0"/>
      <w:jc w:val="center"/>
    </w:pPr>
    <w:rPr>
      <w:rFonts w:ascii="黑体" w:eastAsia="黑体" w:hAnsi="黑体"/>
      <w:sz w:val="21"/>
      <w:szCs w:val="21"/>
    </w:rPr>
  </w:style>
  <w:style w:type="character" w:customStyle="1" w:styleId="320Char0">
    <w:name w:val="320表头 Char"/>
    <w:basedOn w:val="affd"/>
    <w:link w:val="3201"/>
    <w:autoRedefine/>
    <w:qFormat/>
    <w:rPr>
      <w:rFonts w:ascii="黑体" w:eastAsia="黑体" w:hAnsi="黑体"/>
      <w:kern w:val="2"/>
      <w:sz w:val="21"/>
      <w:szCs w:val="21"/>
    </w:rPr>
  </w:style>
  <w:style w:type="paragraph" w:customStyle="1" w:styleId="AltT0">
    <w:name w:val="图题(Alt+T)"/>
    <w:autoRedefine/>
    <w:qFormat/>
    <w:pPr>
      <w:adjustRightInd w:val="0"/>
      <w:snapToGrid w:val="0"/>
      <w:spacing w:beforeLines="50" w:before="190" w:afterLines="50" w:after="190" w:line="300" w:lineRule="auto"/>
      <w:jc w:val="center"/>
    </w:pPr>
    <w:rPr>
      <w:rFonts w:eastAsia="黑体"/>
      <w:kern w:val="2"/>
      <w:sz w:val="28"/>
      <w:szCs w:val="28"/>
    </w:rPr>
  </w:style>
  <w:style w:type="paragraph" w:customStyle="1" w:styleId="AltL">
    <w:name w:val="罗列（Alt+L）"/>
    <w:basedOn w:val="affb"/>
    <w:autoRedefine/>
    <w:qFormat/>
    <w:pPr>
      <w:tabs>
        <w:tab w:val="left" w:pos="1418"/>
      </w:tabs>
      <w:adjustRightInd w:val="0"/>
      <w:snapToGrid w:val="0"/>
      <w:spacing w:line="360" w:lineRule="auto"/>
      <w:ind w:left="1418" w:hanging="397"/>
    </w:pPr>
    <w:rPr>
      <w:rFonts w:eastAsia="宋体"/>
      <w:szCs w:val="24"/>
    </w:rPr>
  </w:style>
  <w:style w:type="paragraph" w:customStyle="1" w:styleId="affffffffffffffffffffff">
    <w:name w:val="并列a)"/>
    <w:basedOn w:val="affb"/>
    <w:autoRedefine/>
    <w:qFormat/>
    <w:pPr>
      <w:tabs>
        <w:tab w:val="left" w:pos="964"/>
      </w:tabs>
      <w:adjustRightInd w:val="0"/>
      <w:snapToGrid w:val="0"/>
      <w:spacing w:line="300" w:lineRule="auto"/>
      <w:ind w:left="964" w:hanging="397"/>
    </w:pPr>
    <w:rPr>
      <w:rFonts w:eastAsia="宋体"/>
      <w:bCs/>
      <w:szCs w:val="24"/>
    </w:rPr>
  </w:style>
  <w:style w:type="paragraph" w:customStyle="1" w:styleId="Alt01">
    <w:name w:val="正文（Alt+0）"/>
    <w:basedOn w:val="affb"/>
    <w:autoRedefine/>
    <w:qFormat/>
    <w:pPr>
      <w:adjustRightInd w:val="0"/>
      <w:snapToGrid w:val="0"/>
      <w:spacing w:line="300" w:lineRule="auto"/>
      <w:ind w:firstLine="560"/>
    </w:pPr>
    <w:rPr>
      <w:rFonts w:eastAsia="宋体"/>
      <w:szCs w:val="28"/>
    </w:rPr>
  </w:style>
  <w:style w:type="paragraph" w:customStyle="1" w:styleId="xl147">
    <w:name w:val="xl147"/>
    <w:basedOn w:val="affb"/>
    <w:autoRedefine/>
    <w:qFormat/>
    <w:pPr>
      <w:widowControl/>
      <w:spacing w:before="100" w:beforeAutospacing="1" w:after="100" w:afterAutospacing="1" w:line="240" w:lineRule="auto"/>
      <w:ind w:firstLineChars="0" w:firstLine="0"/>
      <w:jc w:val="left"/>
    </w:pPr>
    <w:rPr>
      <w:rFonts w:ascii="宋体" w:eastAsia="宋体" w:hAnsi="宋体" w:cs="宋体"/>
      <w:color w:val="FF0000"/>
      <w:kern w:val="0"/>
      <w:sz w:val="24"/>
      <w:szCs w:val="24"/>
    </w:rPr>
  </w:style>
  <w:style w:type="paragraph" w:customStyle="1" w:styleId="xl148">
    <w:name w:val="xl148"/>
    <w:basedOn w:val="affb"/>
    <w:autoRedefine/>
    <w:qFormat/>
    <w:pPr>
      <w:widowControl/>
      <w:spacing w:before="100" w:beforeAutospacing="1" w:after="100" w:afterAutospacing="1" w:line="240" w:lineRule="auto"/>
      <w:ind w:firstLineChars="0" w:firstLine="0"/>
      <w:jc w:val="left"/>
    </w:pPr>
    <w:rPr>
      <w:rFonts w:ascii="宋体" w:eastAsia="宋体" w:hAnsi="宋体" w:cs="宋体"/>
      <w:kern w:val="0"/>
      <w:sz w:val="24"/>
      <w:szCs w:val="24"/>
    </w:rPr>
  </w:style>
  <w:style w:type="paragraph" w:customStyle="1" w:styleId="xl149">
    <w:name w:val="xl149"/>
    <w:basedOn w:val="affb"/>
    <w:autoRedefine/>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right"/>
      <w:textAlignment w:val="center"/>
    </w:pPr>
    <w:rPr>
      <w:rFonts w:eastAsia="宋体"/>
      <w:kern w:val="0"/>
      <w:sz w:val="18"/>
      <w:szCs w:val="18"/>
    </w:rPr>
  </w:style>
  <w:style w:type="paragraph" w:customStyle="1" w:styleId="xl150">
    <w:name w:val="xl150"/>
    <w:basedOn w:val="affb"/>
    <w:autoRedefine/>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right"/>
      <w:textAlignment w:val="center"/>
    </w:pPr>
    <w:rPr>
      <w:rFonts w:eastAsia="宋体"/>
      <w:b/>
      <w:bCs/>
      <w:kern w:val="0"/>
      <w:sz w:val="18"/>
      <w:szCs w:val="18"/>
    </w:rPr>
  </w:style>
  <w:style w:type="paragraph" w:customStyle="1" w:styleId="xl151">
    <w:name w:val="xl151"/>
    <w:basedOn w:val="affb"/>
    <w:autoRedefine/>
    <w:qFormat/>
    <w:pPr>
      <w:widowControl/>
      <w:spacing w:before="100" w:beforeAutospacing="1" w:after="100" w:afterAutospacing="1" w:line="240" w:lineRule="auto"/>
      <w:ind w:firstLineChars="0" w:firstLine="0"/>
      <w:jc w:val="right"/>
    </w:pPr>
    <w:rPr>
      <w:rFonts w:ascii="宋体" w:eastAsia="宋体" w:hAnsi="宋体" w:cs="宋体"/>
      <w:kern w:val="0"/>
      <w:sz w:val="18"/>
      <w:szCs w:val="18"/>
    </w:rPr>
  </w:style>
  <w:style w:type="paragraph" w:customStyle="1" w:styleId="xl152">
    <w:name w:val="xl152"/>
    <w:basedOn w:val="affb"/>
    <w:autoRedefine/>
    <w:qFormat/>
    <w:pPr>
      <w:widowControl/>
      <w:pBdr>
        <w:top w:val="single" w:sz="4" w:space="0" w:color="000000"/>
        <w:bottom w:val="single" w:sz="4" w:space="0" w:color="000000"/>
        <w:right w:val="single" w:sz="4" w:space="0" w:color="000000"/>
      </w:pBdr>
      <w:spacing w:before="100" w:beforeAutospacing="1" w:after="100" w:afterAutospacing="1" w:line="240" w:lineRule="auto"/>
      <w:ind w:firstLineChars="0" w:firstLine="0"/>
      <w:jc w:val="left"/>
      <w:textAlignment w:val="center"/>
    </w:pPr>
    <w:rPr>
      <w:rFonts w:ascii="宋体" w:eastAsia="宋体" w:hAnsi="宋体" w:cs="宋体"/>
      <w:kern w:val="0"/>
      <w:sz w:val="18"/>
      <w:szCs w:val="18"/>
    </w:rPr>
  </w:style>
  <w:style w:type="paragraph" w:customStyle="1" w:styleId="xl153">
    <w:name w:val="xl153"/>
    <w:basedOn w:val="affb"/>
    <w:autoRedefine/>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textAlignment w:val="center"/>
    </w:pPr>
    <w:rPr>
      <w:rFonts w:eastAsia="宋体"/>
      <w:b/>
      <w:bCs/>
      <w:kern w:val="0"/>
      <w:sz w:val="24"/>
      <w:szCs w:val="24"/>
    </w:rPr>
  </w:style>
  <w:style w:type="paragraph" w:customStyle="1" w:styleId="xl154">
    <w:name w:val="xl154"/>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18"/>
      <w:szCs w:val="18"/>
    </w:rPr>
  </w:style>
  <w:style w:type="paragraph" w:customStyle="1" w:styleId="xl155">
    <w:name w:val="xl155"/>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156">
    <w:name w:val="xl156"/>
    <w:basedOn w:val="affb"/>
    <w:autoRedefine/>
    <w:qFormat/>
    <w:pPr>
      <w:widowControl/>
      <w:pBdr>
        <w:top w:val="single" w:sz="4" w:space="0" w:color="auto"/>
        <w:lef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18"/>
      <w:szCs w:val="18"/>
    </w:rPr>
  </w:style>
  <w:style w:type="paragraph" w:customStyle="1" w:styleId="xl157">
    <w:name w:val="xl157"/>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18"/>
      <w:szCs w:val="18"/>
    </w:rPr>
  </w:style>
  <w:style w:type="paragraph" w:customStyle="1" w:styleId="xl158">
    <w:name w:val="xl158"/>
    <w:basedOn w:val="affb"/>
    <w:autoRedefine/>
    <w:qFormat/>
    <w:pPr>
      <w:widowControl/>
      <w:pBdr>
        <w:top w:val="single" w:sz="4" w:space="0" w:color="auto"/>
        <w:lef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18"/>
      <w:szCs w:val="18"/>
    </w:rPr>
  </w:style>
  <w:style w:type="paragraph" w:customStyle="1" w:styleId="xl159">
    <w:name w:val="xl159"/>
    <w:basedOn w:val="affb"/>
    <w:autoRedefine/>
    <w:qFormat/>
    <w:pPr>
      <w:widowControl/>
      <w:pBdr>
        <w:top w:val="single" w:sz="4" w:space="0" w:color="auto"/>
        <w:left w:val="single" w:sz="4" w:space="0" w:color="auto"/>
        <w:bottom w:val="single" w:sz="4" w:space="0" w:color="auto"/>
      </w:pBdr>
      <w:spacing w:before="100" w:beforeAutospacing="1" w:after="100" w:afterAutospacing="1" w:line="240" w:lineRule="auto"/>
      <w:ind w:firstLineChars="0" w:firstLine="0"/>
      <w:jc w:val="left"/>
      <w:textAlignment w:val="center"/>
    </w:pPr>
    <w:rPr>
      <w:rFonts w:ascii="宋体" w:eastAsia="宋体" w:hAnsi="宋体" w:cs="宋体"/>
      <w:color w:val="000000"/>
      <w:kern w:val="0"/>
      <w:sz w:val="18"/>
      <w:szCs w:val="18"/>
    </w:rPr>
  </w:style>
  <w:style w:type="paragraph" w:customStyle="1" w:styleId="xl160">
    <w:name w:val="xl160"/>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18"/>
      <w:szCs w:val="18"/>
    </w:rPr>
  </w:style>
  <w:style w:type="paragraph" w:customStyle="1" w:styleId="xl161">
    <w:name w:val="xl161"/>
    <w:basedOn w:val="affb"/>
    <w:autoRedefine/>
    <w:qFormat/>
    <w:pPr>
      <w:widowControl/>
      <w:pBdr>
        <w:top w:val="single" w:sz="4" w:space="0" w:color="auto"/>
        <w:lef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18"/>
      <w:szCs w:val="18"/>
    </w:rPr>
  </w:style>
  <w:style w:type="paragraph" w:customStyle="1" w:styleId="xl162">
    <w:name w:val="xl162"/>
    <w:basedOn w:val="affb"/>
    <w:autoRedefine/>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163">
    <w:name w:val="xl163"/>
    <w:basedOn w:val="affb"/>
    <w:autoRedefine/>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164">
    <w:name w:val="xl164"/>
    <w:basedOn w:val="affb"/>
    <w:autoRedefine/>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textAlignment w:val="center"/>
    </w:pPr>
    <w:rPr>
      <w:rFonts w:eastAsia="宋体"/>
      <w:b/>
      <w:bCs/>
      <w:kern w:val="0"/>
      <w:sz w:val="24"/>
      <w:szCs w:val="24"/>
    </w:rPr>
  </w:style>
  <w:style w:type="paragraph" w:customStyle="1" w:styleId="xl165">
    <w:name w:val="xl165"/>
    <w:basedOn w:val="affb"/>
    <w:autoRedefine/>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166">
    <w:name w:val="xl166"/>
    <w:basedOn w:val="affb"/>
    <w:autoRedefine/>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167">
    <w:name w:val="xl167"/>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169">
    <w:name w:val="xl169"/>
    <w:basedOn w:val="affb"/>
    <w:autoRedefine/>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170">
    <w:name w:val="xl170"/>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171">
    <w:name w:val="xl171"/>
    <w:basedOn w:val="affb"/>
    <w:autoRedefine/>
    <w:qFormat/>
    <w:pPr>
      <w:widowControl/>
      <w:spacing w:before="100" w:beforeAutospacing="1" w:after="100" w:afterAutospacing="1" w:line="240" w:lineRule="auto"/>
      <w:ind w:firstLineChars="0" w:firstLine="0"/>
      <w:jc w:val="center"/>
    </w:pPr>
    <w:rPr>
      <w:rFonts w:ascii="宋体" w:eastAsia="宋体" w:hAnsi="宋体" w:cs="宋体"/>
      <w:kern w:val="0"/>
      <w:sz w:val="24"/>
      <w:szCs w:val="24"/>
    </w:rPr>
  </w:style>
  <w:style w:type="paragraph" w:customStyle="1" w:styleId="xl172">
    <w:name w:val="xl172"/>
    <w:basedOn w:val="affb"/>
    <w:autoRedefine/>
    <w:qFormat/>
    <w:pPr>
      <w:widowControl/>
      <w:pBdr>
        <w:top w:val="single" w:sz="4" w:space="0" w:color="auto"/>
        <w:left w:val="single" w:sz="4" w:space="0" w:color="auto"/>
        <w:bottom w:val="single" w:sz="4" w:space="0" w:color="auto"/>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173">
    <w:name w:val="xl173"/>
    <w:basedOn w:val="affb"/>
    <w:autoRedefine/>
    <w:qFormat/>
    <w:pPr>
      <w:widowControl/>
      <w:pBdr>
        <w:top w:val="single" w:sz="4" w:space="0" w:color="000000"/>
        <w:left w:val="single" w:sz="4" w:space="0" w:color="000000"/>
        <w:bottom w:val="single" w:sz="4" w:space="0" w:color="000000"/>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174">
    <w:name w:val="xl174"/>
    <w:basedOn w:val="affb"/>
    <w:autoRedefine/>
    <w:qFormat/>
    <w:pPr>
      <w:widowControl/>
      <w:pBdr>
        <w:top w:val="single" w:sz="8" w:space="0" w:color="auto"/>
        <w:left w:val="single" w:sz="8" w:space="0" w:color="auto"/>
        <w:bottom w:val="single" w:sz="4" w:space="0" w:color="000000"/>
        <w:right w:val="single" w:sz="4" w:space="0" w:color="000000"/>
      </w:pBdr>
      <w:spacing w:before="100" w:beforeAutospacing="1" w:after="100" w:afterAutospacing="1" w:line="240" w:lineRule="auto"/>
      <w:ind w:firstLineChars="0" w:firstLine="0"/>
      <w:jc w:val="center"/>
      <w:textAlignment w:val="center"/>
    </w:pPr>
    <w:rPr>
      <w:rFonts w:eastAsia="宋体"/>
      <w:b/>
      <w:bCs/>
      <w:kern w:val="0"/>
      <w:sz w:val="24"/>
      <w:szCs w:val="24"/>
    </w:rPr>
  </w:style>
  <w:style w:type="paragraph" w:customStyle="1" w:styleId="xl175">
    <w:name w:val="xl175"/>
    <w:basedOn w:val="affb"/>
    <w:autoRedefine/>
    <w:qFormat/>
    <w:pPr>
      <w:widowControl/>
      <w:pBdr>
        <w:top w:val="single" w:sz="8" w:space="0" w:color="auto"/>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textAlignment w:val="center"/>
    </w:pPr>
    <w:rPr>
      <w:rFonts w:ascii="宋体" w:eastAsia="宋体" w:hAnsi="宋体" w:cs="宋体"/>
      <w:b/>
      <w:bCs/>
      <w:kern w:val="0"/>
      <w:sz w:val="24"/>
      <w:szCs w:val="24"/>
    </w:rPr>
  </w:style>
  <w:style w:type="paragraph" w:customStyle="1" w:styleId="xl176">
    <w:name w:val="xl176"/>
    <w:basedOn w:val="affb"/>
    <w:autoRedefine/>
    <w:qFormat/>
    <w:pPr>
      <w:widowControl/>
      <w:pBdr>
        <w:top w:val="single" w:sz="8" w:space="0" w:color="auto"/>
        <w:left w:val="single" w:sz="4" w:space="0" w:color="000000"/>
        <w:bottom w:val="single" w:sz="4" w:space="0" w:color="000000"/>
      </w:pBdr>
      <w:spacing w:before="100" w:beforeAutospacing="1" w:after="100" w:afterAutospacing="1" w:line="240" w:lineRule="auto"/>
      <w:ind w:firstLineChars="0" w:firstLine="0"/>
      <w:jc w:val="center"/>
      <w:textAlignment w:val="center"/>
    </w:pPr>
    <w:rPr>
      <w:rFonts w:eastAsia="宋体"/>
      <w:b/>
      <w:bCs/>
      <w:kern w:val="0"/>
      <w:sz w:val="24"/>
      <w:szCs w:val="24"/>
    </w:rPr>
  </w:style>
  <w:style w:type="paragraph" w:customStyle="1" w:styleId="xl177">
    <w:name w:val="xl177"/>
    <w:basedOn w:val="affb"/>
    <w:autoRedefine/>
    <w:qFormat/>
    <w:pPr>
      <w:widowControl/>
      <w:pBdr>
        <w:top w:val="single" w:sz="8" w:space="0" w:color="auto"/>
        <w:bottom w:val="single" w:sz="4" w:space="0" w:color="000000"/>
      </w:pBdr>
      <w:spacing w:before="100" w:beforeAutospacing="1" w:after="100" w:afterAutospacing="1" w:line="240" w:lineRule="auto"/>
      <w:ind w:firstLineChars="0" w:firstLine="0"/>
      <w:jc w:val="center"/>
      <w:textAlignment w:val="center"/>
    </w:pPr>
    <w:rPr>
      <w:rFonts w:eastAsia="宋体"/>
      <w:b/>
      <w:bCs/>
      <w:kern w:val="0"/>
      <w:sz w:val="24"/>
      <w:szCs w:val="24"/>
    </w:rPr>
  </w:style>
  <w:style w:type="paragraph" w:customStyle="1" w:styleId="xl178">
    <w:name w:val="xl178"/>
    <w:basedOn w:val="affb"/>
    <w:autoRedefine/>
    <w:qFormat/>
    <w:pPr>
      <w:widowControl/>
      <w:pBdr>
        <w:top w:val="single" w:sz="8" w:space="0" w:color="auto"/>
        <w:bottom w:val="single" w:sz="4" w:space="0" w:color="000000"/>
        <w:right w:val="single" w:sz="8" w:space="0" w:color="auto"/>
      </w:pBdr>
      <w:spacing w:before="100" w:beforeAutospacing="1" w:after="100" w:afterAutospacing="1" w:line="240" w:lineRule="auto"/>
      <w:ind w:firstLineChars="0" w:firstLine="0"/>
      <w:jc w:val="center"/>
      <w:textAlignment w:val="center"/>
    </w:pPr>
    <w:rPr>
      <w:rFonts w:eastAsia="宋体"/>
      <w:b/>
      <w:bCs/>
      <w:kern w:val="0"/>
      <w:sz w:val="24"/>
      <w:szCs w:val="24"/>
    </w:rPr>
  </w:style>
  <w:style w:type="paragraph" w:customStyle="1" w:styleId="xl179">
    <w:name w:val="xl179"/>
    <w:basedOn w:val="affb"/>
    <w:autoRedefine/>
    <w:qFormat/>
    <w:pPr>
      <w:widowControl/>
      <w:pBdr>
        <w:top w:val="single" w:sz="4" w:space="0" w:color="000000"/>
        <w:left w:val="single" w:sz="8" w:space="0" w:color="auto"/>
        <w:bottom w:val="single" w:sz="4" w:space="0" w:color="000000"/>
        <w:right w:val="single" w:sz="4" w:space="0" w:color="000000"/>
      </w:pBdr>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180">
    <w:name w:val="xl180"/>
    <w:basedOn w:val="affb"/>
    <w:autoRedefine/>
    <w:qFormat/>
    <w:pPr>
      <w:widowControl/>
      <w:pBdr>
        <w:top w:val="single" w:sz="4" w:space="0" w:color="000000"/>
        <w:left w:val="single" w:sz="4" w:space="0" w:color="000000"/>
        <w:bottom w:val="single" w:sz="4" w:space="0" w:color="000000"/>
        <w:right w:val="single" w:sz="8" w:space="0" w:color="auto"/>
      </w:pBdr>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181">
    <w:name w:val="xl181"/>
    <w:basedOn w:val="affb"/>
    <w:autoRedefine/>
    <w:qFormat/>
    <w:pPr>
      <w:widowControl/>
      <w:pBdr>
        <w:top w:val="single" w:sz="4" w:space="0" w:color="000000"/>
        <w:left w:val="single" w:sz="4" w:space="0" w:color="000000"/>
        <w:bottom w:val="single" w:sz="4" w:space="0" w:color="000000"/>
        <w:right w:val="single" w:sz="8" w:space="0" w:color="auto"/>
      </w:pBdr>
      <w:spacing w:before="100" w:beforeAutospacing="1" w:after="100" w:afterAutospacing="1" w:line="240" w:lineRule="auto"/>
      <w:ind w:firstLineChars="0" w:firstLine="0"/>
      <w:jc w:val="center"/>
      <w:textAlignment w:val="center"/>
    </w:pPr>
    <w:rPr>
      <w:rFonts w:eastAsia="宋体"/>
      <w:b/>
      <w:bCs/>
      <w:kern w:val="0"/>
      <w:sz w:val="24"/>
      <w:szCs w:val="24"/>
    </w:rPr>
  </w:style>
  <w:style w:type="paragraph" w:customStyle="1" w:styleId="xl182">
    <w:name w:val="xl182"/>
    <w:basedOn w:val="affb"/>
    <w:autoRedefine/>
    <w:qFormat/>
    <w:pPr>
      <w:widowControl/>
      <w:pBdr>
        <w:top w:val="single" w:sz="4" w:space="0" w:color="000000"/>
        <w:left w:val="single" w:sz="8" w:space="0" w:color="auto"/>
        <w:right w:val="single" w:sz="4" w:space="0" w:color="000000"/>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183">
    <w:name w:val="xl183"/>
    <w:basedOn w:val="affb"/>
    <w:autoRedefine/>
    <w:qFormat/>
    <w:pPr>
      <w:widowControl/>
      <w:pBdr>
        <w:bottom w:val="single" w:sz="4" w:space="0" w:color="000000"/>
        <w:right w:val="single" w:sz="8" w:space="0" w:color="auto"/>
      </w:pBdr>
      <w:spacing w:before="100" w:beforeAutospacing="1" w:after="100" w:afterAutospacing="1" w:line="240" w:lineRule="auto"/>
      <w:ind w:firstLineChars="0" w:firstLine="0"/>
      <w:jc w:val="left"/>
      <w:textAlignment w:val="center"/>
    </w:pPr>
    <w:rPr>
      <w:rFonts w:eastAsia="宋体"/>
      <w:kern w:val="0"/>
      <w:sz w:val="18"/>
      <w:szCs w:val="18"/>
    </w:rPr>
  </w:style>
  <w:style w:type="paragraph" w:customStyle="1" w:styleId="xl184">
    <w:name w:val="xl184"/>
    <w:basedOn w:val="affb"/>
    <w:autoRedefine/>
    <w:qFormat/>
    <w:pPr>
      <w:widowControl/>
      <w:pBdr>
        <w:top w:val="single" w:sz="4" w:space="0" w:color="000000"/>
        <w:left w:val="single" w:sz="8" w:space="0" w:color="auto"/>
      </w:pBdr>
      <w:spacing w:before="100" w:beforeAutospacing="1" w:after="100" w:afterAutospacing="1" w:line="240" w:lineRule="auto"/>
      <w:ind w:firstLineChars="0" w:firstLine="0"/>
      <w:jc w:val="center"/>
      <w:textAlignment w:val="center"/>
    </w:pPr>
    <w:rPr>
      <w:rFonts w:ascii="宋体" w:eastAsia="宋体" w:hAnsi="宋体" w:cs="宋体"/>
      <w:kern w:val="0"/>
      <w:sz w:val="18"/>
      <w:szCs w:val="18"/>
    </w:rPr>
  </w:style>
  <w:style w:type="paragraph" w:customStyle="1" w:styleId="xl185">
    <w:name w:val="xl185"/>
    <w:basedOn w:val="affb"/>
    <w:autoRedefine/>
    <w:qFormat/>
    <w:pPr>
      <w:widowControl/>
      <w:pBdr>
        <w:left w:val="single" w:sz="8" w:space="0" w:color="auto"/>
      </w:pBdr>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186">
    <w:name w:val="xl186"/>
    <w:basedOn w:val="affb"/>
    <w:autoRedefine/>
    <w:qFormat/>
    <w:pPr>
      <w:widowControl/>
      <w:pBdr>
        <w:left w:val="single" w:sz="8" w:space="0" w:color="auto"/>
      </w:pBdr>
      <w:spacing w:before="100" w:beforeAutospacing="1" w:after="100" w:afterAutospacing="1" w:line="240" w:lineRule="auto"/>
      <w:ind w:firstLineChars="0" w:firstLine="0"/>
      <w:jc w:val="left"/>
    </w:pPr>
    <w:rPr>
      <w:rFonts w:ascii="宋体" w:eastAsia="宋体" w:hAnsi="宋体" w:cs="宋体"/>
      <w:kern w:val="0"/>
      <w:sz w:val="24"/>
      <w:szCs w:val="24"/>
    </w:rPr>
  </w:style>
  <w:style w:type="paragraph" w:customStyle="1" w:styleId="xl187">
    <w:name w:val="xl187"/>
    <w:basedOn w:val="affb"/>
    <w:autoRedefine/>
    <w:qFormat/>
    <w:pPr>
      <w:widowControl/>
      <w:pBdr>
        <w:left w:val="single" w:sz="8" w:space="0" w:color="auto"/>
        <w:bottom w:val="single" w:sz="8" w:space="0" w:color="auto"/>
      </w:pBdr>
      <w:spacing w:before="100" w:beforeAutospacing="1" w:after="100" w:afterAutospacing="1" w:line="240" w:lineRule="auto"/>
      <w:ind w:firstLineChars="0" w:firstLine="0"/>
      <w:jc w:val="left"/>
    </w:pPr>
    <w:rPr>
      <w:rFonts w:ascii="宋体" w:eastAsia="宋体" w:hAnsi="宋体" w:cs="宋体"/>
      <w:kern w:val="0"/>
      <w:sz w:val="24"/>
      <w:szCs w:val="24"/>
    </w:rPr>
  </w:style>
  <w:style w:type="paragraph" w:customStyle="1" w:styleId="xl188">
    <w:name w:val="xl188"/>
    <w:basedOn w:val="affb"/>
    <w:autoRedefine/>
    <w:qFormat/>
    <w:pPr>
      <w:widowControl/>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18"/>
      <w:szCs w:val="18"/>
    </w:rPr>
  </w:style>
  <w:style w:type="paragraph" w:customStyle="1" w:styleId="xl189">
    <w:name w:val="xl189"/>
    <w:basedOn w:val="affb"/>
    <w:autoRedefine/>
    <w:qFormat/>
    <w:pPr>
      <w:widowControl/>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190">
    <w:name w:val="xl190"/>
    <w:basedOn w:val="affb"/>
    <w:autoRedefine/>
    <w:qFormat/>
    <w:pPr>
      <w:widowControl/>
      <w:pBdr>
        <w:top w:val="single" w:sz="4" w:space="0" w:color="auto"/>
        <w:left w:val="single" w:sz="4" w:space="0" w:color="auto"/>
        <w:bottom w:val="single" w:sz="8" w:space="0" w:color="auto"/>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191">
    <w:name w:val="xl191"/>
    <w:basedOn w:val="affb"/>
    <w:autoRedefine/>
    <w:qFormat/>
    <w:pPr>
      <w:widowControl/>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192">
    <w:name w:val="xl192"/>
    <w:basedOn w:val="affb"/>
    <w:autoRedefine/>
    <w:qFormat/>
    <w:pPr>
      <w:widowControl/>
      <w:pBdr>
        <w:bottom w:val="single" w:sz="8" w:space="0" w:color="auto"/>
        <w:right w:val="single" w:sz="8" w:space="0" w:color="auto"/>
      </w:pBdr>
      <w:spacing w:before="100" w:beforeAutospacing="1" w:after="100" w:afterAutospacing="1" w:line="240" w:lineRule="auto"/>
      <w:ind w:firstLineChars="0" w:firstLine="0"/>
      <w:jc w:val="left"/>
      <w:textAlignment w:val="center"/>
    </w:pPr>
    <w:rPr>
      <w:rFonts w:eastAsia="宋体"/>
      <w:kern w:val="0"/>
      <w:sz w:val="18"/>
      <w:szCs w:val="18"/>
    </w:rPr>
  </w:style>
  <w:style w:type="paragraph" w:customStyle="1" w:styleId="xl79">
    <w:name w:val="xl79"/>
    <w:basedOn w:val="affb"/>
    <w:autoRedefine/>
    <w:qFormat/>
    <w:pPr>
      <w:widowControl/>
      <w:pBdr>
        <w:right w:val="single" w:sz="4" w:space="0" w:color="auto"/>
      </w:pBdr>
      <w:spacing w:before="100" w:beforeAutospacing="1" w:after="100" w:afterAutospacing="1" w:line="240" w:lineRule="auto"/>
      <w:ind w:firstLineChars="0" w:firstLine="0"/>
      <w:jc w:val="left"/>
    </w:pPr>
    <w:rPr>
      <w:rFonts w:ascii="宋体" w:eastAsia="宋体" w:hAnsi="宋体" w:cs="宋体"/>
      <w:kern w:val="0"/>
      <w:sz w:val="18"/>
      <w:szCs w:val="18"/>
    </w:rPr>
  </w:style>
  <w:style w:type="paragraph" w:customStyle="1" w:styleId="xl80">
    <w:name w:val="xl80"/>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eastAsia="宋体" w:hAnsi="宋体" w:cs="宋体"/>
      <w:kern w:val="0"/>
      <w:sz w:val="18"/>
      <w:szCs w:val="18"/>
    </w:rPr>
  </w:style>
  <w:style w:type="paragraph" w:customStyle="1" w:styleId="xl81">
    <w:name w:val="xl81"/>
    <w:basedOn w:val="affb"/>
    <w:autoRedefine/>
    <w:qFormat/>
    <w:pPr>
      <w:widowControl/>
      <w:spacing w:before="100" w:beforeAutospacing="1" w:after="100" w:afterAutospacing="1" w:line="240" w:lineRule="auto"/>
      <w:ind w:firstLineChars="0" w:firstLine="0"/>
      <w:jc w:val="left"/>
      <w:textAlignment w:val="center"/>
    </w:pPr>
    <w:rPr>
      <w:rFonts w:ascii="宋体" w:eastAsia="宋体" w:hAnsi="宋体" w:cs="宋体"/>
      <w:kern w:val="0"/>
      <w:sz w:val="18"/>
      <w:szCs w:val="18"/>
    </w:rPr>
  </w:style>
  <w:style w:type="paragraph" w:customStyle="1" w:styleId="xl82">
    <w:name w:val="xl82"/>
    <w:basedOn w:val="affb"/>
    <w:autoRedefine/>
    <w:qFormat/>
    <w:pPr>
      <w:widowControl/>
      <w:pBdr>
        <w:left w:val="single" w:sz="4" w:space="0" w:color="000000"/>
        <w:right w:val="single" w:sz="4" w:space="0" w:color="000000"/>
      </w:pBdr>
      <w:spacing w:before="100" w:beforeAutospacing="1" w:after="100" w:afterAutospacing="1" w:line="240" w:lineRule="auto"/>
      <w:ind w:firstLineChars="0" w:firstLine="0"/>
      <w:jc w:val="center"/>
      <w:textAlignment w:val="center"/>
    </w:pPr>
    <w:rPr>
      <w:rFonts w:eastAsia="宋体"/>
      <w:b/>
      <w:bCs/>
      <w:kern w:val="0"/>
      <w:sz w:val="18"/>
      <w:szCs w:val="18"/>
    </w:rPr>
  </w:style>
  <w:style w:type="paragraph" w:customStyle="1" w:styleId="xl83">
    <w:name w:val="xl83"/>
    <w:basedOn w:val="affb"/>
    <w:autoRedefine/>
    <w:qFormat/>
    <w:pPr>
      <w:widowControl/>
      <w:pBdr>
        <w:top w:val="single" w:sz="4" w:space="0" w:color="000000"/>
        <w:left w:val="single" w:sz="4" w:space="0" w:color="000000"/>
        <w:right w:val="single" w:sz="4" w:space="0" w:color="000000"/>
      </w:pBdr>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84">
    <w:name w:val="xl84"/>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85">
    <w:name w:val="xl85"/>
    <w:basedOn w:val="affb"/>
    <w:autoRedefine/>
    <w:qFormat/>
    <w:pPr>
      <w:widowControl/>
      <w:pBdr>
        <w:top w:val="single" w:sz="4" w:space="0" w:color="000000"/>
        <w:bottom w:val="single" w:sz="4" w:space="0" w:color="000000"/>
        <w:right w:val="single" w:sz="4" w:space="0" w:color="000000"/>
      </w:pBdr>
      <w:spacing w:before="100" w:beforeAutospacing="1" w:after="100" w:afterAutospacing="1" w:line="240" w:lineRule="auto"/>
      <w:ind w:firstLineChars="0" w:firstLine="0"/>
      <w:jc w:val="center"/>
      <w:textAlignment w:val="center"/>
    </w:pPr>
    <w:rPr>
      <w:rFonts w:eastAsia="宋体"/>
      <w:b/>
      <w:bCs/>
      <w:kern w:val="0"/>
      <w:sz w:val="24"/>
      <w:szCs w:val="24"/>
    </w:rPr>
  </w:style>
  <w:style w:type="paragraph" w:customStyle="1" w:styleId="xl86">
    <w:name w:val="xl86"/>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b/>
      <w:bCs/>
      <w:kern w:val="0"/>
      <w:sz w:val="18"/>
      <w:szCs w:val="18"/>
    </w:rPr>
  </w:style>
  <w:style w:type="paragraph" w:customStyle="1" w:styleId="xl87">
    <w:name w:val="xl87"/>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88">
    <w:name w:val="xl88"/>
    <w:basedOn w:val="affb"/>
    <w:autoRedefine/>
    <w:qFormat/>
    <w:pPr>
      <w:widowControl/>
      <w:pBdr>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textAlignment w:val="center"/>
    </w:pPr>
    <w:rPr>
      <w:rFonts w:eastAsia="宋体"/>
      <w:b/>
      <w:bCs/>
      <w:kern w:val="0"/>
      <w:sz w:val="18"/>
      <w:szCs w:val="18"/>
    </w:rPr>
  </w:style>
  <w:style w:type="paragraph" w:customStyle="1" w:styleId="xl89">
    <w:name w:val="xl89"/>
    <w:basedOn w:val="affb"/>
    <w:autoRedefine/>
    <w:qFormat/>
    <w:pPr>
      <w:widowControl/>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90">
    <w:name w:val="xl90"/>
    <w:basedOn w:val="affb"/>
    <w:autoRedefine/>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textAlignment w:val="center"/>
    </w:pPr>
    <w:rPr>
      <w:rFonts w:eastAsia="宋体"/>
      <w:b/>
      <w:bCs/>
      <w:kern w:val="0"/>
      <w:sz w:val="24"/>
      <w:szCs w:val="24"/>
    </w:rPr>
  </w:style>
  <w:style w:type="paragraph" w:customStyle="1" w:styleId="xl91">
    <w:name w:val="xl91"/>
    <w:basedOn w:val="affb"/>
    <w:autoRedefine/>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92">
    <w:name w:val="xl92"/>
    <w:basedOn w:val="affb"/>
    <w:autoRedefine/>
    <w:qFormat/>
    <w:pPr>
      <w:widowControl/>
      <w:pBdr>
        <w:top w:val="single" w:sz="4" w:space="0" w:color="000000"/>
        <w:left w:val="single" w:sz="4" w:space="0" w:color="000000"/>
        <w:bottom w:val="single" w:sz="4" w:space="0" w:color="000000"/>
      </w:pBdr>
      <w:spacing w:before="100" w:beforeAutospacing="1" w:after="100" w:afterAutospacing="1" w:line="240" w:lineRule="auto"/>
      <w:ind w:firstLineChars="0" w:firstLine="0"/>
      <w:jc w:val="center"/>
      <w:textAlignment w:val="center"/>
    </w:pPr>
    <w:rPr>
      <w:rFonts w:eastAsia="宋体"/>
      <w:b/>
      <w:bCs/>
      <w:kern w:val="0"/>
      <w:sz w:val="24"/>
      <w:szCs w:val="24"/>
    </w:rPr>
  </w:style>
  <w:style w:type="paragraph" w:customStyle="1" w:styleId="xl93">
    <w:name w:val="xl93"/>
    <w:basedOn w:val="affb"/>
    <w:autoRedefine/>
    <w:qFormat/>
    <w:pPr>
      <w:widowControl/>
      <w:pBdr>
        <w:top w:val="single" w:sz="4" w:space="0" w:color="000000"/>
        <w:bottom w:val="single" w:sz="4" w:space="0" w:color="000000"/>
      </w:pBdr>
      <w:spacing w:before="100" w:beforeAutospacing="1" w:after="100" w:afterAutospacing="1" w:line="240" w:lineRule="auto"/>
      <w:ind w:firstLineChars="0" w:firstLine="0"/>
      <w:jc w:val="center"/>
      <w:textAlignment w:val="center"/>
    </w:pPr>
    <w:rPr>
      <w:rFonts w:eastAsia="宋体"/>
      <w:b/>
      <w:bCs/>
      <w:kern w:val="0"/>
      <w:sz w:val="24"/>
      <w:szCs w:val="24"/>
    </w:rPr>
  </w:style>
  <w:style w:type="paragraph" w:customStyle="1" w:styleId="xl94">
    <w:name w:val="xl94"/>
    <w:basedOn w:val="affb"/>
    <w:autoRedefine/>
    <w:qFormat/>
    <w:pPr>
      <w:widowControl/>
      <w:pBdr>
        <w:top w:val="single" w:sz="4" w:space="0" w:color="000000"/>
        <w:left w:val="single" w:sz="4" w:space="0" w:color="000000"/>
        <w:bottom w:val="single" w:sz="4" w:space="0" w:color="000000"/>
      </w:pBdr>
      <w:spacing w:before="100" w:beforeAutospacing="1" w:after="100" w:afterAutospacing="1" w:line="240" w:lineRule="auto"/>
      <w:ind w:firstLineChars="0" w:firstLine="0"/>
      <w:jc w:val="center"/>
      <w:textAlignment w:val="center"/>
    </w:pPr>
    <w:rPr>
      <w:rFonts w:eastAsia="宋体"/>
      <w:b/>
      <w:bCs/>
      <w:kern w:val="0"/>
      <w:sz w:val="18"/>
      <w:szCs w:val="18"/>
    </w:rPr>
  </w:style>
  <w:style w:type="paragraph" w:customStyle="1" w:styleId="xl95">
    <w:name w:val="xl95"/>
    <w:basedOn w:val="affb"/>
    <w:autoRedefine/>
    <w:qFormat/>
    <w:pPr>
      <w:widowControl/>
      <w:pBdr>
        <w:top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eastAsia="宋体" w:hAnsi="宋体" w:cs="宋体"/>
      <w:kern w:val="0"/>
      <w:sz w:val="18"/>
      <w:szCs w:val="18"/>
    </w:rPr>
  </w:style>
  <w:style w:type="paragraph" w:customStyle="1" w:styleId="xl96">
    <w:name w:val="xl96"/>
    <w:basedOn w:val="affb"/>
    <w:autoRedefine/>
    <w:qFormat/>
    <w:pPr>
      <w:widowControl/>
      <w:pBdr>
        <w:top w:val="single" w:sz="4" w:space="0" w:color="000000"/>
        <w:left w:val="single" w:sz="4" w:space="0" w:color="000000"/>
        <w:right w:val="single" w:sz="4" w:space="0" w:color="000000"/>
      </w:pBdr>
      <w:spacing w:before="100" w:beforeAutospacing="1" w:after="100" w:afterAutospacing="1" w:line="240" w:lineRule="auto"/>
      <w:ind w:firstLineChars="0" w:firstLine="0"/>
      <w:jc w:val="center"/>
      <w:textAlignment w:val="center"/>
    </w:pPr>
    <w:rPr>
      <w:rFonts w:eastAsia="宋体"/>
      <w:b/>
      <w:bCs/>
      <w:kern w:val="0"/>
      <w:sz w:val="18"/>
      <w:szCs w:val="18"/>
    </w:rPr>
  </w:style>
  <w:style w:type="paragraph" w:customStyle="1" w:styleId="xl97">
    <w:name w:val="xl97"/>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kern w:val="0"/>
      <w:sz w:val="18"/>
      <w:szCs w:val="18"/>
    </w:rPr>
  </w:style>
  <w:style w:type="paragraph" w:customStyle="1" w:styleId="xl98">
    <w:name w:val="xl98"/>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99">
    <w:name w:val="xl99"/>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b/>
      <w:bCs/>
      <w:kern w:val="0"/>
      <w:sz w:val="18"/>
      <w:szCs w:val="18"/>
    </w:rPr>
  </w:style>
  <w:style w:type="paragraph" w:customStyle="1" w:styleId="xl100">
    <w:name w:val="xl100"/>
    <w:basedOn w:val="affb"/>
    <w:autoRedefine/>
    <w:qFormat/>
    <w:pPr>
      <w:widowControl/>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168">
    <w:name w:val="xl168"/>
    <w:basedOn w:val="affb"/>
    <w:autoRedefine/>
    <w:qFormat/>
    <w:pPr>
      <w:widowControl/>
      <w:pBdr>
        <w:top w:val="single" w:sz="4" w:space="0" w:color="000000"/>
        <w:left w:val="single" w:sz="4" w:space="0" w:color="000000"/>
        <w:right w:val="single" w:sz="4" w:space="0" w:color="000000"/>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193">
    <w:name w:val="xl193"/>
    <w:basedOn w:val="affb"/>
    <w:autoRedefine/>
    <w:qFormat/>
    <w:pPr>
      <w:widowControl/>
      <w:pBdr>
        <w:left w:val="single" w:sz="8" w:space="0" w:color="auto"/>
        <w:right w:val="single" w:sz="4" w:space="0" w:color="000000"/>
      </w:pBdr>
      <w:spacing w:before="100" w:beforeAutospacing="1" w:after="100" w:afterAutospacing="1" w:line="240" w:lineRule="auto"/>
      <w:ind w:firstLineChars="0" w:firstLine="0"/>
      <w:jc w:val="center"/>
      <w:textAlignment w:val="center"/>
    </w:pPr>
    <w:rPr>
      <w:rFonts w:ascii="宋体" w:eastAsia="宋体" w:hAnsi="宋体" w:cs="宋体"/>
      <w:kern w:val="0"/>
      <w:sz w:val="18"/>
      <w:szCs w:val="18"/>
    </w:rPr>
  </w:style>
  <w:style w:type="paragraph" w:customStyle="1" w:styleId="xl194">
    <w:name w:val="xl194"/>
    <w:basedOn w:val="affb"/>
    <w:autoRedefine/>
    <w:qFormat/>
    <w:pPr>
      <w:widowControl/>
      <w:pBdr>
        <w:left w:val="single" w:sz="8" w:space="0" w:color="auto"/>
      </w:pBdr>
      <w:spacing w:before="100" w:beforeAutospacing="1" w:after="100" w:afterAutospacing="1" w:line="240" w:lineRule="auto"/>
      <w:ind w:firstLineChars="0" w:firstLine="0"/>
      <w:jc w:val="center"/>
      <w:textAlignment w:val="center"/>
    </w:pPr>
    <w:rPr>
      <w:rFonts w:ascii="宋体" w:eastAsia="宋体" w:hAnsi="宋体" w:cs="宋体"/>
      <w:kern w:val="0"/>
      <w:sz w:val="18"/>
      <w:szCs w:val="18"/>
    </w:rPr>
  </w:style>
  <w:style w:type="paragraph" w:customStyle="1" w:styleId="xl195">
    <w:name w:val="xl195"/>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18"/>
      <w:szCs w:val="18"/>
    </w:rPr>
  </w:style>
  <w:style w:type="paragraph" w:customStyle="1" w:styleId="xl196">
    <w:name w:val="xl196"/>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18"/>
      <w:szCs w:val="18"/>
    </w:rPr>
  </w:style>
  <w:style w:type="paragraph" w:customStyle="1" w:styleId="xl690">
    <w:name w:val="xl690"/>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eastAsia="宋体" w:hAnsi="宋体" w:cs="宋体"/>
      <w:kern w:val="0"/>
      <w:sz w:val="24"/>
      <w:szCs w:val="24"/>
    </w:rPr>
  </w:style>
  <w:style w:type="paragraph" w:customStyle="1" w:styleId="xl691">
    <w:name w:val="xl691"/>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692">
    <w:name w:val="xl692"/>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18"/>
      <w:szCs w:val="18"/>
    </w:rPr>
  </w:style>
  <w:style w:type="paragraph" w:customStyle="1" w:styleId="xl693">
    <w:name w:val="xl693"/>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b/>
      <w:bCs/>
      <w:kern w:val="0"/>
      <w:sz w:val="24"/>
      <w:szCs w:val="24"/>
    </w:rPr>
  </w:style>
  <w:style w:type="paragraph" w:customStyle="1" w:styleId="xl694">
    <w:name w:val="xl694"/>
    <w:basedOn w:val="affb"/>
    <w:autoRedefine/>
    <w:qFormat/>
    <w:pPr>
      <w:widowControl/>
      <w:spacing w:before="100" w:beforeAutospacing="1" w:after="100" w:afterAutospacing="1" w:line="240" w:lineRule="auto"/>
      <w:ind w:firstLineChars="0" w:firstLine="0"/>
      <w:jc w:val="left"/>
    </w:pPr>
    <w:rPr>
      <w:rFonts w:ascii="宋体" w:eastAsia="宋体" w:hAnsi="宋体" w:cs="宋体"/>
      <w:kern w:val="0"/>
      <w:sz w:val="24"/>
      <w:szCs w:val="24"/>
    </w:rPr>
  </w:style>
  <w:style w:type="paragraph" w:customStyle="1" w:styleId="xl695">
    <w:name w:val="xl695"/>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18"/>
      <w:szCs w:val="18"/>
    </w:rPr>
  </w:style>
  <w:style w:type="paragraph" w:customStyle="1" w:styleId="xl696">
    <w:name w:val="xl696"/>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kern w:val="0"/>
      <w:sz w:val="18"/>
      <w:szCs w:val="18"/>
    </w:rPr>
  </w:style>
  <w:style w:type="paragraph" w:customStyle="1" w:styleId="xl697">
    <w:name w:val="xl697"/>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18"/>
      <w:szCs w:val="18"/>
    </w:rPr>
  </w:style>
  <w:style w:type="paragraph" w:customStyle="1" w:styleId="xl698">
    <w:name w:val="xl698"/>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18"/>
      <w:szCs w:val="18"/>
    </w:rPr>
  </w:style>
  <w:style w:type="paragraph" w:customStyle="1" w:styleId="xl699">
    <w:name w:val="xl699"/>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18"/>
      <w:szCs w:val="18"/>
    </w:rPr>
  </w:style>
  <w:style w:type="paragraph" w:customStyle="1" w:styleId="xl700">
    <w:name w:val="xl700"/>
    <w:basedOn w:val="affb"/>
    <w:autoRedefine/>
    <w:qFormat/>
    <w:pPr>
      <w:widowControl/>
      <w:spacing w:before="100" w:beforeAutospacing="1" w:after="100" w:afterAutospacing="1" w:line="240" w:lineRule="auto"/>
      <w:ind w:firstLineChars="0" w:firstLine="0"/>
      <w:jc w:val="center"/>
    </w:pPr>
    <w:rPr>
      <w:rFonts w:ascii="宋体" w:eastAsia="宋体" w:hAnsi="宋体" w:cs="宋体"/>
      <w:kern w:val="0"/>
      <w:sz w:val="24"/>
      <w:szCs w:val="24"/>
    </w:rPr>
  </w:style>
  <w:style w:type="paragraph" w:customStyle="1" w:styleId="xl701">
    <w:name w:val="xl701"/>
    <w:basedOn w:val="affb"/>
    <w:autoRedefine/>
    <w:qFormat/>
    <w:pPr>
      <w:widowControl/>
      <w:pBdr>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top"/>
    </w:pPr>
    <w:rPr>
      <w:rFonts w:ascii="宋体" w:eastAsia="宋体" w:hAnsi="宋体" w:cs="宋体"/>
      <w:kern w:val="0"/>
      <w:sz w:val="24"/>
      <w:szCs w:val="24"/>
    </w:rPr>
  </w:style>
  <w:style w:type="paragraph" w:customStyle="1" w:styleId="xl702">
    <w:name w:val="xl702"/>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top"/>
    </w:pPr>
    <w:rPr>
      <w:rFonts w:ascii="宋体" w:eastAsia="宋体" w:hAnsi="宋体" w:cs="宋体"/>
      <w:kern w:val="0"/>
      <w:sz w:val="24"/>
      <w:szCs w:val="24"/>
    </w:rPr>
  </w:style>
  <w:style w:type="paragraph" w:customStyle="1" w:styleId="xl703">
    <w:name w:val="xl703"/>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top"/>
    </w:pPr>
    <w:rPr>
      <w:rFonts w:ascii="宋体" w:eastAsia="宋体" w:hAnsi="宋体" w:cs="宋体"/>
      <w:kern w:val="0"/>
      <w:sz w:val="24"/>
      <w:szCs w:val="24"/>
    </w:rPr>
  </w:style>
  <w:style w:type="paragraph" w:customStyle="1" w:styleId="xl704">
    <w:name w:val="xl704"/>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18"/>
      <w:szCs w:val="18"/>
    </w:rPr>
  </w:style>
  <w:style w:type="paragraph" w:customStyle="1" w:styleId="xl705">
    <w:name w:val="xl705"/>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eastAsia="宋体" w:hAnsi="宋体" w:cs="宋体"/>
      <w:kern w:val="0"/>
      <w:sz w:val="24"/>
      <w:szCs w:val="24"/>
    </w:rPr>
  </w:style>
  <w:style w:type="paragraph" w:customStyle="1" w:styleId="xl706">
    <w:name w:val="xl706"/>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top"/>
    </w:pPr>
    <w:rPr>
      <w:rFonts w:ascii="宋体" w:eastAsia="宋体" w:hAnsi="宋体" w:cs="宋体"/>
      <w:kern w:val="0"/>
      <w:sz w:val="24"/>
      <w:szCs w:val="24"/>
    </w:rPr>
  </w:style>
  <w:style w:type="paragraph" w:customStyle="1" w:styleId="xl707">
    <w:name w:val="xl707"/>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eastAsia="宋体" w:hAnsi="宋体" w:cs="宋体"/>
      <w:kern w:val="0"/>
      <w:sz w:val="24"/>
      <w:szCs w:val="24"/>
    </w:rPr>
  </w:style>
  <w:style w:type="paragraph" w:customStyle="1" w:styleId="xl708">
    <w:name w:val="xl708"/>
    <w:basedOn w:val="affb"/>
    <w:autoRedefine/>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kern w:val="0"/>
      <w:sz w:val="18"/>
      <w:szCs w:val="18"/>
    </w:rPr>
  </w:style>
  <w:style w:type="paragraph" w:customStyle="1" w:styleId="xl709">
    <w:name w:val="xl709"/>
    <w:basedOn w:val="affb"/>
    <w:autoRedefine/>
    <w:qFormat/>
    <w:pPr>
      <w:widowControl/>
      <w:pBdr>
        <w:left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kern w:val="0"/>
      <w:sz w:val="18"/>
      <w:szCs w:val="18"/>
    </w:rPr>
  </w:style>
  <w:style w:type="paragraph" w:customStyle="1" w:styleId="xl710">
    <w:name w:val="xl710"/>
    <w:basedOn w:val="affb"/>
    <w:autoRedefine/>
    <w:qFormat/>
    <w:pPr>
      <w:widowControl/>
      <w:pBdr>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kern w:val="0"/>
      <w:sz w:val="18"/>
      <w:szCs w:val="18"/>
    </w:rPr>
  </w:style>
  <w:style w:type="paragraph" w:customStyle="1" w:styleId="xl711">
    <w:name w:val="xl711"/>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b/>
      <w:bCs/>
      <w:kern w:val="0"/>
      <w:sz w:val="24"/>
      <w:szCs w:val="24"/>
    </w:rPr>
  </w:style>
  <w:style w:type="paragraph" w:customStyle="1" w:styleId="xl712">
    <w:name w:val="xl712"/>
    <w:basedOn w:val="affb"/>
    <w:autoRedefine/>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b/>
      <w:bCs/>
      <w:kern w:val="0"/>
      <w:sz w:val="24"/>
      <w:szCs w:val="24"/>
    </w:rPr>
  </w:style>
  <w:style w:type="paragraph" w:customStyle="1" w:styleId="xl713">
    <w:name w:val="xl713"/>
    <w:basedOn w:val="affb"/>
    <w:autoRedefine/>
    <w:qFormat/>
    <w:pPr>
      <w:widowControl/>
      <w:pBdr>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b/>
      <w:bCs/>
      <w:kern w:val="0"/>
      <w:sz w:val="24"/>
      <w:szCs w:val="24"/>
    </w:rPr>
  </w:style>
  <w:style w:type="paragraph" w:customStyle="1" w:styleId="xl714">
    <w:name w:val="xl714"/>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715">
    <w:name w:val="xl715"/>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4"/>
      <w:szCs w:val="24"/>
    </w:rPr>
  </w:style>
  <w:style w:type="paragraph" w:customStyle="1" w:styleId="xl716">
    <w:name w:val="xl716"/>
    <w:basedOn w:val="affb"/>
    <w:autoRedefine/>
    <w:qFormat/>
    <w:pPr>
      <w:widowControl/>
      <w:pBdr>
        <w:top w:val="single" w:sz="4" w:space="0" w:color="auto"/>
        <w:left w:val="single" w:sz="4" w:space="0" w:color="auto"/>
        <w:bottom w:val="single" w:sz="4" w:space="0" w:color="auto"/>
      </w:pBdr>
      <w:spacing w:before="100" w:beforeAutospacing="1" w:after="100" w:afterAutospacing="1" w:line="240" w:lineRule="auto"/>
      <w:ind w:firstLineChars="0" w:firstLine="0"/>
      <w:jc w:val="center"/>
      <w:textAlignment w:val="center"/>
    </w:pPr>
    <w:rPr>
      <w:rFonts w:eastAsia="宋体"/>
      <w:b/>
      <w:bCs/>
      <w:kern w:val="0"/>
      <w:sz w:val="24"/>
      <w:szCs w:val="24"/>
    </w:rPr>
  </w:style>
  <w:style w:type="paragraph" w:customStyle="1" w:styleId="xl717">
    <w:name w:val="xl717"/>
    <w:basedOn w:val="affb"/>
    <w:autoRedefine/>
    <w:qFormat/>
    <w:pPr>
      <w:widowControl/>
      <w:pBdr>
        <w:top w:val="single" w:sz="4" w:space="0" w:color="auto"/>
        <w:bottom w:val="single" w:sz="4" w:space="0" w:color="auto"/>
      </w:pBdr>
      <w:spacing w:before="100" w:beforeAutospacing="1" w:after="100" w:afterAutospacing="1" w:line="240" w:lineRule="auto"/>
      <w:ind w:firstLineChars="0" w:firstLine="0"/>
      <w:jc w:val="center"/>
      <w:textAlignment w:val="center"/>
    </w:pPr>
    <w:rPr>
      <w:rFonts w:eastAsia="宋体"/>
      <w:b/>
      <w:bCs/>
      <w:kern w:val="0"/>
      <w:sz w:val="24"/>
      <w:szCs w:val="24"/>
    </w:rPr>
  </w:style>
  <w:style w:type="paragraph" w:customStyle="1" w:styleId="xl718">
    <w:name w:val="xl718"/>
    <w:basedOn w:val="affb"/>
    <w:autoRedefine/>
    <w:qFormat/>
    <w:pPr>
      <w:widowControl/>
      <w:pBdr>
        <w:top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b/>
      <w:bCs/>
      <w:kern w:val="0"/>
      <w:sz w:val="24"/>
      <w:szCs w:val="24"/>
    </w:rPr>
  </w:style>
  <w:style w:type="paragraph" w:customStyle="1" w:styleId="xl719">
    <w:name w:val="xl719"/>
    <w:basedOn w:val="affb"/>
    <w:autoRedefine/>
    <w:qFormat/>
    <w:pPr>
      <w:widowControl/>
      <w:pBdr>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b/>
      <w:bCs/>
      <w:kern w:val="0"/>
      <w:sz w:val="24"/>
      <w:szCs w:val="24"/>
    </w:rPr>
  </w:style>
  <w:style w:type="character" w:customStyle="1" w:styleId="2fff">
    <w:name w:val="已访问的超链接2"/>
    <w:autoRedefine/>
    <w:qFormat/>
    <w:rPr>
      <w:color w:val="800080"/>
      <w:u w:val="single"/>
    </w:rPr>
  </w:style>
  <w:style w:type="paragraph" w:customStyle="1" w:styleId="1Alt10505">
    <w:name w:val="标题 1（Alt+1） + 段前: 0.5 行 段后: 0.5 行"/>
    <w:basedOn w:val="affb"/>
    <w:autoRedefine/>
    <w:qFormat/>
    <w:pPr>
      <w:adjustRightInd w:val="0"/>
      <w:snapToGrid w:val="0"/>
      <w:spacing w:beforeLines="50" w:before="120" w:afterLines="50" w:after="120" w:line="300" w:lineRule="auto"/>
      <w:outlineLvl w:val="0"/>
    </w:pPr>
    <w:rPr>
      <w:rFonts w:eastAsia="黑体"/>
      <w:kern w:val="0"/>
      <w:szCs w:val="20"/>
    </w:rPr>
  </w:style>
  <w:style w:type="character" w:customStyle="1" w:styleId="1ffff1">
    <w:name w:val="不明显强调1"/>
    <w:autoRedefine/>
    <w:uiPriority w:val="19"/>
    <w:qFormat/>
    <w:rPr>
      <w:i/>
      <w:iCs/>
      <w:color w:val="808080"/>
    </w:rPr>
  </w:style>
  <w:style w:type="paragraph" w:customStyle="1" w:styleId="AltG">
    <w:name w:val="表题 Alt+G"/>
    <w:basedOn w:val="affb"/>
    <w:autoRedefine/>
    <w:qFormat/>
    <w:pPr>
      <w:adjustRightInd w:val="0"/>
      <w:snapToGrid w:val="0"/>
      <w:spacing w:beforeLines="50" w:before="120" w:afterLines="50" w:after="120" w:line="300" w:lineRule="auto"/>
      <w:jc w:val="center"/>
    </w:pPr>
    <w:rPr>
      <w:rFonts w:eastAsia="黑体" w:cs="宋体"/>
      <w:szCs w:val="20"/>
    </w:rPr>
  </w:style>
  <w:style w:type="paragraph" w:customStyle="1" w:styleId="AltG0">
    <w:name w:val="表题（Alt+G)"/>
    <w:autoRedefine/>
    <w:qFormat/>
    <w:pPr>
      <w:keepNext/>
      <w:adjustRightInd w:val="0"/>
      <w:snapToGrid w:val="0"/>
      <w:spacing w:beforeLines="50" w:before="120" w:afterLines="50" w:after="120" w:line="300" w:lineRule="auto"/>
      <w:jc w:val="center"/>
    </w:pPr>
    <w:rPr>
      <w:rFonts w:eastAsia="黑体"/>
      <w:kern w:val="2"/>
      <w:sz w:val="28"/>
      <w:szCs w:val="28"/>
    </w:rPr>
  </w:style>
  <w:style w:type="paragraph" w:customStyle="1" w:styleId="affffffffffffffffffffff0">
    <w:name w:val="正文并列a)"/>
    <w:basedOn w:val="Alt01"/>
    <w:autoRedefine/>
    <w:qFormat/>
    <w:pPr>
      <w:ind w:left="964" w:firstLineChars="0" w:hanging="397"/>
    </w:pPr>
  </w:style>
  <w:style w:type="paragraph" w:customStyle="1" w:styleId="140">
    <w:name w:val="样式 正文并列 1) + 左侧:  4 字符"/>
    <w:basedOn w:val="1ffff2"/>
    <w:autoRedefine/>
    <w:qFormat/>
    <w:pPr>
      <w:ind w:leftChars="0" w:left="1531" w:hanging="397"/>
    </w:pPr>
  </w:style>
  <w:style w:type="paragraph" w:customStyle="1" w:styleId="1ffff2">
    <w:name w:val="正文并列 1)"/>
    <w:basedOn w:val="Alt01"/>
    <w:autoRedefine/>
    <w:qFormat/>
    <w:pPr>
      <w:ind w:leftChars="400" w:left="967" w:firstLineChars="0" w:hanging="567"/>
    </w:pPr>
  </w:style>
  <w:style w:type="paragraph" w:customStyle="1" w:styleId="ae">
    <w:name w:val="表文（居中）"/>
    <w:autoRedefine/>
    <w:qFormat/>
    <w:pPr>
      <w:numPr>
        <w:numId w:val="35"/>
      </w:numPr>
      <w:jc w:val="center"/>
    </w:pPr>
    <w:rPr>
      <w:kern w:val="2"/>
      <w:sz w:val="24"/>
      <w:szCs w:val="21"/>
    </w:rPr>
  </w:style>
  <w:style w:type="paragraph" w:customStyle="1" w:styleId="4f4">
    <w:name w:val="列出段落4"/>
    <w:basedOn w:val="affb"/>
    <w:autoRedefine/>
    <w:uiPriority w:val="99"/>
    <w:qFormat/>
    <w:pPr>
      <w:snapToGrid w:val="0"/>
      <w:spacing w:line="300" w:lineRule="auto"/>
      <w:ind w:firstLine="420"/>
    </w:pPr>
    <w:rPr>
      <w:rFonts w:eastAsia="宋体"/>
      <w:szCs w:val="24"/>
    </w:rPr>
  </w:style>
  <w:style w:type="paragraph" w:customStyle="1" w:styleId="237">
    <w:name w:val="样式 宋体 行距: 固定值 23 磅"/>
    <w:basedOn w:val="affb"/>
    <w:autoRedefine/>
    <w:uiPriority w:val="99"/>
    <w:qFormat/>
    <w:pPr>
      <w:snapToGrid w:val="0"/>
      <w:spacing w:line="460" w:lineRule="exact"/>
      <w:ind w:firstLine="560"/>
    </w:pPr>
    <w:rPr>
      <w:rFonts w:eastAsia="宋体" w:cs="宋体"/>
      <w:szCs w:val="28"/>
    </w:rPr>
  </w:style>
  <w:style w:type="character" w:customStyle="1" w:styleId="Charfff5">
    <w:name w:val="【文档正文】 Char"/>
    <w:link w:val="affffffffffffffffffffff1"/>
    <w:autoRedefine/>
    <w:qFormat/>
    <w:locked/>
    <w:rPr>
      <w:rFonts w:ascii="宋体" w:hAnsi="宋体" w:cs="宋体"/>
      <w:sz w:val="28"/>
    </w:rPr>
  </w:style>
  <w:style w:type="paragraph" w:customStyle="1" w:styleId="affffffffffffffffffffff1">
    <w:name w:val="【文档正文】"/>
    <w:basedOn w:val="affb"/>
    <w:link w:val="Charfff5"/>
    <w:autoRedefine/>
    <w:qFormat/>
    <w:pPr>
      <w:snapToGrid w:val="0"/>
      <w:spacing w:line="360" w:lineRule="auto"/>
      <w:ind w:firstLine="560"/>
    </w:pPr>
    <w:rPr>
      <w:rFonts w:ascii="宋体" w:eastAsia="宋体" w:hAnsi="宋体" w:cs="宋体"/>
      <w:kern w:val="0"/>
      <w:szCs w:val="20"/>
    </w:rPr>
  </w:style>
  <w:style w:type="paragraph" w:customStyle="1" w:styleId="2fff0">
    <w:name w:val="【表体式样2－左对齐】"/>
    <w:basedOn w:val="affb"/>
    <w:link w:val="2Char2"/>
    <w:autoRedefine/>
    <w:qFormat/>
    <w:pPr>
      <w:snapToGrid w:val="0"/>
      <w:spacing w:line="360" w:lineRule="atLeast"/>
    </w:pPr>
    <w:rPr>
      <w:rFonts w:eastAsia="宋体" w:cs="宋体"/>
      <w:szCs w:val="21"/>
    </w:rPr>
  </w:style>
  <w:style w:type="character" w:customStyle="1" w:styleId="2Char2">
    <w:name w:val="【表体式样2－左对齐】 Char"/>
    <w:basedOn w:val="affd"/>
    <w:link w:val="2fff0"/>
    <w:autoRedefine/>
    <w:qFormat/>
    <w:rPr>
      <w:rFonts w:cs="宋体"/>
      <w:kern w:val="2"/>
      <w:sz w:val="28"/>
      <w:szCs w:val="21"/>
    </w:rPr>
  </w:style>
  <w:style w:type="character" w:customStyle="1" w:styleId="-Char4">
    <w:name w:val="型研-正文文本 Char"/>
    <w:link w:val="-f9"/>
    <w:autoRedefine/>
    <w:qFormat/>
    <w:rPr>
      <w:kern w:val="2"/>
      <w:sz w:val="24"/>
      <w:szCs w:val="24"/>
    </w:rPr>
  </w:style>
  <w:style w:type="paragraph" w:customStyle="1" w:styleId="-f9">
    <w:name w:val="型研-正文文本"/>
    <w:link w:val="-Char4"/>
    <w:autoRedefine/>
    <w:qFormat/>
    <w:pPr>
      <w:snapToGrid w:val="0"/>
      <w:spacing w:line="440" w:lineRule="exact"/>
      <w:ind w:firstLineChars="200" w:firstLine="200"/>
      <w:jc w:val="both"/>
    </w:pPr>
    <w:rPr>
      <w:kern w:val="2"/>
      <w:sz w:val="24"/>
      <w:szCs w:val="24"/>
    </w:rPr>
  </w:style>
  <w:style w:type="paragraph" w:customStyle="1" w:styleId="mp">
    <w:name w:val="mp图片"/>
    <w:basedOn w:val="afffa"/>
    <w:link w:val="mpChar"/>
    <w:autoRedefine/>
    <w:qFormat/>
    <w:pPr>
      <w:spacing w:line="240" w:lineRule="auto"/>
      <w:jc w:val="center"/>
    </w:pPr>
    <w:rPr>
      <w:rFonts w:ascii="Times New Roman" w:hAnsi="Times New Roman"/>
      <w:sz w:val="24"/>
      <w:szCs w:val="24"/>
    </w:rPr>
  </w:style>
  <w:style w:type="character" w:customStyle="1" w:styleId="mpChar">
    <w:name w:val="mp图片 Char"/>
    <w:link w:val="mp"/>
    <w:autoRedefine/>
    <w:qFormat/>
    <w:rPr>
      <w:rFonts w:eastAsia="黑体"/>
      <w:kern w:val="2"/>
      <w:sz w:val="24"/>
      <w:szCs w:val="24"/>
    </w:rPr>
  </w:style>
  <w:style w:type="paragraph" w:customStyle="1" w:styleId="-05051">
    <w:name w:val="样式 编号项-图 + 段前: 0.5 行 段后: 0.5 行1"/>
    <w:basedOn w:val="affb"/>
    <w:autoRedefine/>
    <w:uiPriority w:val="99"/>
    <w:qFormat/>
    <w:pPr>
      <w:widowControl/>
      <w:tabs>
        <w:tab w:val="left" w:pos="964"/>
      </w:tabs>
      <w:adjustRightInd w:val="0"/>
      <w:snapToGrid w:val="0"/>
      <w:spacing w:line="300" w:lineRule="auto"/>
      <w:ind w:left="964"/>
      <w:textAlignment w:val="baseline"/>
    </w:pPr>
    <w:rPr>
      <w:rFonts w:ascii="Arial" w:eastAsia="黑体" w:hAnsi="Arial" w:cs="宋体"/>
      <w:kern w:val="0"/>
      <w:szCs w:val="24"/>
    </w:rPr>
  </w:style>
  <w:style w:type="table" w:customStyle="1" w:styleId="522">
    <w:name w:val="网格型 522"/>
    <w:basedOn w:val="affe"/>
    <w:autoRedefine/>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paragraph" w:customStyle="1" w:styleId="affffffffffffffffffffff2">
    <w:name w:val="图+++++++++++++++++++++++++"/>
    <w:basedOn w:val="affb"/>
    <w:link w:val="Charfff6"/>
    <w:autoRedefine/>
    <w:qFormat/>
    <w:pPr>
      <w:keepNext/>
      <w:adjustRightInd w:val="0"/>
      <w:snapToGrid w:val="0"/>
      <w:spacing w:line="300" w:lineRule="auto"/>
      <w:jc w:val="center"/>
    </w:pPr>
    <w:rPr>
      <w:rFonts w:ascii="宋体" w:eastAsia="宋体" w:hAnsi="宋体"/>
      <w:szCs w:val="28"/>
    </w:rPr>
  </w:style>
  <w:style w:type="character" w:customStyle="1" w:styleId="Charfff6">
    <w:name w:val="图+++++++++++++++++++++++++ Char"/>
    <w:basedOn w:val="affd"/>
    <w:link w:val="affffffffffffffffffffff2"/>
    <w:autoRedefine/>
    <w:qFormat/>
    <w:rPr>
      <w:rFonts w:ascii="宋体" w:hAnsi="宋体"/>
      <w:kern w:val="2"/>
      <w:sz w:val="28"/>
      <w:szCs w:val="28"/>
    </w:rPr>
  </w:style>
  <w:style w:type="paragraph" w:customStyle="1" w:styleId="------------------------">
    <w:name w:val="表------------------------"/>
    <w:basedOn w:val="affb"/>
    <w:link w:val="------------------------Char"/>
    <w:autoRedefine/>
    <w:qFormat/>
    <w:pPr>
      <w:widowControl/>
      <w:adjustRightInd w:val="0"/>
      <w:snapToGrid w:val="0"/>
      <w:spacing w:line="300" w:lineRule="auto"/>
      <w:jc w:val="center"/>
    </w:pPr>
    <w:rPr>
      <w:rFonts w:ascii="宋体" w:eastAsia="宋体" w:hAnsi="宋体"/>
      <w:kern w:val="0"/>
      <w:sz w:val="24"/>
      <w:szCs w:val="24"/>
    </w:rPr>
  </w:style>
  <w:style w:type="character" w:customStyle="1" w:styleId="------------------------Char">
    <w:name w:val="表------------------------ Char"/>
    <w:basedOn w:val="affd"/>
    <w:link w:val="------------------------"/>
    <w:autoRedefine/>
    <w:qFormat/>
    <w:rPr>
      <w:rFonts w:ascii="宋体" w:hAnsi="宋体"/>
      <w:sz w:val="24"/>
      <w:szCs w:val="24"/>
    </w:rPr>
  </w:style>
  <w:style w:type="paragraph" w:customStyle="1" w:styleId="5f">
    <w:name w:val="表头文字(黑体5号)"/>
    <w:basedOn w:val="affb"/>
    <w:next w:val="affb"/>
    <w:autoRedefine/>
    <w:qFormat/>
    <w:pPr>
      <w:snapToGrid w:val="0"/>
      <w:spacing w:before="300" w:after="240" w:line="440" w:lineRule="exact"/>
      <w:jc w:val="center"/>
    </w:pPr>
    <w:rPr>
      <w:rFonts w:eastAsia="黑体"/>
      <w:szCs w:val="24"/>
    </w:rPr>
  </w:style>
  <w:style w:type="paragraph" w:customStyle="1" w:styleId="0505">
    <w:name w:val="样式 表题 + 段前: 0.5 行 段后: 0.5 行"/>
    <w:basedOn w:val="affb"/>
    <w:autoRedefine/>
    <w:uiPriority w:val="99"/>
    <w:qFormat/>
    <w:pPr>
      <w:numPr>
        <w:numId w:val="36"/>
      </w:numPr>
      <w:adjustRightInd w:val="0"/>
      <w:snapToGrid w:val="0"/>
      <w:spacing w:beforeLines="50" w:afterLines="50" w:line="360" w:lineRule="atLeast"/>
      <w:ind w:firstLine="200"/>
      <w:jc w:val="center"/>
      <w:textAlignment w:val="baseline"/>
    </w:pPr>
    <w:rPr>
      <w:rFonts w:eastAsia="黑体" w:cs="宋体"/>
      <w:sz w:val="24"/>
      <w:szCs w:val="20"/>
    </w:rPr>
  </w:style>
  <w:style w:type="paragraph" w:customStyle="1" w:styleId="affffffffffffffffffffff3">
    <w:name w:val="样式 表正文 + 居中"/>
    <w:basedOn w:val="ae"/>
    <w:autoRedefine/>
    <w:qFormat/>
    <w:rPr>
      <w:rFonts w:cs="宋体"/>
      <w:szCs w:val="20"/>
    </w:rPr>
  </w:style>
  <w:style w:type="character" w:customStyle="1" w:styleId="Charf6">
    <w:name w:val="表头 Char"/>
    <w:link w:val="afffffffffffff0"/>
    <w:autoRedefine/>
    <w:qFormat/>
    <w:rPr>
      <w:rFonts w:ascii="黑体" w:eastAsia="黑体" w:hAnsi="Calibri" w:cs="宋体"/>
      <w:sz w:val="21"/>
    </w:rPr>
  </w:style>
  <w:style w:type="character" w:customStyle="1" w:styleId="9Char1">
    <w:name w:val="标题 9 Char1"/>
    <w:basedOn w:val="affd"/>
    <w:autoRedefine/>
    <w:uiPriority w:val="99"/>
    <w:qFormat/>
    <w:rPr>
      <w:rFonts w:ascii="Cambria" w:eastAsia="宋体" w:hAnsi="Cambria" w:cs="Times New Roman"/>
      <w:kern w:val="2"/>
      <w:sz w:val="21"/>
      <w:szCs w:val="21"/>
    </w:rPr>
  </w:style>
  <w:style w:type="paragraph" w:customStyle="1" w:styleId="33Alt321113h3">
    <w:name w:val="样式 标题 3标题 3（Alt+3）第二层条第三层论文标题 21.1.1 标题 3节标题，三级节名二级节名h3..."/>
    <w:basedOn w:val="30"/>
    <w:autoRedefine/>
    <w:qFormat/>
    <w:pPr>
      <w:widowControl/>
      <w:spacing w:line="300" w:lineRule="auto"/>
      <w:ind w:left="851" w:hanging="420"/>
      <w:jc w:val="left"/>
    </w:pPr>
    <w:rPr>
      <w:rFonts w:ascii="宋体" w:eastAsia="宋体" w:hAnsi="宋体" w:cs="宋体"/>
      <w:b w:val="0"/>
      <w:bCs w:val="0"/>
      <w:snapToGrid w:val="0"/>
      <w:kern w:val="0"/>
      <w:sz w:val="28"/>
      <w:szCs w:val="20"/>
    </w:rPr>
  </w:style>
  <w:style w:type="paragraph" w:customStyle="1" w:styleId="alt02">
    <w:name w:val="alt0"/>
    <w:basedOn w:val="affb"/>
    <w:autoRedefine/>
    <w:qFormat/>
    <w:pPr>
      <w:widowControl/>
      <w:snapToGrid w:val="0"/>
      <w:spacing w:before="100" w:beforeAutospacing="1" w:after="100" w:afterAutospacing="1" w:line="240" w:lineRule="auto"/>
      <w:jc w:val="left"/>
    </w:pPr>
    <w:rPr>
      <w:rFonts w:ascii="宋体" w:eastAsia="宋体" w:hAnsi="宋体" w:cs="宋体"/>
      <w:kern w:val="0"/>
      <w:sz w:val="24"/>
      <w:szCs w:val="24"/>
    </w:rPr>
  </w:style>
  <w:style w:type="paragraph" w:customStyle="1" w:styleId="affffffffffffffffffffff4">
    <w:name w:val="表小四"/>
    <w:basedOn w:val="affb"/>
    <w:autoRedefine/>
    <w:qFormat/>
    <w:pPr>
      <w:adjustRightInd w:val="0"/>
      <w:snapToGrid w:val="0"/>
      <w:spacing w:line="300" w:lineRule="auto"/>
    </w:pPr>
    <w:rPr>
      <w:rFonts w:eastAsia="宋体"/>
      <w:kern w:val="0"/>
      <w:sz w:val="24"/>
      <w:szCs w:val="20"/>
    </w:rPr>
  </w:style>
  <w:style w:type="character" w:customStyle="1" w:styleId="Charfff7">
    <w:name w:val="【正文三级标题】 Char"/>
    <w:link w:val="a2"/>
    <w:autoRedefine/>
    <w:uiPriority w:val="99"/>
    <w:qFormat/>
    <w:rPr>
      <w:rFonts w:ascii="Arial" w:hAnsi="Arial"/>
      <w:kern w:val="44"/>
      <w:sz w:val="28"/>
      <w:szCs w:val="28"/>
    </w:rPr>
  </w:style>
  <w:style w:type="paragraph" w:customStyle="1" w:styleId="a2">
    <w:name w:val="【正文三级标题】"/>
    <w:basedOn w:val="30"/>
    <w:link w:val="Charfff7"/>
    <w:autoRedefine/>
    <w:uiPriority w:val="99"/>
    <w:qFormat/>
    <w:pPr>
      <w:widowControl/>
      <w:numPr>
        <w:ilvl w:val="2"/>
        <w:numId w:val="37"/>
      </w:numPr>
      <w:snapToGrid/>
      <w:spacing w:line="360" w:lineRule="auto"/>
      <w:ind w:firstLineChars="0" w:firstLine="0"/>
      <w:jc w:val="left"/>
    </w:pPr>
    <w:rPr>
      <w:rFonts w:ascii="Arial" w:eastAsia="宋体" w:hAnsi="Arial"/>
      <w:b w:val="0"/>
      <w:bCs w:val="0"/>
      <w:kern w:val="44"/>
      <w:sz w:val="28"/>
      <w:szCs w:val="28"/>
    </w:rPr>
  </w:style>
  <w:style w:type="paragraph" w:customStyle="1" w:styleId="a0">
    <w:name w:val="【正文一级标题】"/>
    <w:basedOn w:val="16"/>
    <w:link w:val="Charfff8"/>
    <w:autoRedefine/>
    <w:qFormat/>
    <w:pPr>
      <w:widowControl/>
      <w:numPr>
        <w:numId w:val="37"/>
      </w:numPr>
      <w:spacing w:line="240" w:lineRule="auto"/>
      <w:ind w:firstLineChars="0"/>
    </w:pPr>
    <w:rPr>
      <w:rFonts w:ascii="黑体" w:cs="宋体"/>
      <w:b w:val="0"/>
      <w:bCs w:val="0"/>
      <w:szCs w:val="20"/>
    </w:rPr>
  </w:style>
  <w:style w:type="paragraph" w:customStyle="1" w:styleId="a3">
    <w:name w:val="【正文四级标题】"/>
    <w:basedOn w:val="41"/>
    <w:link w:val="CharCharc"/>
    <w:autoRedefine/>
    <w:uiPriority w:val="99"/>
    <w:qFormat/>
    <w:pPr>
      <w:widowControl/>
      <w:numPr>
        <w:ilvl w:val="3"/>
        <w:numId w:val="37"/>
      </w:numPr>
      <w:adjustRightInd w:val="0"/>
      <w:snapToGrid w:val="0"/>
      <w:spacing w:before="0" w:after="0" w:line="360" w:lineRule="auto"/>
      <w:ind w:firstLineChars="0"/>
      <w:jc w:val="left"/>
    </w:pPr>
    <w:rPr>
      <w:rFonts w:ascii="Arial" w:hAnsi="Arial"/>
      <w:b w:val="0"/>
      <w:bCs/>
      <w:kern w:val="44"/>
      <w:szCs w:val="21"/>
    </w:rPr>
  </w:style>
  <w:style w:type="paragraph" w:customStyle="1" w:styleId="a1">
    <w:name w:val="【正文二级标题】"/>
    <w:basedOn w:val="23"/>
    <w:link w:val="Charfff9"/>
    <w:autoRedefine/>
    <w:uiPriority w:val="99"/>
    <w:qFormat/>
    <w:pPr>
      <w:widowControl/>
      <w:numPr>
        <w:ilvl w:val="1"/>
        <w:numId w:val="37"/>
      </w:numPr>
      <w:adjustRightInd/>
      <w:snapToGrid/>
      <w:spacing w:line="360" w:lineRule="auto"/>
      <w:ind w:firstLineChars="0"/>
      <w:jc w:val="left"/>
    </w:pPr>
    <w:rPr>
      <w:rFonts w:ascii="Arial" w:eastAsia="黑体" w:hAnsi="Arial"/>
      <w:b w:val="0"/>
      <w:bCs w:val="0"/>
      <w:kern w:val="44"/>
      <w:sz w:val="30"/>
      <w:szCs w:val="28"/>
    </w:rPr>
  </w:style>
  <w:style w:type="character" w:customStyle="1" w:styleId="Charfff9">
    <w:name w:val="【正文二级标题】 Char"/>
    <w:link w:val="a1"/>
    <w:autoRedefine/>
    <w:uiPriority w:val="99"/>
    <w:qFormat/>
    <w:rPr>
      <w:rFonts w:ascii="Arial" w:eastAsia="黑体" w:hAnsi="Arial"/>
      <w:kern w:val="44"/>
      <w:sz w:val="30"/>
      <w:szCs w:val="28"/>
    </w:rPr>
  </w:style>
  <w:style w:type="character" w:customStyle="1" w:styleId="FontStyle18">
    <w:name w:val="Font Style18"/>
    <w:autoRedefine/>
    <w:uiPriority w:val="99"/>
    <w:qFormat/>
    <w:rPr>
      <w:rFonts w:ascii="Arial" w:hAnsi="Arial"/>
      <w:b/>
      <w:color w:val="000000"/>
      <w:spacing w:val="-20"/>
      <w:sz w:val="20"/>
    </w:rPr>
  </w:style>
  <w:style w:type="character" w:customStyle="1" w:styleId="affffffffffffffffffffff5">
    <w:name w:val="超级链接"/>
    <w:autoRedefine/>
    <w:qFormat/>
    <w:rPr>
      <w:rFonts w:ascii="Times New Roman" w:eastAsia="宋体"/>
      <w:color w:val="0000FF"/>
      <w:sz w:val="21"/>
      <w:u w:val="single" w:color="0000FF"/>
      <w:vertAlign w:val="baseline"/>
      <w:lang w:val="en-US" w:eastAsia="zh-CN"/>
    </w:rPr>
  </w:style>
  <w:style w:type="character" w:customStyle="1" w:styleId="Charfffa">
    <w:name w:val="标题２ Char"/>
    <w:link w:val="affffffffffffffffffffff6"/>
    <w:autoRedefine/>
    <w:qFormat/>
    <w:rPr>
      <w:rFonts w:ascii="仿宋_GB2312" w:eastAsia="楷体_GB2312"/>
      <w:kern w:val="2"/>
      <w:sz w:val="32"/>
    </w:rPr>
  </w:style>
  <w:style w:type="paragraph" w:customStyle="1" w:styleId="affffffffffffffffffffff6">
    <w:name w:val="标题２"/>
    <w:basedOn w:val="affb"/>
    <w:link w:val="Charfffa"/>
    <w:autoRedefine/>
    <w:qFormat/>
    <w:pPr>
      <w:snapToGrid w:val="0"/>
      <w:spacing w:line="572" w:lineRule="exact"/>
      <w:outlineLvl w:val="1"/>
    </w:pPr>
    <w:rPr>
      <w:rFonts w:ascii="仿宋_GB2312" w:eastAsia="楷体_GB2312"/>
      <w:sz w:val="32"/>
      <w:szCs w:val="20"/>
    </w:rPr>
  </w:style>
  <w:style w:type="character" w:customStyle="1" w:styleId="Charfffb">
    <w:name w:val="标题４ Char"/>
    <w:link w:val="affffffffffffffffffffff7"/>
    <w:autoRedefine/>
    <w:qFormat/>
    <w:rPr>
      <w:rFonts w:ascii="仿宋_GB2312" w:eastAsia="仿宋_GB2312"/>
      <w:kern w:val="2"/>
      <w:sz w:val="32"/>
    </w:rPr>
  </w:style>
  <w:style w:type="paragraph" w:customStyle="1" w:styleId="affffffffffffffffffffff7">
    <w:name w:val="标题４"/>
    <w:basedOn w:val="affb"/>
    <w:link w:val="Charfffb"/>
    <w:autoRedefine/>
    <w:qFormat/>
    <w:pPr>
      <w:snapToGrid w:val="0"/>
      <w:spacing w:line="572" w:lineRule="exact"/>
      <w:outlineLvl w:val="1"/>
    </w:pPr>
    <w:rPr>
      <w:rFonts w:ascii="仿宋_GB2312"/>
      <w:sz w:val="32"/>
      <w:szCs w:val="20"/>
    </w:rPr>
  </w:style>
  <w:style w:type="character" w:customStyle="1" w:styleId="FontStyle21">
    <w:name w:val="Font Style21"/>
    <w:autoRedefine/>
    <w:uiPriority w:val="99"/>
    <w:qFormat/>
    <w:rPr>
      <w:rFonts w:ascii="Arial" w:hAnsi="Arial"/>
      <w:i/>
      <w:color w:val="000000"/>
      <w:spacing w:val="30"/>
      <w:sz w:val="24"/>
    </w:rPr>
  </w:style>
  <w:style w:type="character" w:customStyle="1" w:styleId="FontStyle19">
    <w:name w:val="Font Style19"/>
    <w:autoRedefine/>
    <w:uiPriority w:val="99"/>
    <w:qFormat/>
    <w:rPr>
      <w:rFonts w:ascii="Arial" w:hAnsi="Arial"/>
      <w:color w:val="000000"/>
      <w:sz w:val="20"/>
    </w:rPr>
  </w:style>
  <w:style w:type="character" w:customStyle="1" w:styleId="2Char3">
    <w:name w:val="标题2 Char"/>
    <w:link w:val="2fff1"/>
    <w:autoRedefine/>
    <w:qFormat/>
    <w:rPr>
      <w:rFonts w:ascii="仿宋_GB2312" w:eastAsia="楷体_GB2312" w:hAnsi="Calibri"/>
      <w:kern w:val="2"/>
      <w:sz w:val="32"/>
      <w:szCs w:val="32"/>
    </w:rPr>
  </w:style>
  <w:style w:type="paragraph" w:customStyle="1" w:styleId="2fff1">
    <w:name w:val="标题2"/>
    <w:basedOn w:val="affb"/>
    <w:link w:val="2Char3"/>
    <w:autoRedefine/>
    <w:qFormat/>
    <w:pPr>
      <w:autoSpaceDE w:val="0"/>
      <w:autoSpaceDN w:val="0"/>
      <w:adjustRightInd w:val="0"/>
      <w:snapToGrid w:val="0"/>
      <w:spacing w:line="560" w:lineRule="exact"/>
      <w:ind w:firstLine="640"/>
      <w:jc w:val="left"/>
      <w:outlineLvl w:val="0"/>
    </w:pPr>
    <w:rPr>
      <w:rFonts w:ascii="仿宋_GB2312" w:eastAsia="楷体_GB2312" w:hAnsi="Calibri"/>
      <w:sz w:val="32"/>
    </w:rPr>
  </w:style>
  <w:style w:type="character" w:customStyle="1" w:styleId="FontStyle16">
    <w:name w:val="Font Style16"/>
    <w:autoRedefine/>
    <w:uiPriority w:val="99"/>
    <w:qFormat/>
    <w:rPr>
      <w:rFonts w:ascii="Arial" w:hAnsi="Arial"/>
      <w:color w:val="000000"/>
      <w:spacing w:val="100"/>
      <w:sz w:val="20"/>
    </w:rPr>
  </w:style>
  <w:style w:type="character" w:customStyle="1" w:styleId="FontStyle23">
    <w:name w:val="Font Style23"/>
    <w:autoRedefine/>
    <w:uiPriority w:val="99"/>
    <w:qFormat/>
    <w:rPr>
      <w:rFonts w:ascii="Arial" w:hAnsi="Arial"/>
      <w:b/>
      <w:color w:val="000000"/>
      <w:spacing w:val="10"/>
      <w:sz w:val="24"/>
    </w:rPr>
  </w:style>
  <w:style w:type="character" w:customStyle="1" w:styleId="FontStyle22">
    <w:name w:val="Font Style22"/>
    <w:autoRedefine/>
    <w:uiPriority w:val="99"/>
    <w:qFormat/>
    <w:rPr>
      <w:rFonts w:ascii="Arial" w:hAnsi="Arial"/>
      <w:i/>
      <w:color w:val="000000"/>
      <w:sz w:val="20"/>
    </w:rPr>
  </w:style>
  <w:style w:type="character" w:customStyle="1" w:styleId="FontStyle17">
    <w:name w:val="Font Style17"/>
    <w:autoRedefine/>
    <w:uiPriority w:val="99"/>
    <w:qFormat/>
    <w:rPr>
      <w:rFonts w:ascii="Arial" w:hAnsi="Arial"/>
      <w:color w:val="000000"/>
      <w:sz w:val="20"/>
    </w:rPr>
  </w:style>
  <w:style w:type="character" w:customStyle="1" w:styleId="FontStyle15">
    <w:name w:val="Font Style15"/>
    <w:autoRedefine/>
    <w:uiPriority w:val="99"/>
    <w:qFormat/>
    <w:rPr>
      <w:rFonts w:ascii="Arial" w:hAnsi="Arial"/>
      <w:color w:val="000000"/>
      <w:sz w:val="26"/>
    </w:rPr>
  </w:style>
  <w:style w:type="character" w:customStyle="1" w:styleId="Charfffc">
    <w:name w:val="标题３ Char"/>
    <w:link w:val="affffffffffffffffffffff8"/>
    <w:autoRedefine/>
    <w:qFormat/>
    <w:rPr>
      <w:rFonts w:ascii="仿宋_GB2312" w:eastAsia="仿宋_GB2312"/>
      <w:kern w:val="2"/>
      <w:sz w:val="32"/>
    </w:rPr>
  </w:style>
  <w:style w:type="paragraph" w:customStyle="1" w:styleId="affffffffffffffffffffff8">
    <w:name w:val="标题３"/>
    <w:basedOn w:val="affb"/>
    <w:link w:val="Charfffc"/>
    <w:autoRedefine/>
    <w:qFormat/>
    <w:pPr>
      <w:snapToGrid w:val="0"/>
      <w:spacing w:line="572" w:lineRule="exact"/>
      <w:outlineLvl w:val="1"/>
    </w:pPr>
    <w:rPr>
      <w:rFonts w:ascii="仿宋_GB2312"/>
      <w:sz w:val="32"/>
      <w:szCs w:val="20"/>
    </w:rPr>
  </w:style>
  <w:style w:type="character" w:customStyle="1" w:styleId="1Char7">
    <w:name w:val="封面1 Char"/>
    <w:link w:val="1ffff3"/>
    <w:autoRedefine/>
    <w:qFormat/>
    <w:rPr>
      <w:rFonts w:ascii="仿宋_GB2312" w:eastAsia="仿宋_GB2312"/>
      <w:sz w:val="32"/>
    </w:rPr>
  </w:style>
  <w:style w:type="paragraph" w:customStyle="1" w:styleId="1ffff3">
    <w:name w:val="封面1"/>
    <w:basedOn w:val="affb"/>
    <w:link w:val="1Char7"/>
    <w:autoRedefine/>
    <w:qFormat/>
    <w:pPr>
      <w:widowControl/>
      <w:snapToGrid w:val="0"/>
      <w:spacing w:line="0" w:lineRule="atLeast"/>
      <w:jc w:val="distribute"/>
    </w:pPr>
    <w:rPr>
      <w:rFonts w:ascii="仿宋_GB2312"/>
      <w:kern w:val="0"/>
      <w:sz w:val="32"/>
      <w:szCs w:val="20"/>
    </w:rPr>
  </w:style>
  <w:style w:type="character" w:customStyle="1" w:styleId="FontStyle20">
    <w:name w:val="Font Style20"/>
    <w:autoRedefine/>
    <w:uiPriority w:val="99"/>
    <w:qFormat/>
    <w:rPr>
      <w:rFonts w:ascii="Arial" w:hAnsi="Arial"/>
      <w:color w:val="000000"/>
      <w:sz w:val="20"/>
    </w:rPr>
  </w:style>
  <w:style w:type="character" w:customStyle="1" w:styleId="Charfffd">
    <w:name w:val="合同页眉 Char"/>
    <w:link w:val="affffffffffffffffffffff9"/>
    <w:autoRedefine/>
    <w:qFormat/>
    <w:rPr>
      <w:rFonts w:ascii="宋体" w:hAnsi="宋体"/>
      <w:kern w:val="2"/>
      <w:sz w:val="21"/>
      <w:szCs w:val="21"/>
      <w:u w:val="single"/>
    </w:rPr>
  </w:style>
  <w:style w:type="paragraph" w:customStyle="1" w:styleId="affffffffffffffffffffff9">
    <w:name w:val="合同页眉"/>
    <w:basedOn w:val="affb"/>
    <w:link w:val="Charfffd"/>
    <w:autoRedefine/>
    <w:qFormat/>
    <w:pPr>
      <w:snapToGrid w:val="0"/>
      <w:spacing w:line="240" w:lineRule="auto"/>
    </w:pPr>
    <w:rPr>
      <w:rFonts w:ascii="宋体" w:eastAsia="宋体" w:hAnsi="宋体"/>
      <w:sz w:val="21"/>
      <w:szCs w:val="21"/>
      <w:u w:val="single"/>
    </w:rPr>
  </w:style>
  <w:style w:type="character" w:customStyle="1" w:styleId="FontStyle14">
    <w:name w:val="Font Style14"/>
    <w:autoRedefine/>
    <w:uiPriority w:val="99"/>
    <w:qFormat/>
    <w:rPr>
      <w:rFonts w:ascii="Arial" w:hAnsi="Arial"/>
      <w:color w:val="000000"/>
      <w:spacing w:val="50"/>
      <w:sz w:val="24"/>
    </w:rPr>
  </w:style>
  <w:style w:type="character" w:customStyle="1" w:styleId="1Char6">
    <w:name w:val="标题1 Char"/>
    <w:link w:val="1fffe"/>
    <w:autoRedefine/>
    <w:qFormat/>
    <w:rPr>
      <w:rFonts w:ascii="宋体" w:eastAsia="仿宋_GB2312" w:hAnsi="宋体"/>
      <w:kern w:val="2"/>
      <w:position w:val="6"/>
      <w:sz w:val="24"/>
      <w:szCs w:val="24"/>
    </w:rPr>
  </w:style>
  <w:style w:type="character" w:customStyle="1" w:styleId="Charfffe">
    <w:name w:val="正文段落 Char"/>
    <w:autoRedefine/>
    <w:qFormat/>
    <w:locked/>
    <w:rPr>
      <w:rFonts w:ascii="宋体" w:hAnsi="宋体"/>
      <w:kern w:val="2"/>
      <w:sz w:val="21"/>
      <w:szCs w:val="21"/>
      <w:lang w:val="en-US" w:eastAsia="zh-CN" w:bidi="ar-SA"/>
    </w:rPr>
  </w:style>
  <w:style w:type="character" w:customStyle="1" w:styleId="Charff0">
    <w:name w:val="二级条标题 Char"/>
    <w:link w:val="affffffffffffffff0"/>
    <w:autoRedefine/>
    <w:qFormat/>
    <w:rPr>
      <w:rFonts w:ascii="Arial" w:hAnsi="Arial" w:cs="Arial"/>
      <w:sz w:val="24"/>
      <w:szCs w:val="24"/>
    </w:rPr>
  </w:style>
  <w:style w:type="character" w:customStyle="1" w:styleId="affffffffffffffffffffffa">
    <w:name w:val="链接"/>
    <w:autoRedefine/>
    <w:qFormat/>
    <w:rPr>
      <w:rFonts w:ascii="Times New Roman" w:eastAsia="宋体"/>
      <w:color w:val="0000FF"/>
      <w:sz w:val="21"/>
      <w:u w:val="single" w:color="0000FF"/>
      <w:vertAlign w:val="baseline"/>
      <w:lang w:val="en-US" w:eastAsia="zh-CN"/>
    </w:rPr>
  </w:style>
  <w:style w:type="character" w:customStyle="1" w:styleId="Char24">
    <w:name w:val="纯文本 Char2"/>
    <w:basedOn w:val="affd"/>
    <w:autoRedefine/>
    <w:qFormat/>
    <w:rPr>
      <w:rFonts w:ascii="宋体" w:hAnsi="Courier New" w:cs="Courier New"/>
      <w:kern w:val="2"/>
      <w:sz w:val="21"/>
      <w:szCs w:val="21"/>
    </w:rPr>
  </w:style>
  <w:style w:type="character" w:customStyle="1" w:styleId="Char1c">
    <w:name w:val="正文文本缩进 Char1"/>
    <w:basedOn w:val="affd"/>
    <w:autoRedefine/>
    <w:uiPriority w:val="99"/>
    <w:qFormat/>
    <w:rPr>
      <w:kern w:val="2"/>
      <w:sz w:val="21"/>
      <w:szCs w:val="24"/>
    </w:rPr>
  </w:style>
  <w:style w:type="character" w:customStyle="1" w:styleId="3Char10">
    <w:name w:val="正文文本缩进 3 Char1"/>
    <w:basedOn w:val="affd"/>
    <w:autoRedefine/>
    <w:uiPriority w:val="99"/>
    <w:qFormat/>
    <w:rPr>
      <w:kern w:val="2"/>
      <w:sz w:val="16"/>
      <w:szCs w:val="16"/>
    </w:rPr>
  </w:style>
  <w:style w:type="character" w:customStyle="1" w:styleId="Char1d">
    <w:name w:val="日期 Char1"/>
    <w:basedOn w:val="affd"/>
    <w:autoRedefine/>
    <w:uiPriority w:val="99"/>
    <w:qFormat/>
    <w:rPr>
      <w:kern w:val="2"/>
      <w:sz w:val="21"/>
      <w:szCs w:val="24"/>
    </w:rPr>
  </w:style>
  <w:style w:type="paragraph" w:customStyle="1" w:styleId="2fff2">
    <w:name w:val="目录2"/>
    <w:basedOn w:val="affb"/>
    <w:autoRedefine/>
    <w:qFormat/>
    <w:pPr>
      <w:widowControl/>
      <w:tabs>
        <w:tab w:val="left" w:leader="dot" w:pos="7370"/>
      </w:tabs>
      <w:snapToGrid w:val="0"/>
      <w:spacing w:line="317" w:lineRule="atLeast"/>
      <w:ind w:firstLine="209"/>
      <w:textAlignment w:val="baseline"/>
    </w:pPr>
    <w:rPr>
      <w:rFonts w:eastAsia="宋体"/>
      <w:color w:val="000000"/>
      <w:kern w:val="0"/>
      <w:szCs w:val="20"/>
      <w:u w:color="000000"/>
    </w:rPr>
  </w:style>
  <w:style w:type="paragraph" w:customStyle="1" w:styleId="Style11">
    <w:name w:val="Style11"/>
    <w:basedOn w:val="affb"/>
    <w:autoRedefine/>
    <w:uiPriority w:val="99"/>
    <w:qFormat/>
    <w:pPr>
      <w:adjustRightInd w:val="0"/>
      <w:snapToGrid w:val="0"/>
      <w:spacing w:line="629" w:lineRule="exact"/>
      <w:ind w:firstLine="643"/>
    </w:pPr>
    <w:rPr>
      <w:rFonts w:ascii="Arial" w:eastAsia="宋体" w:hAnsi="Arial" w:cs="Arial"/>
      <w:kern w:val="0"/>
      <w:sz w:val="24"/>
      <w:szCs w:val="24"/>
    </w:rPr>
  </w:style>
  <w:style w:type="paragraph" w:customStyle="1" w:styleId="Style2">
    <w:name w:val="Style2"/>
    <w:basedOn w:val="affb"/>
    <w:autoRedefine/>
    <w:uiPriority w:val="99"/>
    <w:qFormat/>
    <w:pPr>
      <w:adjustRightInd w:val="0"/>
      <w:snapToGrid w:val="0"/>
      <w:spacing w:line="600" w:lineRule="exact"/>
      <w:jc w:val="left"/>
    </w:pPr>
    <w:rPr>
      <w:rFonts w:ascii="Arial" w:eastAsia="宋体" w:hAnsi="Arial" w:cs="Arial"/>
      <w:kern w:val="0"/>
      <w:sz w:val="24"/>
      <w:szCs w:val="24"/>
    </w:rPr>
  </w:style>
  <w:style w:type="paragraph" w:customStyle="1" w:styleId="3150">
    <w:name w:val="样式 标题 3第二层条 + 黑体 四号 行距: 1.5 倍行距"/>
    <w:basedOn w:val="30"/>
    <w:next w:val="affb"/>
    <w:autoRedefine/>
    <w:uiPriority w:val="99"/>
    <w:qFormat/>
    <w:pPr>
      <w:widowControl/>
      <w:spacing w:line="360" w:lineRule="auto"/>
      <w:ind w:left="1820" w:firstLineChars="0" w:hanging="420"/>
      <w:jc w:val="left"/>
      <w:textAlignment w:val="baseline"/>
    </w:pPr>
    <w:rPr>
      <w:rFonts w:ascii="黑体" w:eastAsia="宋体" w:hAnsi="宋体" w:cs="宋体"/>
      <w:b w:val="0"/>
      <w:bCs w:val="0"/>
      <w:kern w:val="0"/>
      <w:sz w:val="28"/>
      <w:szCs w:val="20"/>
    </w:rPr>
  </w:style>
  <w:style w:type="paragraph" w:customStyle="1" w:styleId="Style6">
    <w:name w:val="Style6"/>
    <w:basedOn w:val="affb"/>
    <w:autoRedefine/>
    <w:uiPriority w:val="99"/>
    <w:qFormat/>
    <w:pPr>
      <w:adjustRightInd w:val="0"/>
      <w:snapToGrid w:val="0"/>
      <w:spacing w:line="607" w:lineRule="exact"/>
      <w:ind w:firstLine="624"/>
      <w:jc w:val="left"/>
    </w:pPr>
    <w:rPr>
      <w:rFonts w:ascii="Arial" w:eastAsia="宋体" w:hAnsi="Arial" w:cs="Arial"/>
      <w:kern w:val="0"/>
      <w:sz w:val="24"/>
      <w:szCs w:val="24"/>
    </w:rPr>
  </w:style>
  <w:style w:type="paragraph" w:customStyle="1" w:styleId="Style8">
    <w:name w:val="Style8"/>
    <w:basedOn w:val="affb"/>
    <w:autoRedefine/>
    <w:uiPriority w:val="99"/>
    <w:qFormat/>
    <w:pPr>
      <w:adjustRightInd w:val="0"/>
      <w:snapToGrid w:val="0"/>
      <w:spacing w:line="240" w:lineRule="auto"/>
      <w:jc w:val="left"/>
    </w:pPr>
    <w:rPr>
      <w:rFonts w:ascii="Arial" w:eastAsia="宋体" w:hAnsi="Arial" w:cs="Arial"/>
      <w:kern w:val="0"/>
      <w:sz w:val="24"/>
      <w:szCs w:val="24"/>
    </w:rPr>
  </w:style>
  <w:style w:type="paragraph" w:customStyle="1" w:styleId="Style5">
    <w:name w:val="Style5"/>
    <w:basedOn w:val="affb"/>
    <w:autoRedefine/>
    <w:uiPriority w:val="99"/>
    <w:qFormat/>
    <w:pPr>
      <w:adjustRightInd w:val="0"/>
      <w:snapToGrid w:val="0"/>
      <w:spacing w:line="600" w:lineRule="exact"/>
    </w:pPr>
    <w:rPr>
      <w:rFonts w:ascii="Arial" w:eastAsia="宋体" w:hAnsi="Arial" w:cs="Arial"/>
      <w:kern w:val="0"/>
      <w:sz w:val="24"/>
      <w:szCs w:val="24"/>
    </w:rPr>
  </w:style>
  <w:style w:type="paragraph" w:customStyle="1" w:styleId="affffffffffffffffffffffb">
    <w:name w:val="目录标题"/>
    <w:basedOn w:val="affb"/>
    <w:autoRedefine/>
    <w:qFormat/>
    <w:pPr>
      <w:widowControl/>
      <w:snapToGrid w:val="0"/>
      <w:spacing w:before="566" w:after="544" w:line="566" w:lineRule="atLeast"/>
      <w:ind w:firstLine="419"/>
      <w:jc w:val="center"/>
      <w:textAlignment w:val="baseline"/>
    </w:pPr>
    <w:rPr>
      <w:rFonts w:ascii="Arial" w:eastAsia="黑体"/>
      <w:color w:val="000000"/>
      <w:spacing w:val="566"/>
      <w:kern w:val="0"/>
      <w:sz w:val="54"/>
      <w:szCs w:val="20"/>
      <w:u w:color="000000"/>
    </w:rPr>
  </w:style>
  <w:style w:type="paragraph" w:customStyle="1" w:styleId="affffffffffffffffffffffc">
    <w:name w:val="小节标题"/>
    <w:basedOn w:val="affb"/>
    <w:autoRedefine/>
    <w:qFormat/>
    <w:pPr>
      <w:widowControl/>
      <w:snapToGrid w:val="0"/>
      <w:spacing w:before="175" w:after="102" w:line="351" w:lineRule="atLeast"/>
      <w:textAlignment w:val="baseline"/>
    </w:pPr>
    <w:rPr>
      <w:rFonts w:eastAsia="黑体"/>
      <w:color w:val="000000"/>
      <w:kern w:val="0"/>
      <w:szCs w:val="20"/>
      <w:u w:color="000000"/>
    </w:rPr>
  </w:style>
  <w:style w:type="paragraph" w:customStyle="1" w:styleId="Style7">
    <w:name w:val="Style7"/>
    <w:basedOn w:val="affb"/>
    <w:autoRedefine/>
    <w:uiPriority w:val="99"/>
    <w:qFormat/>
    <w:pPr>
      <w:adjustRightInd w:val="0"/>
      <w:snapToGrid w:val="0"/>
      <w:spacing w:line="605" w:lineRule="exact"/>
      <w:ind w:firstLine="787"/>
    </w:pPr>
    <w:rPr>
      <w:rFonts w:ascii="Arial" w:eastAsia="宋体" w:hAnsi="Arial" w:cs="Arial"/>
      <w:kern w:val="0"/>
      <w:sz w:val="24"/>
      <w:szCs w:val="24"/>
    </w:rPr>
  </w:style>
  <w:style w:type="paragraph" w:customStyle="1" w:styleId="Style10">
    <w:name w:val="Style10"/>
    <w:basedOn w:val="affb"/>
    <w:autoRedefine/>
    <w:uiPriority w:val="99"/>
    <w:qFormat/>
    <w:pPr>
      <w:adjustRightInd w:val="0"/>
      <w:snapToGrid w:val="0"/>
      <w:spacing w:line="240" w:lineRule="auto"/>
      <w:jc w:val="left"/>
    </w:pPr>
    <w:rPr>
      <w:rFonts w:ascii="Arial" w:eastAsia="宋体" w:hAnsi="Arial" w:cs="Arial"/>
      <w:kern w:val="0"/>
      <w:sz w:val="24"/>
      <w:szCs w:val="24"/>
    </w:rPr>
  </w:style>
  <w:style w:type="paragraph" w:customStyle="1" w:styleId="affffffffffffffffffffffd">
    <w:name w:val="示例："/>
    <w:next w:val="affb"/>
    <w:autoRedefine/>
    <w:qFormat/>
    <w:pPr>
      <w:tabs>
        <w:tab w:val="left" w:pos="1100"/>
      </w:tabs>
      <w:ind w:firstLine="380"/>
      <w:jc w:val="both"/>
    </w:pPr>
    <w:rPr>
      <w:rFonts w:ascii="宋体"/>
      <w:sz w:val="18"/>
    </w:rPr>
  </w:style>
  <w:style w:type="paragraph" w:customStyle="1" w:styleId="affffffffffffffffffffffe">
    <w:name w:val="文章总标题"/>
    <w:basedOn w:val="affb"/>
    <w:autoRedefine/>
    <w:qFormat/>
    <w:pPr>
      <w:widowControl/>
      <w:snapToGrid w:val="0"/>
      <w:spacing w:before="566" w:after="544" w:line="566" w:lineRule="atLeast"/>
      <w:jc w:val="center"/>
      <w:textAlignment w:val="baseline"/>
    </w:pPr>
    <w:rPr>
      <w:rFonts w:ascii="Arial" w:eastAsia="黑体"/>
      <w:color w:val="000000"/>
      <w:kern w:val="0"/>
      <w:sz w:val="54"/>
      <w:szCs w:val="20"/>
      <w:u w:color="000000"/>
    </w:rPr>
  </w:style>
  <w:style w:type="paragraph" w:customStyle="1" w:styleId="afffffffffffffffffffffff">
    <w:name w:val="标准名称标题"/>
    <w:basedOn w:val="affb"/>
    <w:next w:val="aff3"/>
    <w:autoRedefine/>
    <w:qFormat/>
    <w:pPr>
      <w:widowControl/>
      <w:shd w:val="clear" w:color="FFFFFF" w:fill="FFFFFF"/>
      <w:snapToGrid w:val="0"/>
      <w:spacing w:line="440" w:lineRule="exact"/>
      <w:jc w:val="center"/>
    </w:pPr>
    <w:rPr>
      <w:rFonts w:ascii="黑体" w:eastAsia="黑体"/>
      <w:kern w:val="0"/>
      <w:sz w:val="32"/>
      <w:szCs w:val="20"/>
      <w:u w:color="000000"/>
    </w:rPr>
  </w:style>
  <w:style w:type="paragraph" w:customStyle="1" w:styleId="4f5">
    <w:name w:val="目录4"/>
    <w:basedOn w:val="affb"/>
    <w:autoRedefine/>
    <w:qFormat/>
    <w:pPr>
      <w:widowControl/>
      <w:tabs>
        <w:tab w:val="left" w:leader="dot" w:pos="7370"/>
      </w:tabs>
      <w:snapToGrid w:val="0"/>
      <w:spacing w:line="317" w:lineRule="atLeast"/>
      <w:ind w:firstLine="629"/>
      <w:textAlignment w:val="baseline"/>
    </w:pPr>
    <w:rPr>
      <w:rFonts w:eastAsia="宋体"/>
      <w:color w:val="000000"/>
      <w:kern w:val="0"/>
      <w:szCs w:val="20"/>
      <w:u w:color="000000"/>
    </w:rPr>
  </w:style>
  <w:style w:type="paragraph" w:customStyle="1" w:styleId="Style9">
    <w:name w:val="Style9"/>
    <w:basedOn w:val="affb"/>
    <w:autoRedefine/>
    <w:uiPriority w:val="99"/>
    <w:qFormat/>
    <w:pPr>
      <w:adjustRightInd w:val="0"/>
      <w:snapToGrid w:val="0"/>
      <w:spacing w:line="562" w:lineRule="exact"/>
      <w:ind w:hanging="677"/>
      <w:jc w:val="left"/>
    </w:pPr>
    <w:rPr>
      <w:rFonts w:ascii="Arial" w:eastAsia="宋体" w:hAnsi="Arial" w:cs="Arial"/>
      <w:kern w:val="0"/>
      <w:sz w:val="24"/>
      <w:szCs w:val="24"/>
    </w:rPr>
  </w:style>
  <w:style w:type="paragraph" w:customStyle="1" w:styleId="Style3">
    <w:name w:val="Style3"/>
    <w:basedOn w:val="affb"/>
    <w:autoRedefine/>
    <w:uiPriority w:val="99"/>
    <w:qFormat/>
    <w:pPr>
      <w:adjustRightInd w:val="0"/>
      <w:snapToGrid w:val="0"/>
      <w:spacing w:line="624" w:lineRule="exact"/>
      <w:ind w:firstLine="648"/>
    </w:pPr>
    <w:rPr>
      <w:rFonts w:ascii="Arial" w:eastAsia="宋体" w:hAnsi="Arial" w:cs="Arial"/>
      <w:kern w:val="0"/>
      <w:sz w:val="24"/>
      <w:szCs w:val="24"/>
    </w:rPr>
  </w:style>
  <w:style w:type="paragraph" w:customStyle="1" w:styleId="TOC21">
    <w:name w:val="TOC 标题2"/>
    <w:basedOn w:val="16"/>
    <w:next w:val="affb"/>
    <w:autoRedefine/>
    <w:uiPriority w:val="39"/>
    <w:qFormat/>
    <w:pPr>
      <w:widowControl/>
      <w:spacing w:line="256" w:lineRule="auto"/>
      <w:ind w:firstLineChars="0" w:firstLine="0"/>
      <w:outlineLvl w:val="9"/>
    </w:pPr>
    <w:rPr>
      <w:rFonts w:ascii="Cambria" w:eastAsia="宋体" w:hAnsi="Cambria"/>
      <w:b w:val="0"/>
      <w:bCs w:val="0"/>
      <w:color w:val="365F91"/>
      <w:kern w:val="0"/>
      <w:szCs w:val="32"/>
    </w:rPr>
  </w:style>
  <w:style w:type="paragraph" w:customStyle="1" w:styleId="Style4">
    <w:name w:val="Style4"/>
    <w:basedOn w:val="affb"/>
    <w:autoRedefine/>
    <w:uiPriority w:val="99"/>
    <w:qFormat/>
    <w:pPr>
      <w:adjustRightInd w:val="0"/>
      <w:snapToGrid w:val="0"/>
      <w:spacing w:line="240" w:lineRule="auto"/>
      <w:jc w:val="left"/>
    </w:pPr>
    <w:rPr>
      <w:rFonts w:ascii="Arial" w:eastAsia="宋体" w:hAnsi="Arial" w:cs="Arial"/>
      <w:kern w:val="0"/>
      <w:sz w:val="24"/>
      <w:szCs w:val="24"/>
    </w:rPr>
  </w:style>
  <w:style w:type="paragraph" w:customStyle="1" w:styleId="1ffff4">
    <w:name w:val="目录1"/>
    <w:basedOn w:val="affb"/>
    <w:autoRedefine/>
    <w:qFormat/>
    <w:pPr>
      <w:widowControl/>
      <w:tabs>
        <w:tab w:val="left" w:leader="dot" w:pos="8503"/>
      </w:tabs>
      <w:snapToGrid w:val="0"/>
      <w:spacing w:after="136" w:line="289" w:lineRule="atLeast"/>
      <w:jc w:val="left"/>
      <w:textAlignment w:val="baseline"/>
    </w:pPr>
    <w:rPr>
      <w:rFonts w:ascii="Arial" w:eastAsia="黑体"/>
      <w:color w:val="000000"/>
      <w:kern w:val="0"/>
      <w:szCs w:val="20"/>
      <w:u w:color="000000"/>
    </w:rPr>
  </w:style>
  <w:style w:type="paragraph" w:customStyle="1" w:styleId="afffffffffffffffffffffff0">
    <w:name w:val="文章附标题"/>
    <w:basedOn w:val="affb"/>
    <w:autoRedefine/>
    <w:qFormat/>
    <w:pPr>
      <w:widowControl/>
      <w:snapToGrid w:val="0"/>
      <w:spacing w:before="187" w:after="175" w:line="374" w:lineRule="atLeast"/>
      <w:jc w:val="center"/>
      <w:textAlignment w:val="baseline"/>
    </w:pPr>
    <w:rPr>
      <w:rFonts w:eastAsia="宋体"/>
      <w:color w:val="000000"/>
      <w:kern w:val="0"/>
      <w:sz w:val="36"/>
      <w:szCs w:val="20"/>
      <w:u w:color="000000"/>
    </w:rPr>
  </w:style>
  <w:style w:type="paragraph" w:customStyle="1" w:styleId="afffffffffffffffffffffff1">
    <w:name w:val="节标题"/>
    <w:basedOn w:val="affb"/>
    <w:qFormat/>
    <w:pPr>
      <w:widowControl/>
      <w:snapToGrid w:val="0"/>
      <w:spacing w:line="289" w:lineRule="atLeast"/>
      <w:jc w:val="center"/>
      <w:textAlignment w:val="baseline"/>
    </w:pPr>
    <w:rPr>
      <w:rFonts w:eastAsia="宋体"/>
      <w:color w:val="000000"/>
      <w:kern w:val="0"/>
      <w:szCs w:val="20"/>
      <w:u w:color="000000"/>
    </w:rPr>
  </w:style>
  <w:style w:type="paragraph" w:customStyle="1" w:styleId="afffffffffffffffffffffff2">
    <w:name w:val="表文（居左）"/>
    <w:link w:val="Charffff"/>
    <w:autoRedefine/>
    <w:qFormat/>
    <w:rPr>
      <w:kern w:val="2"/>
      <w:sz w:val="24"/>
      <w:szCs w:val="21"/>
    </w:rPr>
  </w:style>
  <w:style w:type="character" w:customStyle="1" w:styleId="Charffff">
    <w:name w:val="表文（居左） Char"/>
    <w:basedOn w:val="affd"/>
    <w:link w:val="afffffffffffffffffffffff2"/>
    <w:autoRedefine/>
    <w:qFormat/>
    <w:rPr>
      <w:kern w:val="2"/>
      <w:sz w:val="24"/>
      <w:szCs w:val="21"/>
    </w:rPr>
  </w:style>
  <w:style w:type="paragraph" w:customStyle="1" w:styleId="afffffffffffffffffffffff3">
    <w:name w:val="大标题"/>
    <w:link w:val="Charffff0"/>
    <w:qFormat/>
    <w:pPr>
      <w:adjustRightInd w:val="0"/>
      <w:spacing w:beforeLines="100" w:before="100" w:afterLines="100" w:after="100" w:line="572" w:lineRule="exact"/>
      <w:jc w:val="center"/>
      <w:outlineLvl w:val="0"/>
    </w:pPr>
    <w:rPr>
      <w:rFonts w:eastAsia="方正小标宋简体"/>
      <w:bCs/>
      <w:kern w:val="2"/>
      <w:sz w:val="44"/>
      <w:szCs w:val="44"/>
    </w:rPr>
  </w:style>
  <w:style w:type="character" w:customStyle="1" w:styleId="Charffff0">
    <w:name w:val="大标题 Char"/>
    <w:basedOn w:val="affd"/>
    <w:link w:val="afffffffffffffffffffffff3"/>
    <w:qFormat/>
    <w:rPr>
      <w:rFonts w:eastAsia="方正小标宋简体"/>
      <w:bCs/>
      <w:kern w:val="2"/>
      <w:sz w:val="44"/>
      <w:szCs w:val="44"/>
    </w:rPr>
  </w:style>
  <w:style w:type="paragraph" w:customStyle="1" w:styleId="238">
    <w:name w:val="样式 行距: 固定值 23 磅"/>
    <w:basedOn w:val="affb"/>
    <w:uiPriority w:val="99"/>
    <w:qFormat/>
    <w:pPr>
      <w:spacing w:line="460" w:lineRule="exact"/>
      <w:ind w:firstLine="628"/>
    </w:pPr>
    <w:rPr>
      <w:rFonts w:eastAsia="宋体" w:cs="宋体"/>
      <w:szCs w:val="28"/>
    </w:rPr>
  </w:style>
  <w:style w:type="paragraph" w:customStyle="1" w:styleId="1ffff5">
    <w:name w:val="明显引用1"/>
    <w:basedOn w:val="affb"/>
    <w:next w:val="affb"/>
    <w:qFormat/>
    <w:pPr>
      <w:pBdr>
        <w:bottom w:val="single" w:sz="4" w:space="4" w:color="4F81BD"/>
      </w:pBdr>
      <w:spacing w:before="200" w:after="280" w:line="300" w:lineRule="auto"/>
      <w:ind w:left="936" w:right="936" w:firstLineChars="0" w:firstLine="0"/>
    </w:pPr>
    <w:rPr>
      <w:rFonts w:eastAsia="宋体"/>
      <w:b/>
      <w:bCs/>
      <w:i/>
      <w:iCs/>
      <w:color w:val="4F81BD"/>
      <w:sz w:val="21"/>
      <w:szCs w:val="24"/>
    </w:rPr>
  </w:style>
  <w:style w:type="character" w:customStyle="1" w:styleId="afffffffffffffffffffffff4">
    <w:name w:val="明显引用 字符"/>
    <w:basedOn w:val="affd"/>
    <w:link w:val="afffffffffffffffffffffff5"/>
    <w:uiPriority w:val="30"/>
    <w:qFormat/>
    <w:rPr>
      <w:b/>
      <w:bCs/>
      <w:i/>
      <w:iCs/>
      <w:color w:val="4F81BD"/>
      <w:kern w:val="2"/>
      <w:sz w:val="21"/>
      <w:szCs w:val="24"/>
    </w:rPr>
  </w:style>
  <w:style w:type="paragraph" w:styleId="afffffffffffffffffffffff5">
    <w:name w:val="Intense Quote"/>
    <w:basedOn w:val="affb"/>
    <w:next w:val="affb"/>
    <w:link w:val="afffffffffffffffffffffff4"/>
    <w:uiPriority w:val="30"/>
    <w:qFormat/>
    <w:pPr>
      <w:pBdr>
        <w:top w:val="single" w:sz="4" w:space="10" w:color="5B9BD5" w:themeColor="accent1"/>
        <w:bottom w:val="single" w:sz="4" w:space="10" w:color="5B9BD5" w:themeColor="accent1"/>
      </w:pBdr>
      <w:spacing w:before="360" w:after="360"/>
      <w:ind w:left="864" w:right="864"/>
      <w:jc w:val="center"/>
    </w:pPr>
    <w:rPr>
      <w:rFonts w:eastAsia="宋体"/>
      <w:b/>
      <w:bCs/>
      <w:i/>
      <w:iCs/>
      <w:color w:val="4F81BD"/>
      <w:sz w:val="21"/>
      <w:szCs w:val="24"/>
    </w:rPr>
  </w:style>
  <w:style w:type="paragraph" w:customStyle="1" w:styleId="mp0">
    <w:name w:val="mp正文"/>
    <w:basedOn w:val="affb"/>
    <w:link w:val="mpChar0"/>
    <w:qFormat/>
    <w:pPr>
      <w:spacing w:line="360" w:lineRule="auto"/>
    </w:pPr>
    <w:rPr>
      <w:szCs w:val="22"/>
      <w:lang w:val="zh-CN"/>
    </w:rPr>
  </w:style>
  <w:style w:type="character" w:customStyle="1" w:styleId="mpChar0">
    <w:name w:val="mp正文 Char"/>
    <w:link w:val="mp0"/>
    <w:autoRedefine/>
    <w:qFormat/>
    <w:rPr>
      <w:rFonts w:eastAsia="仿宋_GB2312"/>
      <w:kern w:val="2"/>
      <w:sz w:val="28"/>
      <w:szCs w:val="22"/>
      <w:lang w:val="zh-CN"/>
    </w:rPr>
  </w:style>
  <w:style w:type="paragraph" w:customStyle="1" w:styleId="bt">
    <w:name w:val="bt标题"/>
    <w:basedOn w:val="affb"/>
    <w:link w:val="bt0"/>
    <w:autoRedefine/>
    <w:qFormat/>
    <w:pPr>
      <w:spacing w:line="240" w:lineRule="auto"/>
      <w:ind w:firstLineChars="0" w:firstLine="0"/>
      <w:contextualSpacing/>
      <w:jc w:val="center"/>
    </w:pPr>
    <w:rPr>
      <w:rFonts w:eastAsia="黑体"/>
      <w:b/>
      <w:kern w:val="44"/>
      <w:sz w:val="24"/>
    </w:rPr>
  </w:style>
  <w:style w:type="character" w:customStyle="1" w:styleId="bt0">
    <w:name w:val="bt标题 字符"/>
    <w:link w:val="bt"/>
    <w:qFormat/>
    <w:rPr>
      <w:rFonts w:eastAsia="黑体"/>
      <w:b/>
      <w:kern w:val="44"/>
      <w:sz w:val="24"/>
      <w:szCs w:val="32"/>
    </w:rPr>
  </w:style>
  <w:style w:type="character" w:customStyle="1" w:styleId="HTMLChar1">
    <w:name w:val="HTML 预设格式 Char1"/>
    <w:basedOn w:val="affd"/>
    <w:autoRedefine/>
    <w:uiPriority w:val="99"/>
    <w:qFormat/>
    <w:rPr>
      <w:rFonts w:ascii="Courier New" w:hAnsi="Courier New" w:cs="Courier New"/>
      <w:kern w:val="2"/>
    </w:rPr>
  </w:style>
  <w:style w:type="character" w:customStyle="1" w:styleId="Char25">
    <w:name w:val="日期 Char2"/>
    <w:basedOn w:val="affd"/>
    <w:uiPriority w:val="99"/>
    <w:qFormat/>
    <w:rPr>
      <w:kern w:val="2"/>
      <w:sz w:val="28"/>
      <w:szCs w:val="24"/>
    </w:rPr>
  </w:style>
  <w:style w:type="paragraph" w:customStyle="1" w:styleId="78">
    <w:name w:val="样式7级目录"/>
    <w:basedOn w:val="affb"/>
    <w:link w:val="7Char0"/>
    <w:autoRedefine/>
    <w:uiPriority w:val="99"/>
    <w:qFormat/>
    <w:pPr>
      <w:keepNext/>
      <w:keepLines/>
      <w:adjustRightInd w:val="0"/>
      <w:snapToGrid w:val="0"/>
      <w:spacing w:line="300" w:lineRule="auto"/>
      <w:ind w:firstLineChars="0" w:firstLine="0"/>
      <w:outlineLvl w:val="6"/>
    </w:pPr>
    <w:rPr>
      <w:rFonts w:ascii="宋体" w:eastAsia="宋体" w:hAnsi="宋体"/>
      <w:bCs/>
      <w:color w:val="000000"/>
      <w:szCs w:val="24"/>
    </w:rPr>
  </w:style>
  <w:style w:type="character" w:customStyle="1" w:styleId="Char26">
    <w:name w:val="正文文本缩进 Char2"/>
    <w:basedOn w:val="affd"/>
    <w:uiPriority w:val="99"/>
    <w:qFormat/>
    <w:rPr>
      <w:kern w:val="2"/>
      <w:sz w:val="28"/>
      <w:szCs w:val="24"/>
    </w:rPr>
  </w:style>
  <w:style w:type="character" w:customStyle="1" w:styleId="Char27">
    <w:name w:val="正文文本 Char2"/>
    <w:basedOn w:val="affd"/>
    <w:uiPriority w:val="99"/>
    <w:qFormat/>
    <w:rPr>
      <w:kern w:val="2"/>
      <w:sz w:val="28"/>
      <w:szCs w:val="24"/>
    </w:rPr>
  </w:style>
  <w:style w:type="character" w:customStyle="1" w:styleId="3Char2">
    <w:name w:val="正文文本缩进 3 Char2"/>
    <w:basedOn w:val="affd"/>
    <w:uiPriority w:val="99"/>
    <w:qFormat/>
    <w:rPr>
      <w:kern w:val="2"/>
      <w:sz w:val="16"/>
      <w:szCs w:val="16"/>
    </w:rPr>
  </w:style>
  <w:style w:type="character" w:customStyle="1" w:styleId="2Char20">
    <w:name w:val="正文文本缩进 2 Char2"/>
    <w:basedOn w:val="affd"/>
    <w:autoRedefine/>
    <w:uiPriority w:val="99"/>
    <w:qFormat/>
    <w:rPr>
      <w:kern w:val="2"/>
      <w:sz w:val="28"/>
      <w:szCs w:val="24"/>
    </w:rPr>
  </w:style>
  <w:style w:type="paragraph" w:customStyle="1" w:styleId="afffffffffffffffffffffff6">
    <w:name w:val="正文文字缩进"/>
    <w:autoRedefine/>
    <w:uiPriority w:val="99"/>
    <w:qFormat/>
    <w:pPr>
      <w:spacing w:line="351" w:lineRule="atLeast"/>
      <w:ind w:firstLine="555"/>
      <w:textAlignment w:val="baseline"/>
    </w:pPr>
    <w:rPr>
      <w:color w:val="000000"/>
      <w:sz w:val="28"/>
      <w:u w:color="000000"/>
    </w:rPr>
  </w:style>
  <w:style w:type="character" w:customStyle="1" w:styleId="501CharChar">
    <w:name w:val="501正文 Char Char"/>
    <w:autoRedefine/>
    <w:uiPriority w:val="99"/>
    <w:qFormat/>
    <w:rPr>
      <w:rFonts w:ascii="黑体" w:hAnsi="宋体"/>
      <w:bCs/>
      <w:kern w:val="2"/>
      <w:sz w:val="24"/>
      <w:szCs w:val="28"/>
    </w:rPr>
  </w:style>
  <w:style w:type="paragraph" w:customStyle="1" w:styleId="-fa">
    <w:name w:val="型研-图片插入"/>
    <w:basedOn w:val="affb"/>
    <w:uiPriority w:val="99"/>
    <w:qFormat/>
    <w:pPr>
      <w:widowControl/>
      <w:spacing w:before="200" w:after="120" w:line="360" w:lineRule="auto"/>
      <w:ind w:firstLineChars="0" w:firstLine="0"/>
      <w:jc w:val="center"/>
    </w:pPr>
    <w:rPr>
      <w:rFonts w:ascii="宋体" w:eastAsia="宋体"/>
      <w:sz w:val="24"/>
      <w:szCs w:val="24"/>
    </w:rPr>
  </w:style>
  <w:style w:type="paragraph" w:customStyle="1" w:styleId="-fb">
    <w:name w:val="型研-表头"/>
    <w:basedOn w:val="affb"/>
    <w:qFormat/>
    <w:pPr>
      <w:widowControl/>
      <w:spacing w:before="200" w:after="120" w:line="240" w:lineRule="auto"/>
      <w:ind w:firstLineChars="0" w:firstLine="0"/>
      <w:jc w:val="center"/>
    </w:pPr>
    <w:rPr>
      <w:rFonts w:ascii="黑体" w:eastAsia="黑体"/>
      <w:sz w:val="21"/>
      <w:szCs w:val="21"/>
    </w:rPr>
  </w:style>
  <w:style w:type="paragraph" w:customStyle="1" w:styleId="-fc">
    <w:name w:val="型研-表格内容"/>
    <w:basedOn w:val="affb"/>
    <w:autoRedefine/>
    <w:qFormat/>
    <w:pPr>
      <w:widowControl/>
      <w:spacing w:before="200" w:after="120" w:line="240" w:lineRule="auto"/>
      <w:ind w:firstLineChars="0" w:firstLine="0"/>
      <w:jc w:val="left"/>
    </w:pPr>
    <w:rPr>
      <w:rFonts w:eastAsia="宋体"/>
      <w:sz w:val="21"/>
      <w:szCs w:val="21"/>
    </w:rPr>
  </w:style>
  <w:style w:type="paragraph" w:customStyle="1" w:styleId="-2">
    <w:name w:val="型研-正文一级编号"/>
    <w:basedOn w:val="-f9"/>
    <w:autoRedefine/>
    <w:qFormat/>
    <w:pPr>
      <w:numPr>
        <w:numId w:val="38"/>
      </w:numPr>
      <w:tabs>
        <w:tab w:val="left" w:pos="360"/>
        <w:tab w:val="left" w:pos="425"/>
      </w:tabs>
      <w:spacing w:before="200" w:after="120"/>
      <w:ind w:left="425" w:firstLineChars="0" w:firstLine="0"/>
      <w:contextualSpacing/>
    </w:pPr>
  </w:style>
  <w:style w:type="paragraph" w:customStyle="1" w:styleId="-9">
    <w:name w:val="型研-正文二级编号"/>
    <w:basedOn w:val="-f9"/>
    <w:qFormat/>
    <w:pPr>
      <w:numPr>
        <w:numId w:val="39"/>
      </w:numPr>
      <w:tabs>
        <w:tab w:val="left" w:pos="360"/>
        <w:tab w:val="left" w:pos="964"/>
      </w:tabs>
      <w:spacing w:before="200" w:after="120"/>
      <w:ind w:left="964" w:firstLine="200"/>
      <w:contextualSpacing/>
    </w:pPr>
  </w:style>
  <w:style w:type="paragraph" w:customStyle="1" w:styleId="-b">
    <w:name w:val="型研-正文三级编号"/>
    <w:basedOn w:val="-f9"/>
    <w:qFormat/>
    <w:pPr>
      <w:numPr>
        <w:ilvl w:val="1"/>
        <w:numId w:val="39"/>
      </w:numPr>
      <w:tabs>
        <w:tab w:val="left" w:pos="360"/>
        <w:tab w:val="left" w:pos="1418"/>
      </w:tabs>
      <w:spacing w:before="200" w:after="120"/>
      <w:ind w:left="1418" w:firstLine="200"/>
      <w:contextualSpacing/>
    </w:pPr>
  </w:style>
  <w:style w:type="paragraph" w:customStyle="1" w:styleId="-4">
    <w:name w:val="型研-表格行号"/>
    <w:basedOn w:val="-fd"/>
    <w:qFormat/>
    <w:pPr>
      <w:numPr>
        <w:numId w:val="40"/>
      </w:numPr>
    </w:pPr>
  </w:style>
  <w:style w:type="paragraph" w:customStyle="1" w:styleId="-fd">
    <w:name w:val="型研-表格内容居中"/>
    <w:basedOn w:val="-fc"/>
    <w:autoRedefine/>
    <w:qFormat/>
    <w:pPr>
      <w:jc w:val="center"/>
    </w:pPr>
  </w:style>
  <w:style w:type="paragraph" w:customStyle="1" w:styleId="-fe">
    <w:name w:val="型研-封面单位"/>
    <w:basedOn w:val="affb"/>
    <w:qFormat/>
    <w:pPr>
      <w:widowControl/>
      <w:adjustRightInd w:val="0"/>
      <w:spacing w:before="200" w:after="120" w:line="360" w:lineRule="auto"/>
      <w:ind w:firstLineChars="0" w:firstLine="425"/>
      <w:jc w:val="left"/>
      <w:textAlignment w:val="baseline"/>
    </w:pPr>
    <w:rPr>
      <w:rFonts w:ascii="宋体" w:eastAsia="宋体"/>
      <w:spacing w:val="-4"/>
      <w:kern w:val="21"/>
      <w:sz w:val="24"/>
      <w:szCs w:val="24"/>
    </w:rPr>
  </w:style>
  <w:style w:type="paragraph" w:customStyle="1" w:styleId="-ff">
    <w:name w:val="型研-目录标题"/>
    <w:next w:val="affb"/>
    <w:qFormat/>
    <w:pPr>
      <w:spacing w:beforeLines="100" w:before="200" w:afterLines="100" w:after="120" w:line="440" w:lineRule="exact"/>
      <w:jc w:val="center"/>
    </w:pPr>
    <w:rPr>
      <w:rFonts w:eastAsia="黑体"/>
      <w:sz w:val="36"/>
      <w:szCs w:val="24"/>
    </w:rPr>
  </w:style>
  <w:style w:type="paragraph" w:customStyle="1" w:styleId="-ff0">
    <w:name w:val="型研-表题"/>
    <w:basedOn w:val="affb"/>
    <w:autoRedefine/>
    <w:qFormat/>
    <w:pPr>
      <w:widowControl/>
      <w:adjustRightInd w:val="0"/>
      <w:snapToGrid w:val="0"/>
      <w:spacing w:beforeLines="50" w:before="200" w:afterLines="50" w:after="120" w:line="240" w:lineRule="auto"/>
      <w:ind w:firstLineChars="0" w:firstLine="0"/>
      <w:jc w:val="center"/>
    </w:pPr>
    <w:rPr>
      <w:rFonts w:eastAsia="黑体"/>
      <w:bCs/>
      <w:kern w:val="0"/>
      <w:sz w:val="24"/>
      <w:szCs w:val="21"/>
    </w:rPr>
  </w:style>
  <w:style w:type="paragraph" w:customStyle="1" w:styleId="-ff1">
    <w:name w:val="型研-图题"/>
    <w:basedOn w:val="affb"/>
    <w:next w:val="-f9"/>
    <w:autoRedefine/>
    <w:qFormat/>
    <w:pPr>
      <w:widowControl/>
      <w:adjustRightInd w:val="0"/>
      <w:snapToGrid w:val="0"/>
      <w:spacing w:beforeLines="50" w:before="200" w:afterLines="50" w:after="120" w:line="440" w:lineRule="exact"/>
      <w:ind w:firstLineChars="0" w:firstLine="0"/>
      <w:jc w:val="center"/>
    </w:pPr>
    <w:rPr>
      <w:rFonts w:ascii="黑体" w:eastAsia="黑体" w:hAnsi="黑体"/>
      <w:bCs/>
      <w:kern w:val="0"/>
      <w:sz w:val="24"/>
      <w:szCs w:val="24"/>
    </w:rPr>
  </w:style>
  <w:style w:type="character" w:customStyle="1" w:styleId="-ff2">
    <w:name w:val="型研-楷体强调正文"/>
    <w:autoRedefine/>
    <w:qFormat/>
    <w:rPr>
      <w:rFonts w:ascii="Times New Roman" w:eastAsia="楷体_GB2312" w:hAnsi="Times New Roman"/>
      <w:sz w:val="24"/>
    </w:rPr>
  </w:style>
  <w:style w:type="character" w:customStyle="1" w:styleId="-ff3">
    <w:name w:val="型研-楷体强调表格内容"/>
    <w:qFormat/>
    <w:rPr>
      <w:rFonts w:ascii="Times New Roman" w:eastAsia="楷体_GB2312"/>
      <w:sz w:val="21"/>
      <w:szCs w:val="21"/>
    </w:rPr>
  </w:style>
  <w:style w:type="paragraph" w:customStyle="1" w:styleId="-ff4">
    <w:name w:val="型研-封面大标题"/>
    <w:basedOn w:val="affb"/>
    <w:qFormat/>
    <w:pPr>
      <w:widowControl/>
      <w:spacing w:before="200" w:after="120" w:line="800" w:lineRule="exact"/>
      <w:ind w:firstLineChars="0" w:firstLine="0"/>
      <w:jc w:val="center"/>
    </w:pPr>
    <w:rPr>
      <w:rFonts w:ascii="黑体" w:eastAsia="黑体"/>
      <w:b/>
      <w:sz w:val="52"/>
      <w:szCs w:val="52"/>
    </w:rPr>
  </w:style>
  <w:style w:type="paragraph" w:customStyle="1" w:styleId="-ff5">
    <w:name w:val="型研-封面小标题"/>
    <w:basedOn w:val="affb"/>
    <w:qFormat/>
    <w:pPr>
      <w:widowControl/>
      <w:snapToGrid w:val="0"/>
      <w:spacing w:before="200" w:after="120" w:line="560" w:lineRule="exact"/>
      <w:ind w:firstLineChars="0" w:firstLine="0"/>
      <w:jc w:val="center"/>
    </w:pPr>
    <w:rPr>
      <w:rFonts w:ascii="楷体_GB2312" w:eastAsia="楷体_GB2312"/>
      <w:sz w:val="36"/>
      <w:szCs w:val="44"/>
    </w:rPr>
  </w:style>
  <w:style w:type="paragraph" w:customStyle="1" w:styleId="-ff6">
    <w:name w:val="型研-表格备注"/>
    <w:qFormat/>
    <w:pPr>
      <w:spacing w:before="200" w:after="120" w:line="440" w:lineRule="exact"/>
    </w:pPr>
    <w:rPr>
      <w:kern w:val="2"/>
      <w:sz w:val="21"/>
      <w:szCs w:val="21"/>
    </w:rPr>
  </w:style>
  <w:style w:type="character" w:customStyle="1" w:styleId="-ff7">
    <w:name w:val="型研-表格内容楷体强调"/>
    <w:autoRedefine/>
    <w:qFormat/>
    <w:rPr>
      <w:rFonts w:ascii="Times New Roman" w:eastAsia="楷体_GB2312" w:hAnsi="Times New Roman"/>
      <w:sz w:val="21"/>
      <w:szCs w:val="21"/>
    </w:rPr>
  </w:style>
  <w:style w:type="paragraph" w:customStyle="1" w:styleId="-ff8">
    <w:name w:val="型研-页码"/>
    <w:basedOn w:val="affb"/>
    <w:autoRedefine/>
    <w:qFormat/>
    <w:pPr>
      <w:widowControl/>
      <w:tabs>
        <w:tab w:val="center" w:pos="4153"/>
        <w:tab w:val="right" w:pos="8306"/>
      </w:tabs>
      <w:snapToGrid w:val="0"/>
      <w:spacing w:before="200" w:after="120" w:line="240" w:lineRule="auto"/>
      <w:ind w:firstLineChars="0" w:firstLine="0"/>
      <w:jc w:val="right"/>
    </w:pPr>
    <w:rPr>
      <w:rFonts w:eastAsia="Times New Roman"/>
      <w:kern w:val="0"/>
      <w:sz w:val="24"/>
      <w:szCs w:val="18"/>
    </w:rPr>
  </w:style>
  <w:style w:type="paragraph" w:customStyle="1" w:styleId="-ff9">
    <w:name w:val="型研-偶数页码"/>
    <w:basedOn w:val="affb"/>
    <w:qFormat/>
    <w:pPr>
      <w:widowControl/>
      <w:tabs>
        <w:tab w:val="center" w:pos="4153"/>
        <w:tab w:val="right" w:pos="8306"/>
      </w:tabs>
      <w:snapToGrid w:val="0"/>
      <w:spacing w:before="200" w:after="120" w:line="240" w:lineRule="auto"/>
      <w:ind w:firstLineChars="0" w:firstLine="0"/>
      <w:jc w:val="left"/>
    </w:pPr>
    <w:rPr>
      <w:rFonts w:eastAsia="宋体"/>
      <w:kern w:val="0"/>
      <w:sz w:val="24"/>
      <w:szCs w:val="18"/>
    </w:rPr>
  </w:style>
  <w:style w:type="paragraph" w:customStyle="1" w:styleId="-ffa">
    <w:name w:val="型研-奇数页码"/>
    <w:basedOn w:val="-ff9"/>
    <w:qFormat/>
    <w:pPr>
      <w:jc w:val="right"/>
    </w:pPr>
  </w:style>
  <w:style w:type="paragraph" w:customStyle="1" w:styleId="-f0">
    <w:name w:val="型研-附录标题"/>
    <w:next w:val="-f9"/>
    <w:autoRedefine/>
    <w:qFormat/>
    <w:pPr>
      <w:numPr>
        <w:numId w:val="41"/>
      </w:numPr>
      <w:spacing w:beforeLines="100" w:before="200" w:afterLines="100" w:after="120" w:line="440" w:lineRule="exact"/>
      <w:outlineLvl w:val="0"/>
    </w:pPr>
    <w:rPr>
      <w:rFonts w:eastAsia="黑体"/>
      <w:sz w:val="28"/>
      <w:szCs w:val="24"/>
    </w:rPr>
  </w:style>
  <w:style w:type="paragraph" w:customStyle="1" w:styleId="-ffb">
    <w:name w:val="型研-封面密级"/>
    <w:qFormat/>
    <w:pPr>
      <w:adjustRightInd w:val="0"/>
      <w:snapToGrid w:val="0"/>
      <w:spacing w:before="200" w:after="120" w:line="440" w:lineRule="exact"/>
      <w:ind w:firstLineChars="200" w:firstLine="640"/>
      <w:jc w:val="right"/>
      <w:textAlignment w:val="baseline"/>
    </w:pPr>
    <w:rPr>
      <w:rFonts w:ascii="黑体" w:eastAsia="黑体"/>
      <w:sz w:val="32"/>
      <w:szCs w:val="32"/>
    </w:rPr>
  </w:style>
  <w:style w:type="paragraph" w:customStyle="1" w:styleId="-ffc">
    <w:name w:val="型研-封面单位（正式）"/>
    <w:basedOn w:val="-fe"/>
    <w:autoRedefine/>
    <w:qFormat/>
    <w:pPr>
      <w:spacing w:line="900" w:lineRule="exact"/>
      <w:ind w:firstLine="0"/>
      <w:jc w:val="center"/>
    </w:pPr>
    <w:rPr>
      <w:rFonts w:ascii="楷体_GB2312" w:eastAsia="楷体_GB2312" w:cs="宋体"/>
      <w:color w:val="000000"/>
      <w:sz w:val="32"/>
      <w:szCs w:val="20"/>
    </w:rPr>
  </w:style>
  <w:style w:type="paragraph" w:customStyle="1" w:styleId="-ffd">
    <w:name w:val="型研-公式"/>
    <w:next w:val="-f9"/>
    <w:autoRedefine/>
    <w:qFormat/>
    <w:pPr>
      <w:spacing w:before="200" w:after="120" w:line="440" w:lineRule="exact"/>
      <w:jc w:val="center"/>
    </w:pPr>
    <w:rPr>
      <w:kern w:val="2"/>
      <w:sz w:val="24"/>
      <w:szCs w:val="24"/>
    </w:rPr>
  </w:style>
  <w:style w:type="paragraph" w:customStyle="1" w:styleId="68">
    <w:name w:val="68表头"/>
    <w:autoRedefine/>
    <w:qFormat/>
    <w:pPr>
      <w:spacing w:before="200" w:after="120" w:line="440" w:lineRule="exact"/>
      <w:jc w:val="center"/>
    </w:pPr>
    <w:rPr>
      <w:rFonts w:ascii="黑体" w:eastAsia="黑体"/>
      <w:sz w:val="21"/>
      <w:szCs w:val="24"/>
    </w:rPr>
  </w:style>
  <w:style w:type="paragraph" w:customStyle="1" w:styleId="670">
    <w:name w:val="67表标题"/>
    <w:next w:val="69"/>
    <w:autoRedefine/>
    <w:qFormat/>
    <w:pPr>
      <w:tabs>
        <w:tab w:val="left" w:pos="0"/>
      </w:tabs>
      <w:spacing w:beforeLines="50" w:before="200" w:afterLines="50" w:after="120" w:line="300" w:lineRule="auto"/>
      <w:jc w:val="center"/>
    </w:pPr>
    <w:rPr>
      <w:rFonts w:ascii="黑体" w:eastAsia="黑体"/>
      <w:sz w:val="21"/>
    </w:rPr>
  </w:style>
  <w:style w:type="paragraph" w:customStyle="1" w:styleId="69">
    <w:name w:val="69图表文字"/>
    <w:autoRedefine/>
    <w:qFormat/>
    <w:pPr>
      <w:spacing w:before="200" w:after="120" w:line="440" w:lineRule="exact"/>
      <w:jc w:val="center"/>
    </w:pPr>
    <w:rPr>
      <w:sz w:val="21"/>
      <w:szCs w:val="21"/>
    </w:rPr>
  </w:style>
  <w:style w:type="character" w:customStyle="1" w:styleId="57Char">
    <w:name w:val="57报告正文_正文 Char"/>
    <w:link w:val="570"/>
    <w:autoRedefine/>
    <w:uiPriority w:val="99"/>
    <w:qFormat/>
    <w:rPr>
      <w:spacing w:val="2"/>
      <w:sz w:val="24"/>
      <w:szCs w:val="24"/>
    </w:rPr>
  </w:style>
  <w:style w:type="paragraph" w:customStyle="1" w:styleId="570">
    <w:name w:val="57报告正文_正文"/>
    <w:link w:val="57Char"/>
    <w:autoRedefine/>
    <w:uiPriority w:val="99"/>
    <w:qFormat/>
    <w:pPr>
      <w:snapToGrid w:val="0"/>
      <w:spacing w:before="200" w:after="120" w:line="300" w:lineRule="auto"/>
      <w:ind w:left="34" w:firstLine="482"/>
      <w:textAlignment w:val="baseline"/>
    </w:pPr>
    <w:rPr>
      <w:spacing w:val="2"/>
      <w:sz w:val="24"/>
      <w:szCs w:val="24"/>
    </w:rPr>
  </w:style>
  <w:style w:type="paragraph" w:customStyle="1" w:styleId="700">
    <w:name w:val="70图表"/>
    <w:next w:val="570"/>
    <w:autoRedefine/>
    <w:qFormat/>
    <w:pPr>
      <w:spacing w:before="200" w:after="120" w:line="440" w:lineRule="exact"/>
      <w:jc w:val="center"/>
    </w:pPr>
    <w:rPr>
      <w:rFonts w:ascii="黑体"/>
      <w:spacing w:val="2"/>
      <w:kern w:val="21"/>
      <w:sz w:val="24"/>
      <w:szCs w:val="24"/>
    </w:rPr>
  </w:style>
  <w:style w:type="paragraph" w:customStyle="1" w:styleId="1ffff6">
    <w:name w:val="书目1"/>
    <w:basedOn w:val="affb"/>
    <w:next w:val="affb"/>
    <w:autoRedefine/>
    <w:uiPriority w:val="37"/>
    <w:semiHidden/>
    <w:unhideWhenUsed/>
    <w:qFormat/>
    <w:pPr>
      <w:widowControl/>
      <w:spacing w:before="200" w:after="120" w:line="440" w:lineRule="exact"/>
      <w:ind w:firstLineChars="0" w:firstLine="0"/>
      <w:jc w:val="left"/>
    </w:pPr>
    <w:rPr>
      <w:rFonts w:ascii="宋体" w:eastAsia="宋体"/>
      <w:sz w:val="24"/>
      <w:szCs w:val="24"/>
    </w:rPr>
  </w:style>
  <w:style w:type="paragraph" w:customStyle="1" w:styleId="-ffe">
    <w:name w:val="型研单面-表格内容居中"/>
    <w:uiPriority w:val="99"/>
    <w:qFormat/>
    <w:pPr>
      <w:spacing w:before="200" w:after="120" w:line="440" w:lineRule="exact"/>
      <w:jc w:val="center"/>
    </w:pPr>
    <w:rPr>
      <w:kern w:val="2"/>
      <w:sz w:val="21"/>
      <w:szCs w:val="21"/>
    </w:rPr>
  </w:style>
  <w:style w:type="paragraph" w:customStyle="1" w:styleId="-fff">
    <w:name w:val="型研单面-表头"/>
    <w:autoRedefine/>
    <w:uiPriority w:val="99"/>
    <w:qFormat/>
    <w:pPr>
      <w:spacing w:before="200" w:after="120" w:line="440" w:lineRule="exact"/>
      <w:jc w:val="center"/>
    </w:pPr>
    <w:rPr>
      <w:rFonts w:ascii="黑体" w:eastAsia="黑体"/>
      <w:kern w:val="2"/>
      <w:sz w:val="21"/>
      <w:szCs w:val="21"/>
    </w:rPr>
  </w:style>
  <w:style w:type="paragraph" w:customStyle="1" w:styleId="-fff0">
    <w:name w:val="型研单面-表格序号"/>
    <w:basedOn w:val="affb"/>
    <w:uiPriority w:val="99"/>
    <w:qFormat/>
    <w:pPr>
      <w:widowControl/>
      <w:spacing w:before="200" w:after="120" w:line="240" w:lineRule="auto"/>
      <w:ind w:firstLineChars="0" w:firstLine="0"/>
      <w:jc w:val="center"/>
    </w:pPr>
    <w:rPr>
      <w:rFonts w:eastAsia="宋体"/>
      <w:sz w:val="21"/>
      <w:szCs w:val="21"/>
    </w:rPr>
  </w:style>
  <w:style w:type="character" w:customStyle="1" w:styleId="MTEquationSection">
    <w:name w:val="MTEquationSection"/>
    <w:autoRedefine/>
    <w:qFormat/>
    <w:rPr>
      <w:vanish/>
      <w:color w:val="FF0000"/>
    </w:rPr>
  </w:style>
  <w:style w:type="paragraph" w:customStyle="1" w:styleId="-6">
    <w:name w:val="型研单面-一级列项"/>
    <w:basedOn w:val="affb"/>
    <w:autoRedefine/>
    <w:uiPriority w:val="99"/>
    <w:qFormat/>
    <w:pPr>
      <w:widowControl/>
      <w:numPr>
        <w:numId w:val="42"/>
      </w:numPr>
      <w:spacing w:before="200" w:after="120" w:line="600" w:lineRule="exact"/>
      <w:ind w:firstLineChars="0" w:firstLine="0"/>
      <w:jc w:val="left"/>
    </w:pPr>
    <w:rPr>
      <w:snapToGrid w:val="0"/>
      <w:kern w:val="0"/>
      <w:sz w:val="32"/>
    </w:rPr>
  </w:style>
  <w:style w:type="paragraph" w:customStyle="1" w:styleId="-7">
    <w:name w:val="型研单面-二级列项"/>
    <w:basedOn w:val="affb"/>
    <w:uiPriority w:val="99"/>
    <w:qFormat/>
    <w:pPr>
      <w:widowControl/>
      <w:numPr>
        <w:ilvl w:val="1"/>
        <w:numId w:val="42"/>
      </w:numPr>
      <w:spacing w:before="200" w:after="120" w:line="600" w:lineRule="exact"/>
      <w:ind w:firstLineChars="0" w:firstLine="0"/>
      <w:jc w:val="left"/>
    </w:pPr>
    <w:rPr>
      <w:snapToGrid w:val="0"/>
      <w:kern w:val="0"/>
      <w:sz w:val="32"/>
      <w:szCs w:val="24"/>
    </w:rPr>
  </w:style>
  <w:style w:type="paragraph" w:customStyle="1" w:styleId="-8">
    <w:name w:val="型研单面-三级列项"/>
    <w:basedOn w:val="affb"/>
    <w:uiPriority w:val="99"/>
    <w:qFormat/>
    <w:pPr>
      <w:widowControl/>
      <w:numPr>
        <w:ilvl w:val="2"/>
        <w:numId w:val="42"/>
      </w:numPr>
      <w:spacing w:before="200" w:after="120" w:line="600" w:lineRule="exact"/>
      <w:ind w:firstLineChars="0" w:firstLine="0"/>
      <w:jc w:val="left"/>
    </w:pPr>
    <w:rPr>
      <w:snapToGrid w:val="0"/>
      <w:kern w:val="0"/>
      <w:sz w:val="32"/>
      <w:szCs w:val="24"/>
    </w:rPr>
  </w:style>
  <w:style w:type="paragraph" w:customStyle="1" w:styleId="afffffffffffffffffffffff7">
    <w:name w:val="图和表题"/>
    <w:basedOn w:val="affb"/>
    <w:next w:val="affb"/>
    <w:link w:val="Charffff1"/>
    <w:autoRedefine/>
    <w:qFormat/>
    <w:pPr>
      <w:keepNext/>
      <w:widowControl/>
      <w:spacing w:beforeLines="50" w:before="200" w:after="120" w:line="240" w:lineRule="auto"/>
      <w:ind w:firstLineChars="0" w:firstLine="0"/>
      <w:contextualSpacing/>
      <w:jc w:val="center"/>
    </w:pPr>
    <w:rPr>
      <w:rFonts w:eastAsia="宋体"/>
      <w:kern w:val="24"/>
      <w:sz w:val="24"/>
      <w:szCs w:val="24"/>
    </w:rPr>
  </w:style>
  <w:style w:type="character" w:customStyle="1" w:styleId="Charffff2">
    <w:name w:val="图 表题 Char"/>
    <w:autoRedefine/>
    <w:uiPriority w:val="35"/>
    <w:qFormat/>
    <w:rPr>
      <w:rFonts w:ascii="Cambria" w:eastAsia="黑体" w:hAnsi="Cambria" w:cs="Times New Roman"/>
      <w:kern w:val="24"/>
    </w:rPr>
  </w:style>
  <w:style w:type="paragraph" w:customStyle="1" w:styleId="afffffffffffffffffffffff8">
    <w:name w:val="无首行缩进，居中"/>
    <w:basedOn w:val="affb"/>
    <w:link w:val="Charffff3"/>
    <w:qFormat/>
    <w:pPr>
      <w:keepNext/>
      <w:widowControl/>
      <w:adjustRightInd w:val="0"/>
      <w:snapToGrid w:val="0"/>
      <w:spacing w:before="200" w:after="120" w:line="400" w:lineRule="exact"/>
      <w:ind w:firstLineChars="0" w:firstLine="0"/>
      <w:jc w:val="center"/>
    </w:pPr>
    <w:rPr>
      <w:rFonts w:eastAsia="宋体"/>
      <w:snapToGrid w:val="0"/>
      <w:kern w:val="24"/>
      <w:sz w:val="21"/>
      <w:szCs w:val="21"/>
    </w:rPr>
  </w:style>
  <w:style w:type="character" w:customStyle="1" w:styleId="Charffff3">
    <w:name w:val="无首行缩进，居中 Char"/>
    <w:link w:val="afffffffffffffffffffffff8"/>
    <w:qFormat/>
    <w:rPr>
      <w:snapToGrid w:val="0"/>
      <w:kern w:val="24"/>
      <w:sz w:val="21"/>
      <w:szCs w:val="21"/>
    </w:rPr>
  </w:style>
  <w:style w:type="paragraph" w:customStyle="1" w:styleId="afffffffffffffffffffffff9">
    <w:name w:val="表格标题"/>
    <w:basedOn w:val="affb"/>
    <w:link w:val="afffffffffffffffffffffffa"/>
    <w:autoRedefine/>
    <w:qFormat/>
    <w:pPr>
      <w:widowControl/>
      <w:spacing w:beforeLines="50" w:before="200" w:after="120" w:line="240" w:lineRule="auto"/>
      <w:ind w:firstLineChars="0" w:firstLine="0"/>
      <w:jc w:val="center"/>
    </w:pPr>
    <w:rPr>
      <w:rFonts w:eastAsia="黑体"/>
      <w:sz w:val="24"/>
      <w:szCs w:val="24"/>
    </w:rPr>
  </w:style>
  <w:style w:type="paragraph" w:customStyle="1" w:styleId="afffffffffffffffffffffffb">
    <w:name w:val="表头行"/>
    <w:basedOn w:val="affb"/>
    <w:qFormat/>
    <w:pPr>
      <w:widowControl/>
      <w:spacing w:before="200" w:after="120" w:line="280" w:lineRule="exact"/>
      <w:ind w:firstLineChars="0" w:firstLine="0"/>
      <w:jc w:val="center"/>
    </w:pPr>
    <w:rPr>
      <w:rFonts w:eastAsia="黑体"/>
      <w:kern w:val="24"/>
      <w:sz w:val="21"/>
      <w:szCs w:val="24"/>
    </w:rPr>
  </w:style>
  <w:style w:type="paragraph" w:customStyle="1" w:styleId="020">
    <w:name w:val="02封面_文件名称"/>
    <w:qFormat/>
    <w:pPr>
      <w:spacing w:before="200" w:after="120" w:line="300" w:lineRule="auto"/>
      <w:jc w:val="center"/>
    </w:pPr>
    <w:rPr>
      <w:rFonts w:eastAsia="黑体"/>
      <w:kern w:val="2"/>
      <w:sz w:val="44"/>
    </w:rPr>
  </w:style>
  <w:style w:type="paragraph" w:customStyle="1" w:styleId="afffffffffffffffffffffffc">
    <w:name w:val="表内容"/>
    <w:link w:val="Charffff4"/>
    <w:autoRedefine/>
    <w:uiPriority w:val="99"/>
    <w:qFormat/>
    <w:pPr>
      <w:spacing w:before="200" w:after="120" w:line="440" w:lineRule="exact"/>
    </w:pPr>
    <w:rPr>
      <w:kern w:val="2"/>
      <w:sz w:val="21"/>
      <w:szCs w:val="22"/>
    </w:rPr>
  </w:style>
  <w:style w:type="paragraph" w:customStyle="1" w:styleId="afffffffffffffffffffffffd">
    <w:name w:val="目录"/>
    <w:basedOn w:val="affb"/>
    <w:autoRedefine/>
    <w:qFormat/>
    <w:pPr>
      <w:widowControl/>
      <w:spacing w:beforeLines="100" w:before="200" w:afterLines="100" w:after="120" w:line="300" w:lineRule="auto"/>
      <w:ind w:firstLineChars="0" w:firstLine="0"/>
      <w:jc w:val="center"/>
    </w:pPr>
    <w:rPr>
      <w:rFonts w:eastAsia="黑体"/>
      <w:sz w:val="32"/>
      <w:szCs w:val="22"/>
    </w:rPr>
  </w:style>
  <w:style w:type="paragraph" w:customStyle="1" w:styleId="2fff3">
    <w:name w:val="正文 缩进2字符"/>
    <w:basedOn w:val="affb"/>
    <w:autoRedefine/>
    <w:qFormat/>
    <w:pPr>
      <w:widowControl/>
      <w:spacing w:before="200" w:after="120" w:line="300" w:lineRule="auto"/>
      <w:jc w:val="left"/>
    </w:pPr>
    <w:rPr>
      <w:rFonts w:eastAsia="宋体"/>
      <w:sz w:val="24"/>
      <w:szCs w:val="22"/>
    </w:rPr>
  </w:style>
  <w:style w:type="paragraph" w:customStyle="1" w:styleId="TP">
    <w:name w:val="测试项TP"/>
    <w:basedOn w:val="afffffffffffffffffffffffc"/>
    <w:next w:val="afffffffffffffffffffffffc"/>
    <w:qFormat/>
    <w:pPr>
      <w:spacing w:line="300" w:lineRule="auto"/>
      <w:ind w:left="420"/>
    </w:pPr>
  </w:style>
  <w:style w:type="paragraph" w:customStyle="1" w:styleId="afffffffffffffffffffffffe">
    <w:name w:val="普通正文"/>
    <w:basedOn w:val="affb"/>
    <w:qFormat/>
    <w:pPr>
      <w:widowControl/>
      <w:snapToGrid w:val="0"/>
      <w:spacing w:before="120" w:after="120" w:line="360" w:lineRule="atLeast"/>
      <w:ind w:firstLineChars="0" w:firstLine="425"/>
      <w:jc w:val="left"/>
    </w:pPr>
    <w:rPr>
      <w:rFonts w:eastAsia="宋体"/>
      <w:kern w:val="21"/>
      <w:sz w:val="21"/>
      <w:szCs w:val="20"/>
    </w:rPr>
  </w:style>
  <w:style w:type="paragraph" w:customStyle="1" w:styleId="4f6">
    <w:name w:val="标题4  模板"/>
    <w:basedOn w:val="41"/>
    <w:autoRedefine/>
    <w:qFormat/>
    <w:pPr>
      <w:tabs>
        <w:tab w:val="left" w:pos="0"/>
        <w:tab w:val="left" w:pos="360"/>
      </w:tabs>
      <w:adjustRightInd w:val="0"/>
      <w:snapToGrid w:val="0"/>
      <w:spacing w:before="160" w:after="120" w:line="600" w:lineRule="exact"/>
      <w:ind w:firstLineChars="0" w:firstLine="0"/>
    </w:pPr>
    <w:rPr>
      <w:rFonts w:ascii="黑体" w:hAnsi="黑体"/>
      <w:b w:val="0"/>
      <w:bCs/>
      <w:sz w:val="24"/>
    </w:rPr>
  </w:style>
  <w:style w:type="paragraph" w:customStyle="1" w:styleId="06">
    <w:name w:val="06封面_编制日期"/>
    <w:autoRedefine/>
    <w:qFormat/>
    <w:pPr>
      <w:spacing w:before="200" w:after="120" w:line="300" w:lineRule="auto"/>
      <w:jc w:val="center"/>
    </w:pPr>
    <w:rPr>
      <w:kern w:val="2"/>
      <w:sz w:val="32"/>
    </w:rPr>
  </w:style>
  <w:style w:type="paragraph" w:customStyle="1" w:styleId="12018070">
    <w:name w:val="样式1的201807一级标题"/>
    <w:basedOn w:val="affb"/>
    <w:link w:val="1201807Char"/>
    <w:autoRedefine/>
    <w:semiHidden/>
    <w:qFormat/>
    <w:pPr>
      <w:keepLines/>
      <w:widowControl/>
      <w:spacing w:before="200" w:after="120"/>
      <w:ind w:firstLineChars="0" w:firstLine="0"/>
      <w:jc w:val="left"/>
      <w:outlineLvl w:val="0"/>
    </w:pPr>
    <w:rPr>
      <w:rFonts w:eastAsia="黑体" w:hAnsi="Calibri" w:cs="宋体"/>
      <w:bCs/>
      <w:kern w:val="44"/>
      <w:sz w:val="24"/>
      <w:szCs w:val="20"/>
    </w:rPr>
  </w:style>
  <w:style w:type="character" w:customStyle="1" w:styleId="CharChar15">
    <w:name w:val="Char Char15"/>
    <w:autoRedefine/>
    <w:uiPriority w:val="99"/>
    <w:qFormat/>
    <w:locked/>
    <w:rPr>
      <w:rFonts w:ascii="黑体" w:eastAsia="黑体" w:hAnsi="Arial" w:cs="宋体"/>
      <w:bCs/>
      <w:kern w:val="2"/>
      <w:sz w:val="24"/>
      <w:szCs w:val="28"/>
      <w:lang w:bidi="ar-SA"/>
    </w:rPr>
  </w:style>
  <w:style w:type="character" w:customStyle="1" w:styleId="Charffff4">
    <w:name w:val="表内容 Char"/>
    <w:link w:val="afffffffffffffffffffffffc"/>
    <w:autoRedefine/>
    <w:uiPriority w:val="99"/>
    <w:qFormat/>
    <w:locked/>
    <w:rPr>
      <w:kern w:val="2"/>
      <w:sz w:val="21"/>
      <w:szCs w:val="22"/>
    </w:rPr>
  </w:style>
  <w:style w:type="paragraph" w:customStyle="1" w:styleId="msonormalcxspmiddle">
    <w:name w:val="msonormalcxspmiddle"/>
    <w:basedOn w:val="affb"/>
    <w:autoRedefine/>
    <w:uiPriority w:val="99"/>
    <w:semiHidden/>
    <w:qFormat/>
    <w:pPr>
      <w:widowControl/>
      <w:spacing w:before="100" w:beforeAutospacing="1" w:after="100" w:afterAutospacing="1" w:line="240" w:lineRule="auto"/>
      <w:ind w:firstLineChars="0" w:firstLine="0"/>
      <w:jc w:val="left"/>
    </w:pPr>
    <w:rPr>
      <w:rFonts w:ascii="Calibri" w:eastAsia="宋体" w:hAnsi="宋体" w:cs="宋体"/>
      <w:kern w:val="0"/>
      <w:sz w:val="21"/>
      <w:szCs w:val="22"/>
    </w:rPr>
  </w:style>
  <w:style w:type="character" w:customStyle="1" w:styleId="CharChar16">
    <w:name w:val="Char Char16"/>
    <w:autoRedefine/>
    <w:uiPriority w:val="99"/>
    <w:qFormat/>
    <w:locked/>
    <w:rPr>
      <w:rFonts w:ascii="黑体" w:eastAsia="黑体" w:hAnsi="宋体" w:cs="宋体"/>
      <w:bCs/>
      <w:kern w:val="2"/>
      <w:sz w:val="24"/>
      <w:szCs w:val="32"/>
      <w:lang w:bidi="ar-SA"/>
    </w:rPr>
  </w:style>
  <w:style w:type="character" w:customStyle="1" w:styleId="TX61Char">
    <w:name w:val="TX61图表正文 Char"/>
    <w:link w:val="TX61"/>
    <w:uiPriority w:val="99"/>
    <w:semiHidden/>
    <w:qFormat/>
    <w:locked/>
    <w:rPr>
      <w:rFonts w:ascii="宋体"/>
      <w:szCs w:val="24"/>
    </w:rPr>
  </w:style>
  <w:style w:type="paragraph" w:customStyle="1" w:styleId="TX61">
    <w:name w:val="TX61图表正文"/>
    <w:basedOn w:val="affb"/>
    <w:link w:val="TX61Char"/>
    <w:autoRedefine/>
    <w:uiPriority w:val="99"/>
    <w:semiHidden/>
    <w:qFormat/>
    <w:pPr>
      <w:widowControl/>
      <w:spacing w:before="200" w:after="120" w:line="240" w:lineRule="atLeast"/>
      <w:ind w:firstLineChars="0" w:firstLine="0"/>
      <w:jc w:val="center"/>
    </w:pPr>
    <w:rPr>
      <w:rFonts w:ascii="宋体" w:eastAsia="宋体"/>
      <w:kern w:val="0"/>
      <w:sz w:val="20"/>
      <w:szCs w:val="24"/>
    </w:rPr>
  </w:style>
  <w:style w:type="character" w:customStyle="1" w:styleId="Charffff5">
    <w:name w:val="新正文 Char"/>
    <w:link w:val="affffffffffffffffffffffff"/>
    <w:autoRedefine/>
    <w:uiPriority w:val="99"/>
    <w:qFormat/>
    <w:locked/>
    <w:rPr>
      <w:rFonts w:ascii="仿宋_GB2312" w:eastAsia="仿宋_GB2312"/>
      <w:kern w:val="2"/>
      <w:sz w:val="28"/>
      <w:szCs w:val="24"/>
    </w:rPr>
  </w:style>
  <w:style w:type="paragraph" w:customStyle="1" w:styleId="affffffffffffffffffffffff">
    <w:name w:val="新正文"/>
    <w:basedOn w:val="affb"/>
    <w:link w:val="Charffff5"/>
    <w:uiPriority w:val="99"/>
    <w:qFormat/>
    <w:pPr>
      <w:widowControl/>
      <w:spacing w:before="200" w:after="120" w:line="460" w:lineRule="exact"/>
      <w:jc w:val="left"/>
    </w:pPr>
    <w:rPr>
      <w:rFonts w:ascii="仿宋_GB2312"/>
      <w:szCs w:val="24"/>
    </w:rPr>
  </w:style>
  <w:style w:type="paragraph" w:customStyle="1" w:styleId="CharChar1Char0">
    <w:name w:val="标准正文 Char Char1 Char"/>
    <w:basedOn w:val="affb"/>
    <w:uiPriority w:val="99"/>
    <w:semiHidden/>
    <w:qFormat/>
    <w:pPr>
      <w:widowControl/>
      <w:adjustRightInd w:val="0"/>
      <w:spacing w:before="200" w:after="120" w:line="360" w:lineRule="auto"/>
      <w:ind w:firstLineChars="0" w:firstLine="425"/>
      <w:jc w:val="left"/>
      <w:textAlignment w:val="baseline"/>
    </w:pPr>
    <w:rPr>
      <w:rFonts w:ascii="Calibri" w:eastAsia="宋体" w:hAnsi="Calibri"/>
      <w:spacing w:val="-4"/>
      <w:kern w:val="21"/>
      <w:sz w:val="21"/>
      <w:szCs w:val="22"/>
    </w:rPr>
  </w:style>
  <w:style w:type="paragraph" w:customStyle="1" w:styleId="ZW">
    <w:name w:val="ZW"/>
    <w:basedOn w:val="affb"/>
    <w:link w:val="ZWChar"/>
    <w:autoRedefine/>
    <w:uiPriority w:val="99"/>
    <w:semiHidden/>
    <w:qFormat/>
    <w:pPr>
      <w:widowControl/>
      <w:adjustRightInd w:val="0"/>
      <w:snapToGrid w:val="0"/>
      <w:spacing w:before="200" w:after="120" w:line="360" w:lineRule="auto"/>
      <w:ind w:firstLine="562"/>
      <w:jc w:val="left"/>
    </w:pPr>
    <w:rPr>
      <w:rFonts w:ascii="仿宋_GB2312" w:hAnsi="Calibri"/>
      <w:szCs w:val="28"/>
    </w:rPr>
  </w:style>
  <w:style w:type="character" w:customStyle="1" w:styleId="ZWChar">
    <w:name w:val="ZW Char"/>
    <w:link w:val="ZW"/>
    <w:autoRedefine/>
    <w:uiPriority w:val="99"/>
    <w:semiHidden/>
    <w:qFormat/>
    <w:rPr>
      <w:rFonts w:ascii="仿宋_GB2312" w:eastAsia="仿宋_GB2312" w:hAnsi="Calibri"/>
      <w:kern w:val="2"/>
      <w:sz w:val="28"/>
      <w:szCs w:val="28"/>
    </w:rPr>
  </w:style>
  <w:style w:type="paragraph" w:customStyle="1" w:styleId="affffffffffffffffffffffff0">
    <w:name w:val="自定义正文"/>
    <w:next w:val="affb"/>
    <w:autoRedefine/>
    <w:qFormat/>
    <w:pPr>
      <w:snapToGrid w:val="0"/>
      <w:spacing w:before="120" w:after="120" w:line="360" w:lineRule="auto"/>
      <w:ind w:firstLineChars="200" w:firstLine="200"/>
    </w:pPr>
    <w:rPr>
      <w:color w:val="000000"/>
      <w:kern w:val="24"/>
      <w:sz w:val="24"/>
    </w:rPr>
  </w:style>
  <w:style w:type="paragraph" w:customStyle="1" w:styleId="yu1">
    <w:name w:val="yu1"/>
    <w:basedOn w:val="affb"/>
    <w:qFormat/>
    <w:pPr>
      <w:widowControl/>
      <w:spacing w:before="200" w:after="120" w:line="240" w:lineRule="auto"/>
      <w:ind w:firstLineChars="0" w:firstLine="0"/>
      <w:jc w:val="left"/>
    </w:pPr>
    <w:rPr>
      <w:rFonts w:ascii="Calibri" w:eastAsia="宋体" w:hAnsi="Calibri"/>
      <w:sz w:val="21"/>
      <w:szCs w:val="22"/>
    </w:rPr>
  </w:style>
  <w:style w:type="paragraph" w:customStyle="1" w:styleId="1ffff7">
    <w:name w:val="正文样式1"/>
    <w:basedOn w:val="affb"/>
    <w:link w:val="1Char8"/>
    <w:autoRedefine/>
    <w:semiHidden/>
    <w:qFormat/>
    <w:pPr>
      <w:widowControl/>
      <w:spacing w:before="200" w:after="120" w:line="360" w:lineRule="auto"/>
      <w:ind w:firstLine="560"/>
      <w:jc w:val="left"/>
    </w:pPr>
    <w:rPr>
      <w:rFonts w:ascii="宋体" w:hAnsi="Calibri"/>
      <w:color w:val="0000FF"/>
      <w:szCs w:val="28"/>
    </w:rPr>
  </w:style>
  <w:style w:type="character" w:customStyle="1" w:styleId="1Char8">
    <w:name w:val="正文样式1 Char"/>
    <w:link w:val="1ffff7"/>
    <w:semiHidden/>
    <w:qFormat/>
    <w:rPr>
      <w:rFonts w:ascii="宋体" w:eastAsia="仿宋_GB2312" w:hAnsi="Calibri"/>
      <w:color w:val="0000FF"/>
      <w:kern w:val="2"/>
      <w:sz w:val="28"/>
      <w:szCs w:val="28"/>
    </w:rPr>
  </w:style>
  <w:style w:type="paragraph" w:customStyle="1" w:styleId="1AH1H11H12H111H13H112Char">
    <w:name w:val="样式 标题 1章节第*部分第A章H1H11H12H111H13H112第一层一级Char论文题目第一..."/>
    <w:basedOn w:val="16"/>
    <w:link w:val="1AH1H11H12H111H13H112CharChar"/>
    <w:semiHidden/>
    <w:qFormat/>
    <w:pPr>
      <w:keepNext w:val="0"/>
      <w:widowControl/>
      <w:spacing w:line="500" w:lineRule="exact"/>
      <w:ind w:firstLineChars="0" w:firstLine="0"/>
    </w:pPr>
    <w:rPr>
      <w:rFonts w:hAnsi="Calibri" w:cs="宋体"/>
      <w:b w:val="0"/>
      <w:sz w:val="24"/>
      <w:szCs w:val="20"/>
    </w:rPr>
  </w:style>
  <w:style w:type="paragraph" w:customStyle="1" w:styleId="12018071">
    <w:name w:val="样式1的201807二级标题"/>
    <w:basedOn w:val="23"/>
    <w:link w:val="1201807Char0"/>
    <w:autoRedefine/>
    <w:semiHidden/>
    <w:qFormat/>
    <w:pPr>
      <w:keepLines w:val="0"/>
      <w:widowControl/>
      <w:adjustRightInd/>
      <w:snapToGrid/>
      <w:spacing w:line="500" w:lineRule="exact"/>
      <w:ind w:left="425" w:firstLineChars="0" w:hanging="425"/>
      <w:jc w:val="left"/>
    </w:pPr>
    <w:rPr>
      <w:rFonts w:ascii="Times New Roman" w:eastAsia="黑体" w:hAnsi="Times New Roman"/>
      <w:b w:val="0"/>
      <w:bCs w:val="0"/>
      <w:sz w:val="24"/>
      <w:szCs w:val="24"/>
    </w:rPr>
  </w:style>
  <w:style w:type="character" w:customStyle="1" w:styleId="1AH1H11H12H111H13H112CharChar">
    <w:name w:val="样式 标题 1章节第*部分第A章H1H11H12H111H13H112第一层一级Char论文题目第一... Char"/>
    <w:basedOn w:val="affd"/>
    <w:link w:val="1AH1H11H12H111H13H112Char"/>
    <w:autoRedefine/>
    <w:semiHidden/>
    <w:qFormat/>
    <w:rPr>
      <w:rFonts w:eastAsia="黑体" w:hAnsi="Calibri" w:cs="宋体"/>
      <w:bCs/>
      <w:kern w:val="44"/>
      <w:sz w:val="24"/>
    </w:rPr>
  </w:style>
  <w:style w:type="character" w:customStyle="1" w:styleId="1201807Char">
    <w:name w:val="样式1的201807 Char"/>
    <w:basedOn w:val="1AH1H11H12H111H13H112CharChar"/>
    <w:link w:val="12018070"/>
    <w:semiHidden/>
    <w:qFormat/>
    <w:rPr>
      <w:rFonts w:eastAsia="黑体" w:hAnsi="Calibri" w:cs="宋体"/>
      <w:bCs/>
      <w:kern w:val="44"/>
      <w:sz w:val="24"/>
    </w:rPr>
  </w:style>
  <w:style w:type="paragraph" w:customStyle="1" w:styleId="1201807">
    <w:name w:val="样式1的201807二级标题更新"/>
    <w:basedOn w:val="affb"/>
    <w:link w:val="1201807Char1"/>
    <w:semiHidden/>
    <w:qFormat/>
    <w:pPr>
      <w:widowControl/>
      <w:numPr>
        <w:ilvl w:val="1"/>
        <w:numId w:val="43"/>
      </w:numPr>
      <w:spacing w:before="200" w:after="120"/>
      <w:ind w:firstLineChars="0"/>
      <w:jc w:val="left"/>
    </w:pPr>
    <w:rPr>
      <w:rFonts w:ascii="黑体" w:eastAsia="黑体" w:hAnsi="黑体"/>
      <w:sz w:val="21"/>
      <w:szCs w:val="22"/>
    </w:rPr>
  </w:style>
  <w:style w:type="character" w:customStyle="1" w:styleId="1201807Char0">
    <w:name w:val="样式1的201807二级标题 Char"/>
    <w:basedOn w:val="affd"/>
    <w:link w:val="12018071"/>
    <w:autoRedefine/>
    <w:semiHidden/>
    <w:qFormat/>
    <w:rPr>
      <w:rFonts w:eastAsia="黑体"/>
      <w:kern w:val="2"/>
      <w:sz w:val="24"/>
      <w:szCs w:val="24"/>
    </w:rPr>
  </w:style>
  <w:style w:type="paragraph" w:customStyle="1" w:styleId="11807">
    <w:name w:val="样式1的一级标题1807更新"/>
    <w:basedOn w:val="affb"/>
    <w:link w:val="11807Char"/>
    <w:autoRedefine/>
    <w:semiHidden/>
    <w:qFormat/>
    <w:pPr>
      <w:widowControl/>
      <w:spacing w:before="200" w:after="120"/>
      <w:ind w:firstLineChars="0" w:firstLine="0"/>
      <w:jc w:val="left"/>
    </w:pPr>
    <w:rPr>
      <w:rFonts w:ascii="黑体" w:eastAsia="黑体" w:hAnsi="黑体"/>
      <w:sz w:val="21"/>
      <w:szCs w:val="22"/>
    </w:rPr>
  </w:style>
  <w:style w:type="character" w:customStyle="1" w:styleId="1201807Char1">
    <w:name w:val="样式1的201807二级标题更新 Char"/>
    <w:basedOn w:val="affd"/>
    <w:link w:val="1201807"/>
    <w:semiHidden/>
    <w:qFormat/>
    <w:rPr>
      <w:rFonts w:ascii="黑体" w:eastAsia="黑体" w:hAnsi="黑体"/>
      <w:kern w:val="2"/>
      <w:sz w:val="21"/>
      <w:szCs w:val="22"/>
    </w:rPr>
  </w:style>
  <w:style w:type="character" w:customStyle="1" w:styleId="11807Char">
    <w:name w:val="样式1的一级标题1807更新 Char"/>
    <w:basedOn w:val="affd"/>
    <w:link w:val="11807"/>
    <w:autoRedefine/>
    <w:semiHidden/>
    <w:qFormat/>
    <w:rPr>
      <w:rFonts w:ascii="黑体" w:eastAsia="黑体" w:hAnsi="黑体"/>
      <w:kern w:val="2"/>
      <w:sz w:val="21"/>
      <w:szCs w:val="22"/>
    </w:rPr>
  </w:style>
  <w:style w:type="paragraph" w:customStyle="1" w:styleId="affffffffffffffffffffffff1">
    <w:name w:val="表注"/>
    <w:next w:val="afffffffffffff0"/>
    <w:link w:val="Charffff6"/>
    <w:autoRedefine/>
    <w:uiPriority w:val="99"/>
    <w:qFormat/>
    <w:pPr>
      <w:spacing w:before="200" w:after="120" w:line="440" w:lineRule="exact"/>
      <w:jc w:val="center"/>
    </w:pPr>
    <w:rPr>
      <w:rFonts w:ascii="黑体" w:eastAsia="黑体" w:hAnsi="宋体"/>
      <w:sz w:val="24"/>
      <w:szCs w:val="28"/>
    </w:rPr>
  </w:style>
  <w:style w:type="character" w:customStyle="1" w:styleId="Charffff6">
    <w:name w:val="表注 Char"/>
    <w:link w:val="affffffffffffffffffffffff1"/>
    <w:uiPriority w:val="99"/>
    <w:qFormat/>
    <w:rPr>
      <w:rFonts w:ascii="黑体" w:eastAsia="黑体" w:hAnsi="宋体"/>
      <w:sz w:val="24"/>
      <w:szCs w:val="28"/>
    </w:rPr>
  </w:style>
  <w:style w:type="paragraph" w:customStyle="1" w:styleId="aff5">
    <w:name w:val="序号"/>
    <w:link w:val="Charffff7"/>
    <w:autoRedefine/>
    <w:semiHidden/>
    <w:qFormat/>
    <w:pPr>
      <w:numPr>
        <w:numId w:val="44"/>
      </w:numPr>
      <w:spacing w:before="200" w:after="120" w:line="440" w:lineRule="exact"/>
      <w:jc w:val="center"/>
    </w:pPr>
    <w:rPr>
      <w:rFonts w:hAnsi="宋体"/>
      <w:bCs/>
      <w:kern w:val="2"/>
      <w:sz w:val="21"/>
      <w:szCs w:val="21"/>
    </w:rPr>
  </w:style>
  <w:style w:type="character" w:customStyle="1" w:styleId="Charffff7">
    <w:name w:val="序号 Char"/>
    <w:link w:val="aff5"/>
    <w:autoRedefine/>
    <w:semiHidden/>
    <w:qFormat/>
    <w:rPr>
      <w:rFonts w:hAnsi="宋体"/>
      <w:bCs/>
      <w:kern w:val="2"/>
      <w:sz w:val="21"/>
      <w:szCs w:val="21"/>
    </w:rPr>
  </w:style>
  <w:style w:type="character" w:customStyle="1" w:styleId="3Char11">
    <w:name w:val="正文文本 3 Char1"/>
    <w:basedOn w:val="affd"/>
    <w:semiHidden/>
    <w:qFormat/>
    <w:rPr>
      <w:kern w:val="2"/>
      <w:sz w:val="16"/>
      <w:szCs w:val="16"/>
    </w:rPr>
  </w:style>
  <w:style w:type="character" w:customStyle="1" w:styleId="1ffff8">
    <w:name w:val="页码1"/>
    <w:basedOn w:val="affd"/>
    <w:autoRedefine/>
    <w:qFormat/>
  </w:style>
  <w:style w:type="paragraph" w:customStyle="1" w:styleId="affffffffffffffffffffffff2">
    <w:name w:val="图表名"/>
    <w:basedOn w:val="affc"/>
    <w:autoRedefine/>
    <w:uiPriority w:val="99"/>
    <w:qFormat/>
    <w:pPr>
      <w:widowControl/>
      <w:spacing w:before="200" w:after="120" w:line="360" w:lineRule="auto"/>
      <w:ind w:firstLineChars="0" w:firstLine="0"/>
      <w:jc w:val="center"/>
    </w:pPr>
    <w:rPr>
      <w:rFonts w:ascii="黑体" w:eastAsia="黑体" w:hAnsi="Times New Roman"/>
      <w:sz w:val="21"/>
      <w:szCs w:val="24"/>
    </w:rPr>
  </w:style>
  <w:style w:type="character" w:customStyle="1" w:styleId="077-Char20">
    <w:name w:val="077-正文格式 Char2"/>
    <w:uiPriority w:val="99"/>
    <w:semiHidden/>
    <w:qFormat/>
    <w:locked/>
    <w:rPr>
      <w:rFonts w:ascii="宋体" w:cs="宋体"/>
      <w:kern w:val="2"/>
      <w:sz w:val="24"/>
    </w:rPr>
  </w:style>
  <w:style w:type="character" w:customStyle="1" w:styleId="333CharCharCharCharCharCharCharCharCharCharChar">
    <w:name w:val="标题 3第二层条三级 标题 3标题 3 Char + 宋体 四号 Char Char Char Char Char Char Char Char Char Char"/>
    <w:autoRedefine/>
    <w:uiPriority w:val="99"/>
    <w:semiHidden/>
    <w:qFormat/>
    <w:rPr>
      <w:rFonts w:ascii="宋体" w:eastAsia="宋体" w:hAnsi="宋体"/>
      <w:b/>
      <w:bCs/>
      <w:kern w:val="2"/>
      <w:sz w:val="28"/>
      <w:szCs w:val="32"/>
      <w:lang w:val="en-US" w:eastAsia="zh-CN" w:bidi="ar-SA"/>
    </w:rPr>
  </w:style>
  <w:style w:type="paragraph" w:customStyle="1" w:styleId="3h311133Char00">
    <w:name w:val="标题 3第二层条三级四号字第三层h31.1.1 标题 3标题 3 Char + 段前: 0 磅 段后: 0..."/>
    <w:basedOn w:val="30"/>
    <w:autoRedefine/>
    <w:uiPriority w:val="99"/>
    <w:semiHidden/>
    <w:qFormat/>
    <w:pPr>
      <w:tabs>
        <w:tab w:val="left" w:pos="993"/>
      </w:tabs>
      <w:spacing w:before="200" w:after="120" w:line="560" w:lineRule="exact"/>
      <w:ind w:left="851" w:hanging="420"/>
    </w:pPr>
    <w:rPr>
      <w:rFonts w:ascii="黑体" w:eastAsia="宋体" w:hAnsi="黑体"/>
      <w:b w:val="0"/>
      <w:bCs w:val="0"/>
      <w:sz w:val="24"/>
      <w:szCs w:val="24"/>
    </w:rPr>
  </w:style>
  <w:style w:type="paragraph" w:customStyle="1" w:styleId="GB2312151961">
    <w:name w:val="样式 样式 (中文) 仿宋_GB2312 小四 黑色 行距: 1.5 倍行距 首行缩进:  1.96 字符 + 首行缩进:  1..."/>
    <w:basedOn w:val="affb"/>
    <w:autoRedefine/>
    <w:semiHidden/>
    <w:qFormat/>
    <w:pPr>
      <w:widowControl/>
      <w:spacing w:before="200" w:after="120" w:line="240" w:lineRule="auto"/>
      <w:jc w:val="left"/>
    </w:pPr>
    <w:rPr>
      <w:rFonts w:ascii="Calibri" w:hAnsi="Calibri" w:cs="宋体"/>
      <w:color w:val="000000"/>
      <w:szCs w:val="20"/>
    </w:rPr>
  </w:style>
  <w:style w:type="paragraph" w:customStyle="1" w:styleId="87">
    <w:name w:val="8正文"/>
    <w:basedOn w:val="affb"/>
    <w:link w:val="8Char1"/>
    <w:autoRedefine/>
    <w:uiPriority w:val="99"/>
    <w:semiHidden/>
    <w:qFormat/>
    <w:pPr>
      <w:widowControl/>
      <w:autoSpaceDE w:val="0"/>
      <w:autoSpaceDN w:val="0"/>
      <w:adjustRightInd w:val="0"/>
      <w:snapToGrid w:val="0"/>
      <w:spacing w:before="200" w:after="120" w:line="560" w:lineRule="exact"/>
      <w:jc w:val="left"/>
    </w:pPr>
    <w:rPr>
      <w:rFonts w:ascii="宋体"/>
      <w:sz w:val="32"/>
      <w:szCs w:val="28"/>
    </w:rPr>
  </w:style>
  <w:style w:type="character" w:customStyle="1" w:styleId="8Char1">
    <w:name w:val="8正文 Char"/>
    <w:link w:val="87"/>
    <w:autoRedefine/>
    <w:uiPriority w:val="99"/>
    <w:semiHidden/>
    <w:qFormat/>
    <w:rPr>
      <w:rFonts w:ascii="宋体" w:eastAsia="仿宋_GB2312"/>
      <w:kern w:val="2"/>
      <w:sz w:val="32"/>
      <w:szCs w:val="28"/>
    </w:rPr>
  </w:style>
  <w:style w:type="character" w:customStyle="1" w:styleId="Charffff8">
    <w:name w:val="图片格式 Char"/>
    <w:link w:val="affffffffffffffffffffffff3"/>
    <w:autoRedefine/>
    <w:uiPriority w:val="99"/>
    <w:semiHidden/>
    <w:qFormat/>
    <w:locked/>
    <w:rPr>
      <w:rFonts w:ascii="宋体" w:hAnsi="宋体"/>
      <w:sz w:val="24"/>
      <w:szCs w:val="24"/>
    </w:rPr>
  </w:style>
  <w:style w:type="paragraph" w:customStyle="1" w:styleId="affffffffffffffffffffffff3">
    <w:name w:val="图片格式"/>
    <w:basedOn w:val="affb"/>
    <w:link w:val="Charffff8"/>
    <w:autoRedefine/>
    <w:uiPriority w:val="99"/>
    <w:semiHidden/>
    <w:qFormat/>
    <w:pPr>
      <w:keepNext/>
      <w:widowControl/>
      <w:snapToGrid w:val="0"/>
      <w:spacing w:before="200" w:after="120" w:line="300" w:lineRule="auto"/>
      <w:ind w:firstLineChars="0" w:firstLine="0"/>
      <w:jc w:val="center"/>
    </w:pPr>
    <w:rPr>
      <w:rFonts w:ascii="宋体" w:eastAsia="宋体" w:hAnsi="宋体"/>
      <w:kern w:val="0"/>
      <w:sz w:val="24"/>
      <w:szCs w:val="24"/>
    </w:rPr>
  </w:style>
  <w:style w:type="paragraph" w:customStyle="1" w:styleId="5dashdsddH5h5SecondSubheading3653">
    <w:name w:val="样式 标题 5第四层条dashdsdd五级标题第五层H5h5Second Subheading36标题53..."/>
    <w:basedOn w:val="52"/>
    <w:autoRedefine/>
    <w:semiHidden/>
    <w:qFormat/>
    <w:pPr>
      <w:widowControl/>
      <w:adjustRightInd w:val="0"/>
      <w:snapToGrid w:val="0"/>
      <w:spacing w:line="500" w:lineRule="exact"/>
      <w:jc w:val="left"/>
    </w:pPr>
    <w:rPr>
      <w:rFonts w:ascii="黑体" w:eastAsia="黑体" w:hAnsi="黑体" w:cs="宋体"/>
      <w:bCs w:val="0"/>
      <w:snapToGrid/>
      <w:kern w:val="2"/>
      <w:szCs w:val="20"/>
    </w:rPr>
  </w:style>
  <w:style w:type="paragraph" w:customStyle="1" w:styleId="affffffffffffffffffffffff4">
    <w:name w:val="正文内容格式"/>
    <w:basedOn w:val="affb"/>
    <w:link w:val="Charffff9"/>
    <w:qFormat/>
    <w:pPr>
      <w:widowControl/>
      <w:adjustRightInd w:val="0"/>
      <w:snapToGrid w:val="0"/>
      <w:spacing w:before="200" w:after="120" w:line="400" w:lineRule="atLeast"/>
      <w:ind w:firstLineChars="0" w:firstLine="482"/>
      <w:jc w:val="left"/>
      <w:textAlignment w:val="baseline"/>
    </w:pPr>
    <w:rPr>
      <w:rFonts w:ascii="Calibri" w:eastAsia="宋体" w:hAnsi="Calibri"/>
      <w:kern w:val="0"/>
      <w:sz w:val="21"/>
      <w:szCs w:val="20"/>
    </w:rPr>
  </w:style>
  <w:style w:type="character" w:customStyle="1" w:styleId="Charffff9">
    <w:name w:val="正文内容格式 Char"/>
    <w:basedOn w:val="affd"/>
    <w:link w:val="affffffffffffffffffffffff4"/>
    <w:autoRedefine/>
    <w:qFormat/>
    <w:rPr>
      <w:rFonts w:ascii="Calibri" w:hAnsi="Calibri"/>
      <w:sz w:val="21"/>
    </w:rPr>
  </w:style>
  <w:style w:type="paragraph" w:customStyle="1" w:styleId="1ffff9">
    <w:name w:val="纯文本1"/>
    <w:basedOn w:val="affb"/>
    <w:qFormat/>
    <w:pPr>
      <w:widowControl/>
      <w:spacing w:before="200" w:after="120" w:line="240" w:lineRule="auto"/>
      <w:ind w:firstLineChars="0" w:firstLine="0"/>
      <w:jc w:val="left"/>
    </w:pPr>
    <w:rPr>
      <w:rFonts w:ascii="宋体" w:eastAsia="宋体" w:hAnsi="Courier New"/>
      <w:kern w:val="0"/>
      <w:sz w:val="20"/>
      <w:szCs w:val="20"/>
    </w:rPr>
  </w:style>
  <w:style w:type="paragraph" w:customStyle="1" w:styleId="affffffffffffffffffffffff5">
    <w:name w:val="非标题二级编号"/>
    <w:basedOn w:val="afffffffc"/>
    <w:link w:val="Charffffa"/>
    <w:autoRedefine/>
    <w:qFormat/>
    <w:pPr>
      <w:widowControl/>
      <w:spacing w:before="200" w:after="120" w:line="360" w:lineRule="auto"/>
      <w:ind w:firstLineChars="0" w:firstLine="0"/>
      <w:jc w:val="left"/>
    </w:pPr>
    <w:rPr>
      <w:rFonts w:eastAsia="宋体"/>
      <w:sz w:val="24"/>
      <w:szCs w:val="22"/>
      <w:lang w:val="en-US"/>
    </w:rPr>
  </w:style>
  <w:style w:type="character" w:customStyle="1" w:styleId="Charffffa">
    <w:name w:val="非标题二级编号 Char"/>
    <w:basedOn w:val="affd"/>
    <w:link w:val="affffffffffffffffffffffff5"/>
    <w:autoRedefine/>
    <w:qFormat/>
    <w:rPr>
      <w:kern w:val="2"/>
      <w:sz w:val="24"/>
      <w:szCs w:val="22"/>
    </w:rPr>
  </w:style>
  <w:style w:type="paragraph" w:customStyle="1" w:styleId="w0">
    <w:name w:val="w正文"/>
    <w:basedOn w:val="affb"/>
    <w:link w:val="wChar"/>
    <w:autoRedefine/>
    <w:qFormat/>
    <w:pPr>
      <w:widowControl/>
      <w:spacing w:before="200" w:after="120" w:line="480" w:lineRule="exact"/>
      <w:ind w:firstLine="560"/>
      <w:jc w:val="left"/>
    </w:pPr>
    <w:rPr>
      <w:rFonts w:eastAsia="宋体"/>
      <w:szCs w:val="28"/>
    </w:rPr>
  </w:style>
  <w:style w:type="paragraph" w:customStyle="1" w:styleId="w">
    <w:name w:val="w列表"/>
    <w:basedOn w:val="w0"/>
    <w:link w:val="wChar0"/>
    <w:autoRedefine/>
    <w:qFormat/>
    <w:pPr>
      <w:numPr>
        <w:numId w:val="45"/>
      </w:numPr>
      <w:adjustRightInd w:val="0"/>
      <w:ind w:left="0" w:firstLine="200"/>
    </w:pPr>
    <w:rPr>
      <w:rFonts w:ascii="Calibri" w:hAnsi="Calibri"/>
    </w:rPr>
  </w:style>
  <w:style w:type="character" w:customStyle="1" w:styleId="wChar">
    <w:name w:val="w正文 Char"/>
    <w:basedOn w:val="affd"/>
    <w:link w:val="w0"/>
    <w:autoRedefine/>
    <w:qFormat/>
    <w:rPr>
      <w:kern w:val="2"/>
      <w:sz w:val="28"/>
      <w:szCs w:val="28"/>
    </w:rPr>
  </w:style>
  <w:style w:type="character" w:customStyle="1" w:styleId="wChar0">
    <w:name w:val="w列表 Char"/>
    <w:basedOn w:val="affd"/>
    <w:link w:val="w"/>
    <w:autoRedefine/>
    <w:qFormat/>
    <w:rPr>
      <w:rFonts w:ascii="Calibri" w:hAnsi="Calibri"/>
      <w:kern w:val="2"/>
      <w:sz w:val="28"/>
      <w:szCs w:val="28"/>
    </w:rPr>
  </w:style>
  <w:style w:type="paragraph" w:customStyle="1" w:styleId="w1">
    <w:name w:val="w图"/>
    <w:basedOn w:val="affb"/>
    <w:link w:val="wChar1"/>
    <w:autoRedefine/>
    <w:qFormat/>
    <w:pPr>
      <w:widowControl/>
      <w:spacing w:before="200" w:after="120" w:line="240" w:lineRule="auto"/>
      <w:ind w:firstLineChars="0" w:firstLine="0"/>
      <w:jc w:val="center"/>
    </w:pPr>
    <w:rPr>
      <w:rFonts w:eastAsia="宋体"/>
      <w:sz w:val="21"/>
      <w:szCs w:val="24"/>
    </w:rPr>
  </w:style>
  <w:style w:type="character" w:customStyle="1" w:styleId="wChar1">
    <w:name w:val="w图 Char"/>
    <w:basedOn w:val="affd"/>
    <w:link w:val="w1"/>
    <w:autoRedefine/>
    <w:qFormat/>
    <w:rPr>
      <w:kern w:val="2"/>
      <w:sz w:val="21"/>
      <w:szCs w:val="24"/>
    </w:rPr>
  </w:style>
  <w:style w:type="character" w:customStyle="1" w:styleId="-Char5">
    <w:name w:val="正文-小科研 Char"/>
    <w:link w:val="-fff1"/>
    <w:autoRedefine/>
    <w:qFormat/>
    <w:locked/>
    <w:rPr>
      <w:kern w:val="2"/>
      <w:sz w:val="28"/>
      <w:szCs w:val="24"/>
    </w:rPr>
  </w:style>
  <w:style w:type="paragraph" w:customStyle="1" w:styleId="-fff1">
    <w:name w:val="正文-小科研"/>
    <w:basedOn w:val="affb"/>
    <w:link w:val="-Char5"/>
    <w:autoRedefine/>
    <w:qFormat/>
    <w:pPr>
      <w:widowControl/>
      <w:spacing w:before="200" w:after="120" w:line="460" w:lineRule="exact"/>
      <w:jc w:val="left"/>
    </w:pPr>
    <w:rPr>
      <w:rFonts w:eastAsia="宋体"/>
      <w:szCs w:val="24"/>
    </w:rPr>
  </w:style>
  <w:style w:type="paragraph" w:customStyle="1" w:styleId="a4">
    <w:name w:val="报告正文 + 项目符号"/>
    <w:basedOn w:val="affb"/>
    <w:autoRedefine/>
    <w:qFormat/>
    <w:pPr>
      <w:widowControl/>
      <w:numPr>
        <w:numId w:val="46"/>
      </w:numPr>
      <w:tabs>
        <w:tab w:val="left" w:pos="993"/>
      </w:tabs>
      <w:adjustRightInd w:val="0"/>
      <w:snapToGrid w:val="0"/>
      <w:spacing w:before="200" w:after="120" w:line="360" w:lineRule="auto"/>
      <w:ind w:firstLineChars="0" w:firstLine="0"/>
      <w:jc w:val="left"/>
    </w:pPr>
    <w:rPr>
      <w:rFonts w:eastAsia="宋体"/>
      <w:color w:val="000000"/>
      <w:kern w:val="0"/>
    </w:rPr>
  </w:style>
  <w:style w:type="paragraph" w:customStyle="1" w:styleId="affffffffffffffffffffffff6">
    <w:name w:val="表格居中"/>
    <w:basedOn w:val="affb"/>
    <w:link w:val="Charffffb"/>
    <w:autoRedefine/>
    <w:qFormat/>
    <w:pPr>
      <w:widowControl/>
      <w:adjustRightInd w:val="0"/>
      <w:snapToGrid w:val="0"/>
      <w:spacing w:before="200" w:after="120" w:line="240" w:lineRule="auto"/>
      <w:ind w:firstLineChars="0" w:firstLine="0"/>
      <w:jc w:val="center"/>
    </w:pPr>
    <w:rPr>
      <w:rFonts w:eastAsia="宋体"/>
      <w:snapToGrid w:val="0"/>
      <w:kern w:val="0"/>
      <w:sz w:val="24"/>
      <w:szCs w:val="24"/>
    </w:rPr>
  </w:style>
  <w:style w:type="character" w:customStyle="1" w:styleId="Charffffb">
    <w:name w:val="表格居中 Char"/>
    <w:link w:val="affffffffffffffffffffffff6"/>
    <w:autoRedefine/>
    <w:qFormat/>
    <w:rPr>
      <w:snapToGrid w:val="0"/>
      <w:sz w:val="24"/>
      <w:szCs w:val="24"/>
    </w:rPr>
  </w:style>
  <w:style w:type="paragraph" w:customStyle="1" w:styleId="affffffffffffffffffffffff7">
    <w:name w:val="表格内标题行"/>
    <w:link w:val="Charffffc"/>
    <w:autoRedefine/>
    <w:qFormat/>
    <w:pPr>
      <w:adjustRightInd w:val="0"/>
      <w:snapToGrid w:val="0"/>
      <w:spacing w:before="200" w:after="120" w:line="440" w:lineRule="exact"/>
      <w:jc w:val="center"/>
    </w:pPr>
    <w:rPr>
      <w:b/>
      <w:sz w:val="24"/>
      <w:szCs w:val="22"/>
    </w:rPr>
  </w:style>
  <w:style w:type="character" w:customStyle="1" w:styleId="Charffffc">
    <w:name w:val="表格内标题行 Char"/>
    <w:link w:val="affffffffffffffffffffffff7"/>
    <w:autoRedefine/>
    <w:qFormat/>
    <w:rPr>
      <w:b/>
      <w:sz w:val="24"/>
      <w:szCs w:val="22"/>
    </w:rPr>
  </w:style>
  <w:style w:type="paragraph" w:customStyle="1" w:styleId="m">
    <w:name w:val="m_正文"/>
    <w:basedOn w:val="affb"/>
    <w:link w:val="mChar"/>
    <w:autoRedefine/>
    <w:qFormat/>
    <w:pPr>
      <w:widowControl/>
      <w:spacing w:before="200" w:after="120" w:line="440" w:lineRule="exact"/>
      <w:ind w:firstLine="480"/>
      <w:jc w:val="left"/>
    </w:pPr>
    <w:rPr>
      <w:rFonts w:eastAsia="宋体"/>
      <w:kern w:val="24"/>
      <w:sz w:val="24"/>
      <w:szCs w:val="24"/>
    </w:rPr>
  </w:style>
  <w:style w:type="character" w:customStyle="1" w:styleId="mChar">
    <w:name w:val="m_正文 Char"/>
    <w:link w:val="m"/>
    <w:autoRedefine/>
    <w:qFormat/>
    <w:rPr>
      <w:kern w:val="24"/>
      <w:sz w:val="24"/>
      <w:szCs w:val="24"/>
    </w:rPr>
  </w:style>
  <w:style w:type="paragraph" w:customStyle="1" w:styleId="m2">
    <w:name w:val="m_标题2"/>
    <w:basedOn w:val="23"/>
    <w:qFormat/>
    <w:pPr>
      <w:widowControl/>
      <w:adjustRightInd/>
      <w:snapToGrid/>
      <w:spacing w:before="120" w:after="120" w:line="240" w:lineRule="auto"/>
      <w:ind w:left="1200" w:firstLineChars="0" w:hanging="1200"/>
      <w:jc w:val="left"/>
    </w:pPr>
    <w:rPr>
      <w:rFonts w:ascii="黑体" w:eastAsia="黑体" w:hAnsi="Arial"/>
      <w:b w:val="0"/>
      <w:bCs w:val="0"/>
      <w:kern w:val="28"/>
      <w:sz w:val="28"/>
      <w:szCs w:val="28"/>
    </w:rPr>
  </w:style>
  <w:style w:type="paragraph" w:customStyle="1" w:styleId="m3">
    <w:name w:val="m_标题3"/>
    <w:basedOn w:val="30"/>
    <w:autoRedefine/>
    <w:qFormat/>
    <w:pPr>
      <w:widowControl/>
      <w:snapToGrid/>
      <w:spacing w:line="240" w:lineRule="auto"/>
      <w:ind w:left="851" w:hanging="420"/>
      <w:jc w:val="left"/>
    </w:pPr>
    <w:rPr>
      <w:rFonts w:ascii="宋体" w:eastAsia="宋体" w:hAnsi="宋体"/>
      <w:b w:val="0"/>
      <w:kern w:val="28"/>
      <w:sz w:val="28"/>
      <w:szCs w:val="28"/>
    </w:rPr>
  </w:style>
  <w:style w:type="paragraph" w:customStyle="1" w:styleId="m0">
    <w:name w:val="m_图题"/>
    <w:basedOn w:val="affffffffa"/>
    <w:qFormat/>
    <w:pPr>
      <w:widowControl/>
      <w:adjustRightInd/>
      <w:snapToGrid/>
      <w:spacing w:before="200" w:afterLines="50" w:after="230" w:line="240" w:lineRule="auto"/>
    </w:pPr>
    <w:rPr>
      <w:rFonts w:eastAsia="宋体"/>
      <w:bCs w:val="0"/>
      <w:color w:val="auto"/>
      <w:kern w:val="24"/>
      <w:sz w:val="24"/>
      <w:szCs w:val="24"/>
    </w:rPr>
  </w:style>
  <w:style w:type="paragraph" w:customStyle="1" w:styleId="m1">
    <w:name w:val="m_表中文字"/>
    <w:basedOn w:val="affb"/>
    <w:autoRedefine/>
    <w:qFormat/>
    <w:pPr>
      <w:widowControl/>
      <w:adjustRightInd w:val="0"/>
      <w:snapToGrid w:val="0"/>
      <w:spacing w:before="200" w:after="120" w:line="300" w:lineRule="exact"/>
      <w:ind w:firstLineChars="0" w:firstLine="0"/>
      <w:jc w:val="left"/>
    </w:pPr>
    <w:rPr>
      <w:rFonts w:eastAsia="宋体"/>
      <w:bCs/>
      <w:sz w:val="21"/>
      <w:szCs w:val="21"/>
    </w:rPr>
  </w:style>
  <w:style w:type="character" w:customStyle="1" w:styleId="affffffffffffffffffffffff8">
    <w:name w:val="题注 字符"/>
    <w:qFormat/>
    <w:locked/>
    <w:rPr>
      <w:rFonts w:ascii="Cambria" w:eastAsia="黑体" w:hAnsi="Cambria"/>
      <w:kern w:val="24"/>
    </w:rPr>
  </w:style>
  <w:style w:type="paragraph" w:customStyle="1" w:styleId="af9">
    <w:name w:val="正文格式 项目符号"/>
    <w:basedOn w:val="affb"/>
    <w:autoRedefine/>
    <w:qFormat/>
    <w:pPr>
      <w:widowControl/>
      <w:numPr>
        <w:numId w:val="47"/>
      </w:numPr>
      <w:adjustRightInd w:val="0"/>
      <w:snapToGrid w:val="0"/>
      <w:spacing w:before="200" w:after="120" w:line="300" w:lineRule="auto"/>
      <w:ind w:firstLineChars="0" w:firstLine="0"/>
      <w:jc w:val="center"/>
    </w:pPr>
    <w:rPr>
      <w:rFonts w:ascii="宋体" w:eastAsia="宋体"/>
      <w:kern w:val="0"/>
      <w:sz w:val="21"/>
      <w:szCs w:val="24"/>
    </w:rPr>
  </w:style>
  <w:style w:type="paragraph" w:customStyle="1" w:styleId="-fff2">
    <w:name w:val="审价-正文文本"/>
    <w:link w:val="-Char6"/>
    <w:autoRedefine/>
    <w:qFormat/>
    <w:pPr>
      <w:snapToGrid w:val="0"/>
      <w:spacing w:before="200" w:after="120" w:line="580" w:lineRule="exact"/>
      <w:ind w:firstLineChars="200" w:firstLine="200"/>
      <w:contextualSpacing/>
      <w:jc w:val="both"/>
    </w:pPr>
    <w:rPr>
      <w:rFonts w:eastAsia="仿宋_GB2312"/>
      <w:kern w:val="2"/>
      <w:sz w:val="32"/>
      <w:szCs w:val="24"/>
    </w:rPr>
  </w:style>
  <w:style w:type="character" w:customStyle="1" w:styleId="-Char6">
    <w:name w:val="审价-正文文本 Char"/>
    <w:link w:val="-fff2"/>
    <w:autoRedefine/>
    <w:qFormat/>
    <w:rPr>
      <w:rFonts w:eastAsia="仿宋_GB2312"/>
      <w:kern w:val="2"/>
      <w:sz w:val="32"/>
      <w:szCs w:val="24"/>
    </w:rPr>
  </w:style>
  <w:style w:type="paragraph" w:customStyle="1" w:styleId="-fff3">
    <w:name w:val="审价-表头"/>
    <w:basedOn w:val="affb"/>
    <w:qFormat/>
    <w:pPr>
      <w:widowControl/>
      <w:spacing w:before="200" w:after="120" w:line="240" w:lineRule="auto"/>
      <w:ind w:firstLineChars="0" w:firstLine="0"/>
      <w:jc w:val="center"/>
    </w:pPr>
    <w:rPr>
      <w:rFonts w:ascii="黑体" w:eastAsia="黑体" w:hAnsi="Calibri"/>
      <w:sz w:val="21"/>
      <w:szCs w:val="21"/>
    </w:rPr>
  </w:style>
  <w:style w:type="paragraph" w:customStyle="1" w:styleId="-fff4">
    <w:name w:val="审价-表格内容"/>
    <w:basedOn w:val="affb"/>
    <w:autoRedefine/>
    <w:qFormat/>
    <w:pPr>
      <w:widowControl/>
      <w:spacing w:before="200" w:after="120" w:line="240" w:lineRule="auto"/>
      <w:ind w:firstLineChars="0" w:firstLine="0"/>
      <w:jc w:val="left"/>
    </w:pPr>
    <w:rPr>
      <w:rFonts w:eastAsia="宋体" w:hAnsi="Calibri"/>
      <w:sz w:val="21"/>
      <w:szCs w:val="21"/>
    </w:rPr>
  </w:style>
  <w:style w:type="paragraph" w:customStyle="1" w:styleId="-fff5">
    <w:name w:val="审价-表格内容居中"/>
    <w:basedOn w:val="-fff4"/>
    <w:qFormat/>
    <w:pPr>
      <w:jc w:val="center"/>
    </w:pPr>
    <w:rPr>
      <w:rFonts w:hAnsi="Times New Roman"/>
    </w:rPr>
  </w:style>
  <w:style w:type="paragraph" w:customStyle="1" w:styleId="-fff6">
    <w:name w:val="审价-表题"/>
    <w:basedOn w:val="affb"/>
    <w:next w:val="-fff2"/>
    <w:autoRedefine/>
    <w:qFormat/>
    <w:pPr>
      <w:widowControl/>
      <w:adjustRightInd w:val="0"/>
      <w:snapToGrid w:val="0"/>
      <w:spacing w:beforeLines="50" w:before="200" w:afterLines="50" w:after="120" w:line="240" w:lineRule="auto"/>
      <w:ind w:firstLineChars="0" w:firstLine="0"/>
      <w:jc w:val="center"/>
    </w:pPr>
    <w:rPr>
      <w:rFonts w:eastAsia="黑体" w:hAnsi="Calibri"/>
      <w:bCs/>
      <w:kern w:val="0"/>
      <w:sz w:val="21"/>
      <w:szCs w:val="21"/>
    </w:rPr>
  </w:style>
  <w:style w:type="paragraph" w:customStyle="1" w:styleId="s">
    <w:name w:val="!s_正文"/>
    <w:basedOn w:val="affb"/>
    <w:link w:val="sChar"/>
    <w:autoRedefine/>
    <w:qFormat/>
    <w:pPr>
      <w:widowControl/>
      <w:spacing w:before="200" w:after="120" w:line="480" w:lineRule="exact"/>
      <w:jc w:val="left"/>
    </w:pPr>
    <w:rPr>
      <w:rFonts w:eastAsia="宋体"/>
      <w:szCs w:val="28"/>
    </w:rPr>
  </w:style>
  <w:style w:type="paragraph" w:customStyle="1" w:styleId="s0">
    <w:name w:val="!s_图内容"/>
    <w:basedOn w:val="s"/>
    <w:autoRedefine/>
    <w:qFormat/>
    <w:pPr>
      <w:spacing w:line="240" w:lineRule="atLeast"/>
      <w:ind w:firstLineChars="0" w:firstLine="0"/>
      <w:jc w:val="center"/>
    </w:pPr>
  </w:style>
  <w:style w:type="character" w:customStyle="1" w:styleId="sChar">
    <w:name w:val="!s_正文 Char"/>
    <w:link w:val="s"/>
    <w:autoRedefine/>
    <w:qFormat/>
    <w:locked/>
    <w:rPr>
      <w:kern w:val="2"/>
      <w:sz w:val="28"/>
      <w:szCs w:val="28"/>
    </w:rPr>
  </w:style>
  <w:style w:type="character" w:customStyle="1" w:styleId="-CharChar">
    <w:name w:val="型研-正文文本 Char Char"/>
    <w:autoRedefine/>
    <w:qFormat/>
    <w:locked/>
    <w:rPr>
      <w:kern w:val="2"/>
      <w:sz w:val="24"/>
      <w:szCs w:val="24"/>
    </w:rPr>
  </w:style>
  <w:style w:type="paragraph" w:customStyle="1" w:styleId="1250">
    <w:name w:val="正文格式 宋体小四 多倍行距1.25"/>
    <w:basedOn w:val="affb"/>
    <w:link w:val="125Char"/>
    <w:qFormat/>
    <w:pPr>
      <w:widowControl/>
      <w:spacing w:before="200" w:after="120" w:line="300" w:lineRule="auto"/>
      <w:jc w:val="left"/>
    </w:pPr>
    <w:rPr>
      <w:rFonts w:eastAsia="宋体"/>
      <w:sz w:val="24"/>
      <w:szCs w:val="21"/>
    </w:rPr>
  </w:style>
  <w:style w:type="character" w:customStyle="1" w:styleId="125Char">
    <w:name w:val="正文格式 宋体小四 多倍行距1.25 Char"/>
    <w:link w:val="1250"/>
    <w:autoRedefine/>
    <w:qFormat/>
    <w:locked/>
    <w:rPr>
      <w:kern w:val="2"/>
      <w:sz w:val="24"/>
      <w:szCs w:val="21"/>
    </w:rPr>
  </w:style>
  <w:style w:type="paragraph" w:customStyle="1" w:styleId="050">
    <w:name w:val="正文格式 图题 黑体五号居中 段前断后0.5行"/>
    <w:basedOn w:val="affb"/>
    <w:autoRedefine/>
    <w:qFormat/>
    <w:pPr>
      <w:widowControl/>
      <w:spacing w:beforeLines="50" w:before="200" w:after="120" w:line="300" w:lineRule="auto"/>
      <w:ind w:firstLineChars="0" w:firstLine="0"/>
      <w:jc w:val="center"/>
    </w:pPr>
    <w:rPr>
      <w:rFonts w:eastAsia="黑体"/>
      <w:sz w:val="21"/>
      <w:szCs w:val="21"/>
    </w:rPr>
  </w:style>
  <w:style w:type="paragraph" w:customStyle="1" w:styleId="affffffffffffffffffffffff9">
    <w:name w:val="正文格式 图格式 黑体五号居中"/>
    <w:basedOn w:val="affb"/>
    <w:qFormat/>
    <w:pPr>
      <w:keepNext/>
      <w:widowControl/>
      <w:spacing w:before="200" w:after="120" w:line="300" w:lineRule="auto"/>
      <w:ind w:firstLineChars="0" w:firstLine="0"/>
      <w:jc w:val="center"/>
    </w:pPr>
    <w:rPr>
      <w:rFonts w:ascii="Calibri" w:eastAsia="黑体" w:hAnsi="Calibri"/>
      <w:sz w:val="21"/>
      <w:szCs w:val="21"/>
    </w:rPr>
  </w:style>
  <w:style w:type="paragraph" w:customStyle="1" w:styleId="1-1074">
    <w:name w:val="样式 目录 1型研-目录1 + 首行缩进:  0.74 厘米"/>
    <w:basedOn w:val="TOC1"/>
    <w:autoRedefine/>
    <w:qFormat/>
    <w:pPr>
      <w:widowControl/>
      <w:spacing w:before="200" w:after="120" w:line="440" w:lineRule="exact"/>
      <w:jc w:val="left"/>
    </w:pPr>
    <w:rPr>
      <w:rFonts w:ascii="宋体" w:eastAsia="宋体" w:cs="宋体"/>
      <w:caps/>
      <w:sz w:val="24"/>
      <w:szCs w:val="20"/>
    </w:rPr>
  </w:style>
  <w:style w:type="paragraph" w:customStyle="1" w:styleId="AltnZDB">
    <w:name w:val="[Alt+n][ZDB]"/>
    <w:basedOn w:val="affb"/>
    <w:qFormat/>
    <w:pPr>
      <w:widowControl/>
      <w:adjustRightInd w:val="0"/>
      <w:snapToGrid w:val="0"/>
      <w:spacing w:line="360" w:lineRule="auto"/>
      <w:ind w:firstLineChars="0" w:firstLine="0"/>
      <w:jc w:val="center"/>
      <w:textAlignment w:val="baseline"/>
    </w:pPr>
    <w:rPr>
      <w:rFonts w:ascii="Calibri" w:eastAsia="宋体" w:hAnsi="Calibri" w:cs="宋体"/>
      <w:kern w:val="0"/>
      <w:sz w:val="21"/>
      <w:szCs w:val="20"/>
    </w:rPr>
  </w:style>
  <w:style w:type="paragraph" w:customStyle="1" w:styleId="CharCharCharChar3">
    <w:name w:val="Char Char Char Char3"/>
    <w:basedOn w:val="affb"/>
    <w:autoRedefine/>
    <w:qFormat/>
    <w:pPr>
      <w:widowControl/>
      <w:spacing w:beforeLines="50" w:before="50" w:after="100" w:afterAutospacing="1" w:line="360" w:lineRule="auto"/>
      <w:ind w:leftChars="200" w:left="200" w:firstLineChars="0" w:firstLine="0"/>
    </w:pPr>
    <w:rPr>
      <w:rFonts w:ascii="Tahoma" w:eastAsia="宋体" w:hAnsi="Tahoma"/>
      <w:sz w:val="24"/>
      <w:szCs w:val="24"/>
    </w:rPr>
  </w:style>
  <w:style w:type="paragraph" w:customStyle="1" w:styleId="Char1CharCharChar6">
    <w:name w:val="Char1 Char Char Char6"/>
    <w:basedOn w:val="affb"/>
    <w:autoRedefine/>
    <w:qFormat/>
    <w:pPr>
      <w:widowControl/>
      <w:spacing w:after="160" w:line="240" w:lineRule="exact"/>
      <w:ind w:firstLineChars="0" w:firstLine="0"/>
      <w:jc w:val="left"/>
    </w:pPr>
    <w:rPr>
      <w:rFonts w:ascii="Arial" w:eastAsia="Times New Roman" w:hAnsi="Arial" w:cs="Verdana"/>
      <w:b/>
      <w:kern w:val="0"/>
      <w:sz w:val="24"/>
      <w:szCs w:val="24"/>
      <w:lang w:eastAsia="en-US"/>
    </w:rPr>
  </w:style>
  <w:style w:type="paragraph" w:customStyle="1" w:styleId="Char120">
    <w:name w:val="Char12"/>
    <w:basedOn w:val="affb"/>
    <w:autoRedefine/>
    <w:qFormat/>
    <w:pPr>
      <w:widowControl/>
      <w:spacing w:beforeLines="50" w:before="50" w:after="100" w:afterAutospacing="1" w:line="360" w:lineRule="auto"/>
      <w:ind w:leftChars="200" w:left="200" w:firstLineChars="0" w:firstLine="0"/>
    </w:pPr>
    <w:rPr>
      <w:rFonts w:ascii="Tahoma" w:eastAsia="宋体" w:hAnsi="Tahoma"/>
      <w:sz w:val="24"/>
      <w:szCs w:val="24"/>
    </w:rPr>
  </w:style>
  <w:style w:type="paragraph" w:customStyle="1" w:styleId="2fff4">
    <w:name w:val="样式 正文格式 + 首行缩进:  2 字符"/>
    <w:basedOn w:val="affb"/>
    <w:autoRedefine/>
    <w:uiPriority w:val="99"/>
    <w:qFormat/>
    <w:pPr>
      <w:adjustRightInd w:val="0"/>
      <w:snapToGrid w:val="0"/>
      <w:spacing w:line="300" w:lineRule="auto"/>
    </w:pPr>
    <w:rPr>
      <w:rFonts w:ascii="宋体" w:eastAsia="宋体" w:cs="宋体"/>
      <w:sz w:val="24"/>
      <w:szCs w:val="24"/>
    </w:rPr>
  </w:style>
  <w:style w:type="paragraph" w:customStyle="1" w:styleId="p17">
    <w:name w:val="p17"/>
    <w:basedOn w:val="affb"/>
    <w:autoRedefine/>
    <w:uiPriority w:val="99"/>
    <w:qFormat/>
    <w:pPr>
      <w:widowControl/>
      <w:snapToGrid w:val="0"/>
      <w:spacing w:line="360" w:lineRule="auto"/>
      <w:ind w:firstLineChars="0" w:firstLine="0"/>
    </w:pPr>
    <w:rPr>
      <w:rFonts w:eastAsia="宋体"/>
      <w:kern w:val="0"/>
      <w:sz w:val="24"/>
      <w:szCs w:val="24"/>
    </w:rPr>
  </w:style>
  <w:style w:type="character" w:customStyle="1" w:styleId="-QBPT123456789101112131Char">
    <w:name w:val="样式 题注题注-QBPT题注 图图1图2图3图4图5图6图7图8图9图10图11图12图13图1... Char"/>
    <w:link w:val="-QBPT123456789101112131"/>
    <w:autoRedefine/>
    <w:qFormat/>
    <w:locked/>
    <w:rPr>
      <w:rFonts w:ascii="宋体" w:hAnsi="宋体" w:cs="Arial"/>
      <w:sz w:val="24"/>
    </w:rPr>
  </w:style>
  <w:style w:type="paragraph" w:customStyle="1" w:styleId="-QBPT123456789101112131">
    <w:name w:val="样式 题注题注-QBPT题注 图图1图2图3图4图5图6图7图8图9图10图11图12图13图1..."/>
    <w:basedOn w:val="afffa"/>
    <w:link w:val="-QBPT123456789101112131Char"/>
    <w:qFormat/>
    <w:pPr>
      <w:widowControl/>
      <w:adjustRightInd w:val="0"/>
      <w:snapToGrid w:val="0"/>
      <w:spacing w:beforeLines="50" w:afterLines="50" w:line="240" w:lineRule="auto"/>
      <w:ind w:firstLineChars="0" w:firstLine="0"/>
      <w:jc w:val="center"/>
    </w:pPr>
    <w:rPr>
      <w:rFonts w:ascii="宋体" w:eastAsia="宋体" w:hAnsi="宋体" w:cs="Arial"/>
      <w:kern w:val="0"/>
      <w:sz w:val="24"/>
    </w:rPr>
  </w:style>
  <w:style w:type="paragraph" w:customStyle="1" w:styleId="affffffffffffffffffffffffa">
    <w:name w:val="投标表"/>
    <w:basedOn w:val="afffa"/>
    <w:link w:val="Charffffd"/>
    <w:autoRedefine/>
    <w:qFormat/>
    <w:pPr>
      <w:spacing w:before="120" w:after="120" w:line="360" w:lineRule="auto"/>
      <w:ind w:firstLineChars="0" w:firstLine="0"/>
      <w:jc w:val="center"/>
    </w:pPr>
    <w:rPr>
      <w:rFonts w:ascii="仿宋_GB2312" w:hAnsi="Arial"/>
      <w:b/>
      <w:sz w:val="24"/>
      <w:szCs w:val="28"/>
      <w:lang w:val="zh-CN"/>
    </w:rPr>
  </w:style>
  <w:style w:type="character" w:customStyle="1" w:styleId="Charffffd">
    <w:name w:val="投标表 Char"/>
    <w:link w:val="affffffffffffffffffffffffa"/>
    <w:autoRedefine/>
    <w:qFormat/>
    <w:rPr>
      <w:rFonts w:ascii="仿宋_GB2312" w:eastAsia="黑体" w:hAnsi="Arial"/>
      <w:b/>
      <w:kern w:val="2"/>
      <w:sz w:val="24"/>
      <w:szCs w:val="28"/>
      <w:lang w:val="zh-CN" w:eastAsia="zh-CN"/>
    </w:rPr>
  </w:style>
  <w:style w:type="paragraph" w:customStyle="1" w:styleId="p18">
    <w:name w:val="p18"/>
    <w:basedOn w:val="affb"/>
    <w:autoRedefine/>
    <w:uiPriority w:val="99"/>
    <w:qFormat/>
    <w:pPr>
      <w:widowControl/>
      <w:spacing w:before="156" w:line="360" w:lineRule="auto"/>
      <w:ind w:firstLineChars="0" w:firstLine="420"/>
    </w:pPr>
    <w:rPr>
      <w:rFonts w:eastAsia="宋体"/>
      <w:kern w:val="0"/>
      <w:sz w:val="24"/>
      <w:szCs w:val="24"/>
    </w:rPr>
  </w:style>
  <w:style w:type="paragraph" w:customStyle="1" w:styleId="p16">
    <w:name w:val="p16"/>
    <w:basedOn w:val="affb"/>
    <w:autoRedefine/>
    <w:uiPriority w:val="99"/>
    <w:qFormat/>
    <w:pPr>
      <w:widowControl/>
      <w:spacing w:after="120" w:line="360" w:lineRule="auto"/>
      <w:ind w:left="420" w:firstLineChars="0" w:firstLine="0"/>
    </w:pPr>
    <w:rPr>
      <w:rFonts w:eastAsia="宋体"/>
      <w:kern w:val="0"/>
      <w:sz w:val="21"/>
      <w:szCs w:val="21"/>
    </w:rPr>
  </w:style>
  <w:style w:type="paragraph" w:customStyle="1" w:styleId="p20">
    <w:name w:val="p20"/>
    <w:basedOn w:val="affb"/>
    <w:autoRedefine/>
    <w:uiPriority w:val="99"/>
    <w:qFormat/>
    <w:pPr>
      <w:widowControl/>
      <w:spacing w:before="156" w:line="360" w:lineRule="auto"/>
      <w:ind w:firstLineChars="0" w:firstLine="420"/>
    </w:pPr>
    <w:rPr>
      <w:rFonts w:eastAsia="宋体"/>
      <w:kern w:val="0"/>
      <w:sz w:val="24"/>
      <w:szCs w:val="24"/>
    </w:rPr>
  </w:style>
  <w:style w:type="paragraph" w:customStyle="1" w:styleId="p19">
    <w:name w:val="p19"/>
    <w:basedOn w:val="affb"/>
    <w:autoRedefine/>
    <w:uiPriority w:val="99"/>
    <w:qFormat/>
    <w:pPr>
      <w:widowControl/>
      <w:snapToGrid w:val="0"/>
      <w:spacing w:line="360" w:lineRule="auto"/>
      <w:ind w:firstLineChars="0" w:firstLine="0"/>
      <w:jc w:val="center"/>
    </w:pPr>
    <w:rPr>
      <w:rFonts w:ascii="黑体" w:eastAsia="黑体" w:hAnsi="黑体" w:cs="宋体"/>
      <w:kern w:val="0"/>
      <w:sz w:val="24"/>
      <w:szCs w:val="24"/>
    </w:rPr>
  </w:style>
  <w:style w:type="character" w:customStyle="1" w:styleId="CharChard">
    <w:name w:val="表、图 Char Char"/>
    <w:qFormat/>
    <w:rPr>
      <w:rFonts w:ascii="黑体" w:eastAsia="黑体"/>
      <w:sz w:val="24"/>
      <w:lang w:val="en-US" w:eastAsia="zh-CN" w:bidi="ar-SA"/>
    </w:rPr>
  </w:style>
  <w:style w:type="paragraph" w:customStyle="1" w:styleId="2fff5">
    <w:name w:val="样式 首行缩进:  2 字符"/>
    <w:basedOn w:val="affb"/>
    <w:link w:val="2Char4"/>
    <w:autoRedefine/>
    <w:uiPriority w:val="99"/>
    <w:qFormat/>
    <w:pPr>
      <w:spacing w:line="300" w:lineRule="auto"/>
    </w:pPr>
    <w:rPr>
      <w:rFonts w:eastAsia="宋体" w:cs="宋体"/>
      <w:sz w:val="24"/>
      <w:szCs w:val="20"/>
    </w:rPr>
  </w:style>
  <w:style w:type="paragraph" w:customStyle="1" w:styleId="15">
    <w:name w:val="样式 图题 + +中文正文 行距: 1.5 倍行距"/>
    <w:basedOn w:val="affb"/>
    <w:uiPriority w:val="99"/>
    <w:qFormat/>
    <w:pPr>
      <w:numPr>
        <w:numId w:val="48"/>
      </w:numPr>
      <w:snapToGrid w:val="0"/>
      <w:spacing w:line="360" w:lineRule="auto"/>
      <w:ind w:firstLineChars="0"/>
      <w:jc w:val="center"/>
    </w:pPr>
    <w:rPr>
      <w:rFonts w:ascii="宋体" w:eastAsia="黑体" w:hAnsi="宋体" w:cs="宋体"/>
      <w:sz w:val="24"/>
      <w:szCs w:val="20"/>
    </w:rPr>
  </w:style>
  <w:style w:type="paragraph" w:customStyle="1" w:styleId="1251">
    <w:name w:val="样式 正文格式 + 宋体 五号 行距: 多倍行距 1.25 字行"/>
    <w:basedOn w:val="affffffff7"/>
    <w:autoRedefine/>
    <w:uiPriority w:val="99"/>
    <w:qFormat/>
    <w:pPr>
      <w:widowControl w:val="0"/>
      <w:spacing w:line="300" w:lineRule="auto"/>
      <w:ind w:firstLine="200"/>
    </w:pPr>
    <w:rPr>
      <w:rFonts w:ascii="宋体" w:hAnsi="宋体" w:cs="宋体"/>
      <w:sz w:val="21"/>
      <w:u w:color="000000"/>
    </w:rPr>
  </w:style>
  <w:style w:type="paragraph" w:customStyle="1" w:styleId="2221">
    <w:name w:val="样式 正文格式 + 首行缩进:  2 字符 + 首行缩进:  2 字符 + 首行缩进:  2 字符"/>
    <w:basedOn w:val="affb"/>
    <w:next w:val="2fff4"/>
    <w:autoRedefine/>
    <w:uiPriority w:val="99"/>
    <w:qFormat/>
    <w:pPr>
      <w:adjustRightInd w:val="0"/>
      <w:snapToGrid w:val="0"/>
      <w:spacing w:line="300" w:lineRule="auto"/>
      <w:textAlignment w:val="baseline"/>
    </w:pPr>
    <w:rPr>
      <w:rFonts w:ascii="宋体" w:eastAsia="宋体" w:cs="宋体"/>
      <w:kern w:val="0"/>
      <w:sz w:val="24"/>
      <w:szCs w:val="20"/>
    </w:rPr>
  </w:style>
  <w:style w:type="paragraph" w:customStyle="1" w:styleId="affffffffffffffffffffffffb">
    <w:name w:val="编号列项（三级）"/>
    <w:autoRedefine/>
    <w:uiPriority w:val="99"/>
    <w:qFormat/>
    <w:pPr>
      <w:tabs>
        <w:tab w:val="left" w:pos="0"/>
      </w:tabs>
      <w:ind w:left="1678" w:hanging="419"/>
    </w:pPr>
    <w:rPr>
      <w:rFonts w:ascii="宋体"/>
      <w:sz w:val="21"/>
    </w:rPr>
  </w:style>
  <w:style w:type="character" w:customStyle="1" w:styleId="-Char7">
    <w:name w:val="系统室-正文格式 Char"/>
    <w:link w:val="-fff7"/>
    <w:autoRedefine/>
    <w:qFormat/>
    <w:locked/>
    <w:rPr>
      <w:sz w:val="24"/>
    </w:rPr>
  </w:style>
  <w:style w:type="paragraph" w:customStyle="1" w:styleId="-fff7">
    <w:name w:val="系统室-正文格式"/>
    <w:basedOn w:val="affb"/>
    <w:link w:val="-Char7"/>
    <w:qFormat/>
    <w:pPr>
      <w:spacing w:line="360" w:lineRule="auto"/>
      <w:ind w:firstLine="480"/>
    </w:pPr>
    <w:rPr>
      <w:rFonts w:eastAsia="宋体"/>
      <w:kern w:val="0"/>
      <w:sz w:val="24"/>
      <w:szCs w:val="20"/>
    </w:rPr>
  </w:style>
  <w:style w:type="paragraph" w:customStyle="1" w:styleId="-fff8">
    <w:name w:val="总要求-正文文本"/>
    <w:basedOn w:val="affb"/>
    <w:autoRedefine/>
    <w:uiPriority w:val="99"/>
    <w:qFormat/>
    <w:pPr>
      <w:adjustRightInd w:val="0"/>
      <w:snapToGrid w:val="0"/>
      <w:spacing w:line="600" w:lineRule="exact"/>
      <w:ind w:firstLine="640"/>
    </w:pPr>
    <w:rPr>
      <w:rFonts w:ascii="仿宋_GB2312" w:hAnsi="宋体"/>
      <w:kern w:val="0"/>
      <w:sz w:val="32"/>
      <w:lang w:val="zh-CN"/>
    </w:rPr>
  </w:style>
  <w:style w:type="paragraph" w:customStyle="1" w:styleId="affffffffffffffffffffffffc">
    <w:name w:val="图题表题"/>
    <w:link w:val="Charffffe"/>
    <w:autoRedefine/>
    <w:qFormat/>
    <w:pPr>
      <w:widowControl w:val="0"/>
      <w:adjustRightInd w:val="0"/>
      <w:snapToGrid w:val="0"/>
      <w:spacing w:beforeLines="50" w:before="120" w:afterLines="50" w:after="120"/>
      <w:jc w:val="center"/>
    </w:pPr>
    <w:rPr>
      <w:rFonts w:ascii="黑体" w:eastAsia="黑体"/>
      <w:bCs/>
      <w:sz w:val="21"/>
      <w:szCs w:val="21"/>
      <w:lang w:val="zh-CN"/>
    </w:rPr>
  </w:style>
  <w:style w:type="character" w:customStyle="1" w:styleId="Charffffe">
    <w:name w:val="图题表题 Char"/>
    <w:link w:val="affffffffffffffffffffffffc"/>
    <w:qFormat/>
    <w:rPr>
      <w:rFonts w:ascii="黑体" w:eastAsia="黑体"/>
      <w:bCs/>
      <w:sz w:val="21"/>
      <w:szCs w:val="21"/>
      <w:lang w:val="zh-CN" w:eastAsia="zh-CN"/>
    </w:rPr>
  </w:style>
  <w:style w:type="paragraph" w:customStyle="1" w:styleId="affffffffffffffffffffffffd">
    <w:name w:val="_正文"/>
    <w:basedOn w:val="affb"/>
    <w:link w:val="Charfffff"/>
    <w:autoRedefine/>
    <w:qFormat/>
    <w:pPr>
      <w:spacing w:line="360" w:lineRule="auto"/>
      <w:ind w:firstLine="420"/>
    </w:pPr>
    <w:rPr>
      <w:rFonts w:eastAsia="宋体"/>
      <w:kern w:val="0"/>
      <w:sz w:val="24"/>
      <w:szCs w:val="24"/>
      <w:lang w:val="zh-CN"/>
    </w:rPr>
  </w:style>
  <w:style w:type="character" w:customStyle="1" w:styleId="Charfffff">
    <w:name w:val="_正文 Char"/>
    <w:link w:val="affffffffffffffffffffffffd"/>
    <w:autoRedefine/>
    <w:qFormat/>
    <w:rPr>
      <w:sz w:val="24"/>
      <w:szCs w:val="24"/>
      <w:lang w:val="zh-CN" w:eastAsia="zh-CN"/>
    </w:rPr>
  </w:style>
  <w:style w:type="paragraph" w:customStyle="1" w:styleId="-fff9">
    <w:name w:val="论证报告-正文"/>
    <w:basedOn w:val="affb"/>
    <w:uiPriority w:val="99"/>
    <w:qFormat/>
    <w:pPr>
      <w:widowControl/>
      <w:spacing w:line="460" w:lineRule="atLeast"/>
      <w:jc w:val="left"/>
    </w:pPr>
    <w:rPr>
      <w:rFonts w:eastAsia="宋体"/>
      <w:sz w:val="24"/>
      <w:szCs w:val="21"/>
    </w:rPr>
  </w:style>
  <w:style w:type="character" w:customStyle="1" w:styleId="Charfff8">
    <w:name w:val="【正文一级标题】 Char"/>
    <w:link w:val="a0"/>
    <w:autoRedefine/>
    <w:qFormat/>
    <w:rPr>
      <w:rFonts w:ascii="黑体" w:eastAsia="黑体" w:cs="宋体"/>
      <w:kern w:val="44"/>
      <w:sz w:val="32"/>
    </w:rPr>
  </w:style>
  <w:style w:type="table" w:customStyle="1" w:styleId="alpha1">
    <w:name w:val="alpha1"/>
    <w:basedOn w:val="affe"/>
    <w:uiPriority w:val="59"/>
    <w:qFormat/>
    <w:pPr>
      <w:widowControl w:val="0"/>
      <w:adjustRightInd w:val="0"/>
      <w:spacing w:line="312" w:lineRule="atLeast"/>
      <w:jc w:val="both"/>
    </w:pPr>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e">
    <w:name w:val="示例 Char"/>
    <w:link w:val="affffffffffffff3"/>
    <w:qFormat/>
    <w:rPr>
      <w:rFonts w:ascii="宋体"/>
      <w:sz w:val="18"/>
    </w:rPr>
  </w:style>
  <w:style w:type="character" w:customStyle="1" w:styleId="501Char">
    <w:name w:val="501正文 Char"/>
    <w:qFormat/>
    <w:rPr>
      <w:rFonts w:ascii="黑体" w:hAnsi="宋体"/>
      <w:bCs/>
      <w:kern w:val="2"/>
      <w:sz w:val="24"/>
      <w:szCs w:val="28"/>
      <w:lang w:val="zh-CN" w:eastAsia="zh-CN"/>
    </w:rPr>
  </w:style>
  <w:style w:type="character" w:customStyle="1" w:styleId="CharChare">
    <w:name w:val="正文内容格式 Char Char"/>
    <w:qFormat/>
    <w:locked/>
    <w:rPr>
      <w:sz w:val="24"/>
    </w:rPr>
  </w:style>
  <w:style w:type="paragraph" w:customStyle="1" w:styleId="affffffffffffffffffffffffe">
    <w:name w:val="封面文字"/>
    <w:link w:val="Charfffff0"/>
    <w:qFormat/>
    <w:pPr>
      <w:tabs>
        <w:tab w:val="left" w:pos="2223"/>
      </w:tabs>
      <w:spacing w:line="300" w:lineRule="auto"/>
      <w:jc w:val="center"/>
    </w:pPr>
    <w:rPr>
      <w:rFonts w:eastAsia="仿宋"/>
      <w:kern w:val="2"/>
      <w:sz w:val="28"/>
      <w:szCs w:val="32"/>
    </w:rPr>
  </w:style>
  <w:style w:type="character" w:customStyle="1" w:styleId="Charfffff0">
    <w:name w:val="封面文字 Char"/>
    <w:link w:val="affffffffffffffffffffffffe"/>
    <w:qFormat/>
    <w:rPr>
      <w:rFonts w:eastAsia="仿宋"/>
      <w:kern w:val="2"/>
      <w:sz w:val="28"/>
      <w:szCs w:val="32"/>
    </w:rPr>
  </w:style>
  <w:style w:type="paragraph" w:customStyle="1" w:styleId="afffffffffffffffffffffffff">
    <w:name w:val="楷体四号"/>
    <w:basedOn w:val="affb"/>
    <w:link w:val="Charfffff1"/>
    <w:qFormat/>
    <w:rPr>
      <w:rFonts w:ascii="楷体_GB2312" w:eastAsia="楷体_GB2312" w:hAnsi="Calibri"/>
      <w:szCs w:val="24"/>
      <w:lang w:val="zh-CN"/>
    </w:rPr>
  </w:style>
  <w:style w:type="character" w:customStyle="1" w:styleId="Charfffff1">
    <w:name w:val="楷体四号 Char"/>
    <w:link w:val="afffffffffffffffffffffffff"/>
    <w:qFormat/>
    <w:rPr>
      <w:rFonts w:ascii="楷体_GB2312" w:eastAsia="楷体_GB2312" w:hAnsi="Calibri"/>
      <w:kern w:val="2"/>
      <w:sz w:val="28"/>
      <w:szCs w:val="24"/>
      <w:lang w:val="zh-CN" w:eastAsia="zh-CN"/>
    </w:rPr>
  </w:style>
  <w:style w:type="paragraph" w:customStyle="1" w:styleId="afffffffffffffffffffffffff0">
    <w:name w:val="第一层样式"/>
    <w:basedOn w:val="affb"/>
    <w:uiPriority w:val="99"/>
    <w:qFormat/>
    <w:pPr>
      <w:widowControl/>
      <w:spacing w:beforeLines="50" w:before="50" w:afterLines="50" w:after="50" w:line="300" w:lineRule="auto"/>
      <w:ind w:firstLineChars="0" w:firstLine="0"/>
      <w:textAlignment w:val="baseline"/>
      <w:outlineLvl w:val="1"/>
    </w:pPr>
    <w:rPr>
      <w:rFonts w:ascii="黑体" w:eastAsia="黑体"/>
      <w:kern w:val="24"/>
      <w:szCs w:val="28"/>
    </w:rPr>
  </w:style>
  <w:style w:type="paragraph" w:customStyle="1" w:styleId="afffffffffffffffffffffffff1">
    <w:name w:val="正文正文"/>
    <w:basedOn w:val="affb"/>
    <w:uiPriority w:val="99"/>
    <w:qFormat/>
    <w:pPr>
      <w:adjustRightInd w:val="0"/>
      <w:snapToGrid w:val="0"/>
      <w:spacing w:line="480" w:lineRule="exact"/>
    </w:pPr>
    <w:rPr>
      <w:rFonts w:ascii="仿宋_GB2312" w:hAnsi="宋体"/>
    </w:rPr>
  </w:style>
  <w:style w:type="paragraph" w:customStyle="1" w:styleId="3h311132sect123Level3HeadH3">
    <w:name w:val="样式 标题 3第二层条第三层h31.1.1 标题 3论文标题 2sect1.2.3Level 3 HeadH3..."/>
    <w:basedOn w:val="30"/>
    <w:uiPriority w:val="99"/>
    <w:qFormat/>
    <w:pPr>
      <w:snapToGrid/>
      <w:spacing w:beforeLines="50" w:before="50" w:line="360" w:lineRule="auto"/>
      <w:ind w:left="284"/>
    </w:pPr>
    <w:rPr>
      <w:rFonts w:ascii="宋体" w:eastAsia="宋体" w:hAnsi="宋体" w:cs="宋体"/>
      <w:b w:val="0"/>
      <w:bCs w:val="0"/>
      <w:snapToGrid w:val="0"/>
      <w:kern w:val="0"/>
      <w:sz w:val="28"/>
      <w:szCs w:val="20"/>
    </w:rPr>
  </w:style>
  <w:style w:type="paragraph" w:customStyle="1" w:styleId="6H6LegalLevel1BOD4Bulletlisth6Third">
    <w:name w:val="标题 6第五层条第六层条目H6Legal Level 1.BOD 4Bullet listh6Third ..."/>
    <w:basedOn w:val="6"/>
    <w:uiPriority w:val="99"/>
    <w:qFormat/>
    <w:rPr>
      <w:rFonts w:ascii="Times New Roman" w:eastAsia="仿宋" w:hAnsi="Times New Roman"/>
      <w:b w:val="0"/>
      <w:kern w:val="0"/>
      <w:sz w:val="28"/>
    </w:rPr>
  </w:style>
  <w:style w:type="paragraph" w:customStyle="1" w:styleId="3h311132sect123Level3HeadH30">
    <w:name w:val="样式 样式 标题 3第二层条第三层h31.1.1 标题 3论文标题 2sect1.2.3Level 3 HeadH3... + ..."/>
    <w:basedOn w:val="3h311132sect123Level3HeadH3"/>
    <w:uiPriority w:val="99"/>
    <w:qFormat/>
  </w:style>
  <w:style w:type="paragraph" w:customStyle="1" w:styleId="3h311132sect123Level3HeadH31">
    <w:name w:val="样式 样式 样式 标题 3第二层条第三层h31.1.1 标题 3论文标题 2sect1.2.3Level 3 HeadH3......"/>
    <w:basedOn w:val="3h311132sect123Level3HeadH30"/>
    <w:uiPriority w:val="99"/>
    <w:qFormat/>
    <w:pPr>
      <w:ind w:left="0"/>
    </w:pPr>
  </w:style>
  <w:style w:type="paragraph" w:customStyle="1" w:styleId="3h311132sect123Level3HeadH310">
    <w:name w:val="样式 标题 3第二层条第三层h31.1.1 标题 3论文标题 2sect1.2.3Level 3 HeadH3...1"/>
    <w:basedOn w:val="30"/>
    <w:uiPriority w:val="99"/>
    <w:qFormat/>
    <w:pPr>
      <w:snapToGrid/>
      <w:spacing w:beforeLines="50" w:before="50" w:line="360" w:lineRule="auto"/>
      <w:ind w:left="284"/>
    </w:pPr>
    <w:rPr>
      <w:rFonts w:ascii="宋体" w:eastAsia="宋体" w:hAnsi="宋体" w:cs="宋体"/>
      <w:b w:val="0"/>
      <w:bCs w:val="0"/>
      <w:snapToGrid w:val="0"/>
      <w:kern w:val="0"/>
      <w:sz w:val="28"/>
      <w:szCs w:val="20"/>
    </w:rPr>
  </w:style>
  <w:style w:type="paragraph" w:customStyle="1" w:styleId="3h311132sect123Level3HeadH311">
    <w:name w:val="标题 3第二层条第三层h31.1.1 标题 3论文标题 2sect1.2.3Level 3 HeadH3...1 +..."/>
    <w:basedOn w:val="3h311132sect123Level3HeadH310"/>
    <w:autoRedefine/>
    <w:uiPriority w:val="99"/>
    <w:qFormat/>
    <w:pPr>
      <w:spacing w:before="156"/>
    </w:pPr>
  </w:style>
  <w:style w:type="character" w:customStyle="1" w:styleId="Charffff1">
    <w:name w:val="图和表题 Char"/>
    <w:link w:val="afffffffffffffffffffffff7"/>
    <w:qFormat/>
    <w:rPr>
      <w:kern w:val="24"/>
      <w:sz w:val="24"/>
      <w:szCs w:val="24"/>
    </w:rPr>
  </w:style>
  <w:style w:type="table" w:customStyle="1" w:styleId="1ffffa">
    <w:name w:val="参考文件虚表1"/>
    <w:basedOn w:val="affe"/>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20">
    <w:name w:val="标题 122"/>
    <w:basedOn w:val="affb"/>
    <w:uiPriority w:val="99"/>
    <w:qFormat/>
    <w:pPr>
      <w:widowControl/>
      <w:adjustRightInd w:val="0"/>
      <w:spacing w:line="312" w:lineRule="atLeast"/>
      <w:ind w:firstLineChars="0" w:firstLine="510"/>
      <w:textAlignment w:val="baseline"/>
    </w:pPr>
    <w:rPr>
      <w:rFonts w:ascii="宋体" w:eastAsia="宋体"/>
      <w:kern w:val="0"/>
      <w:szCs w:val="20"/>
    </w:rPr>
  </w:style>
  <w:style w:type="table" w:customStyle="1" w:styleId="11f0">
    <w:name w:val="上对齐11"/>
    <w:basedOn w:val="affe"/>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ffffb">
    <w:name w:val="表格主题1"/>
    <w:basedOn w:val="aff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立体型 21"/>
    <w:basedOn w:val="affe"/>
    <w:qFormat/>
    <w:pPr>
      <w:widowControl w:val="0"/>
      <w:adjustRightInd w:val="0"/>
      <w:spacing w:line="312" w:lineRule="atLeast"/>
      <w:jc w:val="both"/>
      <w:textAlignment w:val="baseline"/>
    </w:pPr>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customStyle="1" w:styleId="11f1">
    <w:name w:val="彩色型 11"/>
    <w:basedOn w:val="affe"/>
    <w:qFormat/>
    <w:pPr>
      <w:widowControl w:val="0"/>
      <w:adjustRightInd w:val="0"/>
      <w:spacing w:line="312" w:lineRule="atLeast"/>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customStyle="1" w:styleId="11f2">
    <w:name w:val="简明型 11"/>
    <w:basedOn w:val="affe"/>
    <w:qFormat/>
    <w:pPr>
      <w:widowControl w:val="0"/>
      <w:adjustRightInd w:val="0"/>
      <w:spacing w:line="312" w:lineRule="atLeast"/>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customStyle="1" w:styleId="11f3">
    <w:name w:val="精巧型 11"/>
    <w:basedOn w:val="affe"/>
    <w:qFormat/>
    <w:pPr>
      <w:widowControl w:val="0"/>
      <w:adjustRightInd w:val="0"/>
      <w:spacing w:line="312" w:lineRule="atLeast"/>
      <w:jc w:val="both"/>
      <w:textAlignment w:val="baseline"/>
    </w:pPr>
    <w:tblPr/>
    <w:tblStylePr w:type="firstRow">
      <w:tblPr/>
      <w:tcPr>
        <w:tcBorders>
          <w:top w:val="single" w:sz="6" w:space="0" w:color="000000"/>
          <w:bottom w:val="single" w:sz="12" w:space="0" w:color="000000"/>
          <w:tl2br w:val="nil"/>
          <w:tr2bl w:val="nil"/>
        </w:tcBorders>
      </w:tcPr>
    </w:tblStylePr>
    <w:tblStylePr w:type="lastRow">
      <w:tblPr/>
      <w:tcPr>
        <w:tcBorders>
          <w:top w:val="single" w:sz="12" w:space="0" w:color="000000"/>
          <w:tl2br w:val="nil"/>
          <w:tr2bl w:val="nil"/>
        </w:tcBorders>
        <w:shd w:val="pct25" w:color="800080" w:fill="FFFFFF"/>
      </w:tcPr>
    </w:tblStylePr>
    <w:tblStylePr w:type="firstCol">
      <w:tblPr/>
      <w:tcPr>
        <w:tcBorders>
          <w:right w:val="single" w:sz="12" w:space="0" w:color="000000"/>
          <w:tl2br w:val="nil"/>
          <w:tr2bl w:val="nil"/>
        </w:tcBorders>
      </w:tcPr>
    </w:tblStylePr>
    <w:tblStylePr w:type="lastCol">
      <w:tblPr/>
      <w:tcPr>
        <w:tcBorders>
          <w:left w:val="single" w:sz="12" w:space="0" w:color="000000"/>
          <w:tl2br w:val="nil"/>
          <w:tr2bl w:val="nil"/>
        </w:tcBorders>
      </w:tcPr>
    </w:tblStylePr>
    <w:tblStylePr w:type="band1Horz">
      <w:tblPr/>
      <w:tcPr>
        <w:tcBorders>
          <w:bottom w:val="single" w:sz="6"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d">
    <w:name w:val="精巧型 21"/>
    <w:basedOn w:val="affe"/>
    <w:qFormat/>
    <w:pPr>
      <w:widowControl w:val="0"/>
      <w:adjustRightInd w:val="0"/>
      <w:spacing w:line="312" w:lineRule="atLeast"/>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513">
    <w:name w:val="列表型 51"/>
    <w:basedOn w:val="affe"/>
    <w:qFormat/>
    <w:pPr>
      <w:widowControl w:val="0"/>
      <w:adjustRightInd w:val="0"/>
      <w:spacing w:line="312" w:lineRule="atLeast"/>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il"/>
          <w:tr2bl w:val="nil"/>
        </w:tcBorders>
      </w:tcPr>
    </w:tblStylePr>
    <w:tblStylePr w:type="firstCol">
      <w:rPr>
        <w:b/>
        <w:bCs/>
      </w:rPr>
      <w:tblPr/>
      <w:tcPr>
        <w:tcBorders>
          <w:tl2br w:val="nil"/>
          <w:tr2bl w:val="nil"/>
        </w:tcBorders>
      </w:tcPr>
    </w:tblStylePr>
  </w:style>
  <w:style w:type="table" w:customStyle="1" w:styleId="615">
    <w:name w:val="列表型 61"/>
    <w:basedOn w:val="affe"/>
    <w:qFormat/>
    <w:pPr>
      <w:widowControl w:val="0"/>
      <w:adjustRightInd w:val="0"/>
      <w:spacing w:line="312" w:lineRule="atLeast"/>
      <w:jc w:val="both"/>
      <w:textAlignment w:val="baseline"/>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customStyle="1" w:styleId="11f4">
    <w:name w:val="网格型 11"/>
    <w:basedOn w:val="affe"/>
    <w:qFormat/>
    <w:pPr>
      <w:widowControl w:val="0"/>
      <w:adjustRightInd w:val="0"/>
      <w:spacing w:line="312" w:lineRule="atLeast"/>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1e">
    <w:name w:val="网格型 21"/>
    <w:basedOn w:val="affe"/>
    <w:qFormat/>
    <w:pPr>
      <w:widowControl w:val="0"/>
      <w:adjustRightInd w:val="0"/>
      <w:spacing w:line="312" w:lineRule="atLeast"/>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8">
    <w:name w:val="网格型 31"/>
    <w:basedOn w:val="affe"/>
    <w:qFormat/>
    <w:pPr>
      <w:widowControl w:val="0"/>
      <w:adjustRightInd w:val="0"/>
      <w:spacing w:line="312" w:lineRule="atLeast"/>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713">
    <w:name w:val="网格型 71"/>
    <w:basedOn w:val="affe"/>
    <w:qFormat/>
    <w:pPr>
      <w:widowControl w:val="0"/>
      <w:adjustRightInd w:val="0"/>
      <w:spacing w:line="312" w:lineRule="atLeast"/>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il"/>
          <w:tr2bl w:val="nil"/>
        </w:tcBorders>
      </w:tcPr>
    </w:tblStylePr>
    <w:tblStylePr w:type="lastRow">
      <w:rPr>
        <w:b w:val="0"/>
        <w:bCs w:val="0"/>
      </w:rPr>
      <w:tblPr/>
      <w:tcPr>
        <w:tcBorders>
          <w:top w:val="single" w:sz="6" w:space="0" w:color="00000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sz="6" w:space="0" w:color="000000"/>
          <w:tr2bl w:val="nil"/>
        </w:tcBorders>
      </w:tcPr>
    </w:tblStylePr>
  </w:style>
  <w:style w:type="table" w:customStyle="1" w:styleId="239">
    <w:name w:val="网格型23"/>
    <w:basedOn w:val="aff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ffe"/>
    <w:qFormat/>
    <w:pPr>
      <w:widowControl w:val="0"/>
      <w:adjustRightInd w:val="0"/>
      <w:spacing w:line="312"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网格型 511"/>
    <w:basedOn w:val="affe"/>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2116">
    <w:name w:val="网格型211"/>
    <w:basedOn w:val="affe"/>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9">
    <w:name w:val="网格型31"/>
    <w:basedOn w:val="affe"/>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5">
    <w:name w:val="网格型41"/>
    <w:basedOn w:val="affe"/>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上对齐21"/>
    <w:basedOn w:val="affe"/>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4">
    <w:name w:val="网格型51"/>
    <w:basedOn w:val="aff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ffe"/>
    <w:qFormat/>
    <w:pPr>
      <w:widowControl w:val="0"/>
      <w:adjustRightInd w:val="0"/>
      <w:spacing w:line="312"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0">
    <w:name w:val="网格型 521"/>
    <w:basedOn w:val="affe"/>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2210">
    <w:name w:val="网格型221"/>
    <w:basedOn w:val="affe"/>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16">
    <w:name w:val="网格型61"/>
    <w:basedOn w:val="affe"/>
    <w:uiPriority w:val="3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8">
    <w:name w:val="8图例8"/>
    <w:basedOn w:val="affb"/>
    <w:link w:val="88Char"/>
    <w:qFormat/>
    <w:pPr>
      <w:autoSpaceDE w:val="0"/>
      <w:autoSpaceDN w:val="0"/>
      <w:adjustRightInd w:val="0"/>
      <w:snapToGrid w:val="0"/>
      <w:spacing w:beforeLines="100" w:before="100" w:line="360" w:lineRule="auto"/>
      <w:ind w:firstLineChars="0" w:firstLine="0"/>
      <w:jc w:val="center"/>
    </w:pPr>
    <w:rPr>
      <w:rFonts w:eastAsia="宋体"/>
      <w:sz w:val="21"/>
      <w:szCs w:val="24"/>
      <w:lang w:val="zh-CN"/>
    </w:rPr>
  </w:style>
  <w:style w:type="character" w:customStyle="1" w:styleId="88Char">
    <w:name w:val="8图例8 Char"/>
    <w:link w:val="88"/>
    <w:qFormat/>
    <w:rPr>
      <w:kern w:val="2"/>
      <w:sz w:val="21"/>
      <w:szCs w:val="24"/>
      <w:lang w:val="zh-CN" w:eastAsia="zh-CN"/>
    </w:rPr>
  </w:style>
  <w:style w:type="paragraph" w:customStyle="1" w:styleId="2fff6">
    <w:name w:val="正文缩进2"/>
    <w:basedOn w:val="affb"/>
    <w:uiPriority w:val="99"/>
    <w:qFormat/>
    <w:pPr>
      <w:spacing w:line="240" w:lineRule="auto"/>
    </w:pPr>
    <w:rPr>
      <w:rFonts w:ascii="Calibri" w:eastAsia="宋体" w:hAnsi="Calibri"/>
      <w:sz w:val="24"/>
      <w:szCs w:val="22"/>
    </w:rPr>
  </w:style>
  <w:style w:type="paragraph" w:customStyle="1" w:styleId="GB23122522">
    <w:name w:val="样式 样式 样式 样式 仿宋_GB2312 四号 行距: 最小值 25 磅 + 首行缩进:  2 字符 + 首行缩进:  2 字..."/>
    <w:basedOn w:val="affb"/>
    <w:uiPriority w:val="99"/>
    <w:qFormat/>
    <w:pPr>
      <w:adjustRightInd w:val="0"/>
      <w:snapToGrid w:val="0"/>
      <w:spacing w:line="500" w:lineRule="atLeast"/>
      <w:ind w:firstLineChars="187" w:firstLine="524"/>
    </w:pPr>
    <w:rPr>
      <w:rFonts w:ascii="宋体" w:hAnsi="宋体" w:cs="宋体"/>
      <w:szCs w:val="28"/>
    </w:rPr>
  </w:style>
  <w:style w:type="table" w:customStyle="1" w:styleId="141">
    <w:name w:val="网格型14"/>
    <w:basedOn w:val="affe"/>
    <w:uiPriority w:val="59"/>
    <w:qFormat/>
    <w:pPr>
      <w:widowControl w:val="0"/>
      <w:adjustRightInd w:val="0"/>
      <w:spacing w:line="312"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网格型24"/>
    <w:basedOn w:val="affe"/>
    <w:uiPriority w:val="59"/>
    <w:qFormat/>
    <w:pPr>
      <w:widowControl w:val="0"/>
      <w:adjustRightInd w:val="0"/>
      <w:spacing w:line="312"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
    <w:basedOn w:val="affe"/>
    <w:uiPriority w:val="5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7">
    <w:name w:val="网格型212"/>
    <w:basedOn w:val="affe"/>
    <w:uiPriority w:val="59"/>
    <w:qFormat/>
    <w:rPr>
      <w:rFonts w:ascii="Calibri" w:hAnsi="Calibri"/>
      <w:kern w:val="2"/>
      <w:sz w:val="21"/>
      <w:szCs w:val="2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13">
    <w:name w:val="网格型81"/>
    <w:basedOn w:val="affe"/>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f5">
    <w:name w:val="参考文件虚表11"/>
    <w:basedOn w:val="affe"/>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ffff2">
    <w:name w:val="正文 Char"/>
    <w:qFormat/>
    <w:rPr>
      <w:rFonts w:ascii="宋体" w:eastAsia="宋体" w:hAnsi="Times New Roman" w:cs="Times New Roman"/>
      <w:kern w:val="0"/>
      <w:sz w:val="24"/>
      <w:szCs w:val="24"/>
      <w:lang w:bidi="ar-SA"/>
    </w:rPr>
  </w:style>
  <w:style w:type="paragraph" w:customStyle="1" w:styleId="afffffffffffffffffffffffff2">
    <w:name w:val="新正文图表"/>
    <w:basedOn w:val="affb"/>
    <w:link w:val="Charfffff3"/>
    <w:qFormat/>
    <w:pPr>
      <w:spacing w:line="460" w:lineRule="exact"/>
      <w:ind w:firstLineChars="0" w:firstLine="0"/>
      <w:jc w:val="center"/>
    </w:pPr>
    <w:rPr>
      <w:sz w:val="24"/>
      <w:szCs w:val="24"/>
      <w:lang w:val="zh-CN"/>
    </w:rPr>
  </w:style>
  <w:style w:type="character" w:customStyle="1" w:styleId="Charfffff3">
    <w:name w:val="新正文图表 Char"/>
    <w:link w:val="afffffffffffffffffffffffff2"/>
    <w:qFormat/>
    <w:rPr>
      <w:rFonts w:eastAsia="仿宋_GB2312"/>
      <w:kern w:val="2"/>
      <w:sz w:val="24"/>
      <w:szCs w:val="24"/>
      <w:lang w:val="zh-CN" w:eastAsia="zh-CN"/>
    </w:rPr>
  </w:style>
  <w:style w:type="paragraph" w:customStyle="1" w:styleId="1ffffc">
    <w:name w:val="普通(网站)1"/>
    <w:basedOn w:val="affb"/>
    <w:uiPriority w:val="99"/>
    <w:qFormat/>
    <w:pPr>
      <w:widowControl/>
      <w:spacing w:before="100" w:beforeAutospacing="1" w:after="100" w:afterAutospacing="1" w:line="240" w:lineRule="auto"/>
      <w:ind w:firstLineChars="0" w:firstLine="0"/>
      <w:jc w:val="left"/>
    </w:pPr>
    <w:rPr>
      <w:rFonts w:ascii="宋体" w:eastAsia="宋体" w:hAnsi="宋体" w:cs="宋体"/>
      <w:kern w:val="0"/>
      <w:sz w:val="24"/>
      <w:szCs w:val="24"/>
    </w:rPr>
  </w:style>
  <w:style w:type="character" w:customStyle="1" w:styleId="CharCharf">
    <w:name w:val="表格文字 Char Char"/>
    <w:qFormat/>
    <w:rPr>
      <w:kern w:val="2"/>
      <w:sz w:val="21"/>
    </w:rPr>
  </w:style>
  <w:style w:type="character" w:customStyle="1" w:styleId="aCharCharChar">
    <w:name w:val="列a) Char Char Char"/>
    <w:qFormat/>
    <w:rPr>
      <w:bCs/>
      <w:sz w:val="28"/>
      <w:szCs w:val="28"/>
    </w:rPr>
  </w:style>
  <w:style w:type="character" w:customStyle="1" w:styleId="CharCharf0">
    <w:name w:val="小员正文 Char Char"/>
    <w:qFormat/>
    <w:rPr>
      <w:rFonts w:ascii="黑体" w:eastAsia="黑体" w:hAnsi="黑体"/>
    </w:rPr>
  </w:style>
  <w:style w:type="character" w:customStyle="1" w:styleId="lyyCharChar">
    <w:name w:val="lyy 正文 Char Char"/>
    <w:qFormat/>
    <w:rPr>
      <w:kern w:val="2"/>
      <w:sz w:val="24"/>
      <w:szCs w:val="24"/>
    </w:rPr>
  </w:style>
  <w:style w:type="character" w:customStyle="1" w:styleId="-aCharChar">
    <w:name w:val="正文格式-a)条目.一级 Char Char"/>
    <w:qFormat/>
    <w:rPr>
      <w:kern w:val="2"/>
      <w:sz w:val="24"/>
    </w:rPr>
  </w:style>
  <w:style w:type="character" w:customStyle="1" w:styleId="-CharChar0">
    <w:name w:val="表格文字-左对齐 Char Char"/>
    <w:qFormat/>
    <w:rPr>
      <w:snapToGrid w:val="0"/>
      <w:sz w:val="24"/>
      <w:szCs w:val="21"/>
    </w:rPr>
  </w:style>
  <w:style w:type="character" w:customStyle="1" w:styleId="CharCharf1">
    <w:name w:val="正文内容 Char Char"/>
    <w:qFormat/>
    <w:rPr>
      <w:kern w:val="2"/>
      <w:sz w:val="21"/>
      <w:szCs w:val="24"/>
    </w:rPr>
  </w:style>
  <w:style w:type="character" w:customStyle="1" w:styleId="CharCharf2">
    <w:name w:val="样式 题注 + 居中 Char Char"/>
    <w:autoRedefine/>
    <w:qFormat/>
    <w:rPr>
      <w:rFonts w:ascii="Arial" w:hAnsi="Arial"/>
      <w:sz w:val="24"/>
    </w:rPr>
  </w:style>
  <w:style w:type="character" w:customStyle="1" w:styleId="aCharChar0">
    <w:name w:val="列项a Char Char"/>
    <w:autoRedefine/>
    <w:qFormat/>
    <w:rPr>
      <w:kern w:val="2"/>
      <w:sz w:val="28"/>
      <w:szCs w:val="28"/>
    </w:rPr>
  </w:style>
  <w:style w:type="character" w:customStyle="1" w:styleId="CharCharf3">
    <w:name w:val="【正文】 Char Char"/>
    <w:qFormat/>
    <w:rPr>
      <w:kern w:val="2"/>
      <w:sz w:val="28"/>
      <w:szCs w:val="28"/>
    </w:rPr>
  </w:style>
  <w:style w:type="character" w:customStyle="1" w:styleId="CharCharf4">
    <w:name w:val="正文 Char Char"/>
    <w:qFormat/>
    <w:rPr>
      <w:rFonts w:ascii="宋体" w:eastAsia="宋体" w:hAnsi="Times New Roman" w:cs="Times New Roman"/>
      <w:kern w:val="0"/>
      <w:sz w:val="24"/>
      <w:szCs w:val="24"/>
      <w:lang w:val="en-US" w:eastAsia="zh-CN" w:bidi="ar-SA"/>
    </w:rPr>
  </w:style>
  <w:style w:type="character" w:customStyle="1" w:styleId="1111CharChar">
    <w:name w:val="条1.1.1.1 Char Char"/>
    <w:qFormat/>
    <w:rPr>
      <w:rFonts w:eastAsia="黑体"/>
      <w:bCs/>
      <w:sz w:val="28"/>
      <w:szCs w:val="28"/>
    </w:rPr>
  </w:style>
  <w:style w:type="character" w:customStyle="1" w:styleId="CharCharf5">
    <w:name w:val="表格内容 Char Char"/>
    <w:qFormat/>
    <w:rPr>
      <w:rFonts w:cs="宋体"/>
      <w:sz w:val="21"/>
    </w:rPr>
  </w:style>
  <w:style w:type="character" w:customStyle="1" w:styleId="C503-CharChar0">
    <w:name w:val="C503-表格内容左对齐 Char Char"/>
    <w:autoRedefine/>
    <w:qFormat/>
    <w:rPr>
      <w:kern w:val="2"/>
      <w:sz w:val="21"/>
    </w:rPr>
  </w:style>
  <w:style w:type="character" w:customStyle="1" w:styleId="29000CharChar">
    <w:name w:val="样式29000 Char Char"/>
    <w:autoRedefine/>
    <w:qFormat/>
    <w:rPr>
      <w:bCs/>
      <w:sz w:val="24"/>
      <w:szCs w:val="28"/>
    </w:rPr>
  </w:style>
  <w:style w:type="character" w:customStyle="1" w:styleId="9999999999CharChar">
    <w:name w:val="样式9999999999 Char Char"/>
    <w:qFormat/>
    <w:rPr>
      <w:rFonts w:ascii="Arial" w:eastAsia="黑体" w:hAnsi="Arial" w:cs="Arial"/>
      <w:sz w:val="24"/>
      <w:szCs w:val="24"/>
    </w:rPr>
  </w:style>
  <w:style w:type="character" w:customStyle="1" w:styleId="C503--ofCharChar">
    <w:name w:val="C503-封面-内容of代号名称 Char Char"/>
    <w:autoRedefine/>
    <w:qFormat/>
    <w:rPr>
      <w:b/>
      <w:bCs/>
      <w:sz w:val="36"/>
      <w:szCs w:val="36"/>
    </w:rPr>
  </w:style>
  <w:style w:type="character" w:customStyle="1" w:styleId="1CharChar0">
    <w:name w:val="列1) Char Char"/>
    <w:qFormat/>
    <w:rPr>
      <w:bCs/>
      <w:kern w:val="2"/>
      <w:sz w:val="28"/>
      <w:szCs w:val="28"/>
      <w:lang w:val="en-US" w:eastAsia="zh-CN"/>
    </w:rPr>
  </w:style>
  <w:style w:type="character" w:customStyle="1" w:styleId="0505CharChar">
    <w:name w:val="样式 样式 表标题 + 段前: 0.5 行 + 段前: 0.5 行 Char Char"/>
    <w:autoRedefine/>
    <w:qFormat/>
    <w:rPr>
      <w:rFonts w:eastAsia="黑体"/>
      <w:sz w:val="24"/>
      <w:lang w:val="en-US" w:eastAsia="zh-CN"/>
    </w:rPr>
  </w:style>
  <w:style w:type="character" w:customStyle="1" w:styleId="9999999CharChar">
    <w:name w:val="样式9999999 Char Char"/>
    <w:autoRedefine/>
    <w:qFormat/>
    <w:rPr>
      <w:rFonts w:eastAsia="黑体"/>
      <w:sz w:val="24"/>
      <w:szCs w:val="24"/>
    </w:rPr>
  </w:style>
  <w:style w:type="character" w:customStyle="1" w:styleId="CharCharf6">
    <w:name w:val="图题表题 Char Char"/>
    <w:qFormat/>
    <w:rPr>
      <w:rFonts w:ascii="黑体" w:eastAsia="黑体"/>
      <w:bCs/>
      <w:szCs w:val="21"/>
    </w:rPr>
  </w:style>
  <w:style w:type="character" w:customStyle="1" w:styleId="077-CharChar0">
    <w:name w:val="077-字母并列条文 Char Char"/>
    <w:qFormat/>
    <w:rPr>
      <w:rFonts w:ascii="宋体"/>
      <w:sz w:val="24"/>
    </w:rPr>
  </w:style>
  <w:style w:type="character" w:customStyle="1" w:styleId="CharCharCharCharCharChar2">
    <w:name w:val="正文格式 Char Char Char Char Char Char"/>
    <w:autoRedefine/>
    <w:qFormat/>
    <w:rPr>
      <w:sz w:val="24"/>
    </w:rPr>
  </w:style>
  <w:style w:type="character" w:customStyle="1" w:styleId="wCharChar">
    <w:name w:val="w图 Char Char"/>
    <w:autoRedefine/>
    <w:qFormat/>
    <w:rPr>
      <w:kern w:val="2"/>
      <w:sz w:val="21"/>
      <w:szCs w:val="24"/>
    </w:rPr>
  </w:style>
  <w:style w:type="character" w:customStyle="1" w:styleId="111CharChar">
    <w:name w:val="条1.1.1 Char Char"/>
    <w:qFormat/>
    <w:rPr>
      <w:rFonts w:eastAsia="黑体"/>
      <w:bCs/>
      <w:sz w:val="28"/>
      <w:szCs w:val="28"/>
    </w:rPr>
  </w:style>
  <w:style w:type="character" w:customStyle="1" w:styleId="abcCharCharChar">
    <w:name w:val="序列a)b)c) Char Char Char"/>
    <w:autoRedefine/>
    <w:qFormat/>
    <w:rPr>
      <w:rFonts w:ascii="宋体" w:eastAsia="宋体"/>
      <w:color w:val="000000"/>
      <w:kern w:val="24"/>
      <w:sz w:val="24"/>
      <w:lang w:val="en-US" w:eastAsia="zh-CN" w:bidi="ar-SA"/>
    </w:rPr>
  </w:style>
  <w:style w:type="character" w:customStyle="1" w:styleId="888888888888888CharChar">
    <w:name w:val="样式888888888888888 Char Char"/>
    <w:autoRedefine/>
    <w:qFormat/>
    <w:rPr>
      <w:rFonts w:eastAsia="黑体"/>
      <w:sz w:val="24"/>
    </w:rPr>
  </w:style>
  <w:style w:type="character" w:customStyle="1" w:styleId="11CharChar0">
    <w:name w:val="样式11 Char Char"/>
    <w:autoRedefine/>
    <w:qFormat/>
    <w:rPr>
      <w:sz w:val="24"/>
    </w:rPr>
  </w:style>
  <w:style w:type="character" w:customStyle="1" w:styleId="CharCharf7">
    <w:name w:val="表注 Char Char"/>
    <w:autoRedefine/>
    <w:qFormat/>
    <w:rPr>
      <w:rFonts w:ascii="黑体" w:eastAsia="黑体" w:hAnsi="Arial" w:cs="Arial"/>
      <w:sz w:val="24"/>
    </w:rPr>
  </w:style>
  <w:style w:type="character" w:customStyle="1" w:styleId="CharCharf8">
    <w:name w:val="【正文一级标题】 Char Char"/>
    <w:autoRedefine/>
    <w:qFormat/>
    <w:rPr>
      <w:rFonts w:ascii="黑体" w:eastAsia="黑体" w:cs="宋体"/>
      <w:bCs/>
      <w:kern w:val="44"/>
      <w:sz w:val="32"/>
      <w:szCs w:val="32"/>
    </w:rPr>
  </w:style>
  <w:style w:type="character" w:customStyle="1" w:styleId="2TWX22222CharChar">
    <w:name w:val="样式2TWX22222 Char Char"/>
    <w:autoRedefine/>
    <w:qFormat/>
    <w:rPr>
      <w:rFonts w:eastAsia="黑体"/>
      <w:kern w:val="2"/>
      <w:sz w:val="28"/>
      <w:szCs w:val="28"/>
    </w:rPr>
  </w:style>
  <w:style w:type="character" w:customStyle="1" w:styleId="1900000CharChar">
    <w:name w:val="样式1900000 Char Char"/>
    <w:qFormat/>
    <w:rPr>
      <w:rFonts w:ascii="宋体" w:hAnsi="宋体"/>
      <w:bCs/>
      <w:kern w:val="2"/>
      <w:sz w:val="24"/>
      <w:szCs w:val="24"/>
    </w:rPr>
  </w:style>
  <w:style w:type="character" w:customStyle="1" w:styleId="9BCharChar">
    <w:name w:val="样式9B Char Char"/>
    <w:autoRedefine/>
    <w:qFormat/>
    <w:rPr>
      <w:rFonts w:eastAsia="黑体"/>
      <w:kern w:val="2"/>
      <w:sz w:val="24"/>
    </w:rPr>
  </w:style>
  <w:style w:type="character" w:customStyle="1" w:styleId="CharCharf9">
    <w:name w:val="图形居中 Char Char"/>
    <w:autoRedefine/>
    <w:qFormat/>
    <w:rPr>
      <w:rFonts w:ascii="宋体"/>
      <w:sz w:val="24"/>
    </w:rPr>
  </w:style>
  <w:style w:type="character" w:customStyle="1" w:styleId="CharCharfa">
    <w:name w:val="楷体四号 Char Char"/>
    <w:qFormat/>
    <w:rPr>
      <w:rFonts w:ascii="楷体_GB2312" w:eastAsia="楷体_GB2312" w:hAnsi="Calibri"/>
      <w:kern w:val="2"/>
      <w:sz w:val="28"/>
      <w:szCs w:val="24"/>
    </w:rPr>
  </w:style>
  <w:style w:type="character" w:customStyle="1" w:styleId="-CharChar1">
    <w:name w:val="系统室-正文格式 Char Char"/>
    <w:qFormat/>
    <w:rPr>
      <w:sz w:val="24"/>
    </w:rPr>
  </w:style>
  <w:style w:type="character" w:customStyle="1" w:styleId="CharCharfb">
    <w:name w:val="图题、表题 Char Char"/>
    <w:autoRedefine/>
    <w:qFormat/>
    <w:rPr>
      <w:rFonts w:eastAsia="黑体"/>
      <w:sz w:val="24"/>
    </w:rPr>
  </w:style>
  <w:style w:type="character" w:customStyle="1" w:styleId="-CharChar2">
    <w:name w:val="编号项-表 Char Char"/>
    <w:qFormat/>
    <w:rPr>
      <w:rFonts w:ascii="Arial" w:hAnsi="Arial"/>
      <w:kern w:val="2"/>
      <w:sz w:val="24"/>
      <w:szCs w:val="24"/>
    </w:rPr>
  </w:style>
  <w:style w:type="character" w:customStyle="1" w:styleId="5CharChar">
    <w:name w:val="样式5 Char Char"/>
    <w:qFormat/>
    <w:rPr>
      <w:rFonts w:ascii="Arial" w:eastAsia="仿宋_GB2312" w:hAnsi="Arial" w:cs="Arial"/>
      <w:snapToGrid w:val="0"/>
      <w:sz w:val="24"/>
      <w:szCs w:val="24"/>
    </w:rPr>
  </w:style>
  <w:style w:type="character" w:customStyle="1" w:styleId="CharCharfc">
    <w:name w:val="正文样式 Char Char"/>
    <w:autoRedefine/>
    <w:qFormat/>
    <w:rPr>
      <w:kern w:val="24"/>
      <w:sz w:val="24"/>
      <w:szCs w:val="24"/>
    </w:rPr>
  </w:style>
  <w:style w:type="character" w:customStyle="1" w:styleId="03GFCharChar">
    <w:name w:val="03.GF报告正文 Char Char"/>
    <w:autoRedefine/>
    <w:qFormat/>
    <w:rPr>
      <w:rFonts w:ascii="宋体"/>
      <w:color w:val="000000"/>
      <w:kern w:val="24"/>
      <w:sz w:val="24"/>
      <w:szCs w:val="21"/>
    </w:rPr>
  </w:style>
  <w:style w:type="character" w:customStyle="1" w:styleId="CharCharfd">
    <w:name w:val="文字 Char Char"/>
    <w:autoRedefine/>
    <w:qFormat/>
    <w:rPr>
      <w:rFonts w:ascii="楷体_GB2312" w:eastAsia="楷体_GB2312"/>
      <w:kern w:val="2"/>
      <w:sz w:val="28"/>
    </w:rPr>
  </w:style>
  <w:style w:type="character" w:customStyle="1" w:styleId="YCharChar">
    <w:name w:val="Y_二级条标题 Char Char"/>
    <w:qFormat/>
    <w:rPr>
      <w:rFonts w:ascii="黑体" w:eastAsia="黑体" w:hAnsi="Calibri"/>
      <w:sz w:val="24"/>
      <w:szCs w:val="21"/>
    </w:rPr>
  </w:style>
  <w:style w:type="character" w:customStyle="1" w:styleId="077-CharChar1">
    <w:name w:val="077-表格文字 Char Char"/>
    <w:autoRedefine/>
    <w:qFormat/>
    <w:rPr>
      <w:rFonts w:ascii="宋体"/>
      <w:kern w:val="2"/>
      <w:sz w:val="21"/>
      <w:szCs w:val="21"/>
    </w:rPr>
  </w:style>
  <w:style w:type="character" w:customStyle="1" w:styleId="1CharChar1">
    <w:name w:val="1正文 Char Char"/>
    <w:autoRedefine/>
    <w:qFormat/>
    <w:rPr>
      <w:rFonts w:ascii="宋体" w:hAnsi="宋体"/>
      <w:bCs/>
      <w:kern w:val="2"/>
      <w:sz w:val="24"/>
      <w:szCs w:val="24"/>
    </w:rPr>
  </w:style>
  <w:style w:type="character" w:customStyle="1" w:styleId="YCharChar0">
    <w:name w:val="Y_段 Char Char"/>
    <w:autoRedefine/>
    <w:qFormat/>
    <w:rPr>
      <w:rFonts w:ascii="宋体" w:hAnsi="Calibri"/>
      <w:sz w:val="24"/>
      <w:szCs w:val="21"/>
    </w:rPr>
  </w:style>
  <w:style w:type="character" w:customStyle="1" w:styleId="C503-CharChar1">
    <w:name w:val="C503-正文格式 Char Char"/>
    <w:autoRedefine/>
    <w:qFormat/>
    <w:rPr>
      <w:kern w:val="2"/>
      <w:sz w:val="24"/>
    </w:rPr>
  </w:style>
  <w:style w:type="character" w:customStyle="1" w:styleId="CharCharfe">
    <w:name w:val="新正文图表 Char Char"/>
    <w:autoRedefine/>
    <w:qFormat/>
    <w:rPr>
      <w:rFonts w:eastAsia="仿宋_GB2312"/>
      <w:kern w:val="2"/>
      <w:sz w:val="24"/>
      <w:szCs w:val="24"/>
    </w:rPr>
  </w:style>
  <w:style w:type="character" w:customStyle="1" w:styleId="55CharChar">
    <w:name w:val="样式55 Char Char"/>
    <w:qFormat/>
    <w:rPr>
      <w:rFonts w:eastAsia="黑体"/>
      <w:sz w:val="24"/>
    </w:rPr>
  </w:style>
  <w:style w:type="character" w:customStyle="1" w:styleId="CharCharff">
    <w:name w:val="方案正文缩进 Char Char"/>
    <w:autoRedefine/>
    <w:qFormat/>
    <w:rPr>
      <w:sz w:val="28"/>
    </w:rPr>
  </w:style>
  <w:style w:type="character" w:customStyle="1" w:styleId="YCharChar1">
    <w:name w:val="Y_一级条标题 Char Char"/>
    <w:autoRedefine/>
    <w:qFormat/>
    <w:rPr>
      <w:rFonts w:ascii="黑体" w:eastAsia="黑体" w:hAnsi="Calibri"/>
      <w:sz w:val="24"/>
      <w:szCs w:val="21"/>
    </w:rPr>
  </w:style>
  <w:style w:type="character" w:customStyle="1" w:styleId="AltZCharChar">
    <w:name w:val="正文格式（Alt＋Z） Char Char"/>
    <w:qFormat/>
    <w:rPr>
      <w:kern w:val="2"/>
      <w:sz w:val="21"/>
    </w:rPr>
  </w:style>
  <w:style w:type="character" w:customStyle="1" w:styleId="CharCharff0">
    <w:name w:val="新正文 Char Char"/>
    <w:autoRedefine/>
    <w:qFormat/>
    <w:rPr>
      <w:rFonts w:eastAsia="仿宋_GB2312"/>
      <w:kern w:val="2"/>
      <w:sz w:val="28"/>
      <w:szCs w:val="24"/>
    </w:rPr>
  </w:style>
  <w:style w:type="character" w:customStyle="1" w:styleId="-CharChar3">
    <w:name w:val="会议文件-正文 Char Char"/>
    <w:qFormat/>
    <w:rPr>
      <w:kern w:val="2"/>
      <w:sz w:val="28"/>
      <w:szCs w:val="28"/>
    </w:rPr>
  </w:style>
  <w:style w:type="character" w:customStyle="1" w:styleId="CharCharChar">
    <w:name w:val="正文格式 Char Char Char"/>
    <w:qFormat/>
    <w:rPr>
      <w:sz w:val="24"/>
    </w:rPr>
  </w:style>
  <w:style w:type="character" w:customStyle="1" w:styleId="CharCharff1">
    <w:name w:val="图题 Char Char"/>
    <w:autoRedefine/>
    <w:qFormat/>
    <w:rPr>
      <w:rFonts w:eastAsia="黑体"/>
      <w:sz w:val="24"/>
      <w:szCs w:val="24"/>
    </w:rPr>
  </w:style>
  <w:style w:type="character" w:customStyle="1" w:styleId="CharCharff2">
    <w:name w:val="表样式 Char Char"/>
    <w:autoRedefine/>
    <w:qFormat/>
    <w:rPr>
      <w:rFonts w:ascii="仿宋_GB2312" w:eastAsia="仿宋_GB2312"/>
      <w:bCs/>
      <w:szCs w:val="21"/>
    </w:rPr>
  </w:style>
  <w:style w:type="character" w:customStyle="1" w:styleId="CharCharff3">
    <w:name w:val="示例 Char Char"/>
    <w:autoRedefine/>
    <w:qFormat/>
    <w:rPr>
      <w:rFonts w:ascii="宋体"/>
      <w:sz w:val="18"/>
    </w:rPr>
  </w:style>
  <w:style w:type="character" w:customStyle="1" w:styleId="CharCharff4">
    <w:name w:val="表格内文字 Char Char"/>
    <w:autoRedefine/>
    <w:qFormat/>
    <w:rPr>
      <w:rFonts w:ascii="Arial" w:hAnsi="Arial"/>
      <w:kern w:val="2"/>
      <w:sz w:val="24"/>
      <w:szCs w:val="24"/>
    </w:rPr>
  </w:style>
  <w:style w:type="character" w:customStyle="1" w:styleId="70-CharChar">
    <w:name w:val="样式70米专用-表格 Char Char"/>
    <w:qFormat/>
    <w:rPr>
      <w:rFonts w:ascii="黑体" w:eastAsia="黑体" w:hAnsi="黑体"/>
      <w:kern w:val="2"/>
      <w:sz w:val="24"/>
      <w:szCs w:val="24"/>
    </w:rPr>
  </w:style>
  <w:style w:type="character" w:customStyle="1" w:styleId="CharCharff5">
    <w:name w:val="智讯正文缩进（三角） Char Char"/>
    <w:autoRedefine/>
    <w:qFormat/>
    <w:rPr>
      <w:sz w:val="24"/>
    </w:rPr>
  </w:style>
  <w:style w:type="character" w:customStyle="1" w:styleId="4CharChar">
    <w:name w:val="4层 Char Char"/>
    <w:qFormat/>
    <w:rPr>
      <w:rFonts w:ascii="宋体" w:hAnsi="宋体"/>
      <w:kern w:val="2"/>
      <w:sz w:val="28"/>
      <w:szCs w:val="28"/>
    </w:rPr>
  </w:style>
  <w:style w:type="character" w:customStyle="1" w:styleId="CharCharff6">
    <w:name w:val="封面文字 Char Char"/>
    <w:autoRedefine/>
    <w:qFormat/>
    <w:rPr>
      <w:rFonts w:eastAsia="仿宋"/>
      <w:kern w:val="2"/>
      <w:sz w:val="28"/>
      <w:szCs w:val="32"/>
    </w:rPr>
  </w:style>
  <w:style w:type="character" w:customStyle="1" w:styleId="1CharChar2">
    <w:name w:val="附录列1) Char Char"/>
    <w:qFormat/>
    <w:rPr>
      <w:bCs/>
      <w:kern w:val="2"/>
      <w:sz w:val="28"/>
      <w:szCs w:val="28"/>
      <w:lang w:val="en-US" w:eastAsia="zh-CN"/>
    </w:rPr>
  </w:style>
  <w:style w:type="character" w:customStyle="1" w:styleId="8888CharChar">
    <w:name w:val="样式图8888 Char Char"/>
    <w:qFormat/>
    <w:rPr>
      <w:rFonts w:ascii="黑体" w:eastAsia="黑体" w:hAnsi="黑体"/>
      <w:kern w:val="2"/>
      <w:sz w:val="28"/>
      <w:szCs w:val="28"/>
    </w:rPr>
  </w:style>
  <w:style w:type="character" w:customStyle="1" w:styleId="-1CharChar">
    <w:name w:val="正文格式-(1)条目.二级 Char Char"/>
    <w:autoRedefine/>
    <w:qFormat/>
  </w:style>
  <w:style w:type="character" w:customStyle="1" w:styleId="9999CharChar">
    <w:name w:val="样式:9999 Char Char"/>
    <w:autoRedefine/>
    <w:qFormat/>
    <w:rPr>
      <w:bCs/>
      <w:kern w:val="2"/>
      <w:sz w:val="24"/>
      <w:szCs w:val="24"/>
    </w:rPr>
  </w:style>
  <w:style w:type="character" w:customStyle="1" w:styleId="08515CharChar">
    <w:name w:val="样式 宋体 小四 首行缩进:  0.85 厘米 行距: 1.5 倍行距 Char Char"/>
    <w:qFormat/>
    <w:rPr>
      <w:rFonts w:ascii="宋体" w:hAnsi="宋体"/>
      <w:sz w:val="24"/>
      <w:szCs w:val="21"/>
    </w:rPr>
  </w:style>
  <w:style w:type="character" w:customStyle="1" w:styleId="CharCharff7">
    <w:name w:val="正文（首行缩进） Char Char"/>
    <w:autoRedefine/>
    <w:qFormat/>
    <w:rPr>
      <w:kern w:val="2"/>
      <w:sz w:val="28"/>
      <w:szCs w:val="24"/>
    </w:rPr>
  </w:style>
  <w:style w:type="character" w:customStyle="1" w:styleId="LDXLCharChar">
    <w:name w:val="LDXL 图表标题 Char Char"/>
    <w:autoRedefine/>
    <w:qFormat/>
    <w:rPr>
      <w:rFonts w:ascii="黑体" w:eastAsia="黑体" w:hAnsi="宋体"/>
      <w:sz w:val="24"/>
      <w:szCs w:val="24"/>
    </w:rPr>
  </w:style>
  <w:style w:type="character" w:customStyle="1" w:styleId="aCharChar1">
    <w:name w:val="a正文 Char Char"/>
    <w:autoRedefine/>
    <w:qFormat/>
    <w:rPr>
      <w:rFonts w:ascii="宋体" w:hAnsi="宋体"/>
      <w:color w:val="000000"/>
      <w:sz w:val="24"/>
    </w:rPr>
  </w:style>
  <w:style w:type="character" w:customStyle="1" w:styleId="CharCharff8">
    <w:name w:val="投标表 Char Char"/>
    <w:qFormat/>
    <w:rPr>
      <w:rFonts w:ascii="仿宋_GB2312" w:eastAsia="黑体" w:hAnsi="Arial"/>
      <w:b/>
      <w:kern w:val="2"/>
      <w:sz w:val="24"/>
      <w:szCs w:val="28"/>
    </w:rPr>
  </w:style>
  <w:style w:type="character" w:customStyle="1" w:styleId="15CharChar">
    <w:name w:val="正文 小四宋1.5倍自动 Char Char"/>
    <w:autoRedefine/>
    <w:qFormat/>
    <w:rPr>
      <w:sz w:val="24"/>
      <w:szCs w:val="24"/>
      <w:lang w:val="en-US" w:eastAsia="zh-CN"/>
    </w:rPr>
  </w:style>
  <w:style w:type="character" w:customStyle="1" w:styleId="CharCharff9">
    <w:name w:val="_正文 Char Char"/>
    <w:qFormat/>
    <w:rPr>
      <w:sz w:val="24"/>
      <w:szCs w:val="24"/>
    </w:rPr>
  </w:style>
  <w:style w:type="character" w:customStyle="1" w:styleId="lyy3CharChar">
    <w:name w:val="lyy 3 Char Char"/>
    <w:autoRedefine/>
    <w:qFormat/>
    <w:rPr>
      <w:b/>
      <w:kern w:val="2"/>
      <w:sz w:val="24"/>
      <w:szCs w:val="24"/>
    </w:rPr>
  </w:style>
  <w:style w:type="character" w:customStyle="1" w:styleId="CharCharffa">
    <w:name w:val="表格格式 Char Char"/>
    <w:autoRedefine/>
    <w:qFormat/>
    <w:rPr>
      <w:snapToGrid w:val="0"/>
      <w:sz w:val="21"/>
      <w:szCs w:val="21"/>
    </w:rPr>
  </w:style>
  <w:style w:type="character" w:customStyle="1" w:styleId="CharCharffb">
    <w:name w:val="论证正文 Char Char"/>
    <w:autoRedefine/>
    <w:qFormat/>
    <w:rPr>
      <w:kern w:val="2"/>
      <w:sz w:val="24"/>
      <w:szCs w:val="24"/>
    </w:rPr>
  </w:style>
  <w:style w:type="character" w:customStyle="1" w:styleId="CharCharffc">
    <w:name w:val="表号格式 Char Char"/>
    <w:autoRedefine/>
    <w:qFormat/>
    <w:rPr>
      <w:rFonts w:eastAsia="黑体"/>
      <w:kern w:val="28"/>
      <w:sz w:val="28"/>
      <w:szCs w:val="28"/>
    </w:rPr>
  </w:style>
  <w:style w:type="character" w:customStyle="1" w:styleId="CX5CharChar">
    <w:name w:val="CX5号正文样式 Char Char"/>
    <w:autoRedefine/>
    <w:qFormat/>
    <w:rPr>
      <w:rFonts w:ascii="仿宋" w:hAnsi="仿宋"/>
      <w:kern w:val="2"/>
      <w:sz w:val="24"/>
      <w:szCs w:val="24"/>
    </w:rPr>
  </w:style>
  <w:style w:type="character" w:customStyle="1" w:styleId="88CharChar">
    <w:name w:val="8图例8 Char Char"/>
    <w:autoRedefine/>
    <w:qFormat/>
    <w:rPr>
      <w:kern w:val="2"/>
      <w:sz w:val="21"/>
      <w:szCs w:val="24"/>
    </w:rPr>
  </w:style>
  <w:style w:type="character" w:customStyle="1" w:styleId="CharCharffd">
    <w:name w:val="段落 Char Char"/>
    <w:qFormat/>
    <w:rPr>
      <w:kern w:val="2"/>
      <w:sz w:val="21"/>
    </w:rPr>
  </w:style>
  <w:style w:type="character" w:customStyle="1" w:styleId="CharCharffe">
    <w:name w:val="框图 Char Char"/>
    <w:qFormat/>
    <w:rPr>
      <w:kern w:val="2"/>
      <w:sz w:val="24"/>
      <w:szCs w:val="24"/>
    </w:rPr>
  </w:style>
  <w:style w:type="character" w:customStyle="1" w:styleId="CharCharChar0">
    <w:name w:val="图标题 Char Char Char"/>
    <w:autoRedefine/>
    <w:qFormat/>
    <w:rPr>
      <w:rFonts w:ascii="黑体" w:eastAsia="黑体" w:hAnsi="宋体"/>
      <w:snapToGrid w:val="0"/>
      <w:kern w:val="2"/>
      <w:sz w:val="24"/>
    </w:rPr>
  </w:style>
  <w:style w:type="character" w:customStyle="1" w:styleId="05GFCharChar">
    <w:name w:val="05.GF报告表文 Char Char"/>
    <w:qFormat/>
    <w:rPr>
      <w:rFonts w:ascii="宋体"/>
      <w:color w:val="000000"/>
      <w:kern w:val="18"/>
      <w:sz w:val="21"/>
      <w:szCs w:val="21"/>
    </w:rPr>
  </w:style>
  <w:style w:type="character" w:customStyle="1" w:styleId="077-CharChar2">
    <w:name w:val="077-图表名 Char Char"/>
    <w:qFormat/>
    <w:rPr>
      <w:rFonts w:ascii="黑体" w:eastAsia="黑体"/>
      <w:kern w:val="2"/>
      <w:sz w:val="24"/>
      <w:szCs w:val="24"/>
    </w:rPr>
  </w:style>
  <w:style w:type="character" w:customStyle="1" w:styleId="ALTBSWIEECharChar">
    <w:name w:val="正文表标题[ALT+B][SWIEE] Char Char"/>
    <w:qFormat/>
    <w:rPr>
      <w:rFonts w:eastAsia="黑体"/>
      <w:sz w:val="24"/>
    </w:rPr>
  </w:style>
  <w:style w:type="character" w:customStyle="1" w:styleId="555555CharChar">
    <w:name w:val="样式555555 Char Char"/>
    <w:autoRedefine/>
    <w:qFormat/>
    <w:rPr>
      <w:color w:val="000080"/>
      <w:sz w:val="24"/>
    </w:rPr>
  </w:style>
  <w:style w:type="character" w:customStyle="1" w:styleId="9987CharChar">
    <w:name w:val="样式9987 Char Char"/>
    <w:autoRedefine/>
    <w:qFormat/>
    <w:rPr>
      <w:bCs/>
      <w:sz w:val="24"/>
      <w:szCs w:val="32"/>
    </w:rPr>
  </w:style>
  <w:style w:type="character" w:customStyle="1" w:styleId="70--CharChar">
    <w:name w:val="样式70米--终版图 Char Char"/>
    <w:qFormat/>
    <w:rPr>
      <w:rFonts w:eastAsia="黑体" w:hAnsi="宋体"/>
      <w:color w:val="000000"/>
      <w:kern w:val="2"/>
      <w:sz w:val="24"/>
      <w:szCs w:val="24"/>
    </w:rPr>
  </w:style>
  <w:style w:type="character" w:customStyle="1" w:styleId="p15CharChar">
    <w:name w:val="p15 Char Char"/>
    <w:qFormat/>
    <w:rPr>
      <w:sz w:val="24"/>
      <w:szCs w:val="24"/>
    </w:rPr>
  </w:style>
  <w:style w:type="character" w:customStyle="1" w:styleId="7777778999CharChar">
    <w:name w:val="样式7777778999 Char Char"/>
    <w:autoRedefine/>
    <w:qFormat/>
    <w:rPr>
      <w:rFonts w:eastAsia="黑体" w:hAnsi="Arial"/>
      <w:kern w:val="2"/>
      <w:sz w:val="24"/>
      <w:szCs w:val="24"/>
    </w:rPr>
  </w:style>
  <w:style w:type="character" w:customStyle="1" w:styleId="98888CharChar">
    <w:name w:val="样式98888 Char Char"/>
    <w:qFormat/>
    <w:rPr>
      <w:rFonts w:eastAsia="黑体"/>
      <w:sz w:val="28"/>
      <w:szCs w:val="28"/>
      <w:lang w:val="en-GB"/>
    </w:rPr>
  </w:style>
  <w:style w:type="character" w:customStyle="1" w:styleId="-QBPT123456789101112131CharChar">
    <w:name w:val="样式 题注题注-QBPT题注 图图1图2图3图4图5图6图7图8图9图10图11图12图13图1... Char Char"/>
    <w:qFormat/>
    <w:rPr>
      <w:rFonts w:ascii="宋体" w:hAnsi="宋体" w:cs="Arial"/>
      <w:sz w:val="24"/>
    </w:rPr>
  </w:style>
  <w:style w:type="character" w:customStyle="1" w:styleId="CharCharfff">
    <w:name w:val="图和表题 Char Char"/>
    <w:autoRedefine/>
    <w:qFormat/>
    <w:rPr>
      <w:rFonts w:ascii="黑体" w:eastAsia="黑体"/>
      <w:bCs/>
      <w:sz w:val="21"/>
    </w:rPr>
  </w:style>
  <w:style w:type="character" w:customStyle="1" w:styleId="Char1e">
    <w:name w:val="正文首行缩进 Char1"/>
    <w:uiPriority w:val="99"/>
    <w:semiHidden/>
    <w:qFormat/>
  </w:style>
  <w:style w:type="paragraph" w:customStyle="1" w:styleId="2420">
    <w:name w:val="样式 行距: 固定值 24 磅 首行缩进:  2 字符"/>
    <w:basedOn w:val="affb"/>
    <w:uiPriority w:val="99"/>
    <w:qFormat/>
    <w:pPr>
      <w:widowControl/>
      <w:spacing w:line="480" w:lineRule="exact"/>
      <w:ind w:firstLine="480"/>
    </w:pPr>
    <w:rPr>
      <w:rFonts w:eastAsia="宋体" w:cs="宋体"/>
      <w:sz w:val="21"/>
      <w:szCs w:val="20"/>
    </w:rPr>
  </w:style>
  <w:style w:type="character" w:customStyle="1" w:styleId="Char1f">
    <w:name w:val="副标题 Char1"/>
    <w:uiPriority w:val="11"/>
    <w:qFormat/>
    <w:rPr>
      <w:rFonts w:ascii="Cambria" w:hAnsi="Cambria" w:cs="Times New Roman"/>
      <w:b/>
      <w:bCs/>
      <w:kern w:val="28"/>
      <w:sz w:val="32"/>
      <w:szCs w:val="32"/>
    </w:rPr>
  </w:style>
  <w:style w:type="character" w:customStyle="1" w:styleId="Char28">
    <w:name w:val="页眉 Char2"/>
    <w:autoRedefine/>
    <w:uiPriority w:val="99"/>
    <w:qFormat/>
    <w:rPr>
      <w:kern w:val="2"/>
      <w:sz w:val="18"/>
      <w:szCs w:val="18"/>
    </w:rPr>
  </w:style>
  <w:style w:type="character" w:customStyle="1" w:styleId="2Char11">
    <w:name w:val="正文首行缩进 2 Char1"/>
    <w:uiPriority w:val="99"/>
    <w:semiHidden/>
    <w:qFormat/>
  </w:style>
  <w:style w:type="character" w:customStyle="1" w:styleId="HTMLChar10">
    <w:name w:val="HTML 地址 Char1"/>
    <w:autoRedefine/>
    <w:uiPriority w:val="99"/>
    <w:qFormat/>
    <w:rPr>
      <w:i/>
      <w:iCs/>
      <w:kern w:val="2"/>
      <w:sz w:val="21"/>
      <w:szCs w:val="24"/>
    </w:rPr>
  </w:style>
  <w:style w:type="character" w:customStyle="1" w:styleId="Char1f0">
    <w:name w:val="签名 Char1"/>
    <w:uiPriority w:val="99"/>
    <w:semiHidden/>
    <w:qFormat/>
    <w:rPr>
      <w:kern w:val="2"/>
      <w:sz w:val="21"/>
      <w:szCs w:val="24"/>
    </w:rPr>
  </w:style>
  <w:style w:type="character" w:customStyle="1" w:styleId="2Char12">
    <w:name w:val="正文文本 2 Char1"/>
    <w:uiPriority w:val="99"/>
    <w:semiHidden/>
    <w:qFormat/>
    <w:rPr>
      <w:kern w:val="2"/>
      <w:sz w:val="21"/>
      <w:szCs w:val="24"/>
    </w:rPr>
  </w:style>
  <w:style w:type="character" w:customStyle="1" w:styleId="Char1f1">
    <w:name w:val="注释标题 Char1"/>
    <w:autoRedefine/>
    <w:uiPriority w:val="99"/>
    <w:semiHidden/>
    <w:qFormat/>
    <w:rPr>
      <w:kern w:val="2"/>
      <w:sz w:val="21"/>
      <w:szCs w:val="24"/>
    </w:rPr>
  </w:style>
  <w:style w:type="character" w:customStyle="1" w:styleId="Char1f2">
    <w:name w:val="标题 Char1"/>
    <w:autoRedefine/>
    <w:uiPriority w:val="10"/>
    <w:qFormat/>
    <w:rPr>
      <w:rFonts w:ascii="Cambria" w:hAnsi="Cambria" w:cs="Times New Roman"/>
      <w:b/>
      <w:bCs/>
      <w:kern w:val="2"/>
      <w:sz w:val="32"/>
      <w:szCs w:val="32"/>
    </w:rPr>
  </w:style>
  <w:style w:type="character" w:customStyle="1" w:styleId="Char1f3">
    <w:name w:val="文档结构图 Char1"/>
    <w:uiPriority w:val="99"/>
    <w:semiHidden/>
    <w:qFormat/>
    <w:rPr>
      <w:rFonts w:ascii="宋体"/>
      <w:kern w:val="2"/>
      <w:sz w:val="18"/>
      <w:szCs w:val="18"/>
    </w:rPr>
  </w:style>
  <w:style w:type="character" w:customStyle="1" w:styleId="Char1f4">
    <w:name w:val="电子邮件签名 Char1"/>
    <w:autoRedefine/>
    <w:uiPriority w:val="99"/>
    <w:semiHidden/>
    <w:qFormat/>
    <w:rPr>
      <w:kern w:val="2"/>
      <w:sz w:val="21"/>
      <w:szCs w:val="24"/>
    </w:rPr>
  </w:style>
  <w:style w:type="character" w:customStyle="1" w:styleId="Char1f5">
    <w:name w:val="称呼 Char1"/>
    <w:autoRedefine/>
    <w:uiPriority w:val="99"/>
    <w:semiHidden/>
    <w:qFormat/>
    <w:rPr>
      <w:kern w:val="2"/>
      <w:sz w:val="21"/>
      <w:szCs w:val="24"/>
    </w:rPr>
  </w:style>
  <w:style w:type="character" w:customStyle="1" w:styleId="Char29">
    <w:name w:val="批注主题 Char2"/>
    <w:autoRedefine/>
    <w:uiPriority w:val="99"/>
    <w:qFormat/>
    <w:rPr>
      <w:b/>
      <w:bCs/>
      <w:kern w:val="2"/>
      <w:sz w:val="21"/>
      <w:szCs w:val="24"/>
    </w:rPr>
  </w:style>
  <w:style w:type="character" w:customStyle="1" w:styleId="Char2a">
    <w:name w:val="页脚 Char2"/>
    <w:uiPriority w:val="99"/>
    <w:qFormat/>
    <w:rPr>
      <w:kern w:val="2"/>
      <w:sz w:val="18"/>
      <w:szCs w:val="18"/>
    </w:rPr>
  </w:style>
  <w:style w:type="character" w:customStyle="1" w:styleId="Char1f6">
    <w:name w:val="结束语 Char1"/>
    <w:uiPriority w:val="99"/>
    <w:semiHidden/>
    <w:qFormat/>
    <w:rPr>
      <w:kern w:val="2"/>
      <w:sz w:val="21"/>
      <w:szCs w:val="24"/>
    </w:rPr>
  </w:style>
  <w:style w:type="character" w:customStyle="1" w:styleId="Char1f7">
    <w:name w:val="批注框文本 Char1"/>
    <w:autoRedefine/>
    <w:uiPriority w:val="99"/>
    <w:semiHidden/>
    <w:qFormat/>
    <w:rPr>
      <w:kern w:val="2"/>
      <w:sz w:val="18"/>
      <w:szCs w:val="18"/>
    </w:rPr>
  </w:style>
  <w:style w:type="character" w:customStyle="1" w:styleId="Char1f8">
    <w:name w:val="脚注文本 Char1"/>
    <w:autoRedefine/>
    <w:uiPriority w:val="99"/>
    <w:semiHidden/>
    <w:qFormat/>
    <w:rPr>
      <w:kern w:val="2"/>
      <w:sz w:val="18"/>
      <w:szCs w:val="18"/>
    </w:rPr>
  </w:style>
  <w:style w:type="character" w:customStyle="1" w:styleId="Char1f9">
    <w:name w:val="信息标题 Char1"/>
    <w:uiPriority w:val="99"/>
    <w:semiHidden/>
    <w:qFormat/>
    <w:rPr>
      <w:rFonts w:ascii="Cambria" w:eastAsia="宋体" w:hAnsi="Cambria" w:cs="Times New Roman"/>
      <w:kern w:val="2"/>
      <w:sz w:val="24"/>
      <w:szCs w:val="24"/>
      <w:shd w:val="pct20" w:color="auto" w:fill="auto"/>
    </w:rPr>
  </w:style>
  <w:style w:type="paragraph" w:customStyle="1" w:styleId="2fff7">
    <w:name w:val="正文文本缩进2"/>
    <w:basedOn w:val="affb"/>
    <w:uiPriority w:val="99"/>
    <w:qFormat/>
    <w:pPr>
      <w:adjustRightInd w:val="0"/>
      <w:spacing w:after="120" w:line="312" w:lineRule="atLeast"/>
      <w:ind w:leftChars="200" w:left="420" w:firstLineChars="0" w:firstLine="0"/>
      <w:textAlignment w:val="baseline"/>
    </w:pPr>
    <w:rPr>
      <w:rFonts w:eastAsia="宋体"/>
      <w:kern w:val="0"/>
      <w:sz w:val="21"/>
      <w:szCs w:val="20"/>
    </w:rPr>
  </w:style>
  <w:style w:type="paragraph" w:customStyle="1" w:styleId="XIN111">
    <w:name w:val="XIN111正文"/>
    <w:basedOn w:val="affb"/>
    <w:link w:val="XIN111CharChar"/>
    <w:autoRedefine/>
    <w:qFormat/>
    <w:pPr>
      <w:widowControl/>
      <w:spacing w:line="420" w:lineRule="exact"/>
      <w:ind w:firstLine="480"/>
    </w:pPr>
    <w:rPr>
      <w:rFonts w:eastAsia="宋体" w:cs="宋体"/>
      <w:color w:val="000000"/>
      <w:sz w:val="24"/>
      <w:szCs w:val="24"/>
    </w:rPr>
  </w:style>
  <w:style w:type="paragraph" w:customStyle="1" w:styleId="1ffffd">
    <w:name w:val="图表题1"/>
    <w:basedOn w:val="afffa"/>
    <w:link w:val="1Char9"/>
    <w:qFormat/>
    <w:pPr>
      <w:widowControl/>
      <w:adjustRightInd w:val="0"/>
      <w:snapToGrid w:val="0"/>
      <w:spacing w:line="420" w:lineRule="exact"/>
      <w:ind w:firstLineChars="0" w:firstLine="0"/>
      <w:jc w:val="center"/>
    </w:pPr>
    <w:rPr>
      <w:rFonts w:ascii="黑体" w:hAnsi="黑体" w:cs="Arial"/>
      <w:sz w:val="24"/>
    </w:rPr>
  </w:style>
  <w:style w:type="paragraph" w:customStyle="1" w:styleId="afffffffffffffffffffffffff3">
    <w:name w:val="图样"/>
    <w:basedOn w:val="affb"/>
    <w:link w:val="Charfffff4"/>
    <w:autoRedefine/>
    <w:qFormat/>
    <w:pPr>
      <w:widowControl/>
      <w:spacing w:line="360" w:lineRule="auto"/>
      <w:ind w:firstLineChars="0" w:firstLine="0"/>
      <w:jc w:val="center"/>
    </w:pPr>
    <w:rPr>
      <w:rFonts w:ascii="黑体" w:eastAsia="黑体" w:hAnsi="黑体"/>
      <w:sz w:val="24"/>
      <w:szCs w:val="24"/>
    </w:rPr>
  </w:style>
  <w:style w:type="paragraph" w:customStyle="1" w:styleId="afffffffffffffffffffffffff4">
    <w:name w:val="表样"/>
    <w:basedOn w:val="affb"/>
    <w:link w:val="Charfffff5"/>
    <w:qFormat/>
    <w:pPr>
      <w:widowControl/>
      <w:spacing w:line="360" w:lineRule="auto"/>
      <w:ind w:firstLineChars="0" w:firstLine="0"/>
    </w:pPr>
    <w:rPr>
      <w:rFonts w:eastAsia="宋体"/>
      <w:sz w:val="21"/>
      <w:szCs w:val="21"/>
    </w:rPr>
  </w:style>
  <w:style w:type="paragraph" w:customStyle="1" w:styleId="03">
    <w:name w:val="0 所内正文"/>
    <w:basedOn w:val="affffffff6"/>
    <w:link w:val="0Char"/>
    <w:autoRedefine/>
    <w:qFormat/>
    <w:rPr>
      <w:lang w:val="zh-CN"/>
    </w:rPr>
  </w:style>
  <w:style w:type="character" w:customStyle="1" w:styleId="0Char">
    <w:name w:val="0 所内正文 Char"/>
    <w:link w:val="03"/>
    <w:autoRedefine/>
    <w:qFormat/>
    <w:rPr>
      <w:snapToGrid w:val="0"/>
      <w:kern w:val="28"/>
      <w:sz w:val="28"/>
      <w:szCs w:val="28"/>
      <w:lang w:val="zh-CN" w:eastAsia="zh-CN"/>
    </w:rPr>
  </w:style>
  <w:style w:type="paragraph" w:customStyle="1" w:styleId="3ff">
    <w:name w:val="预研标题3"/>
    <w:basedOn w:val="affb"/>
    <w:next w:val="affb"/>
    <w:autoRedefine/>
    <w:uiPriority w:val="99"/>
    <w:qFormat/>
    <w:pPr>
      <w:spacing w:line="360" w:lineRule="auto"/>
      <w:ind w:firstLineChars="0" w:firstLine="0"/>
      <w:outlineLvl w:val="0"/>
    </w:pPr>
    <w:rPr>
      <w:rFonts w:ascii="宋体" w:eastAsia="宋体" w:hAnsi="宋体"/>
      <w:b/>
      <w:color w:val="000000"/>
      <w:szCs w:val="28"/>
    </w:rPr>
  </w:style>
  <w:style w:type="paragraph" w:customStyle="1" w:styleId="4f7">
    <w:name w:val="预研标题4"/>
    <w:basedOn w:val="affb"/>
    <w:next w:val="affb"/>
    <w:autoRedefine/>
    <w:uiPriority w:val="99"/>
    <w:qFormat/>
    <w:pPr>
      <w:spacing w:line="360" w:lineRule="auto"/>
      <w:ind w:left="1680" w:firstLineChars="0" w:hanging="420"/>
      <w:jc w:val="left"/>
      <w:outlineLvl w:val="3"/>
    </w:pPr>
    <w:rPr>
      <w:rFonts w:ascii="宋体" w:eastAsia="宋体" w:hAnsi="宋体"/>
      <w:b/>
      <w:sz w:val="24"/>
      <w:szCs w:val="24"/>
    </w:rPr>
  </w:style>
  <w:style w:type="paragraph" w:customStyle="1" w:styleId="5f0">
    <w:name w:val="预研标题5"/>
    <w:basedOn w:val="affb"/>
    <w:next w:val="affb"/>
    <w:link w:val="5Char2"/>
    <w:autoRedefine/>
    <w:qFormat/>
    <w:pPr>
      <w:spacing w:line="360" w:lineRule="auto"/>
      <w:ind w:left="2100" w:firstLineChars="0" w:hanging="420"/>
      <w:jc w:val="left"/>
      <w:outlineLvl w:val="4"/>
    </w:pPr>
    <w:rPr>
      <w:rFonts w:ascii="宋体" w:eastAsia="宋体" w:hAnsi="宋体"/>
      <w:b/>
      <w:sz w:val="24"/>
      <w:szCs w:val="24"/>
      <w:lang w:val="zh-CN"/>
    </w:rPr>
  </w:style>
  <w:style w:type="paragraph" w:customStyle="1" w:styleId="6a">
    <w:name w:val="预研标题6"/>
    <w:basedOn w:val="affb"/>
    <w:autoRedefine/>
    <w:uiPriority w:val="99"/>
    <w:qFormat/>
    <w:pPr>
      <w:spacing w:line="360" w:lineRule="auto"/>
      <w:ind w:firstLineChars="0" w:hanging="420"/>
      <w:jc w:val="left"/>
      <w:outlineLvl w:val="5"/>
    </w:pPr>
    <w:rPr>
      <w:rFonts w:ascii="宋体" w:eastAsia="宋体" w:hAnsi="宋体"/>
      <w:b/>
      <w:sz w:val="24"/>
      <w:szCs w:val="24"/>
    </w:rPr>
  </w:style>
  <w:style w:type="paragraph" w:customStyle="1" w:styleId="79">
    <w:name w:val="预研标题7"/>
    <w:basedOn w:val="affb"/>
    <w:next w:val="affb"/>
    <w:autoRedefine/>
    <w:uiPriority w:val="99"/>
    <w:qFormat/>
    <w:pPr>
      <w:widowControl/>
      <w:spacing w:line="360" w:lineRule="auto"/>
      <w:ind w:left="2940" w:firstLineChars="0" w:hanging="420"/>
      <w:jc w:val="left"/>
      <w:outlineLvl w:val="6"/>
    </w:pPr>
    <w:rPr>
      <w:rFonts w:ascii="宋体" w:eastAsia="宋体" w:hAnsi="宋体"/>
      <w:b/>
      <w:kern w:val="0"/>
      <w:sz w:val="24"/>
      <w:szCs w:val="24"/>
    </w:rPr>
  </w:style>
  <w:style w:type="character" w:customStyle="1" w:styleId="Charfffff6">
    <w:name w:val="宋体 Char"/>
    <w:qFormat/>
    <w:rPr>
      <w:rFonts w:ascii="宋体" w:hAnsi="宋体"/>
      <w:kern w:val="2"/>
      <w:sz w:val="24"/>
      <w:szCs w:val="24"/>
      <w:lang w:val="zh-CN" w:eastAsia="zh-CN"/>
    </w:rPr>
  </w:style>
  <w:style w:type="paragraph" w:customStyle="1" w:styleId="222222222">
    <w:name w:val="样式 22222222 + 首行缩进:  2 字符"/>
    <w:basedOn w:val="affb"/>
    <w:autoRedefine/>
    <w:uiPriority w:val="99"/>
    <w:qFormat/>
    <w:pPr>
      <w:adjustRightInd w:val="0"/>
      <w:snapToGrid w:val="0"/>
      <w:spacing w:line="360" w:lineRule="auto"/>
      <w:ind w:firstLine="480"/>
    </w:pPr>
    <w:rPr>
      <w:rFonts w:eastAsia="宋体" w:cs="宋体"/>
      <w:sz w:val="24"/>
      <w:szCs w:val="24"/>
    </w:rPr>
  </w:style>
  <w:style w:type="paragraph" w:customStyle="1" w:styleId="04">
    <w:name w:val="0 正文"/>
    <w:basedOn w:val="affb"/>
    <w:link w:val="0Char0"/>
    <w:autoRedefine/>
    <w:qFormat/>
    <w:pPr>
      <w:adjustRightInd w:val="0"/>
      <w:snapToGrid w:val="0"/>
      <w:spacing w:line="360" w:lineRule="auto"/>
    </w:pPr>
    <w:rPr>
      <w:rFonts w:eastAsia="宋体"/>
      <w:sz w:val="24"/>
      <w:szCs w:val="20"/>
      <w:lang w:val="zh-CN"/>
    </w:rPr>
  </w:style>
  <w:style w:type="character" w:customStyle="1" w:styleId="0Char0">
    <w:name w:val="0 正文 Char"/>
    <w:link w:val="04"/>
    <w:autoRedefine/>
    <w:qFormat/>
    <w:rPr>
      <w:kern w:val="2"/>
      <w:sz w:val="24"/>
      <w:lang w:val="zh-CN" w:eastAsia="zh-CN"/>
    </w:rPr>
  </w:style>
  <w:style w:type="table" w:customStyle="1" w:styleId="Gridding1">
    <w:name w:val="Gridding1"/>
    <w:basedOn w:val="affe"/>
    <w:uiPriority w:val="59"/>
    <w:qFormat/>
    <w:rPr>
      <w:rFonts w:ascii="Calibri" w:hAnsi="Calibri"/>
      <w:kern w:val="2"/>
      <w:sz w:val="21"/>
      <w:szCs w:val="2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ffffffffffffffff5">
    <w:name w:val="图表题"/>
    <w:basedOn w:val="affb"/>
    <w:link w:val="Charfffff7"/>
    <w:autoRedefine/>
    <w:qFormat/>
    <w:pPr>
      <w:widowControl/>
      <w:adjustRightInd w:val="0"/>
      <w:snapToGrid w:val="0"/>
      <w:spacing w:line="360" w:lineRule="auto"/>
      <w:ind w:firstLineChars="0" w:firstLine="0"/>
      <w:jc w:val="center"/>
      <w:textAlignment w:val="baseline"/>
    </w:pPr>
    <w:rPr>
      <w:rFonts w:eastAsia="黑体"/>
      <w:kern w:val="0"/>
      <w:sz w:val="24"/>
      <w:szCs w:val="20"/>
      <w:lang w:val="zh-CN"/>
    </w:rPr>
  </w:style>
  <w:style w:type="character" w:customStyle="1" w:styleId="Charfffff7">
    <w:name w:val="图表题 Char"/>
    <w:link w:val="afffffffffffffffffffffffff5"/>
    <w:qFormat/>
    <w:rPr>
      <w:rFonts w:eastAsia="黑体"/>
      <w:sz w:val="24"/>
      <w:lang w:val="zh-CN" w:eastAsia="zh-CN"/>
    </w:rPr>
  </w:style>
  <w:style w:type="paragraph" w:customStyle="1" w:styleId="CM6">
    <w:name w:val="CM6"/>
    <w:basedOn w:val="Default"/>
    <w:next w:val="Default"/>
    <w:autoRedefine/>
    <w:uiPriority w:val="99"/>
    <w:qFormat/>
    <w:pPr>
      <w:spacing w:line="468" w:lineRule="atLeast"/>
    </w:pPr>
    <w:rPr>
      <w:rFonts w:hAnsi="Times New Roman" w:cs="Times New Roman"/>
      <w:color w:val="auto"/>
    </w:rPr>
  </w:style>
  <w:style w:type="paragraph" w:customStyle="1" w:styleId="CM24">
    <w:name w:val="CM24"/>
    <w:basedOn w:val="Default"/>
    <w:next w:val="Default"/>
    <w:autoRedefine/>
    <w:uiPriority w:val="99"/>
    <w:qFormat/>
    <w:pPr>
      <w:spacing w:after="200"/>
    </w:pPr>
    <w:rPr>
      <w:rFonts w:hAnsi="Times New Roman" w:cs="Times New Roman"/>
      <w:color w:val="auto"/>
    </w:rPr>
  </w:style>
  <w:style w:type="paragraph" w:customStyle="1" w:styleId="CM12">
    <w:name w:val="CM12"/>
    <w:basedOn w:val="Default"/>
    <w:next w:val="Default"/>
    <w:autoRedefine/>
    <w:uiPriority w:val="99"/>
    <w:qFormat/>
    <w:pPr>
      <w:spacing w:line="468" w:lineRule="atLeast"/>
    </w:pPr>
    <w:rPr>
      <w:rFonts w:hAnsi="Times New Roman" w:cs="Times New Roman"/>
      <w:color w:val="auto"/>
    </w:rPr>
  </w:style>
  <w:style w:type="paragraph" w:customStyle="1" w:styleId="-a">
    <w:name w:val="并列项-a."/>
    <w:basedOn w:val="affb"/>
    <w:uiPriority w:val="99"/>
    <w:qFormat/>
    <w:pPr>
      <w:widowControl/>
      <w:numPr>
        <w:ilvl w:val="1"/>
        <w:numId w:val="49"/>
      </w:numPr>
      <w:adjustRightInd w:val="0"/>
      <w:snapToGrid w:val="0"/>
      <w:spacing w:after="120" w:line="400" w:lineRule="atLeast"/>
      <w:ind w:firstLineChars="0" w:firstLine="0"/>
    </w:pPr>
    <w:rPr>
      <w:rFonts w:ascii="宋体" w:eastAsia="宋体" w:hAnsi="宋体"/>
      <w:kern w:val="0"/>
      <w:sz w:val="24"/>
      <w:szCs w:val="20"/>
    </w:rPr>
  </w:style>
  <w:style w:type="character" w:customStyle="1" w:styleId="Charff9">
    <w:name w:val="图题注 Char"/>
    <w:link w:val="afffffffffffffffffffb"/>
    <w:autoRedefine/>
    <w:qFormat/>
    <w:rPr>
      <w:rFonts w:ascii="Cambria" w:eastAsia="黑体" w:hAnsi="Cambria"/>
      <w:kern w:val="2"/>
      <w:sz w:val="21"/>
    </w:rPr>
  </w:style>
  <w:style w:type="paragraph" w:customStyle="1" w:styleId="CM20">
    <w:name w:val="CM20"/>
    <w:basedOn w:val="Default"/>
    <w:next w:val="Default"/>
    <w:uiPriority w:val="99"/>
    <w:qFormat/>
    <w:rPr>
      <w:rFonts w:hAnsi="Times New Roman" w:cs="Times New Roman"/>
      <w:color w:val="auto"/>
    </w:rPr>
  </w:style>
  <w:style w:type="paragraph" w:customStyle="1" w:styleId="11-0">
    <w:name w:val="11综合处理-正文格式"/>
    <w:basedOn w:val="affb"/>
    <w:link w:val="11-Char0"/>
    <w:qFormat/>
    <w:pPr>
      <w:adjustRightInd w:val="0"/>
      <w:snapToGrid w:val="0"/>
      <w:spacing w:line="360" w:lineRule="auto"/>
      <w:ind w:firstLine="480"/>
    </w:pPr>
    <w:rPr>
      <w:rFonts w:ascii="宋体" w:eastAsia="宋体"/>
      <w:sz w:val="24"/>
      <w:szCs w:val="20"/>
      <w:lang w:val="zh-CN"/>
    </w:rPr>
  </w:style>
  <w:style w:type="character" w:customStyle="1" w:styleId="11-Char0">
    <w:name w:val="11综合处理-正文格式 Char"/>
    <w:link w:val="11-0"/>
    <w:autoRedefine/>
    <w:qFormat/>
    <w:rPr>
      <w:rFonts w:ascii="宋体"/>
      <w:kern w:val="2"/>
      <w:sz w:val="24"/>
      <w:lang w:val="zh-CN" w:eastAsia="zh-CN"/>
    </w:rPr>
  </w:style>
  <w:style w:type="paragraph" w:customStyle="1" w:styleId="afa">
    <w:name w:val="一级列项"/>
    <w:basedOn w:val="affb"/>
    <w:link w:val="Charfffff8"/>
    <w:uiPriority w:val="99"/>
    <w:qFormat/>
    <w:pPr>
      <w:widowControl/>
      <w:numPr>
        <w:ilvl w:val="6"/>
        <w:numId w:val="50"/>
      </w:numPr>
      <w:spacing w:line="360" w:lineRule="auto"/>
      <w:ind w:firstLineChars="0" w:firstLine="0"/>
      <w:jc w:val="left"/>
    </w:pPr>
    <w:rPr>
      <w:rFonts w:eastAsia="宋体"/>
      <w:sz w:val="24"/>
      <w:szCs w:val="22"/>
    </w:rPr>
  </w:style>
  <w:style w:type="paragraph" w:customStyle="1" w:styleId="afb">
    <w:name w:val="二级列项 有缩进"/>
    <w:basedOn w:val="affb"/>
    <w:uiPriority w:val="99"/>
    <w:qFormat/>
    <w:pPr>
      <w:widowControl/>
      <w:numPr>
        <w:ilvl w:val="7"/>
        <w:numId w:val="50"/>
      </w:numPr>
      <w:spacing w:line="360" w:lineRule="auto"/>
      <w:ind w:firstLineChars="0" w:firstLine="0"/>
      <w:jc w:val="left"/>
    </w:pPr>
    <w:rPr>
      <w:rFonts w:eastAsia="宋体"/>
      <w:sz w:val="24"/>
      <w:szCs w:val="22"/>
    </w:rPr>
  </w:style>
  <w:style w:type="paragraph" w:customStyle="1" w:styleId="afffffffffffffffffffffffff6">
    <w:name w:val="图格式"/>
    <w:basedOn w:val="affb"/>
    <w:link w:val="Charfffff9"/>
    <w:autoRedefine/>
    <w:qFormat/>
    <w:pPr>
      <w:widowControl/>
      <w:spacing w:line="360" w:lineRule="auto"/>
      <w:ind w:hangingChars="472" w:hanging="1134"/>
      <w:jc w:val="center"/>
    </w:pPr>
    <w:rPr>
      <w:rFonts w:ascii="宋体" w:eastAsia="宋体" w:hAnsi="宋体"/>
      <w:sz w:val="24"/>
      <w:szCs w:val="20"/>
      <w:lang w:val="zh-CN"/>
    </w:rPr>
  </w:style>
  <w:style w:type="character" w:customStyle="1" w:styleId="Charfffff9">
    <w:name w:val="图格式 Char"/>
    <w:link w:val="afffffffffffffffffffffffff6"/>
    <w:autoRedefine/>
    <w:qFormat/>
    <w:rPr>
      <w:rFonts w:ascii="宋体" w:hAnsi="宋体"/>
      <w:kern w:val="2"/>
      <w:sz w:val="24"/>
      <w:lang w:val="zh-CN" w:eastAsia="zh-CN"/>
    </w:rPr>
  </w:style>
  <w:style w:type="character" w:customStyle="1" w:styleId="Charfffffa">
    <w:name w:val="文档正文 Char"/>
    <w:autoRedefine/>
    <w:qFormat/>
    <w:rPr>
      <w:rFonts w:ascii="Times New Roman" w:eastAsia="仿宋_GB2312" w:hAnsi="Times New Roman" w:cs="Times New Roman"/>
      <w:color w:val="000000"/>
      <w:sz w:val="28"/>
      <w:szCs w:val="28"/>
      <w:lang w:val="zh-CN" w:eastAsia="zh-CN"/>
    </w:rPr>
  </w:style>
  <w:style w:type="table" w:customStyle="1" w:styleId="93">
    <w:name w:val="网格型9"/>
    <w:basedOn w:val="affe"/>
    <w:uiPriority w:val="5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F0">
    <w:name w:val="GF报告图序、图题"/>
    <w:basedOn w:val="affb"/>
    <w:autoRedefine/>
    <w:uiPriority w:val="99"/>
    <w:qFormat/>
    <w:pPr>
      <w:widowControl/>
      <w:adjustRightInd w:val="0"/>
      <w:snapToGrid w:val="0"/>
      <w:spacing w:beforeLines="50" w:before="240" w:after="240" w:line="360" w:lineRule="auto"/>
      <w:ind w:firstLineChars="0" w:firstLine="0"/>
      <w:jc w:val="center"/>
    </w:pPr>
    <w:rPr>
      <w:rFonts w:eastAsia="黑体"/>
      <w:kern w:val="0"/>
      <w:sz w:val="18"/>
      <w:szCs w:val="20"/>
    </w:rPr>
  </w:style>
  <w:style w:type="paragraph" w:customStyle="1" w:styleId="afffffffffffffffffffffffff7">
    <w:name w:val="段落正文"/>
    <w:basedOn w:val="affb"/>
    <w:uiPriority w:val="99"/>
    <w:qFormat/>
    <w:pPr>
      <w:snapToGrid w:val="0"/>
      <w:spacing w:line="360" w:lineRule="auto"/>
      <w:ind w:firstLine="480"/>
    </w:pPr>
    <w:rPr>
      <w:rFonts w:eastAsia="宋体" w:cs="Arial"/>
      <w:kern w:val="0"/>
      <w:sz w:val="24"/>
      <w:szCs w:val="44"/>
    </w:rPr>
  </w:style>
  <w:style w:type="character" w:customStyle="1" w:styleId="CharCharfff0">
    <w:name w:val="图例 Char Char"/>
    <w:qFormat/>
    <w:rPr>
      <w:rFonts w:ascii="黑体" w:eastAsia="黑体" w:hAnsi="宋体" w:cs="Times New Roman"/>
      <w:sz w:val="24"/>
      <w:szCs w:val="24"/>
      <w:lang w:val="en-US" w:eastAsia="zh-CN"/>
    </w:rPr>
  </w:style>
  <w:style w:type="character" w:customStyle="1" w:styleId="CharCharChar1">
    <w:name w:val="正文段落 Char Char Char"/>
    <w:autoRedefine/>
    <w:qFormat/>
    <w:rPr>
      <w:rFonts w:ascii="宋体" w:eastAsia="宋体" w:hAnsi="宋体"/>
      <w:sz w:val="24"/>
      <w:lang w:val="en-US" w:eastAsia="zh-CN"/>
    </w:rPr>
  </w:style>
  <w:style w:type="character" w:customStyle="1" w:styleId="CharCharfff1">
    <w:name w:val="正文表标题 Char Char"/>
    <w:autoRedefine/>
    <w:qFormat/>
    <w:rPr>
      <w:rFonts w:ascii="黑体" w:eastAsia="黑体"/>
    </w:rPr>
  </w:style>
  <w:style w:type="character" w:customStyle="1" w:styleId="CharChar2">
    <w:name w:val="正文图标题 Char Char"/>
    <w:link w:val="affffffffd"/>
    <w:autoRedefine/>
    <w:uiPriority w:val="99"/>
    <w:qFormat/>
    <w:rPr>
      <w:kern w:val="2"/>
      <w:sz w:val="24"/>
      <w:szCs w:val="24"/>
    </w:rPr>
  </w:style>
  <w:style w:type="character" w:customStyle="1" w:styleId="CharCharfff2">
    <w:name w:val="宋体小四 Char Char"/>
    <w:link w:val="afffffffffffffffffffffffff8"/>
    <w:qFormat/>
    <w:rPr>
      <w:rFonts w:ascii="宋体" w:hAnsi="宋体"/>
      <w:sz w:val="24"/>
    </w:rPr>
  </w:style>
  <w:style w:type="paragraph" w:customStyle="1" w:styleId="afffffffffffffffffffffffff8">
    <w:name w:val="宋体小四"/>
    <w:basedOn w:val="affffffff7"/>
    <w:link w:val="CharCharfff2"/>
    <w:qFormat/>
    <w:pPr>
      <w:adjustRightInd/>
      <w:snapToGrid/>
      <w:ind w:firstLineChars="0" w:firstLine="0"/>
    </w:pPr>
    <w:rPr>
      <w:rFonts w:ascii="宋体" w:hAnsi="宋体"/>
    </w:rPr>
  </w:style>
  <w:style w:type="character" w:customStyle="1" w:styleId="CharCharfff3">
    <w:name w:val="表格 Char Char"/>
    <w:uiPriority w:val="99"/>
    <w:qFormat/>
    <w:rPr>
      <w:rFonts w:ascii="黑体" w:eastAsia="黑体"/>
      <w:sz w:val="21"/>
    </w:rPr>
  </w:style>
  <w:style w:type="character" w:customStyle="1" w:styleId="CharCharfff4">
    <w:name w:val="表标题 Char Char"/>
    <w:autoRedefine/>
    <w:uiPriority w:val="99"/>
    <w:qFormat/>
    <w:rPr>
      <w:rFonts w:eastAsia="黑体"/>
      <w:sz w:val="24"/>
      <w:lang w:val="zh-CN" w:eastAsia="zh-CN"/>
    </w:rPr>
  </w:style>
  <w:style w:type="character" w:customStyle="1" w:styleId="1ffffe">
    <w:name w:val="占位符文本1"/>
    <w:autoRedefine/>
    <w:qFormat/>
    <w:rPr>
      <w:color w:val="808080"/>
    </w:rPr>
  </w:style>
  <w:style w:type="paragraph" w:customStyle="1" w:styleId="1fffff">
    <w:name w:val="文档结构图1"/>
    <w:basedOn w:val="affb"/>
    <w:autoRedefine/>
    <w:uiPriority w:val="99"/>
    <w:qFormat/>
    <w:pPr>
      <w:spacing w:line="240" w:lineRule="auto"/>
      <w:ind w:firstLineChars="0" w:firstLine="0"/>
    </w:pPr>
    <w:rPr>
      <w:rFonts w:ascii="宋体" w:eastAsia="宋体"/>
      <w:kern w:val="0"/>
      <w:sz w:val="18"/>
      <w:szCs w:val="18"/>
    </w:rPr>
  </w:style>
  <w:style w:type="paragraph" w:customStyle="1" w:styleId="2fff8">
    <w:name w:val="纯文本2"/>
    <w:basedOn w:val="affb"/>
    <w:autoRedefine/>
    <w:uiPriority w:val="99"/>
    <w:qFormat/>
    <w:pPr>
      <w:spacing w:line="240" w:lineRule="auto"/>
      <w:ind w:firstLineChars="0" w:firstLine="0"/>
    </w:pPr>
    <w:rPr>
      <w:rFonts w:ascii="宋体" w:hAnsi="Courier New"/>
      <w:kern w:val="0"/>
      <w:sz w:val="32"/>
      <w:szCs w:val="20"/>
    </w:rPr>
  </w:style>
  <w:style w:type="paragraph" w:customStyle="1" w:styleId="11f6">
    <w:name w:val="索引 11"/>
    <w:basedOn w:val="affb"/>
    <w:next w:val="affb"/>
    <w:autoRedefine/>
    <w:uiPriority w:val="99"/>
    <w:qFormat/>
    <w:pPr>
      <w:widowControl/>
      <w:spacing w:line="240" w:lineRule="atLeast"/>
      <w:ind w:firstLineChars="0" w:firstLine="0"/>
    </w:pPr>
    <w:rPr>
      <w:rFonts w:ascii="宋体" w:eastAsia="宋体"/>
      <w:kern w:val="0"/>
      <w:sz w:val="24"/>
      <w:szCs w:val="24"/>
    </w:rPr>
  </w:style>
  <w:style w:type="paragraph" w:customStyle="1" w:styleId="1fffff0">
    <w:name w:val="修订1"/>
    <w:autoRedefine/>
    <w:uiPriority w:val="99"/>
    <w:qFormat/>
    <w:rPr>
      <w:szCs w:val="24"/>
    </w:rPr>
  </w:style>
  <w:style w:type="paragraph" w:customStyle="1" w:styleId="1118">
    <w:name w:val="正文111"/>
    <w:basedOn w:val="affb"/>
    <w:uiPriority w:val="99"/>
    <w:qFormat/>
    <w:pPr>
      <w:spacing w:line="460" w:lineRule="exact"/>
      <w:ind w:firstLine="480"/>
    </w:pPr>
    <w:rPr>
      <w:rFonts w:ascii="仿宋_GB2312" w:hAnsi="宋体"/>
      <w:kern w:val="0"/>
      <w:sz w:val="24"/>
      <w:szCs w:val="24"/>
    </w:rPr>
  </w:style>
  <w:style w:type="paragraph" w:customStyle="1" w:styleId="47878">
    <w:name w:val="样式 标题 4 + 段前: 7.8 磅 段后: 7.8 磅"/>
    <w:basedOn w:val="41"/>
    <w:uiPriority w:val="99"/>
    <w:qFormat/>
    <w:pPr>
      <w:tabs>
        <w:tab w:val="left" w:pos="0"/>
      </w:tabs>
      <w:adjustRightInd w:val="0"/>
      <w:snapToGrid w:val="0"/>
      <w:spacing w:before="0" w:after="0" w:line="360" w:lineRule="auto"/>
      <w:ind w:left="1857"/>
    </w:pPr>
    <w:rPr>
      <w:rFonts w:ascii="Arial" w:hAnsi="Arial" w:cs="宋体"/>
      <w:b w:val="0"/>
      <w:kern w:val="0"/>
      <w:sz w:val="24"/>
      <w:szCs w:val="20"/>
    </w:rPr>
  </w:style>
  <w:style w:type="paragraph" w:customStyle="1" w:styleId="5f1">
    <w:name w:val="样式 标题 5 + (符号) 宋体"/>
    <w:basedOn w:val="52"/>
    <w:autoRedefine/>
    <w:uiPriority w:val="99"/>
    <w:qFormat/>
    <w:pPr>
      <w:adjustRightInd w:val="0"/>
      <w:snapToGrid w:val="0"/>
    </w:pPr>
    <w:rPr>
      <w:rFonts w:ascii="宋体" w:eastAsia="黑体"/>
      <w:snapToGrid/>
    </w:rPr>
  </w:style>
  <w:style w:type="character" w:customStyle="1" w:styleId="Charfffffb">
    <w:name w:val="正文图标题 Char"/>
    <w:uiPriority w:val="99"/>
    <w:qFormat/>
    <w:rPr>
      <w:kern w:val="2"/>
      <w:sz w:val="24"/>
      <w:szCs w:val="24"/>
    </w:rPr>
  </w:style>
  <w:style w:type="character" w:customStyle="1" w:styleId="Charfffffc">
    <w:name w:val="宋体小四 Char"/>
    <w:qFormat/>
    <w:rPr>
      <w:rFonts w:ascii="宋体" w:hAnsi="宋体"/>
      <w:sz w:val="24"/>
      <w:lang w:val="zh-CN" w:eastAsia="zh-CN"/>
    </w:rPr>
  </w:style>
  <w:style w:type="character" w:customStyle="1" w:styleId="5Char2">
    <w:name w:val="预研标题5 Char"/>
    <w:link w:val="5f0"/>
    <w:autoRedefine/>
    <w:qFormat/>
    <w:rPr>
      <w:rFonts w:ascii="宋体" w:hAnsi="宋体"/>
      <w:b/>
      <w:kern w:val="2"/>
      <w:sz w:val="24"/>
      <w:szCs w:val="24"/>
      <w:lang w:val="zh-CN" w:eastAsia="zh-CN"/>
    </w:rPr>
  </w:style>
  <w:style w:type="paragraph" w:customStyle="1" w:styleId="afffffffffffffffffffffffff9">
    <w:name w:val="预研图片"/>
    <w:basedOn w:val="affb"/>
    <w:next w:val="affb"/>
    <w:link w:val="Charfffffd"/>
    <w:autoRedefine/>
    <w:qFormat/>
    <w:pPr>
      <w:widowControl/>
      <w:spacing w:before="240" w:line="240" w:lineRule="auto"/>
      <w:ind w:firstLineChars="0" w:firstLine="0"/>
      <w:jc w:val="center"/>
    </w:pPr>
    <w:rPr>
      <w:rFonts w:ascii="宋体" w:eastAsia="宋体" w:hAnsi="宋体"/>
      <w:sz w:val="24"/>
      <w:szCs w:val="24"/>
      <w:lang w:val="zh-CN"/>
    </w:rPr>
  </w:style>
  <w:style w:type="character" w:customStyle="1" w:styleId="Charfffffd">
    <w:name w:val="预研图片 Char"/>
    <w:link w:val="afffffffffffffffffffffffff9"/>
    <w:autoRedefine/>
    <w:qFormat/>
    <w:rPr>
      <w:rFonts w:ascii="宋体" w:hAnsi="宋体"/>
      <w:kern w:val="2"/>
      <w:sz w:val="24"/>
      <w:szCs w:val="24"/>
      <w:lang w:val="zh-CN" w:eastAsia="zh-CN"/>
    </w:rPr>
  </w:style>
  <w:style w:type="table" w:customStyle="1" w:styleId="103">
    <w:name w:val="网格型10"/>
    <w:basedOn w:val="affe"/>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ffffffffffffffffa">
    <w:name w:val="样式 图表题 + 黑体"/>
    <w:basedOn w:val="afffffffffffffffffffffffff5"/>
    <w:autoRedefine/>
    <w:uiPriority w:val="99"/>
    <w:qFormat/>
    <w:rPr>
      <w:rFonts w:ascii="黑体" w:hAnsi="黑体"/>
      <w:sz w:val="21"/>
    </w:rPr>
  </w:style>
  <w:style w:type="paragraph" w:customStyle="1" w:styleId="afffffffffffffffffffffffffb">
    <w:name w:val="表格内文字 五号宋体"/>
    <w:basedOn w:val="affb"/>
    <w:autoRedefine/>
    <w:uiPriority w:val="99"/>
    <w:qFormat/>
    <w:pPr>
      <w:spacing w:line="400" w:lineRule="exact"/>
      <w:ind w:firstLineChars="0" w:firstLine="0"/>
      <w:jc w:val="center"/>
    </w:pPr>
    <w:rPr>
      <w:rFonts w:eastAsia="宋体" w:cs="宋体"/>
      <w:color w:val="000000"/>
      <w:kern w:val="0"/>
      <w:sz w:val="21"/>
      <w:szCs w:val="20"/>
    </w:rPr>
  </w:style>
  <w:style w:type="paragraph" w:customStyle="1" w:styleId="2fff9">
    <w:name w:val="四级标题2"/>
    <w:basedOn w:val="affb"/>
    <w:link w:val="2fffa"/>
    <w:qFormat/>
    <w:pPr>
      <w:spacing w:beforeLines="50" w:afterLines="50" w:line="240" w:lineRule="auto"/>
      <w:ind w:left="864" w:firstLineChars="0" w:hanging="864"/>
      <w:outlineLvl w:val="3"/>
    </w:pPr>
    <w:rPr>
      <w:rFonts w:ascii="宋体" w:eastAsia="宋体" w:hAnsi="宋体"/>
      <w:b/>
      <w:sz w:val="24"/>
      <w:szCs w:val="28"/>
      <w:lang w:val="zh-CN"/>
    </w:rPr>
  </w:style>
  <w:style w:type="character" w:customStyle="1" w:styleId="2fffa">
    <w:name w:val="四级标题2 字符"/>
    <w:link w:val="2fff9"/>
    <w:qFormat/>
    <w:rPr>
      <w:rFonts w:ascii="宋体" w:hAnsi="宋体"/>
      <w:b/>
      <w:kern w:val="2"/>
      <w:sz w:val="24"/>
      <w:szCs w:val="28"/>
      <w:lang w:val="zh-CN" w:eastAsia="zh-CN"/>
    </w:rPr>
  </w:style>
  <w:style w:type="paragraph" w:customStyle="1" w:styleId="10">
    <w:name w:val="标题 1+"/>
    <w:basedOn w:val="16"/>
    <w:next w:val="affb"/>
    <w:uiPriority w:val="99"/>
    <w:qFormat/>
    <w:pPr>
      <w:numPr>
        <w:numId w:val="51"/>
      </w:numPr>
      <w:spacing w:before="50" w:after="50" w:line="360" w:lineRule="auto"/>
      <w:ind w:firstLineChars="0" w:firstLine="0"/>
      <w:jc w:val="both"/>
    </w:pPr>
    <w:rPr>
      <w:b w:val="0"/>
      <w:sz w:val="24"/>
    </w:rPr>
  </w:style>
  <w:style w:type="paragraph" w:customStyle="1" w:styleId="2fffb">
    <w:name w:val="样式 五号 居中 首行缩进:  2 字符"/>
    <w:basedOn w:val="affb"/>
    <w:uiPriority w:val="99"/>
    <w:qFormat/>
    <w:pPr>
      <w:spacing w:line="360" w:lineRule="auto"/>
      <w:ind w:firstLineChars="0" w:firstLine="0"/>
      <w:jc w:val="center"/>
    </w:pPr>
    <w:rPr>
      <w:rFonts w:ascii="宋体" w:eastAsia="宋体" w:hAnsi="宋体" w:cs="宋体"/>
      <w:sz w:val="21"/>
      <w:szCs w:val="20"/>
    </w:rPr>
  </w:style>
  <w:style w:type="paragraph" w:customStyle="1" w:styleId="afffffffffffffffffffffffffc">
    <w:name w:val="全文主格式"/>
    <w:basedOn w:val="affb"/>
    <w:link w:val="Charfffffe"/>
    <w:autoRedefine/>
    <w:qFormat/>
    <w:pPr>
      <w:spacing w:line="400" w:lineRule="exact"/>
      <w:ind w:firstLine="480"/>
    </w:pPr>
    <w:rPr>
      <w:rFonts w:eastAsia="宋体"/>
      <w:sz w:val="24"/>
      <w:szCs w:val="24"/>
      <w:lang w:val="zh-CN"/>
    </w:rPr>
  </w:style>
  <w:style w:type="character" w:customStyle="1" w:styleId="Charfffffe">
    <w:name w:val="全文主格式 Char"/>
    <w:link w:val="afffffffffffffffffffffffffc"/>
    <w:autoRedefine/>
    <w:qFormat/>
    <w:rPr>
      <w:kern w:val="2"/>
      <w:sz w:val="24"/>
      <w:szCs w:val="24"/>
      <w:lang w:val="zh-CN" w:eastAsia="zh-CN"/>
    </w:rPr>
  </w:style>
  <w:style w:type="paragraph" w:customStyle="1" w:styleId="afffffffffffffffffffffffffd">
    <w:name w:val="图型格式"/>
    <w:basedOn w:val="afffa"/>
    <w:autoRedefine/>
    <w:uiPriority w:val="99"/>
    <w:qFormat/>
    <w:pPr>
      <w:spacing w:line="360" w:lineRule="auto"/>
      <w:ind w:firstLineChars="0" w:firstLine="0"/>
      <w:jc w:val="center"/>
    </w:pPr>
    <w:rPr>
      <w:rFonts w:ascii="Arial" w:hAnsi="Arial" w:cs="宋体"/>
      <w:lang w:val="zh-CN"/>
    </w:rPr>
  </w:style>
  <w:style w:type="paragraph" w:customStyle="1" w:styleId="1fffff1">
    <w:name w:val="表头1"/>
    <w:basedOn w:val="affb"/>
    <w:link w:val="1Chara"/>
    <w:qFormat/>
    <w:pPr>
      <w:spacing w:line="360" w:lineRule="auto"/>
      <w:ind w:firstLineChars="0" w:firstLine="0"/>
      <w:jc w:val="center"/>
    </w:pPr>
    <w:rPr>
      <w:rFonts w:ascii="黑体" w:eastAsia="黑体"/>
      <w:sz w:val="24"/>
      <w:szCs w:val="24"/>
      <w:lang w:val="zh-CN"/>
    </w:rPr>
  </w:style>
  <w:style w:type="character" w:customStyle="1" w:styleId="1Chara">
    <w:name w:val="表头1 Char"/>
    <w:link w:val="1fffff1"/>
    <w:autoRedefine/>
    <w:qFormat/>
    <w:rPr>
      <w:rFonts w:ascii="黑体" w:eastAsia="黑体"/>
      <w:kern w:val="2"/>
      <w:sz w:val="24"/>
      <w:szCs w:val="24"/>
      <w:lang w:val="zh-CN" w:eastAsia="zh-CN"/>
    </w:rPr>
  </w:style>
  <w:style w:type="character" w:customStyle="1" w:styleId="Charf0">
    <w:name w:val="并列项 Char"/>
    <w:link w:val="afffffffffffd"/>
    <w:uiPriority w:val="99"/>
    <w:qFormat/>
    <w:rPr>
      <w:sz w:val="24"/>
    </w:rPr>
  </w:style>
  <w:style w:type="paragraph" w:customStyle="1" w:styleId="805">
    <w:name w:val="805正文"/>
    <w:autoRedefine/>
    <w:uiPriority w:val="99"/>
    <w:qFormat/>
    <w:pPr>
      <w:spacing w:line="360" w:lineRule="auto"/>
      <w:ind w:firstLineChars="200" w:firstLine="200"/>
    </w:pPr>
    <w:rPr>
      <w:kern w:val="2"/>
      <w:sz w:val="24"/>
      <w:szCs w:val="24"/>
    </w:rPr>
  </w:style>
  <w:style w:type="paragraph" w:customStyle="1" w:styleId="DX">
    <w:name w:val="DX 正文格式"/>
    <w:basedOn w:val="affb"/>
    <w:link w:val="DXChar"/>
    <w:uiPriority w:val="99"/>
    <w:qFormat/>
    <w:pPr>
      <w:spacing w:line="300" w:lineRule="auto"/>
      <w:ind w:firstLine="480"/>
      <w:jc w:val="left"/>
    </w:pPr>
    <w:rPr>
      <w:rFonts w:ascii="宋体" w:eastAsia="宋体" w:hAnsi="宋体"/>
      <w:sz w:val="24"/>
      <w:szCs w:val="24"/>
      <w:lang w:val="en-AU"/>
    </w:rPr>
  </w:style>
  <w:style w:type="paragraph" w:customStyle="1" w:styleId="31a">
    <w:name w:val="正文31"/>
    <w:autoRedefine/>
    <w:uiPriority w:val="99"/>
    <w:qFormat/>
    <w:pPr>
      <w:widowControl w:val="0"/>
      <w:adjustRightInd w:val="0"/>
      <w:spacing w:line="312" w:lineRule="atLeast"/>
      <w:jc w:val="both"/>
    </w:pPr>
    <w:rPr>
      <w:rFonts w:ascii="宋体"/>
      <w:sz w:val="34"/>
    </w:rPr>
  </w:style>
  <w:style w:type="paragraph" w:customStyle="1" w:styleId="21f0">
    <w:name w:val="正文文本缩进21"/>
    <w:basedOn w:val="affb"/>
    <w:uiPriority w:val="99"/>
    <w:qFormat/>
    <w:pPr>
      <w:adjustRightInd w:val="0"/>
      <w:spacing w:after="120" w:line="312" w:lineRule="atLeast"/>
      <w:ind w:leftChars="200" w:left="420" w:firstLineChars="0" w:firstLine="0"/>
    </w:pPr>
    <w:rPr>
      <w:rFonts w:eastAsia="宋体"/>
      <w:kern w:val="0"/>
      <w:sz w:val="21"/>
      <w:szCs w:val="20"/>
    </w:rPr>
  </w:style>
  <w:style w:type="paragraph" w:customStyle="1" w:styleId="11f7">
    <w:name w:val="文档结构图11"/>
    <w:basedOn w:val="affb"/>
    <w:uiPriority w:val="99"/>
    <w:qFormat/>
    <w:pPr>
      <w:spacing w:line="240" w:lineRule="auto"/>
      <w:ind w:firstLineChars="0" w:firstLine="0"/>
    </w:pPr>
    <w:rPr>
      <w:rFonts w:ascii="宋体" w:eastAsia="宋体"/>
      <w:kern w:val="0"/>
      <w:sz w:val="18"/>
      <w:szCs w:val="18"/>
    </w:rPr>
  </w:style>
  <w:style w:type="paragraph" w:customStyle="1" w:styleId="1119">
    <w:name w:val="索引 111"/>
    <w:basedOn w:val="affb"/>
    <w:next w:val="affb"/>
    <w:autoRedefine/>
    <w:uiPriority w:val="99"/>
    <w:qFormat/>
    <w:pPr>
      <w:widowControl/>
      <w:spacing w:line="240" w:lineRule="atLeast"/>
      <w:ind w:firstLineChars="0" w:firstLine="0"/>
    </w:pPr>
    <w:rPr>
      <w:rFonts w:ascii="宋体" w:eastAsia="宋体"/>
      <w:kern w:val="0"/>
      <w:sz w:val="24"/>
      <w:szCs w:val="24"/>
    </w:rPr>
  </w:style>
  <w:style w:type="paragraph" w:customStyle="1" w:styleId="11f8">
    <w:name w:val="修订11"/>
    <w:autoRedefine/>
    <w:uiPriority w:val="99"/>
    <w:qFormat/>
    <w:rPr>
      <w:szCs w:val="24"/>
    </w:rPr>
  </w:style>
  <w:style w:type="character" w:customStyle="1" w:styleId="11f9">
    <w:name w:val="占位符文本11"/>
    <w:qFormat/>
    <w:rPr>
      <w:color w:val="808080"/>
    </w:rPr>
  </w:style>
  <w:style w:type="paragraph" w:customStyle="1" w:styleId="CharChar17">
    <w:name w:val="Char Char17"/>
    <w:basedOn w:val="affb"/>
    <w:autoRedefine/>
    <w:semiHidden/>
    <w:qFormat/>
    <w:pPr>
      <w:widowControl/>
      <w:spacing w:after="160" w:line="240" w:lineRule="exact"/>
      <w:ind w:firstLineChars="0" w:firstLine="0"/>
      <w:jc w:val="left"/>
    </w:pPr>
    <w:rPr>
      <w:rFonts w:ascii="Verdana" w:hAnsi="Verdana"/>
      <w:kern w:val="0"/>
      <w:sz w:val="30"/>
      <w:szCs w:val="30"/>
      <w:lang w:eastAsia="en-US"/>
    </w:rPr>
  </w:style>
  <w:style w:type="paragraph" w:customStyle="1" w:styleId="05053">
    <w:name w:val="样式 图题 + 段前: 0.5 行 段后: 0.5 行 行距: 单倍行距"/>
    <w:basedOn w:val="affffffffa"/>
    <w:autoRedefine/>
    <w:uiPriority w:val="99"/>
    <w:qFormat/>
    <w:pPr>
      <w:widowControl/>
      <w:spacing w:beforeLines="50" w:before="156" w:afterLines="50" w:after="156" w:line="240" w:lineRule="auto"/>
    </w:pPr>
    <w:rPr>
      <w:rFonts w:cs="宋体"/>
      <w:bCs w:val="0"/>
      <w:color w:val="auto"/>
      <w:sz w:val="24"/>
      <w:szCs w:val="20"/>
      <w:lang w:val="zh-CN"/>
    </w:rPr>
  </w:style>
  <w:style w:type="paragraph" w:customStyle="1" w:styleId="050510">
    <w:name w:val="样式 图题 + 段前: 0.5 行 段后: 0.5 行 行距: 单倍行距1"/>
    <w:basedOn w:val="affffffffa"/>
    <w:autoRedefine/>
    <w:uiPriority w:val="99"/>
    <w:qFormat/>
    <w:pPr>
      <w:widowControl/>
      <w:spacing w:beforeLines="50" w:before="156" w:afterLines="50" w:after="156" w:line="240" w:lineRule="auto"/>
    </w:pPr>
    <w:rPr>
      <w:rFonts w:cs="宋体"/>
      <w:bCs w:val="0"/>
      <w:color w:val="auto"/>
      <w:sz w:val="24"/>
      <w:szCs w:val="20"/>
      <w:lang w:val="zh-CN"/>
    </w:rPr>
  </w:style>
  <w:style w:type="paragraph" w:customStyle="1" w:styleId="afd">
    <w:name w:val="图图图"/>
    <w:basedOn w:val="affffffffa"/>
    <w:next w:val="affffff5"/>
    <w:uiPriority w:val="99"/>
    <w:qFormat/>
    <w:pPr>
      <w:widowControl/>
      <w:numPr>
        <w:numId w:val="52"/>
      </w:numPr>
      <w:tabs>
        <w:tab w:val="left" w:pos="360"/>
      </w:tabs>
      <w:adjustRightInd/>
      <w:spacing w:before="0" w:afterLines="0" w:line="300" w:lineRule="auto"/>
      <w:ind w:left="0" w:firstLine="0"/>
    </w:pPr>
    <w:rPr>
      <w:bCs w:val="0"/>
      <w:color w:val="auto"/>
      <w:sz w:val="24"/>
      <w:szCs w:val="24"/>
      <w:lang w:val="zh-CN"/>
    </w:rPr>
  </w:style>
  <w:style w:type="paragraph" w:customStyle="1" w:styleId="050520">
    <w:name w:val="样式 图题 + 段前: 0.5 行 段后: 0.5 行 行距: 单倍行距2"/>
    <w:basedOn w:val="affffffffa"/>
    <w:uiPriority w:val="99"/>
    <w:qFormat/>
    <w:pPr>
      <w:widowControl/>
      <w:spacing w:beforeLines="50" w:before="156" w:afterLines="50" w:after="156" w:line="240" w:lineRule="auto"/>
    </w:pPr>
    <w:rPr>
      <w:rFonts w:cs="宋体"/>
      <w:bCs w:val="0"/>
      <w:color w:val="auto"/>
      <w:sz w:val="24"/>
      <w:szCs w:val="20"/>
      <w:lang w:val="zh-CN"/>
    </w:rPr>
  </w:style>
  <w:style w:type="paragraph" w:customStyle="1" w:styleId="4125">
    <w:name w:val="【正文】+4号+1.25倍行距+首行缩进"/>
    <w:basedOn w:val="077-0"/>
    <w:link w:val="4125Char"/>
    <w:qFormat/>
    <w:pPr>
      <w:adjustRightInd/>
      <w:spacing w:line="300" w:lineRule="auto"/>
      <w:ind w:left="987" w:firstLineChars="0" w:firstLine="0"/>
    </w:pPr>
    <w:rPr>
      <w:sz w:val="28"/>
      <w:szCs w:val="28"/>
      <w:lang w:val="zh-CN"/>
    </w:rPr>
  </w:style>
  <w:style w:type="character" w:customStyle="1" w:styleId="4125Char">
    <w:name w:val="【正文】+4号+1.25倍行距+首行缩进 Char"/>
    <w:link w:val="4125"/>
    <w:qFormat/>
    <w:rPr>
      <w:rFonts w:ascii="宋体" w:hAnsi="宋体"/>
      <w:kern w:val="2"/>
      <w:sz w:val="28"/>
      <w:szCs w:val="28"/>
      <w:lang w:val="zh-CN" w:eastAsia="zh-CN"/>
    </w:rPr>
  </w:style>
  <w:style w:type="paragraph" w:customStyle="1" w:styleId="431Char1444CharH4">
    <w:name w:val="样式 标题 4标题3第三层条第四层第四层1 Char第四层1(１)黑小三注入站标题44标题 4 CharH4..."/>
    <w:basedOn w:val="41"/>
    <w:uiPriority w:val="99"/>
    <w:qFormat/>
    <w:pPr>
      <w:widowControl/>
      <w:tabs>
        <w:tab w:val="left" w:pos="0"/>
      </w:tabs>
      <w:adjustRightInd w:val="0"/>
      <w:snapToGrid w:val="0"/>
      <w:spacing w:before="0" w:after="0" w:line="300" w:lineRule="auto"/>
    </w:pPr>
    <w:rPr>
      <w:rFonts w:ascii="宋体" w:hAnsi="宋体"/>
      <w:b w:val="0"/>
      <w:snapToGrid w:val="0"/>
      <w:kern w:val="0"/>
      <w:lang w:val="zh-CN"/>
    </w:rPr>
  </w:style>
  <w:style w:type="paragraph" w:customStyle="1" w:styleId="afffffffffffffffffffffffffe">
    <w:name w:val="【题注】"/>
    <w:basedOn w:val="afffa"/>
    <w:autoRedefine/>
    <w:uiPriority w:val="99"/>
    <w:qFormat/>
    <w:pPr>
      <w:widowControl/>
      <w:adjustRightInd w:val="0"/>
      <w:snapToGrid w:val="0"/>
      <w:spacing w:line="360" w:lineRule="auto"/>
      <w:ind w:firstLineChars="0" w:firstLine="0"/>
      <w:jc w:val="center"/>
    </w:pPr>
    <w:rPr>
      <w:rFonts w:ascii="黑体" w:hAnsi="Arial"/>
      <w:sz w:val="24"/>
      <w:lang w:val="zh-CN"/>
    </w:rPr>
  </w:style>
  <w:style w:type="paragraph" w:customStyle="1" w:styleId="CharChar14">
    <w:name w:val="Char Char14"/>
    <w:basedOn w:val="affb"/>
    <w:autoRedefine/>
    <w:uiPriority w:val="99"/>
    <w:semiHidden/>
    <w:qFormat/>
    <w:pPr>
      <w:widowControl/>
      <w:spacing w:after="160" w:line="240" w:lineRule="exact"/>
      <w:ind w:firstLineChars="0" w:firstLine="0"/>
      <w:jc w:val="left"/>
    </w:pPr>
    <w:rPr>
      <w:rFonts w:ascii="Verdana" w:hAnsi="Verdana"/>
      <w:kern w:val="0"/>
      <w:sz w:val="30"/>
      <w:szCs w:val="30"/>
      <w:lang w:eastAsia="en-US"/>
    </w:rPr>
  </w:style>
  <w:style w:type="paragraph" w:customStyle="1" w:styleId="CharChar13">
    <w:name w:val="Char Char13"/>
    <w:basedOn w:val="affb"/>
    <w:autoRedefine/>
    <w:uiPriority w:val="99"/>
    <w:semiHidden/>
    <w:qFormat/>
    <w:pPr>
      <w:widowControl/>
      <w:spacing w:after="160" w:line="240" w:lineRule="exact"/>
      <w:ind w:firstLineChars="0" w:firstLine="0"/>
      <w:jc w:val="left"/>
    </w:pPr>
    <w:rPr>
      <w:rFonts w:ascii="Verdana" w:hAnsi="Verdana"/>
      <w:kern w:val="0"/>
      <w:sz w:val="30"/>
      <w:szCs w:val="30"/>
      <w:lang w:eastAsia="en-US"/>
    </w:rPr>
  </w:style>
  <w:style w:type="paragraph" w:customStyle="1" w:styleId="CharChar12">
    <w:name w:val="Char Char12"/>
    <w:basedOn w:val="affb"/>
    <w:autoRedefine/>
    <w:semiHidden/>
    <w:qFormat/>
    <w:pPr>
      <w:widowControl/>
      <w:spacing w:after="160" w:line="240" w:lineRule="exact"/>
      <w:ind w:firstLineChars="0" w:firstLine="0"/>
      <w:jc w:val="left"/>
    </w:pPr>
    <w:rPr>
      <w:rFonts w:ascii="Verdana" w:hAnsi="Verdana"/>
      <w:kern w:val="0"/>
      <w:sz w:val="30"/>
      <w:szCs w:val="30"/>
      <w:lang w:eastAsia="en-US"/>
    </w:rPr>
  </w:style>
  <w:style w:type="paragraph" w:customStyle="1" w:styleId="CharChar11">
    <w:name w:val="Char Char11"/>
    <w:basedOn w:val="affb"/>
    <w:autoRedefine/>
    <w:uiPriority w:val="99"/>
    <w:semiHidden/>
    <w:qFormat/>
    <w:pPr>
      <w:widowControl/>
      <w:spacing w:after="160" w:line="240" w:lineRule="exact"/>
      <w:ind w:firstLineChars="0" w:firstLine="0"/>
      <w:jc w:val="left"/>
    </w:pPr>
    <w:rPr>
      <w:rFonts w:ascii="Verdana" w:hAnsi="Verdana"/>
      <w:kern w:val="0"/>
      <w:sz w:val="30"/>
      <w:szCs w:val="30"/>
      <w:lang w:eastAsia="en-US"/>
    </w:rPr>
  </w:style>
  <w:style w:type="paragraph" w:customStyle="1" w:styleId="4f8">
    <w:name w:val="正文4"/>
    <w:autoRedefine/>
    <w:uiPriority w:val="99"/>
    <w:qFormat/>
    <w:pPr>
      <w:widowControl w:val="0"/>
      <w:adjustRightInd w:val="0"/>
      <w:spacing w:line="312" w:lineRule="atLeast"/>
      <w:jc w:val="both"/>
      <w:textAlignment w:val="baseline"/>
    </w:pPr>
    <w:rPr>
      <w:rFonts w:ascii="宋体"/>
      <w:sz w:val="34"/>
    </w:rPr>
  </w:style>
  <w:style w:type="paragraph" w:customStyle="1" w:styleId="3ff0">
    <w:name w:val="正文文本缩进3"/>
    <w:basedOn w:val="affb"/>
    <w:uiPriority w:val="99"/>
    <w:qFormat/>
    <w:pPr>
      <w:adjustRightInd w:val="0"/>
      <w:spacing w:after="120" w:line="312" w:lineRule="atLeast"/>
      <w:ind w:leftChars="200" w:left="420" w:firstLineChars="0" w:firstLine="0"/>
      <w:textAlignment w:val="baseline"/>
    </w:pPr>
    <w:rPr>
      <w:rFonts w:eastAsia="宋体"/>
      <w:kern w:val="0"/>
      <w:sz w:val="21"/>
      <w:szCs w:val="20"/>
    </w:rPr>
  </w:style>
  <w:style w:type="character" w:customStyle="1" w:styleId="2fffc">
    <w:name w:val="占位符文本2"/>
    <w:autoRedefine/>
    <w:qFormat/>
    <w:rPr>
      <w:color w:val="808080"/>
    </w:rPr>
  </w:style>
  <w:style w:type="paragraph" w:customStyle="1" w:styleId="2fffd">
    <w:name w:val="文档结构图2"/>
    <w:basedOn w:val="affb"/>
    <w:autoRedefine/>
    <w:uiPriority w:val="99"/>
    <w:qFormat/>
    <w:pPr>
      <w:spacing w:line="240" w:lineRule="auto"/>
      <w:ind w:firstLineChars="0" w:firstLine="0"/>
    </w:pPr>
    <w:rPr>
      <w:rFonts w:ascii="宋体" w:eastAsia="宋体"/>
      <w:kern w:val="0"/>
      <w:sz w:val="18"/>
      <w:szCs w:val="18"/>
    </w:rPr>
  </w:style>
  <w:style w:type="paragraph" w:customStyle="1" w:styleId="21f1">
    <w:name w:val="纯文本21"/>
    <w:basedOn w:val="affb"/>
    <w:autoRedefine/>
    <w:uiPriority w:val="99"/>
    <w:qFormat/>
    <w:pPr>
      <w:spacing w:line="240" w:lineRule="auto"/>
      <w:ind w:firstLineChars="0" w:firstLine="0"/>
    </w:pPr>
    <w:rPr>
      <w:rFonts w:ascii="宋体" w:hAnsi="Courier New"/>
      <w:kern w:val="0"/>
      <w:sz w:val="32"/>
      <w:szCs w:val="20"/>
    </w:rPr>
  </w:style>
  <w:style w:type="paragraph" w:customStyle="1" w:styleId="12f0">
    <w:name w:val="索引 12"/>
    <w:basedOn w:val="affb"/>
    <w:next w:val="affb"/>
    <w:autoRedefine/>
    <w:uiPriority w:val="99"/>
    <w:qFormat/>
    <w:pPr>
      <w:widowControl/>
      <w:spacing w:line="240" w:lineRule="atLeast"/>
      <w:ind w:firstLineChars="0" w:firstLine="0"/>
    </w:pPr>
    <w:rPr>
      <w:rFonts w:ascii="宋体" w:eastAsia="宋体"/>
      <w:kern w:val="0"/>
      <w:sz w:val="24"/>
      <w:szCs w:val="24"/>
    </w:rPr>
  </w:style>
  <w:style w:type="paragraph" w:customStyle="1" w:styleId="2fffe">
    <w:name w:val="修订2"/>
    <w:autoRedefine/>
    <w:uiPriority w:val="99"/>
    <w:qFormat/>
    <w:rPr>
      <w:szCs w:val="24"/>
    </w:rPr>
  </w:style>
  <w:style w:type="character" w:customStyle="1" w:styleId="affffffffffffffffffffffffff">
    <w:name w:val="表格 字符"/>
    <w:autoRedefine/>
    <w:qFormat/>
    <w:rPr>
      <w:rFonts w:ascii="Times New Roman" w:eastAsia="宋体" w:hAnsi="Times New Roman" w:cs="Times New Roman"/>
      <w:szCs w:val="24"/>
    </w:rPr>
  </w:style>
  <w:style w:type="character" w:customStyle="1" w:styleId="afffffffffffffffffffffffa">
    <w:name w:val="表格标题 字符"/>
    <w:link w:val="afffffffffffffffffffffff9"/>
    <w:autoRedefine/>
    <w:qFormat/>
    <w:rPr>
      <w:rFonts w:eastAsia="黑体"/>
      <w:kern w:val="2"/>
      <w:sz w:val="24"/>
      <w:szCs w:val="24"/>
    </w:rPr>
  </w:style>
  <w:style w:type="character" w:customStyle="1" w:styleId="XIN111CharChar">
    <w:name w:val="XIN111正文 Char Char"/>
    <w:link w:val="XIN111"/>
    <w:qFormat/>
    <w:locked/>
    <w:rPr>
      <w:rFonts w:cs="宋体"/>
      <w:color w:val="000000"/>
      <w:kern w:val="2"/>
      <w:sz w:val="24"/>
      <w:szCs w:val="24"/>
    </w:rPr>
  </w:style>
  <w:style w:type="character" w:customStyle="1" w:styleId="affffff0">
    <w:name w:val="普通(网站) 字符"/>
    <w:link w:val="affffff"/>
    <w:autoRedefine/>
    <w:qFormat/>
    <w:locked/>
    <w:rPr>
      <w:rFonts w:eastAsia="仿宋_GB2312"/>
      <w:kern w:val="2"/>
      <w:sz w:val="24"/>
      <w:szCs w:val="32"/>
    </w:rPr>
  </w:style>
  <w:style w:type="paragraph" w:customStyle="1" w:styleId="affffffffffffffffffffffffff0">
    <w:name w:val="标准文件_字母编号列项"/>
    <w:autoRedefine/>
    <w:uiPriority w:val="99"/>
    <w:qFormat/>
    <w:pPr>
      <w:spacing w:line="300" w:lineRule="exact"/>
      <w:ind w:leftChars="170" w:left="370" w:rightChars="-50" w:right="-50" w:hangingChars="200" w:hanging="200"/>
      <w:jc w:val="both"/>
    </w:pPr>
    <w:rPr>
      <w:rFonts w:ascii="宋体"/>
      <w:sz w:val="21"/>
    </w:rPr>
  </w:style>
  <w:style w:type="paragraph" w:customStyle="1" w:styleId="affffffffffffffffffffffffff1">
    <w:name w:val="本正文"/>
    <w:basedOn w:val="affb"/>
    <w:link w:val="Charffffff"/>
    <w:autoRedefine/>
    <w:qFormat/>
    <w:pPr>
      <w:spacing w:afterLines="50" w:line="276" w:lineRule="auto"/>
      <w:ind w:firstLineChars="202" w:firstLine="424"/>
    </w:pPr>
    <w:rPr>
      <w:rFonts w:eastAsia="宋体"/>
      <w:sz w:val="21"/>
      <w:szCs w:val="21"/>
      <w:lang w:val="zh-CN"/>
    </w:rPr>
  </w:style>
  <w:style w:type="character" w:customStyle="1" w:styleId="Charffffff">
    <w:name w:val="本正文 Char"/>
    <w:link w:val="affffffffffffffffffffffffff1"/>
    <w:qFormat/>
    <w:rPr>
      <w:kern w:val="2"/>
      <w:sz w:val="21"/>
      <w:szCs w:val="21"/>
      <w:lang w:val="zh-CN" w:eastAsia="zh-CN"/>
    </w:rPr>
  </w:style>
  <w:style w:type="paragraph" w:customStyle="1" w:styleId="affffffffffffffffffffffffff2">
    <w:name w:val="表格中文字样式"/>
    <w:basedOn w:val="affb"/>
    <w:link w:val="Charffffff0"/>
    <w:qFormat/>
    <w:pPr>
      <w:widowControl/>
      <w:adjustRightInd w:val="0"/>
      <w:snapToGrid w:val="0"/>
      <w:spacing w:line="240" w:lineRule="auto"/>
      <w:ind w:firstLineChars="0" w:firstLine="0"/>
    </w:pPr>
    <w:rPr>
      <w:rFonts w:ascii="宋体" w:eastAsia="宋体" w:hAnsi="宋体"/>
      <w:sz w:val="24"/>
      <w:szCs w:val="24"/>
      <w:lang w:val="zh-CN"/>
    </w:rPr>
  </w:style>
  <w:style w:type="character" w:customStyle="1" w:styleId="Charffffff0">
    <w:name w:val="表格中文字样式 Char"/>
    <w:link w:val="affffffffffffffffffffffffff2"/>
    <w:qFormat/>
    <w:rPr>
      <w:rFonts w:ascii="宋体" w:hAnsi="宋体"/>
      <w:kern w:val="2"/>
      <w:sz w:val="24"/>
      <w:szCs w:val="24"/>
      <w:lang w:val="zh-CN" w:eastAsia="zh-CN"/>
    </w:rPr>
  </w:style>
  <w:style w:type="character" w:customStyle="1" w:styleId="LYWChar">
    <w:name w:val="表格中文字样式_LYW Char"/>
    <w:link w:val="LYW"/>
    <w:qFormat/>
    <w:locked/>
    <w:rPr>
      <w:rFonts w:ascii="宋体" w:hAnsi="宋体"/>
      <w:kern w:val="2"/>
      <w:sz w:val="21"/>
      <w:szCs w:val="24"/>
    </w:rPr>
  </w:style>
  <w:style w:type="paragraph" w:customStyle="1" w:styleId="LYW">
    <w:name w:val="表格中文字样式_LYW"/>
    <w:basedOn w:val="affb"/>
    <w:link w:val="LYWChar"/>
    <w:qFormat/>
    <w:pPr>
      <w:widowControl/>
      <w:adjustRightInd w:val="0"/>
      <w:snapToGrid w:val="0"/>
      <w:spacing w:line="240" w:lineRule="auto"/>
      <w:ind w:firstLineChars="0" w:firstLine="0"/>
    </w:pPr>
    <w:rPr>
      <w:rFonts w:ascii="宋体" w:eastAsia="宋体" w:hAnsi="宋体"/>
      <w:sz w:val="21"/>
      <w:szCs w:val="24"/>
    </w:rPr>
  </w:style>
  <w:style w:type="character" w:customStyle="1" w:styleId="afff9">
    <w:name w:val="列表编号 字符"/>
    <w:link w:val="afff8"/>
    <w:uiPriority w:val="99"/>
    <w:qFormat/>
    <w:locked/>
    <w:rPr>
      <w:sz w:val="21"/>
    </w:rPr>
  </w:style>
  <w:style w:type="character" w:customStyle="1" w:styleId="DefaultChar">
    <w:name w:val="Default Char"/>
    <w:link w:val="Default"/>
    <w:autoRedefine/>
    <w:qFormat/>
    <w:locked/>
    <w:rPr>
      <w:rFonts w:ascii="宋体" w:hAnsi="Calibri" w:cs="宋体"/>
      <w:color w:val="000000"/>
      <w:sz w:val="24"/>
      <w:szCs w:val="24"/>
    </w:rPr>
  </w:style>
  <w:style w:type="character" w:customStyle="1" w:styleId="Charf8">
    <w:name w:val="标准 Char"/>
    <w:link w:val="afffffffffffff8"/>
    <w:autoRedefine/>
    <w:qFormat/>
    <w:locked/>
    <w:rPr>
      <w:rFonts w:ascii="宋体"/>
      <w:kern w:val="2"/>
      <w:sz w:val="28"/>
    </w:rPr>
  </w:style>
  <w:style w:type="character" w:customStyle="1" w:styleId="-aChar0">
    <w:name w:val="并列项-a) Char"/>
    <w:link w:val="-a1"/>
    <w:autoRedefine/>
    <w:uiPriority w:val="99"/>
    <w:qFormat/>
    <w:locked/>
    <w:rPr>
      <w:sz w:val="24"/>
    </w:rPr>
  </w:style>
  <w:style w:type="character" w:customStyle="1" w:styleId="aChar0">
    <w:name w:val="a）并列条文 Char"/>
    <w:link w:val="afffffffffffff9"/>
    <w:uiPriority w:val="99"/>
    <w:qFormat/>
    <w:locked/>
    <w:rPr>
      <w:rFonts w:ascii="宋体"/>
      <w:sz w:val="24"/>
    </w:rPr>
  </w:style>
  <w:style w:type="character" w:customStyle="1" w:styleId="CharChar4CharCharCharCharCharCharCharCharCharCharCharCharCharCharCharCharChar">
    <w:name w:val="Char Char4 Char Char Char Char Char Char Char Char Char Char Char Char Char Char Char Char Char"/>
    <w:link w:val="CharChar4CharCharCharCharCharCharCharCharCharCharCharCharCharCharCharChar"/>
    <w:autoRedefine/>
    <w:uiPriority w:val="99"/>
    <w:qFormat/>
    <w:locked/>
    <w:rPr>
      <w:kern w:val="2"/>
      <w:sz w:val="21"/>
      <w:szCs w:val="24"/>
    </w:rPr>
  </w:style>
  <w:style w:type="character" w:customStyle="1" w:styleId="LDXLChar0">
    <w:name w:val="LDXL文档正文 Char"/>
    <w:link w:val="LDXL0"/>
    <w:uiPriority w:val="99"/>
    <w:qFormat/>
    <w:locked/>
    <w:rPr>
      <w:rFonts w:ascii="宋体"/>
      <w:b/>
      <w:kern w:val="2"/>
      <w:sz w:val="24"/>
      <w:szCs w:val="24"/>
    </w:rPr>
  </w:style>
  <w:style w:type="character" w:customStyle="1" w:styleId="1CharChar3">
    <w:name w:val="样式1 Char Char"/>
    <w:autoRedefine/>
    <w:qFormat/>
    <w:locked/>
    <w:rPr>
      <w:kern w:val="2"/>
      <w:sz w:val="21"/>
      <w:szCs w:val="18"/>
    </w:rPr>
  </w:style>
  <w:style w:type="character" w:customStyle="1" w:styleId="Charf9">
    <w:name w:val="第二层样式 Char"/>
    <w:link w:val="afffffffffffffa"/>
    <w:autoRedefine/>
    <w:uiPriority w:val="99"/>
    <w:qFormat/>
    <w:locked/>
    <w:rPr>
      <w:rFonts w:ascii="黑体" w:eastAsia="黑体"/>
      <w:kern w:val="24"/>
      <w:sz w:val="24"/>
    </w:rPr>
  </w:style>
  <w:style w:type="character" w:customStyle="1" w:styleId="123Char">
    <w:name w:val="序列(1)(2)(3) Char"/>
    <w:link w:val="1231"/>
    <w:autoRedefine/>
    <w:uiPriority w:val="99"/>
    <w:qFormat/>
    <w:locked/>
    <w:rPr>
      <w:sz w:val="24"/>
    </w:rPr>
  </w:style>
  <w:style w:type="character" w:customStyle="1" w:styleId="-Char">
    <w:name w:val="编号项-图 Char"/>
    <w:link w:val="-d"/>
    <w:uiPriority w:val="99"/>
    <w:qFormat/>
    <w:locked/>
    <w:rPr>
      <w:rFonts w:ascii="Arial" w:hAnsi="Arial"/>
      <w:sz w:val="24"/>
      <w:szCs w:val="24"/>
    </w:rPr>
  </w:style>
  <w:style w:type="character" w:customStyle="1" w:styleId="Charff5">
    <w:name w:val="文件名称 Char"/>
    <w:link w:val="affffffffffffffffffd"/>
    <w:autoRedefine/>
    <w:uiPriority w:val="99"/>
    <w:qFormat/>
    <w:locked/>
    <w:rPr>
      <w:rFonts w:eastAsia="黑体"/>
      <w:spacing w:val="20"/>
      <w:sz w:val="44"/>
    </w:rPr>
  </w:style>
  <w:style w:type="character" w:customStyle="1" w:styleId="2Char4">
    <w:name w:val="样式 首行缩进:  2 字符 Char"/>
    <w:link w:val="2fff5"/>
    <w:uiPriority w:val="99"/>
    <w:qFormat/>
    <w:locked/>
    <w:rPr>
      <w:rFonts w:cs="宋体"/>
      <w:kern w:val="2"/>
      <w:sz w:val="24"/>
    </w:rPr>
  </w:style>
  <w:style w:type="character" w:customStyle="1" w:styleId="Charffffff1">
    <w:name w:val="样式 文档正文 + 非加粗 无下划线 Char"/>
    <w:link w:val="affffffffffffffffffffffffff3"/>
    <w:qFormat/>
    <w:locked/>
    <w:rPr>
      <w:rFonts w:ascii="宋体" w:hAnsi="宋体"/>
      <w:spacing w:val="4"/>
      <w:sz w:val="24"/>
      <w:lang w:val="zh-CN" w:eastAsia="zh-CN"/>
    </w:rPr>
  </w:style>
  <w:style w:type="paragraph" w:customStyle="1" w:styleId="affffffffffffffffffffffffff3">
    <w:name w:val="样式 文档正文 + 非加粗 无下划线"/>
    <w:basedOn w:val="affb"/>
    <w:link w:val="Charffffff1"/>
    <w:qFormat/>
    <w:pPr>
      <w:tabs>
        <w:tab w:val="left" w:pos="3735"/>
      </w:tabs>
      <w:adjustRightInd w:val="0"/>
      <w:spacing w:line="360" w:lineRule="auto"/>
      <w:ind w:right="210" w:firstLineChars="0" w:firstLine="360"/>
    </w:pPr>
    <w:rPr>
      <w:rFonts w:ascii="宋体" w:eastAsia="宋体" w:hAnsi="宋体"/>
      <w:spacing w:val="4"/>
      <w:kern w:val="0"/>
      <w:sz w:val="24"/>
      <w:szCs w:val="20"/>
      <w:lang w:val="zh-CN"/>
    </w:rPr>
  </w:style>
  <w:style w:type="character" w:customStyle="1" w:styleId="0Char1">
    <w:name w:val="0正文 Char"/>
    <w:link w:val="07"/>
    <w:autoRedefine/>
    <w:qFormat/>
    <w:locked/>
    <w:rPr>
      <w:kern w:val="2"/>
      <w:sz w:val="24"/>
      <w:szCs w:val="21"/>
    </w:rPr>
  </w:style>
  <w:style w:type="paragraph" w:customStyle="1" w:styleId="07">
    <w:name w:val="0正文"/>
    <w:link w:val="0Char1"/>
    <w:qFormat/>
    <w:pPr>
      <w:spacing w:line="360" w:lineRule="auto"/>
      <w:ind w:firstLineChars="200" w:firstLine="200"/>
      <w:jc w:val="both"/>
    </w:pPr>
    <w:rPr>
      <w:kern w:val="2"/>
      <w:sz w:val="24"/>
      <w:szCs w:val="21"/>
    </w:rPr>
  </w:style>
  <w:style w:type="paragraph" w:customStyle="1" w:styleId="-fffa">
    <w:name w:val="图-表题"/>
    <w:basedOn w:val="affb"/>
    <w:next w:val="affb"/>
    <w:autoRedefine/>
    <w:uiPriority w:val="99"/>
    <w:qFormat/>
    <w:pPr>
      <w:keepNext/>
      <w:spacing w:line="360" w:lineRule="auto"/>
      <w:ind w:firstLineChars="0" w:firstLine="0"/>
      <w:jc w:val="center"/>
    </w:pPr>
    <w:rPr>
      <w:rFonts w:eastAsia="宋体" w:cs="Arial"/>
      <w:szCs w:val="20"/>
    </w:rPr>
  </w:style>
  <w:style w:type="character" w:customStyle="1" w:styleId="Charffffff2">
    <w:name w:val="文字正文 Char"/>
    <w:link w:val="affffffffffffffffffffffffff4"/>
    <w:autoRedefine/>
    <w:qFormat/>
    <w:locked/>
    <w:rPr>
      <w:rFonts w:ascii="宋体" w:hAnsi="宋体"/>
      <w:sz w:val="24"/>
    </w:rPr>
  </w:style>
  <w:style w:type="paragraph" w:customStyle="1" w:styleId="affffffffffffffffffffffffff4">
    <w:name w:val="文字正文"/>
    <w:basedOn w:val="affb"/>
    <w:link w:val="Charffffff2"/>
    <w:qFormat/>
    <w:pPr>
      <w:spacing w:line="360" w:lineRule="auto"/>
      <w:ind w:firstLine="480"/>
    </w:pPr>
    <w:rPr>
      <w:rFonts w:ascii="宋体" w:eastAsia="宋体" w:hAnsi="宋体"/>
      <w:kern w:val="0"/>
      <w:sz w:val="24"/>
      <w:szCs w:val="20"/>
    </w:rPr>
  </w:style>
  <w:style w:type="paragraph" w:customStyle="1" w:styleId="affffffffffffffffffffffffff5">
    <w:name w:val="正文一级列项"/>
    <w:basedOn w:val="affb"/>
    <w:uiPriority w:val="99"/>
    <w:qFormat/>
    <w:pPr>
      <w:tabs>
        <w:tab w:val="left" w:pos="992"/>
      </w:tabs>
      <w:spacing w:line="360" w:lineRule="auto"/>
      <w:ind w:left="992" w:firstLineChars="0" w:hanging="425"/>
    </w:pPr>
    <w:rPr>
      <w:rFonts w:eastAsia="宋体"/>
      <w:szCs w:val="24"/>
    </w:rPr>
  </w:style>
  <w:style w:type="paragraph" w:customStyle="1" w:styleId="affffffffffffffffffffffffff6">
    <w:name w:val="一级列项下内容"/>
    <w:basedOn w:val="affb"/>
    <w:autoRedefine/>
    <w:uiPriority w:val="99"/>
    <w:qFormat/>
    <w:pPr>
      <w:spacing w:line="360" w:lineRule="auto"/>
      <w:ind w:leftChars="200" w:left="420" w:firstLine="560"/>
    </w:pPr>
    <w:rPr>
      <w:rFonts w:eastAsia="宋体"/>
      <w:szCs w:val="24"/>
    </w:rPr>
  </w:style>
  <w:style w:type="paragraph" w:customStyle="1" w:styleId="affffffffffffffffffffffffff7">
    <w:name w:val="正文二级列项"/>
    <w:basedOn w:val="affb"/>
    <w:autoRedefine/>
    <w:uiPriority w:val="99"/>
    <w:qFormat/>
    <w:pPr>
      <w:tabs>
        <w:tab w:val="left" w:pos="1531"/>
      </w:tabs>
      <w:spacing w:line="360" w:lineRule="auto"/>
      <w:ind w:left="1531" w:firstLineChars="0" w:hanging="510"/>
    </w:pPr>
    <w:rPr>
      <w:rFonts w:eastAsia="宋体"/>
      <w:szCs w:val="28"/>
    </w:rPr>
  </w:style>
  <w:style w:type="paragraph" w:customStyle="1" w:styleId="affffffffffffffffffffffffff8">
    <w:name w:val="正文三级列项"/>
    <w:basedOn w:val="affb"/>
    <w:autoRedefine/>
    <w:uiPriority w:val="99"/>
    <w:qFormat/>
    <w:pPr>
      <w:tabs>
        <w:tab w:val="left" w:pos="1985"/>
      </w:tabs>
      <w:spacing w:line="240" w:lineRule="auto"/>
      <w:ind w:left="1985" w:firstLineChars="0" w:hanging="454"/>
    </w:pPr>
    <w:rPr>
      <w:rFonts w:eastAsia="宋体"/>
      <w:szCs w:val="24"/>
    </w:rPr>
  </w:style>
  <w:style w:type="paragraph" w:customStyle="1" w:styleId="1fffff2">
    <w:name w:val="页脚1"/>
    <w:basedOn w:val="affb"/>
    <w:uiPriority w:val="99"/>
    <w:qFormat/>
    <w:pPr>
      <w:tabs>
        <w:tab w:val="center" w:pos="4153"/>
        <w:tab w:val="right" w:pos="8306"/>
      </w:tabs>
      <w:snapToGrid w:val="0"/>
      <w:spacing w:line="240" w:lineRule="auto"/>
      <w:jc w:val="left"/>
    </w:pPr>
    <w:rPr>
      <w:rFonts w:eastAsia="宋体"/>
      <w:kern w:val="28"/>
      <w:sz w:val="18"/>
      <w:szCs w:val="18"/>
    </w:rPr>
  </w:style>
  <w:style w:type="paragraph" w:customStyle="1" w:styleId="1fffff3">
    <w:name w:val="正文文本1"/>
    <w:basedOn w:val="affb"/>
    <w:autoRedefine/>
    <w:uiPriority w:val="99"/>
    <w:qFormat/>
    <w:pPr>
      <w:spacing w:after="120" w:line="240" w:lineRule="auto"/>
      <w:ind w:firstLineChars="0" w:firstLine="0"/>
    </w:pPr>
    <w:rPr>
      <w:rFonts w:eastAsia="宋体"/>
      <w:sz w:val="21"/>
      <w:szCs w:val="24"/>
    </w:rPr>
  </w:style>
  <w:style w:type="paragraph" w:customStyle="1" w:styleId="1fffff4">
    <w:name w:val="信息标题1"/>
    <w:basedOn w:val="affb"/>
    <w:uiPriority w:val="99"/>
    <w:qFormat/>
    <w:pPr>
      <w:pBdr>
        <w:top w:val="single" w:sz="6" w:space="1" w:color="auto"/>
        <w:left w:val="single" w:sz="6" w:space="1" w:color="auto"/>
        <w:bottom w:val="single" w:sz="6" w:space="1" w:color="auto"/>
        <w:right w:val="single" w:sz="6" w:space="1" w:color="auto"/>
      </w:pBdr>
      <w:shd w:val="pct20" w:color="auto" w:fill="auto"/>
      <w:spacing w:line="240" w:lineRule="auto"/>
      <w:ind w:leftChars="500" w:left="1080" w:hangingChars="500" w:hanging="1080"/>
    </w:pPr>
    <w:rPr>
      <w:rFonts w:ascii="Cambria" w:eastAsia="宋体" w:hAnsi="Cambria"/>
      <w:kern w:val="28"/>
      <w:sz w:val="24"/>
      <w:szCs w:val="24"/>
    </w:rPr>
  </w:style>
  <w:style w:type="paragraph" w:customStyle="1" w:styleId="21f2">
    <w:name w:val="正文文本缩进 21"/>
    <w:basedOn w:val="affb"/>
    <w:autoRedefine/>
    <w:uiPriority w:val="99"/>
    <w:qFormat/>
    <w:pPr>
      <w:spacing w:after="120" w:line="480" w:lineRule="auto"/>
      <w:ind w:leftChars="200" w:left="420"/>
    </w:pPr>
    <w:rPr>
      <w:rFonts w:ascii="Calibri" w:eastAsia="宋体" w:hAnsi="Calibri"/>
      <w:kern w:val="28"/>
      <w:szCs w:val="28"/>
    </w:rPr>
  </w:style>
  <w:style w:type="paragraph" w:customStyle="1" w:styleId="1fffff5">
    <w:name w:val="称呼1"/>
    <w:basedOn w:val="affb"/>
    <w:next w:val="affb"/>
    <w:autoRedefine/>
    <w:uiPriority w:val="99"/>
    <w:qFormat/>
    <w:pPr>
      <w:spacing w:line="240" w:lineRule="auto"/>
    </w:pPr>
    <w:rPr>
      <w:rFonts w:ascii="Calibri" w:eastAsia="宋体" w:hAnsi="Calibri"/>
      <w:kern w:val="28"/>
      <w:szCs w:val="28"/>
    </w:rPr>
  </w:style>
  <w:style w:type="paragraph" w:customStyle="1" w:styleId="1fffff6">
    <w:name w:val="宏文本1"/>
    <w:autoRedefine/>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Chars="200" w:firstLine="200"/>
    </w:pPr>
    <w:rPr>
      <w:rFonts w:ascii="Courier New" w:hAnsi="Courier New" w:cs="Courier New"/>
      <w:kern w:val="28"/>
      <w:sz w:val="24"/>
      <w:szCs w:val="24"/>
    </w:rPr>
  </w:style>
  <w:style w:type="paragraph" w:customStyle="1" w:styleId="1fffff7">
    <w:name w:val="页眉1"/>
    <w:basedOn w:val="affb"/>
    <w:uiPriority w:val="99"/>
    <w:qFormat/>
    <w:pPr>
      <w:tabs>
        <w:tab w:val="center" w:pos="4153"/>
        <w:tab w:val="right" w:pos="8306"/>
      </w:tabs>
      <w:snapToGrid w:val="0"/>
      <w:spacing w:line="240" w:lineRule="auto"/>
      <w:ind w:firstLineChars="0" w:firstLine="0"/>
      <w:jc w:val="center"/>
    </w:pPr>
    <w:rPr>
      <w:rFonts w:eastAsia="宋体"/>
      <w:kern w:val="21"/>
      <w:sz w:val="21"/>
      <w:szCs w:val="21"/>
    </w:rPr>
  </w:style>
  <w:style w:type="paragraph" w:customStyle="1" w:styleId="1fffff8">
    <w:name w:val="引用1"/>
    <w:basedOn w:val="affb"/>
    <w:next w:val="affb"/>
    <w:qFormat/>
    <w:pPr>
      <w:spacing w:line="240" w:lineRule="auto"/>
    </w:pPr>
    <w:rPr>
      <w:rFonts w:eastAsia="宋体"/>
      <w:i/>
      <w:iCs/>
      <w:color w:val="000000"/>
      <w:kern w:val="28"/>
      <w:szCs w:val="28"/>
    </w:rPr>
  </w:style>
  <w:style w:type="paragraph" w:customStyle="1" w:styleId="31b">
    <w:name w:val="正文文本缩进 31"/>
    <w:basedOn w:val="affb"/>
    <w:autoRedefine/>
    <w:uiPriority w:val="99"/>
    <w:qFormat/>
    <w:pPr>
      <w:spacing w:after="120" w:line="240" w:lineRule="auto"/>
      <w:ind w:leftChars="200" w:left="420"/>
    </w:pPr>
    <w:rPr>
      <w:rFonts w:ascii="Calibri" w:eastAsia="宋体" w:hAnsi="Calibri"/>
      <w:kern w:val="28"/>
      <w:sz w:val="16"/>
      <w:szCs w:val="16"/>
    </w:rPr>
  </w:style>
  <w:style w:type="paragraph" w:customStyle="1" w:styleId="1fffff9">
    <w:name w:val="脚注文本1"/>
    <w:basedOn w:val="affb"/>
    <w:autoRedefine/>
    <w:uiPriority w:val="99"/>
    <w:qFormat/>
    <w:pPr>
      <w:snapToGrid w:val="0"/>
      <w:spacing w:line="240" w:lineRule="auto"/>
      <w:jc w:val="left"/>
    </w:pPr>
    <w:rPr>
      <w:rFonts w:ascii="Calibri" w:eastAsia="宋体" w:hAnsi="Calibri"/>
      <w:kern w:val="28"/>
      <w:sz w:val="18"/>
      <w:szCs w:val="18"/>
    </w:rPr>
  </w:style>
  <w:style w:type="paragraph" w:customStyle="1" w:styleId="1fffffa">
    <w:name w:val="尾注文本1"/>
    <w:basedOn w:val="affb"/>
    <w:qFormat/>
    <w:pPr>
      <w:snapToGrid w:val="0"/>
      <w:spacing w:line="240" w:lineRule="auto"/>
      <w:jc w:val="left"/>
    </w:pPr>
    <w:rPr>
      <w:rFonts w:eastAsia="宋体"/>
      <w:kern w:val="28"/>
      <w:szCs w:val="28"/>
    </w:rPr>
  </w:style>
  <w:style w:type="character" w:customStyle="1" w:styleId="CharCharfff5">
    <w:name w:val="【正文三级标题】 Char Char"/>
    <w:autoRedefine/>
    <w:uiPriority w:val="99"/>
    <w:qFormat/>
    <w:locked/>
    <w:rPr>
      <w:rFonts w:ascii="黑体" w:eastAsia="黑体" w:hAnsi="Arial" w:cs="宋体"/>
      <w:bCs/>
      <w:kern w:val="44"/>
      <w:sz w:val="28"/>
      <w:szCs w:val="24"/>
    </w:rPr>
  </w:style>
  <w:style w:type="paragraph" w:customStyle="1" w:styleId="HTML10">
    <w:name w:val="HTML 地址1"/>
    <w:basedOn w:val="affb"/>
    <w:uiPriority w:val="99"/>
    <w:qFormat/>
    <w:pPr>
      <w:spacing w:line="240" w:lineRule="auto"/>
    </w:pPr>
    <w:rPr>
      <w:rFonts w:ascii="Calibri" w:eastAsia="宋体" w:hAnsi="Calibri"/>
      <w:i/>
      <w:iCs/>
      <w:kern w:val="28"/>
      <w:szCs w:val="28"/>
    </w:rPr>
  </w:style>
  <w:style w:type="paragraph" w:customStyle="1" w:styleId="1fffffb">
    <w:name w:val="电子邮件签名1"/>
    <w:basedOn w:val="affb"/>
    <w:uiPriority w:val="99"/>
    <w:qFormat/>
    <w:pPr>
      <w:spacing w:line="240" w:lineRule="auto"/>
    </w:pPr>
    <w:rPr>
      <w:rFonts w:ascii="Calibri" w:eastAsia="宋体" w:hAnsi="Calibri"/>
      <w:kern w:val="28"/>
      <w:szCs w:val="28"/>
    </w:rPr>
  </w:style>
  <w:style w:type="paragraph" w:customStyle="1" w:styleId="1fffffc">
    <w:name w:val="结束语1"/>
    <w:basedOn w:val="affb"/>
    <w:autoRedefine/>
    <w:uiPriority w:val="99"/>
    <w:qFormat/>
    <w:pPr>
      <w:spacing w:line="240" w:lineRule="auto"/>
      <w:ind w:leftChars="2100" w:left="100"/>
    </w:pPr>
    <w:rPr>
      <w:rFonts w:ascii="Calibri" w:eastAsia="宋体" w:hAnsi="Calibri"/>
      <w:kern w:val="28"/>
      <w:szCs w:val="28"/>
    </w:rPr>
  </w:style>
  <w:style w:type="character" w:customStyle="1" w:styleId="Charffffff3">
    <w:name w:val="【图题格式】 Char"/>
    <w:link w:val="affffffffffffffffffffffffff9"/>
    <w:qFormat/>
    <w:locked/>
    <w:rPr>
      <w:rFonts w:ascii="黑体" w:eastAsia="黑体" w:hAnsi="黑体"/>
      <w:sz w:val="28"/>
      <w:szCs w:val="24"/>
    </w:rPr>
  </w:style>
  <w:style w:type="paragraph" w:customStyle="1" w:styleId="affffffffffffffffffffffffff9">
    <w:name w:val="【图题格式】"/>
    <w:basedOn w:val="affb"/>
    <w:link w:val="Charffffff3"/>
    <w:autoRedefine/>
    <w:qFormat/>
    <w:pPr>
      <w:spacing w:line="360" w:lineRule="auto"/>
      <w:ind w:firstLineChars="0" w:firstLine="0"/>
      <w:jc w:val="center"/>
    </w:pPr>
    <w:rPr>
      <w:rFonts w:ascii="黑体" w:eastAsia="黑体" w:hAnsi="黑体"/>
      <w:kern w:val="0"/>
      <w:szCs w:val="24"/>
    </w:rPr>
  </w:style>
  <w:style w:type="paragraph" w:customStyle="1" w:styleId="21f3">
    <w:name w:val="正文首行缩进 21"/>
    <w:basedOn w:val="1ff9"/>
    <w:autoRedefine/>
    <w:uiPriority w:val="99"/>
    <w:qFormat/>
    <w:pPr>
      <w:spacing w:after="120" w:line="240" w:lineRule="auto"/>
      <w:ind w:leftChars="200" w:left="420" w:firstLineChars="200" w:firstLine="420"/>
    </w:pPr>
    <w:rPr>
      <w:rFonts w:ascii="Calibri" w:hAnsi="Calibri"/>
      <w:kern w:val="28"/>
      <w:sz w:val="28"/>
      <w:szCs w:val="28"/>
    </w:rPr>
  </w:style>
  <w:style w:type="character" w:customStyle="1" w:styleId="CharCharfff6">
    <w:name w:val="【正文并列内容】 Char Char"/>
    <w:link w:val="affffffffffffffffffffffffffa"/>
    <w:qFormat/>
    <w:locked/>
    <w:rPr>
      <w:sz w:val="28"/>
      <w:szCs w:val="21"/>
    </w:rPr>
  </w:style>
  <w:style w:type="paragraph" w:customStyle="1" w:styleId="affffffffffffffffffffffffffa">
    <w:name w:val="【正文并列内容】"/>
    <w:basedOn w:val="affb"/>
    <w:link w:val="CharCharfff6"/>
    <w:autoRedefine/>
    <w:qFormat/>
    <w:pPr>
      <w:tabs>
        <w:tab w:val="left" w:pos="397"/>
        <w:tab w:val="left" w:pos="800"/>
      </w:tabs>
      <w:spacing w:line="360" w:lineRule="auto"/>
      <w:ind w:left="397" w:firstLineChars="0" w:firstLine="0"/>
    </w:pPr>
    <w:rPr>
      <w:rFonts w:eastAsia="宋体"/>
      <w:kern w:val="0"/>
      <w:szCs w:val="21"/>
    </w:rPr>
  </w:style>
  <w:style w:type="paragraph" w:customStyle="1" w:styleId="HTML11">
    <w:name w:val="HTML 预设格式1"/>
    <w:basedOn w:val="affb"/>
    <w:autoRedefine/>
    <w:uiPriority w:val="99"/>
    <w:qFormat/>
    <w:pPr>
      <w:spacing w:line="240" w:lineRule="auto"/>
    </w:pPr>
    <w:rPr>
      <w:rFonts w:ascii="Courier New" w:eastAsia="宋体" w:hAnsi="Courier New" w:cs="Courier New"/>
      <w:kern w:val="28"/>
      <w:sz w:val="21"/>
      <w:szCs w:val="22"/>
    </w:rPr>
  </w:style>
  <w:style w:type="paragraph" w:customStyle="1" w:styleId="1fffffd">
    <w:name w:val="副标题1"/>
    <w:basedOn w:val="affb"/>
    <w:next w:val="affb"/>
    <w:autoRedefine/>
    <w:uiPriority w:val="99"/>
    <w:qFormat/>
    <w:pPr>
      <w:spacing w:before="240" w:after="60" w:line="312" w:lineRule="auto"/>
      <w:jc w:val="center"/>
      <w:outlineLvl w:val="1"/>
    </w:pPr>
    <w:rPr>
      <w:rFonts w:ascii="Cambria" w:eastAsia="宋体" w:hAnsi="Cambria"/>
      <w:b/>
      <w:bCs/>
      <w:kern w:val="28"/>
      <w:sz w:val="32"/>
    </w:rPr>
  </w:style>
  <w:style w:type="paragraph" w:customStyle="1" w:styleId="1fffffe">
    <w:name w:val="签名1"/>
    <w:basedOn w:val="affb"/>
    <w:uiPriority w:val="99"/>
    <w:qFormat/>
    <w:pPr>
      <w:spacing w:line="240" w:lineRule="auto"/>
      <w:ind w:leftChars="2100" w:left="100"/>
    </w:pPr>
    <w:rPr>
      <w:rFonts w:ascii="Calibri" w:eastAsia="宋体" w:hAnsi="Calibri"/>
      <w:kern w:val="28"/>
      <w:szCs w:val="28"/>
    </w:rPr>
  </w:style>
  <w:style w:type="paragraph" w:customStyle="1" w:styleId="1ffffff">
    <w:name w:val="文本块1"/>
    <w:basedOn w:val="affb"/>
    <w:autoRedefine/>
    <w:uiPriority w:val="99"/>
    <w:qFormat/>
    <w:pPr>
      <w:spacing w:after="120" w:line="240" w:lineRule="auto"/>
      <w:ind w:leftChars="700" w:left="1440" w:rightChars="700" w:right="1440"/>
    </w:pPr>
    <w:rPr>
      <w:rFonts w:eastAsia="宋体"/>
      <w:kern w:val="28"/>
      <w:szCs w:val="28"/>
    </w:rPr>
  </w:style>
  <w:style w:type="paragraph" w:customStyle="1" w:styleId="31c">
    <w:name w:val="索引 31"/>
    <w:basedOn w:val="affb"/>
    <w:next w:val="affb"/>
    <w:autoRedefine/>
    <w:uiPriority w:val="99"/>
    <w:qFormat/>
    <w:pPr>
      <w:spacing w:line="240" w:lineRule="auto"/>
      <w:ind w:leftChars="400" w:left="400"/>
    </w:pPr>
    <w:rPr>
      <w:rFonts w:eastAsia="宋体"/>
      <w:kern w:val="28"/>
      <w:szCs w:val="28"/>
    </w:rPr>
  </w:style>
  <w:style w:type="paragraph" w:customStyle="1" w:styleId="1ffffff0">
    <w:name w:val="批注文字1"/>
    <w:basedOn w:val="affb"/>
    <w:uiPriority w:val="99"/>
    <w:qFormat/>
    <w:pPr>
      <w:spacing w:line="240" w:lineRule="auto"/>
      <w:jc w:val="left"/>
    </w:pPr>
    <w:rPr>
      <w:rFonts w:eastAsia="宋体"/>
      <w:kern w:val="28"/>
      <w:szCs w:val="28"/>
    </w:rPr>
  </w:style>
  <w:style w:type="paragraph" w:customStyle="1" w:styleId="CharCharChar2CharCharCharCharCharCharChar2">
    <w:name w:val="Char Char Char2 Char Char Char Char Char Char Char2"/>
    <w:basedOn w:val="affb"/>
    <w:uiPriority w:val="99"/>
    <w:qFormat/>
    <w:pPr>
      <w:widowControl/>
      <w:spacing w:after="160" w:line="240" w:lineRule="exact"/>
      <w:ind w:firstLineChars="0" w:firstLine="0"/>
      <w:jc w:val="left"/>
    </w:pPr>
    <w:rPr>
      <w:rFonts w:ascii="Verdana" w:hAnsi="Verdana"/>
      <w:kern w:val="0"/>
      <w:sz w:val="30"/>
      <w:szCs w:val="30"/>
      <w:lang w:eastAsia="en-US"/>
    </w:rPr>
  </w:style>
  <w:style w:type="paragraph" w:customStyle="1" w:styleId="Char31">
    <w:name w:val="Char3"/>
    <w:basedOn w:val="affb"/>
    <w:autoRedefine/>
    <w:uiPriority w:val="99"/>
    <w:qFormat/>
    <w:pPr>
      <w:tabs>
        <w:tab w:val="left" w:pos="360"/>
      </w:tabs>
      <w:spacing w:line="240" w:lineRule="auto"/>
      <w:ind w:left="360" w:hangingChars="200" w:hanging="360"/>
    </w:pPr>
    <w:rPr>
      <w:rFonts w:eastAsia="宋体"/>
      <w:sz w:val="24"/>
      <w:szCs w:val="24"/>
    </w:rPr>
  </w:style>
  <w:style w:type="paragraph" w:customStyle="1" w:styleId="affffffffffffffffffffffffffb">
    <w:name w:val="附录条目"/>
    <w:basedOn w:val="affb"/>
    <w:next w:val="affb"/>
    <w:uiPriority w:val="99"/>
    <w:qFormat/>
    <w:pPr>
      <w:spacing w:line="240" w:lineRule="auto"/>
      <w:ind w:firstLineChars="0" w:firstLine="0"/>
    </w:pPr>
    <w:rPr>
      <w:rFonts w:ascii="黑体" w:eastAsia="黑体"/>
      <w:kern w:val="28"/>
      <w:szCs w:val="28"/>
    </w:rPr>
  </w:style>
  <w:style w:type="paragraph" w:customStyle="1" w:styleId="31d">
    <w:name w:val="列表接续 31"/>
    <w:basedOn w:val="affb"/>
    <w:autoRedefine/>
    <w:uiPriority w:val="99"/>
    <w:qFormat/>
    <w:pPr>
      <w:spacing w:after="120" w:line="240" w:lineRule="auto"/>
      <w:ind w:leftChars="600" w:left="1260"/>
    </w:pPr>
    <w:rPr>
      <w:rFonts w:eastAsia="宋体"/>
      <w:kern w:val="28"/>
      <w:szCs w:val="28"/>
    </w:rPr>
  </w:style>
  <w:style w:type="paragraph" w:customStyle="1" w:styleId="31e">
    <w:name w:val="列表编号 31"/>
    <w:basedOn w:val="affb"/>
    <w:uiPriority w:val="99"/>
    <w:qFormat/>
    <w:pPr>
      <w:tabs>
        <w:tab w:val="left" w:pos="720"/>
        <w:tab w:val="left" w:pos="1200"/>
      </w:tabs>
      <w:spacing w:line="240" w:lineRule="auto"/>
    </w:pPr>
    <w:rPr>
      <w:rFonts w:eastAsia="宋体"/>
      <w:kern w:val="28"/>
      <w:szCs w:val="28"/>
    </w:rPr>
  </w:style>
  <w:style w:type="paragraph" w:customStyle="1" w:styleId="1ffffff1">
    <w:name w:val="引文目录标题1"/>
    <w:basedOn w:val="affb"/>
    <w:next w:val="affb"/>
    <w:autoRedefine/>
    <w:uiPriority w:val="99"/>
    <w:qFormat/>
    <w:pPr>
      <w:spacing w:before="120" w:line="240" w:lineRule="auto"/>
    </w:pPr>
    <w:rPr>
      <w:rFonts w:ascii="Cambria" w:eastAsia="宋体" w:hAnsi="Cambria"/>
      <w:kern w:val="28"/>
      <w:sz w:val="24"/>
      <w:szCs w:val="24"/>
    </w:rPr>
  </w:style>
  <w:style w:type="paragraph" w:customStyle="1" w:styleId="515">
    <w:name w:val="列表项目符号 51"/>
    <w:basedOn w:val="affb"/>
    <w:uiPriority w:val="99"/>
    <w:qFormat/>
    <w:pPr>
      <w:tabs>
        <w:tab w:val="left" w:pos="964"/>
        <w:tab w:val="left" w:pos="2040"/>
      </w:tabs>
      <w:spacing w:line="240" w:lineRule="auto"/>
      <w:ind w:left="964"/>
    </w:pPr>
    <w:rPr>
      <w:rFonts w:eastAsia="宋体"/>
      <w:kern w:val="28"/>
      <w:szCs w:val="28"/>
    </w:rPr>
  </w:style>
  <w:style w:type="paragraph" w:customStyle="1" w:styleId="416">
    <w:name w:val="列表项目符号 41"/>
    <w:basedOn w:val="affb"/>
    <w:autoRedefine/>
    <w:uiPriority w:val="99"/>
    <w:qFormat/>
    <w:pPr>
      <w:tabs>
        <w:tab w:val="left" w:pos="1620"/>
      </w:tabs>
      <w:spacing w:line="240" w:lineRule="auto"/>
      <w:ind w:left="900"/>
    </w:pPr>
    <w:rPr>
      <w:rFonts w:eastAsia="宋体"/>
      <w:kern w:val="28"/>
      <w:szCs w:val="28"/>
    </w:rPr>
  </w:style>
  <w:style w:type="paragraph" w:customStyle="1" w:styleId="3111378">
    <w:name w:val="样式 样式 样式 标题 3第二层条1.1.1 标题 3第三层 + 段后: 7.8 磅 + 宋体 五号 + 小四"/>
    <w:basedOn w:val="affb"/>
    <w:uiPriority w:val="99"/>
    <w:qFormat/>
    <w:pPr>
      <w:keepNext/>
      <w:keepLines/>
      <w:tabs>
        <w:tab w:val="left" w:pos="720"/>
      </w:tabs>
      <w:spacing w:beforeLines="50" w:line="300" w:lineRule="auto"/>
      <w:ind w:left="720" w:firstLineChars="0" w:hanging="720"/>
      <w:outlineLvl w:val="2"/>
    </w:pPr>
    <w:rPr>
      <w:rFonts w:ascii="宋体" w:eastAsia="黑体" w:hAnsi="宋体" w:cs="宋体"/>
      <w:sz w:val="24"/>
      <w:szCs w:val="20"/>
    </w:rPr>
  </w:style>
  <w:style w:type="paragraph" w:customStyle="1" w:styleId="23a">
    <w:name w:val="正文样式 四号 行距: 最小值 23 磅"/>
    <w:basedOn w:val="affb"/>
    <w:autoRedefine/>
    <w:uiPriority w:val="99"/>
    <w:qFormat/>
    <w:pPr>
      <w:adjustRightInd w:val="0"/>
      <w:snapToGrid w:val="0"/>
      <w:spacing w:line="460" w:lineRule="atLeast"/>
    </w:pPr>
    <w:rPr>
      <w:rFonts w:eastAsia="宋体" w:cs="宋体"/>
      <w:szCs w:val="28"/>
    </w:rPr>
  </w:style>
  <w:style w:type="paragraph" w:customStyle="1" w:styleId="714">
    <w:name w:val="索引 71"/>
    <w:basedOn w:val="affb"/>
    <w:next w:val="affb"/>
    <w:uiPriority w:val="99"/>
    <w:qFormat/>
    <w:pPr>
      <w:spacing w:line="240" w:lineRule="auto"/>
      <w:ind w:leftChars="1200" w:left="1200"/>
    </w:pPr>
    <w:rPr>
      <w:rFonts w:eastAsia="宋体"/>
      <w:kern w:val="28"/>
      <w:szCs w:val="28"/>
    </w:rPr>
  </w:style>
  <w:style w:type="paragraph" w:customStyle="1" w:styleId="814">
    <w:name w:val="索引 81"/>
    <w:basedOn w:val="affb"/>
    <w:next w:val="affb"/>
    <w:autoRedefine/>
    <w:uiPriority w:val="99"/>
    <w:qFormat/>
    <w:pPr>
      <w:spacing w:line="240" w:lineRule="auto"/>
      <w:ind w:leftChars="1400" w:left="1400"/>
    </w:pPr>
    <w:rPr>
      <w:rFonts w:eastAsia="宋体"/>
      <w:kern w:val="28"/>
      <w:szCs w:val="28"/>
    </w:rPr>
  </w:style>
  <w:style w:type="paragraph" w:customStyle="1" w:styleId="31f">
    <w:name w:val="正文文本 31"/>
    <w:basedOn w:val="affb"/>
    <w:next w:val="affb"/>
    <w:uiPriority w:val="99"/>
    <w:qFormat/>
    <w:pPr>
      <w:spacing w:line="360" w:lineRule="auto"/>
      <w:ind w:firstLineChars="0" w:firstLine="0"/>
      <w:jc w:val="center"/>
    </w:pPr>
    <w:rPr>
      <w:rFonts w:ascii="黑体" w:eastAsia="黑体"/>
      <w:kern w:val="21"/>
      <w:szCs w:val="28"/>
    </w:rPr>
  </w:style>
  <w:style w:type="paragraph" w:customStyle="1" w:styleId="1ffffff2">
    <w:name w:val="图文1"/>
    <w:basedOn w:val="affb"/>
    <w:uiPriority w:val="99"/>
    <w:qFormat/>
    <w:pPr>
      <w:autoSpaceDE w:val="0"/>
      <w:autoSpaceDN w:val="0"/>
      <w:adjustRightInd w:val="0"/>
      <w:snapToGrid w:val="0"/>
      <w:spacing w:line="280" w:lineRule="exact"/>
      <w:ind w:firstLineChars="0" w:firstLine="0"/>
      <w:jc w:val="center"/>
    </w:pPr>
    <w:rPr>
      <w:rFonts w:ascii="宋体" w:eastAsia="宋体" w:hAnsi="宋体"/>
      <w:kern w:val="44"/>
      <w:sz w:val="21"/>
      <w:szCs w:val="20"/>
    </w:rPr>
  </w:style>
  <w:style w:type="paragraph" w:customStyle="1" w:styleId="1ffffff3">
    <w:name w:val="注释标题1"/>
    <w:basedOn w:val="affb"/>
    <w:next w:val="affb"/>
    <w:autoRedefine/>
    <w:uiPriority w:val="99"/>
    <w:qFormat/>
    <w:pPr>
      <w:spacing w:line="240" w:lineRule="auto"/>
      <w:ind w:leftChars="200" w:left="450" w:hangingChars="250" w:hanging="250"/>
    </w:pPr>
    <w:rPr>
      <w:rFonts w:eastAsia="宋体"/>
      <w:kern w:val="24"/>
      <w:sz w:val="24"/>
      <w:szCs w:val="24"/>
    </w:rPr>
  </w:style>
  <w:style w:type="paragraph" w:customStyle="1" w:styleId="31f0">
    <w:name w:val="列表项目符号 31"/>
    <w:basedOn w:val="affb"/>
    <w:autoRedefine/>
    <w:uiPriority w:val="99"/>
    <w:qFormat/>
    <w:pPr>
      <w:tabs>
        <w:tab w:val="left" w:pos="964"/>
        <w:tab w:val="left" w:pos="1200"/>
      </w:tabs>
      <w:spacing w:line="240" w:lineRule="auto"/>
      <w:ind w:left="964"/>
    </w:pPr>
    <w:rPr>
      <w:rFonts w:eastAsia="宋体"/>
      <w:kern w:val="28"/>
      <w:szCs w:val="28"/>
    </w:rPr>
  </w:style>
  <w:style w:type="paragraph" w:customStyle="1" w:styleId="1ffffff4">
    <w:name w:val="书目1"/>
    <w:basedOn w:val="affb"/>
    <w:next w:val="affb"/>
    <w:autoRedefine/>
    <w:uiPriority w:val="99"/>
    <w:qFormat/>
    <w:pPr>
      <w:spacing w:line="240" w:lineRule="auto"/>
    </w:pPr>
    <w:rPr>
      <w:rFonts w:eastAsia="宋体"/>
      <w:kern w:val="28"/>
      <w:szCs w:val="28"/>
    </w:rPr>
  </w:style>
  <w:style w:type="paragraph" w:customStyle="1" w:styleId="1ffffff5">
    <w:name w:val="收信人地址1"/>
    <w:basedOn w:val="affb"/>
    <w:autoRedefine/>
    <w:uiPriority w:val="99"/>
    <w:qFormat/>
    <w:pPr>
      <w:snapToGrid w:val="0"/>
      <w:spacing w:line="240" w:lineRule="auto"/>
      <w:ind w:leftChars="1400" w:left="100"/>
    </w:pPr>
    <w:rPr>
      <w:rFonts w:ascii="Cambria" w:eastAsia="宋体" w:hAnsi="Cambria"/>
      <w:kern w:val="28"/>
      <w:sz w:val="24"/>
      <w:szCs w:val="24"/>
    </w:rPr>
  </w:style>
  <w:style w:type="paragraph" w:customStyle="1" w:styleId="31f1">
    <w:name w:val="列表 31"/>
    <w:basedOn w:val="affb"/>
    <w:autoRedefine/>
    <w:uiPriority w:val="99"/>
    <w:qFormat/>
    <w:pPr>
      <w:spacing w:line="240" w:lineRule="auto"/>
      <w:ind w:leftChars="400" w:left="100" w:hangingChars="200" w:hanging="200"/>
    </w:pPr>
    <w:rPr>
      <w:rFonts w:eastAsia="宋体"/>
      <w:kern w:val="28"/>
      <w:szCs w:val="28"/>
    </w:rPr>
  </w:style>
  <w:style w:type="paragraph" w:customStyle="1" w:styleId="417">
    <w:name w:val="列表 41"/>
    <w:basedOn w:val="affb"/>
    <w:uiPriority w:val="99"/>
    <w:qFormat/>
    <w:pPr>
      <w:spacing w:line="240" w:lineRule="auto"/>
      <w:ind w:leftChars="600" w:left="100" w:hangingChars="200" w:hanging="200"/>
    </w:pPr>
    <w:rPr>
      <w:rFonts w:eastAsia="宋体"/>
      <w:kern w:val="28"/>
      <w:szCs w:val="28"/>
    </w:rPr>
  </w:style>
  <w:style w:type="paragraph" w:customStyle="1" w:styleId="1ffffff6">
    <w:name w:val="引文目录1"/>
    <w:basedOn w:val="affb"/>
    <w:next w:val="affb"/>
    <w:uiPriority w:val="99"/>
    <w:qFormat/>
    <w:pPr>
      <w:spacing w:line="240" w:lineRule="auto"/>
      <w:ind w:leftChars="200" w:left="420"/>
    </w:pPr>
    <w:rPr>
      <w:rFonts w:eastAsia="宋体"/>
      <w:kern w:val="28"/>
      <w:szCs w:val="28"/>
    </w:rPr>
  </w:style>
  <w:style w:type="paragraph" w:customStyle="1" w:styleId="418">
    <w:name w:val="列表编号 41"/>
    <w:basedOn w:val="affb"/>
    <w:autoRedefine/>
    <w:uiPriority w:val="99"/>
    <w:qFormat/>
    <w:pPr>
      <w:tabs>
        <w:tab w:val="left" w:pos="964"/>
        <w:tab w:val="left" w:pos="1620"/>
      </w:tabs>
      <w:spacing w:line="240" w:lineRule="auto"/>
      <w:ind w:left="964"/>
    </w:pPr>
    <w:rPr>
      <w:rFonts w:eastAsia="宋体"/>
      <w:kern w:val="28"/>
      <w:szCs w:val="28"/>
    </w:rPr>
  </w:style>
  <w:style w:type="paragraph" w:customStyle="1" w:styleId="1ffffff7">
    <w:name w:val="列表1"/>
    <w:basedOn w:val="affb"/>
    <w:uiPriority w:val="99"/>
    <w:qFormat/>
    <w:pPr>
      <w:spacing w:line="240" w:lineRule="auto"/>
      <w:ind w:left="200" w:hangingChars="200" w:hanging="200"/>
    </w:pPr>
    <w:rPr>
      <w:rFonts w:eastAsia="宋体"/>
      <w:kern w:val="28"/>
      <w:szCs w:val="28"/>
    </w:rPr>
  </w:style>
  <w:style w:type="character" w:customStyle="1" w:styleId="1CharChar4">
    <w:name w:val="标题1 Char Char"/>
    <w:autoRedefine/>
    <w:uiPriority w:val="99"/>
    <w:qFormat/>
    <w:locked/>
    <w:rPr>
      <w:rFonts w:ascii="Times New Roman" w:hAnsi="Times New Roman"/>
      <w:b/>
      <w:bCs/>
      <w:kern w:val="44"/>
      <w:sz w:val="44"/>
      <w:szCs w:val="44"/>
    </w:rPr>
  </w:style>
  <w:style w:type="paragraph" w:customStyle="1" w:styleId="1ffffff8">
    <w:name w:val="寄信人地址1"/>
    <w:basedOn w:val="affb"/>
    <w:uiPriority w:val="99"/>
    <w:qFormat/>
    <w:pPr>
      <w:snapToGrid w:val="0"/>
      <w:spacing w:line="240" w:lineRule="auto"/>
    </w:pPr>
    <w:rPr>
      <w:rFonts w:ascii="Cambria" w:eastAsia="宋体" w:hAnsi="Cambria"/>
      <w:kern w:val="28"/>
      <w:szCs w:val="28"/>
    </w:rPr>
  </w:style>
  <w:style w:type="paragraph" w:customStyle="1" w:styleId="516">
    <w:name w:val="列表接续 51"/>
    <w:basedOn w:val="affb"/>
    <w:autoRedefine/>
    <w:uiPriority w:val="99"/>
    <w:qFormat/>
    <w:pPr>
      <w:spacing w:after="120" w:line="240" w:lineRule="auto"/>
      <w:ind w:leftChars="1000" w:left="2100"/>
    </w:pPr>
    <w:rPr>
      <w:rFonts w:eastAsia="宋体"/>
      <w:kern w:val="28"/>
      <w:szCs w:val="28"/>
    </w:rPr>
  </w:style>
  <w:style w:type="paragraph" w:customStyle="1" w:styleId="419">
    <w:name w:val="列表接续 41"/>
    <w:basedOn w:val="affb"/>
    <w:autoRedefine/>
    <w:uiPriority w:val="99"/>
    <w:qFormat/>
    <w:pPr>
      <w:spacing w:after="120" w:line="240" w:lineRule="auto"/>
      <w:ind w:leftChars="800" w:left="1680"/>
    </w:pPr>
    <w:rPr>
      <w:rFonts w:eastAsia="宋体"/>
      <w:kern w:val="28"/>
      <w:szCs w:val="28"/>
    </w:rPr>
  </w:style>
  <w:style w:type="paragraph" w:customStyle="1" w:styleId="21f4">
    <w:name w:val="索引 21"/>
    <w:basedOn w:val="affb"/>
    <w:next w:val="affb"/>
    <w:uiPriority w:val="99"/>
    <w:qFormat/>
    <w:pPr>
      <w:spacing w:line="240" w:lineRule="auto"/>
      <w:ind w:leftChars="200" w:left="200"/>
    </w:pPr>
    <w:rPr>
      <w:rFonts w:eastAsia="宋体"/>
      <w:kern w:val="28"/>
      <w:szCs w:val="28"/>
    </w:rPr>
  </w:style>
  <w:style w:type="paragraph" w:customStyle="1" w:styleId="CharCharCharCharCharCharChar2">
    <w:name w:val="Char Char Char Char Char Char Char2"/>
    <w:basedOn w:val="affb"/>
    <w:uiPriority w:val="99"/>
    <w:qFormat/>
    <w:pPr>
      <w:spacing w:line="240" w:lineRule="auto"/>
      <w:ind w:firstLineChars="0" w:firstLine="0"/>
    </w:pPr>
    <w:rPr>
      <w:rFonts w:eastAsia="宋体"/>
      <w:sz w:val="21"/>
      <w:szCs w:val="24"/>
    </w:rPr>
  </w:style>
  <w:style w:type="paragraph" w:customStyle="1" w:styleId="617">
    <w:name w:val="索引 61"/>
    <w:basedOn w:val="affb"/>
    <w:next w:val="affb"/>
    <w:uiPriority w:val="99"/>
    <w:qFormat/>
    <w:pPr>
      <w:spacing w:line="240" w:lineRule="auto"/>
      <w:ind w:leftChars="1000" w:left="1000"/>
    </w:pPr>
    <w:rPr>
      <w:rFonts w:eastAsia="宋体"/>
      <w:kern w:val="28"/>
      <w:szCs w:val="28"/>
    </w:rPr>
  </w:style>
  <w:style w:type="paragraph" w:customStyle="1" w:styleId="affffffffffffffffffffffffffc">
    <w:name w:val="a图题注"/>
    <w:basedOn w:val="afffa"/>
    <w:autoRedefine/>
    <w:uiPriority w:val="99"/>
    <w:qFormat/>
    <w:pPr>
      <w:widowControl/>
      <w:adjustRightInd w:val="0"/>
      <w:snapToGrid w:val="0"/>
      <w:spacing w:beforeLines="50" w:line="240" w:lineRule="auto"/>
      <w:ind w:firstLineChars="0" w:firstLine="0"/>
      <w:jc w:val="center"/>
    </w:pPr>
    <w:rPr>
      <w:rFonts w:ascii="Times New Roman" w:hAnsi="Times New Roman" w:cs="Arial" w:hint="eastAsia"/>
      <w:bCs/>
      <w:kern w:val="0"/>
      <w:sz w:val="24"/>
      <w:szCs w:val="21"/>
    </w:rPr>
  </w:style>
  <w:style w:type="paragraph" w:customStyle="1" w:styleId="2310">
    <w:name w:val="样式 小四 行距: 最小值 23 磅1"/>
    <w:basedOn w:val="affb"/>
    <w:uiPriority w:val="99"/>
    <w:qFormat/>
    <w:pPr>
      <w:spacing w:line="460" w:lineRule="atLeast"/>
      <w:ind w:firstLineChars="0" w:firstLine="0"/>
    </w:pPr>
    <w:rPr>
      <w:rFonts w:eastAsia="宋体" w:cs="宋体"/>
      <w:szCs w:val="20"/>
    </w:rPr>
  </w:style>
  <w:style w:type="paragraph" w:customStyle="1" w:styleId="21f5">
    <w:name w:val="正文文本 21"/>
    <w:basedOn w:val="affb"/>
    <w:autoRedefine/>
    <w:uiPriority w:val="99"/>
    <w:qFormat/>
    <w:pPr>
      <w:spacing w:after="120" w:line="480" w:lineRule="auto"/>
    </w:pPr>
    <w:rPr>
      <w:rFonts w:eastAsia="宋体"/>
      <w:kern w:val="28"/>
      <w:szCs w:val="28"/>
    </w:rPr>
  </w:style>
  <w:style w:type="paragraph" w:customStyle="1" w:styleId="CharCharCharCharCharCharCharCharCharCharCharCharChar">
    <w:name w:val="Char Char Char Char Char Char Char Char Char Char Char Char Char"/>
    <w:basedOn w:val="affb"/>
    <w:autoRedefine/>
    <w:uiPriority w:val="99"/>
    <w:qFormat/>
    <w:pPr>
      <w:adjustRightInd w:val="0"/>
      <w:spacing w:line="360" w:lineRule="auto"/>
      <w:ind w:firstLineChars="0" w:firstLine="0"/>
    </w:pPr>
    <w:rPr>
      <w:rFonts w:eastAsia="宋体"/>
      <w:sz w:val="21"/>
      <w:szCs w:val="24"/>
    </w:rPr>
  </w:style>
  <w:style w:type="paragraph" w:customStyle="1" w:styleId="1ffffff9">
    <w:name w:val="批注主题1"/>
    <w:basedOn w:val="1ffffff0"/>
    <w:next w:val="1ffffff0"/>
    <w:uiPriority w:val="99"/>
    <w:qFormat/>
    <w:rPr>
      <w:b/>
      <w:bCs/>
    </w:rPr>
  </w:style>
  <w:style w:type="paragraph" w:customStyle="1" w:styleId="1ffffffa">
    <w:name w:val="日期1"/>
    <w:basedOn w:val="affb"/>
    <w:next w:val="affb"/>
    <w:uiPriority w:val="99"/>
    <w:qFormat/>
    <w:pPr>
      <w:spacing w:line="240" w:lineRule="auto"/>
      <w:ind w:leftChars="2500" w:left="100"/>
    </w:pPr>
    <w:rPr>
      <w:rFonts w:eastAsia="宋体"/>
      <w:kern w:val="28"/>
      <w:szCs w:val="28"/>
    </w:rPr>
  </w:style>
  <w:style w:type="paragraph" w:customStyle="1" w:styleId="affffffffffffffffffffffffffd">
    <w:name w:val="图、表题"/>
    <w:autoRedefine/>
    <w:uiPriority w:val="99"/>
    <w:qFormat/>
    <w:pPr>
      <w:jc w:val="center"/>
    </w:pPr>
    <w:rPr>
      <w:rFonts w:ascii="黑体" w:eastAsia="黑体" w:hAnsi="Arial" w:cs="Arial"/>
      <w:kern w:val="24"/>
      <w:sz w:val="18"/>
    </w:rPr>
  </w:style>
  <w:style w:type="paragraph" w:customStyle="1" w:styleId="23b">
    <w:name w:val="样式 小四 行距: 最小值 23 磅"/>
    <w:basedOn w:val="affb"/>
    <w:uiPriority w:val="99"/>
    <w:qFormat/>
    <w:pPr>
      <w:spacing w:line="460" w:lineRule="atLeast"/>
      <w:ind w:firstLine="480"/>
    </w:pPr>
    <w:rPr>
      <w:rFonts w:eastAsia="宋体" w:cs="宋体"/>
      <w:szCs w:val="20"/>
    </w:rPr>
  </w:style>
  <w:style w:type="paragraph" w:customStyle="1" w:styleId="21f6">
    <w:name w:val="列表项目符号 21"/>
    <w:basedOn w:val="affb"/>
    <w:autoRedefine/>
    <w:uiPriority w:val="99"/>
    <w:qFormat/>
    <w:pPr>
      <w:tabs>
        <w:tab w:val="left" w:pos="360"/>
        <w:tab w:val="left" w:pos="780"/>
      </w:tabs>
      <w:spacing w:line="240" w:lineRule="auto"/>
      <w:ind w:left="360"/>
    </w:pPr>
    <w:rPr>
      <w:rFonts w:eastAsia="宋体"/>
      <w:kern w:val="28"/>
      <w:szCs w:val="28"/>
    </w:rPr>
  </w:style>
  <w:style w:type="paragraph" w:customStyle="1" w:styleId="1ffffffb">
    <w:name w:val="列表项目符号1"/>
    <w:basedOn w:val="affb"/>
    <w:autoRedefine/>
    <w:uiPriority w:val="99"/>
    <w:qFormat/>
    <w:pPr>
      <w:tabs>
        <w:tab w:val="left" w:pos="360"/>
        <w:tab w:val="left" w:pos="425"/>
      </w:tabs>
      <w:spacing w:line="240" w:lineRule="auto"/>
      <w:ind w:left="425"/>
    </w:pPr>
    <w:rPr>
      <w:rFonts w:eastAsia="宋体"/>
      <w:kern w:val="28"/>
      <w:szCs w:val="28"/>
    </w:rPr>
  </w:style>
  <w:style w:type="paragraph" w:customStyle="1" w:styleId="517">
    <w:name w:val="列表 51"/>
    <w:basedOn w:val="affb"/>
    <w:autoRedefine/>
    <w:uiPriority w:val="99"/>
    <w:qFormat/>
    <w:pPr>
      <w:spacing w:line="240" w:lineRule="auto"/>
      <w:ind w:leftChars="800" w:left="100" w:hangingChars="200" w:hanging="200"/>
    </w:pPr>
    <w:rPr>
      <w:rFonts w:eastAsia="宋体"/>
      <w:kern w:val="28"/>
      <w:szCs w:val="28"/>
    </w:rPr>
  </w:style>
  <w:style w:type="paragraph" w:customStyle="1" w:styleId="1ffffffc">
    <w:name w:val="列表接续1"/>
    <w:basedOn w:val="affb"/>
    <w:autoRedefine/>
    <w:uiPriority w:val="99"/>
    <w:qFormat/>
    <w:pPr>
      <w:spacing w:after="120" w:line="240" w:lineRule="auto"/>
      <w:ind w:leftChars="200" w:left="420"/>
    </w:pPr>
    <w:rPr>
      <w:rFonts w:eastAsia="宋体"/>
      <w:kern w:val="28"/>
      <w:szCs w:val="28"/>
    </w:rPr>
  </w:style>
  <w:style w:type="paragraph" w:customStyle="1" w:styleId="41a">
    <w:name w:val="索引 41"/>
    <w:basedOn w:val="affb"/>
    <w:next w:val="affb"/>
    <w:autoRedefine/>
    <w:uiPriority w:val="99"/>
    <w:qFormat/>
    <w:pPr>
      <w:spacing w:line="240" w:lineRule="auto"/>
      <w:ind w:leftChars="600" w:left="600"/>
    </w:pPr>
    <w:rPr>
      <w:rFonts w:eastAsia="宋体"/>
      <w:kern w:val="28"/>
      <w:szCs w:val="28"/>
    </w:rPr>
  </w:style>
  <w:style w:type="paragraph" w:customStyle="1" w:styleId="518">
    <w:name w:val="列表编号 51"/>
    <w:basedOn w:val="affb"/>
    <w:uiPriority w:val="99"/>
    <w:qFormat/>
    <w:pPr>
      <w:tabs>
        <w:tab w:val="left" w:pos="2040"/>
      </w:tabs>
      <w:spacing w:line="240" w:lineRule="auto"/>
    </w:pPr>
    <w:rPr>
      <w:rFonts w:eastAsia="宋体"/>
      <w:kern w:val="28"/>
      <w:szCs w:val="28"/>
    </w:rPr>
  </w:style>
  <w:style w:type="paragraph" w:customStyle="1" w:styleId="21f7">
    <w:name w:val="列表 21"/>
    <w:basedOn w:val="affb"/>
    <w:uiPriority w:val="99"/>
    <w:qFormat/>
    <w:pPr>
      <w:spacing w:line="240" w:lineRule="auto"/>
      <w:ind w:leftChars="200" w:left="100" w:hangingChars="200" w:hanging="200"/>
    </w:pPr>
    <w:rPr>
      <w:rFonts w:eastAsia="宋体"/>
      <w:kern w:val="28"/>
      <w:szCs w:val="28"/>
    </w:rPr>
  </w:style>
  <w:style w:type="paragraph" w:customStyle="1" w:styleId="910">
    <w:name w:val="索引 91"/>
    <w:basedOn w:val="affb"/>
    <w:next w:val="affb"/>
    <w:autoRedefine/>
    <w:uiPriority w:val="99"/>
    <w:qFormat/>
    <w:pPr>
      <w:spacing w:line="240" w:lineRule="auto"/>
      <w:ind w:leftChars="1600" w:left="1600"/>
    </w:pPr>
    <w:rPr>
      <w:rFonts w:eastAsia="宋体"/>
      <w:kern w:val="28"/>
      <w:szCs w:val="28"/>
    </w:rPr>
  </w:style>
  <w:style w:type="character" w:customStyle="1" w:styleId="CharCharc">
    <w:name w:val="【正文四级标题】 Char Char"/>
    <w:link w:val="a3"/>
    <w:autoRedefine/>
    <w:uiPriority w:val="99"/>
    <w:qFormat/>
    <w:locked/>
    <w:rPr>
      <w:rFonts w:ascii="Arial" w:hAnsi="Arial"/>
      <w:bCs/>
      <w:kern w:val="44"/>
      <w:sz w:val="28"/>
      <w:szCs w:val="21"/>
    </w:rPr>
  </w:style>
  <w:style w:type="paragraph" w:customStyle="1" w:styleId="1ffffffd">
    <w:name w:val="索引标题1"/>
    <w:basedOn w:val="affb"/>
    <w:next w:val="1119"/>
    <w:uiPriority w:val="99"/>
    <w:qFormat/>
    <w:pPr>
      <w:spacing w:line="240" w:lineRule="auto"/>
    </w:pPr>
    <w:rPr>
      <w:rFonts w:ascii="Cambria" w:eastAsia="宋体" w:hAnsi="Cambria"/>
      <w:b/>
      <w:bCs/>
      <w:kern w:val="28"/>
      <w:szCs w:val="28"/>
    </w:rPr>
  </w:style>
  <w:style w:type="paragraph" w:customStyle="1" w:styleId="1ffffffe">
    <w:name w:val="图表目录1"/>
    <w:basedOn w:val="affb"/>
    <w:next w:val="affb"/>
    <w:uiPriority w:val="99"/>
    <w:qFormat/>
    <w:pPr>
      <w:spacing w:line="240" w:lineRule="auto"/>
      <w:ind w:leftChars="200" w:left="200" w:hangingChars="200" w:hanging="200"/>
    </w:pPr>
    <w:rPr>
      <w:rFonts w:eastAsia="宋体"/>
      <w:kern w:val="28"/>
      <w:szCs w:val="28"/>
    </w:rPr>
  </w:style>
  <w:style w:type="paragraph" w:customStyle="1" w:styleId="21f8">
    <w:name w:val="列表编号 21"/>
    <w:basedOn w:val="affb"/>
    <w:autoRedefine/>
    <w:uiPriority w:val="99"/>
    <w:qFormat/>
    <w:pPr>
      <w:tabs>
        <w:tab w:val="left" w:pos="1701"/>
      </w:tabs>
      <w:spacing w:line="240" w:lineRule="auto"/>
      <w:ind w:left="1701" w:firstLineChars="0" w:hanging="578"/>
    </w:pPr>
    <w:rPr>
      <w:rFonts w:eastAsia="宋体"/>
      <w:kern w:val="28"/>
      <w:szCs w:val="28"/>
    </w:rPr>
  </w:style>
  <w:style w:type="paragraph" w:customStyle="1" w:styleId="21f9">
    <w:name w:val="列表接续 21"/>
    <w:basedOn w:val="affb"/>
    <w:uiPriority w:val="99"/>
    <w:qFormat/>
    <w:pPr>
      <w:spacing w:after="120" w:line="240" w:lineRule="auto"/>
      <w:ind w:leftChars="400" w:left="840"/>
    </w:pPr>
    <w:rPr>
      <w:rFonts w:eastAsia="宋体"/>
      <w:kern w:val="28"/>
      <w:szCs w:val="28"/>
    </w:rPr>
  </w:style>
  <w:style w:type="paragraph" w:customStyle="1" w:styleId="519">
    <w:name w:val="索引 51"/>
    <w:basedOn w:val="affb"/>
    <w:next w:val="affb"/>
    <w:autoRedefine/>
    <w:uiPriority w:val="99"/>
    <w:qFormat/>
    <w:pPr>
      <w:spacing w:line="240" w:lineRule="auto"/>
      <w:ind w:leftChars="800" w:left="800"/>
    </w:pPr>
    <w:rPr>
      <w:rFonts w:eastAsia="宋体"/>
      <w:kern w:val="28"/>
      <w:szCs w:val="28"/>
    </w:rPr>
  </w:style>
  <w:style w:type="paragraph" w:customStyle="1" w:styleId="1fffffff">
    <w:name w:val="列表编号1"/>
    <w:basedOn w:val="affb"/>
    <w:uiPriority w:val="99"/>
    <w:qFormat/>
    <w:pPr>
      <w:tabs>
        <w:tab w:val="left" w:pos="1123"/>
      </w:tabs>
      <w:spacing w:line="240" w:lineRule="auto"/>
      <w:ind w:left="1123" w:firstLineChars="0" w:hanging="528"/>
    </w:pPr>
    <w:rPr>
      <w:rFonts w:eastAsia="宋体"/>
      <w:kern w:val="28"/>
      <w:szCs w:val="28"/>
    </w:rPr>
  </w:style>
  <w:style w:type="paragraph" w:customStyle="1" w:styleId="11fa">
    <w:name w:val="列表11"/>
    <w:basedOn w:val="affb"/>
    <w:autoRedefine/>
    <w:uiPriority w:val="99"/>
    <w:qFormat/>
    <w:pPr>
      <w:tabs>
        <w:tab w:val="left" w:pos="432"/>
      </w:tabs>
      <w:spacing w:line="360" w:lineRule="auto"/>
      <w:ind w:left="432" w:firstLineChars="0" w:hanging="432"/>
    </w:pPr>
    <w:rPr>
      <w:rFonts w:eastAsia="宋体" w:hAnsi="宋体"/>
      <w:szCs w:val="28"/>
    </w:rPr>
  </w:style>
  <w:style w:type="paragraph" w:customStyle="1" w:styleId="affffffffffffffffffffffffffe">
    <w:name w:val="文件正文缩进"/>
    <w:basedOn w:val="affb"/>
    <w:autoRedefine/>
    <w:uiPriority w:val="99"/>
    <w:qFormat/>
    <w:pPr>
      <w:spacing w:line="360" w:lineRule="auto"/>
    </w:pPr>
    <w:rPr>
      <w:rFonts w:eastAsia="宋体" w:cs="宋体"/>
      <w:sz w:val="24"/>
      <w:szCs w:val="20"/>
    </w:rPr>
  </w:style>
  <w:style w:type="paragraph" w:customStyle="1" w:styleId="67H66BulletSingleLinesPIM6BOD4h6">
    <w:name w:val="样式 标题 6第五层条标题7H6注入站标题6Bullet (Single Lines)PIM 6BOD 4h6..."/>
    <w:basedOn w:val="6"/>
    <w:next w:val="affb"/>
    <w:autoRedefine/>
    <w:uiPriority w:val="99"/>
    <w:qFormat/>
    <w:pPr>
      <w:spacing w:before="0" w:after="0" w:line="360" w:lineRule="auto"/>
    </w:pPr>
    <w:rPr>
      <w:rFonts w:ascii="宋体" w:eastAsia="宋体" w:hAnsi="宋体" w:cs="宋体"/>
      <w:b w:val="0"/>
      <w:bCs w:val="0"/>
      <w:szCs w:val="20"/>
    </w:rPr>
  </w:style>
  <w:style w:type="character" w:customStyle="1" w:styleId="CurrTextChar">
    <w:name w:val="CurrText Char"/>
    <w:link w:val="CurrText"/>
    <w:autoRedefine/>
    <w:qFormat/>
    <w:locked/>
    <w:rPr>
      <w:rFonts w:ascii="仿宋_GB2312" w:eastAsia="仿宋_GB2312" w:cs="Arial"/>
      <w:kern w:val="24"/>
      <w:sz w:val="28"/>
      <w:szCs w:val="28"/>
    </w:rPr>
  </w:style>
  <w:style w:type="paragraph" w:customStyle="1" w:styleId="CurrText">
    <w:name w:val="CurrText"/>
    <w:basedOn w:val="affb"/>
    <w:link w:val="CurrTextChar"/>
    <w:qFormat/>
    <w:pPr>
      <w:adjustRightInd w:val="0"/>
      <w:snapToGrid w:val="0"/>
      <w:spacing w:line="360" w:lineRule="auto"/>
    </w:pPr>
    <w:rPr>
      <w:rFonts w:ascii="仿宋_GB2312" w:cs="Arial"/>
      <w:kern w:val="24"/>
      <w:szCs w:val="28"/>
    </w:rPr>
  </w:style>
  <w:style w:type="paragraph" w:customStyle="1" w:styleId="-e">
    <w:name w:val="并列项-━"/>
    <w:basedOn w:val="affb"/>
    <w:autoRedefine/>
    <w:uiPriority w:val="99"/>
    <w:qFormat/>
    <w:pPr>
      <w:widowControl/>
      <w:numPr>
        <w:numId w:val="53"/>
      </w:numPr>
      <w:tabs>
        <w:tab w:val="left" w:pos="1155"/>
      </w:tabs>
      <w:adjustRightInd w:val="0"/>
      <w:snapToGrid w:val="0"/>
      <w:spacing w:line="360" w:lineRule="auto"/>
      <w:ind w:firstLineChars="0" w:firstLine="0"/>
    </w:pPr>
    <w:rPr>
      <w:rFonts w:eastAsia="宋体"/>
      <w:kern w:val="0"/>
      <w:sz w:val="24"/>
      <w:szCs w:val="20"/>
    </w:rPr>
  </w:style>
  <w:style w:type="paragraph" w:customStyle="1" w:styleId="AltB">
    <w:name w:val="表号（Alt＋B）"/>
    <w:basedOn w:val="-f2"/>
    <w:next w:val="affb"/>
    <w:uiPriority w:val="99"/>
    <w:qFormat/>
    <w:pPr>
      <w:spacing w:afterLines="50"/>
    </w:pPr>
    <w:rPr>
      <w:rFonts w:ascii="宋体" w:hAnsi="宋体" w:cs="Arial"/>
    </w:rPr>
  </w:style>
  <w:style w:type="character" w:customStyle="1" w:styleId="LPBChar">
    <w:name w:val="LPB标准正文 Char"/>
    <w:link w:val="LPB"/>
    <w:qFormat/>
    <w:locked/>
    <w:rPr>
      <w:rFonts w:ascii="宋体" w:hAnsi="宋体" w:cs="宋体"/>
      <w:sz w:val="21"/>
    </w:rPr>
  </w:style>
  <w:style w:type="paragraph" w:customStyle="1" w:styleId="LPB">
    <w:name w:val="LPB标准正文"/>
    <w:basedOn w:val="affb"/>
    <w:link w:val="LPBChar"/>
    <w:autoRedefine/>
    <w:qFormat/>
    <w:pPr>
      <w:topLinePunct/>
      <w:adjustRightInd w:val="0"/>
      <w:snapToGrid w:val="0"/>
      <w:spacing w:line="276" w:lineRule="auto"/>
      <w:ind w:firstLine="420"/>
    </w:pPr>
    <w:rPr>
      <w:rFonts w:ascii="宋体" w:eastAsia="宋体" w:hAnsi="宋体" w:cs="宋体"/>
      <w:kern w:val="0"/>
      <w:sz w:val="21"/>
      <w:szCs w:val="20"/>
    </w:rPr>
  </w:style>
  <w:style w:type="paragraph" w:customStyle="1" w:styleId="22d">
    <w:name w:val="正文文本缩进 2首行缩进:  2 字符"/>
    <w:basedOn w:val="affb"/>
    <w:autoRedefine/>
    <w:uiPriority w:val="99"/>
    <w:qFormat/>
    <w:pPr>
      <w:tabs>
        <w:tab w:val="left" w:pos="525"/>
      </w:tabs>
      <w:spacing w:line="360" w:lineRule="auto"/>
      <w:ind w:firstLine="480"/>
    </w:pPr>
    <w:rPr>
      <w:rFonts w:ascii="仿宋_GB2312" w:cs="宋体"/>
      <w:sz w:val="24"/>
      <w:szCs w:val="20"/>
    </w:rPr>
  </w:style>
  <w:style w:type="paragraph" w:customStyle="1" w:styleId="Y">
    <w:name w:val="Y_示例"/>
    <w:next w:val="affb"/>
    <w:autoRedefine/>
    <w:uiPriority w:val="99"/>
    <w:qFormat/>
    <w:pPr>
      <w:numPr>
        <w:numId w:val="54"/>
      </w:numPr>
      <w:jc w:val="both"/>
    </w:pPr>
    <w:rPr>
      <w:rFonts w:ascii="宋体" w:hAnsi="Calibri"/>
      <w:sz w:val="21"/>
      <w:szCs w:val="21"/>
    </w:rPr>
  </w:style>
  <w:style w:type="paragraph" w:customStyle="1" w:styleId="YX">
    <w:name w:val="Y_示例X"/>
    <w:uiPriority w:val="99"/>
    <w:qFormat/>
    <w:pPr>
      <w:numPr>
        <w:ilvl w:val="2"/>
        <w:numId w:val="54"/>
      </w:numPr>
      <w:jc w:val="both"/>
    </w:pPr>
    <w:rPr>
      <w:rFonts w:ascii="宋体" w:hAnsi="Calibri"/>
      <w:sz w:val="21"/>
      <w:szCs w:val="21"/>
    </w:rPr>
  </w:style>
  <w:style w:type="paragraph" w:customStyle="1" w:styleId="Y0">
    <w:name w:val="Y_注"/>
    <w:basedOn w:val="Y"/>
    <w:next w:val="affb"/>
    <w:autoRedefine/>
    <w:uiPriority w:val="99"/>
    <w:qFormat/>
    <w:pPr>
      <w:numPr>
        <w:ilvl w:val="1"/>
      </w:numPr>
    </w:pPr>
  </w:style>
  <w:style w:type="paragraph" w:customStyle="1" w:styleId="YX0">
    <w:name w:val="Y_注X"/>
    <w:basedOn w:val="Y0"/>
    <w:uiPriority w:val="99"/>
    <w:qFormat/>
    <w:pPr>
      <w:numPr>
        <w:ilvl w:val="3"/>
      </w:numPr>
    </w:pPr>
  </w:style>
  <w:style w:type="paragraph" w:customStyle="1" w:styleId="085151">
    <w:name w:val="样式 +中文正文 小四 首行缩进:  0.85 厘米 行距: 1.5 倍行距"/>
    <w:basedOn w:val="affb"/>
    <w:uiPriority w:val="99"/>
    <w:qFormat/>
    <w:pPr>
      <w:spacing w:line="360" w:lineRule="auto"/>
      <w:ind w:firstLineChars="0" w:firstLine="480"/>
    </w:pPr>
    <w:rPr>
      <w:rFonts w:ascii="宋体" w:eastAsia="宋体" w:hAnsi="宋体" w:cs="宋体"/>
      <w:sz w:val="24"/>
      <w:szCs w:val="20"/>
    </w:rPr>
  </w:style>
  <w:style w:type="paragraph" w:customStyle="1" w:styleId="10h1H1L1Heading11stlevelh11">
    <w:name w:val="样式 标题 1章节第一层章一、黑小三标题 0h1H1合乎L1 Heading 11st levelh11..."/>
    <w:basedOn w:val="affb"/>
    <w:autoRedefine/>
    <w:uiPriority w:val="99"/>
    <w:qFormat/>
    <w:pPr>
      <w:widowControl/>
      <w:tabs>
        <w:tab w:val="left" w:pos="907"/>
      </w:tabs>
      <w:adjustRightInd w:val="0"/>
      <w:snapToGrid w:val="0"/>
      <w:spacing w:line="360" w:lineRule="auto"/>
      <w:ind w:left="907" w:firstLineChars="0" w:hanging="425"/>
      <w:outlineLvl w:val="0"/>
    </w:pPr>
    <w:rPr>
      <w:rFonts w:eastAsia="黑体"/>
      <w:color w:val="000080"/>
      <w:kern w:val="21"/>
      <w:sz w:val="24"/>
      <w:szCs w:val="20"/>
    </w:rPr>
  </w:style>
  <w:style w:type="character" w:customStyle="1" w:styleId="2Char13">
    <w:name w:val="标题2 Char1"/>
    <w:autoRedefine/>
    <w:uiPriority w:val="99"/>
    <w:qFormat/>
    <w:locked/>
    <w:rPr>
      <w:rFonts w:ascii="黑体" w:eastAsia="黑体" w:hAnsi="Arial"/>
      <w:bCs/>
      <w:kern w:val="2"/>
      <w:sz w:val="32"/>
      <w:szCs w:val="32"/>
    </w:rPr>
  </w:style>
  <w:style w:type="character" w:customStyle="1" w:styleId="FigChar">
    <w:name w:val="Fig Char"/>
    <w:link w:val="Fig"/>
    <w:qFormat/>
    <w:locked/>
    <w:rPr>
      <w:sz w:val="21"/>
    </w:rPr>
  </w:style>
  <w:style w:type="paragraph" w:customStyle="1" w:styleId="Fig">
    <w:name w:val="Fig"/>
    <w:basedOn w:val="affb"/>
    <w:link w:val="FigChar"/>
    <w:qFormat/>
    <w:pPr>
      <w:keepNext/>
      <w:widowControl/>
      <w:adjustRightInd w:val="0"/>
      <w:snapToGrid w:val="0"/>
      <w:spacing w:beforeLines="20" w:line="240" w:lineRule="auto"/>
      <w:ind w:firstLineChars="0" w:firstLine="0"/>
      <w:jc w:val="center"/>
    </w:pPr>
    <w:rPr>
      <w:rFonts w:eastAsia="宋体"/>
      <w:kern w:val="0"/>
      <w:sz w:val="21"/>
      <w:szCs w:val="20"/>
    </w:rPr>
  </w:style>
  <w:style w:type="paragraph" w:customStyle="1" w:styleId="03GF025025">
    <w:name w:val="样式 03.GF报告正文 + (符号) 宋体 段前: 0.25 行 段后: 0.25 行"/>
    <w:basedOn w:val="affb"/>
    <w:autoRedefine/>
    <w:uiPriority w:val="99"/>
    <w:qFormat/>
    <w:pPr>
      <w:widowControl/>
      <w:spacing w:beforeLines="25" w:line="360" w:lineRule="auto"/>
    </w:pPr>
    <w:rPr>
      <w:rFonts w:ascii="宋体" w:eastAsia="宋体" w:hAnsi="宋体" w:cs="宋体"/>
      <w:kern w:val="0"/>
      <w:sz w:val="24"/>
      <w:szCs w:val="20"/>
    </w:rPr>
  </w:style>
  <w:style w:type="paragraph" w:customStyle="1" w:styleId="afffffffffffffffffffffffffff">
    <w:name w:val="图表文字居中"/>
    <w:basedOn w:val="affb"/>
    <w:uiPriority w:val="99"/>
    <w:qFormat/>
    <w:pPr>
      <w:spacing w:line="240" w:lineRule="auto"/>
      <w:ind w:firstLineChars="0" w:firstLine="0"/>
      <w:jc w:val="center"/>
    </w:pPr>
    <w:rPr>
      <w:rFonts w:ascii="宋体" w:eastAsia="宋体"/>
      <w:kern w:val="21"/>
      <w:sz w:val="21"/>
      <w:szCs w:val="21"/>
    </w:rPr>
  </w:style>
  <w:style w:type="paragraph" w:customStyle="1" w:styleId="afffffffffffffffffffffffffff0">
    <w:name w:val="密级版本"/>
    <w:basedOn w:val="affb"/>
    <w:uiPriority w:val="99"/>
    <w:qFormat/>
    <w:pPr>
      <w:widowControl/>
      <w:adjustRightInd w:val="0"/>
      <w:snapToGrid w:val="0"/>
      <w:spacing w:line="300" w:lineRule="auto"/>
      <w:ind w:leftChars="3350" w:left="7035" w:rightChars="-400" w:right="-840" w:firstLineChars="0" w:firstLine="0"/>
    </w:pPr>
    <w:rPr>
      <w:rFonts w:ascii="Arial" w:eastAsia="黑体" w:hAnsi="Arial"/>
      <w:kern w:val="0"/>
      <w:szCs w:val="20"/>
    </w:rPr>
  </w:style>
  <w:style w:type="paragraph" w:customStyle="1" w:styleId="afffffffffffffffffffffffffff1">
    <w:name w:val="产品名称"/>
    <w:basedOn w:val="affb"/>
    <w:link w:val="Charffffff4"/>
    <w:autoRedefine/>
    <w:uiPriority w:val="99"/>
    <w:qFormat/>
    <w:pPr>
      <w:widowControl/>
      <w:adjustRightInd w:val="0"/>
      <w:snapToGrid w:val="0"/>
      <w:spacing w:before="1800" w:line="300" w:lineRule="auto"/>
      <w:ind w:firstLineChars="0" w:firstLine="0"/>
      <w:jc w:val="center"/>
    </w:pPr>
    <w:rPr>
      <w:rFonts w:ascii="Arial" w:eastAsia="黑体" w:hAnsi="Arial"/>
      <w:spacing w:val="10"/>
      <w:sz w:val="44"/>
    </w:rPr>
  </w:style>
  <w:style w:type="character" w:customStyle="1" w:styleId="Charffffff5">
    <w:name w:val="签署行 Char"/>
    <w:link w:val="afffffffffffffffffffffffffff2"/>
    <w:uiPriority w:val="99"/>
    <w:qFormat/>
    <w:locked/>
    <w:rPr>
      <w:b/>
      <w:bCs/>
      <w:spacing w:val="6"/>
      <w:sz w:val="32"/>
    </w:rPr>
  </w:style>
  <w:style w:type="paragraph" w:customStyle="1" w:styleId="afffffffffffffffffffffffffff2">
    <w:name w:val="签署行"/>
    <w:basedOn w:val="affb"/>
    <w:link w:val="Charffffff5"/>
    <w:uiPriority w:val="99"/>
    <w:qFormat/>
    <w:pPr>
      <w:widowControl/>
      <w:adjustRightInd w:val="0"/>
      <w:snapToGrid w:val="0"/>
      <w:spacing w:line="420" w:lineRule="auto"/>
      <w:ind w:left="1701" w:firstLineChars="0" w:firstLine="0"/>
    </w:pPr>
    <w:rPr>
      <w:rFonts w:eastAsia="宋体"/>
      <w:b/>
      <w:bCs/>
      <w:spacing w:val="6"/>
      <w:kern w:val="0"/>
      <w:sz w:val="32"/>
      <w:szCs w:val="20"/>
    </w:rPr>
  </w:style>
  <w:style w:type="paragraph" w:customStyle="1" w:styleId="afffffffffffffffffffffffffff3">
    <w:name w:val="辑要页"/>
    <w:basedOn w:val="affb"/>
    <w:uiPriority w:val="99"/>
    <w:qFormat/>
    <w:pPr>
      <w:widowControl/>
      <w:adjustRightInd w:val="0"/>
      <w:snapToGrid w:val="0"/>
      <w:spacing w:before="1200" w:after="1400" w:line="240" w:lineRule="auto"/>
      <w:ind w:firstLineChars="0" w:firstLine="0"/>
      <w:jc w:val="center"/>
    </w:pPr>
    <w:rPr>
      <w:rFonts w:ascii="黑体" w:eastAsia="黑体"/>
      <w:spacing w:val="100"/>
      <w:kern w:val="0"/>
      <w:sz w:val="32"/>
      <w:szCs w:val="20"/>
    </w:rPr>
  </w:style>
  <w:style w:type="paragraph" w:customStyle="1" w:styleId="afffffffffffffffffffffffffff4">
    <w:name w:val="文件编号"/>
    <w:basedOn w:val="affffffffffffffffffd"/>
    <w:uiPriority w:val="99"/>
    <w:qFormat/>
    <w:pPr>
      <w:spacing w:line="300" w:lineRule="auto"/>
    </w:pPr>
    <w:rPr>
      <w:rFonts w:ascii="Arial" w:hAnsi="Arial" w:hint="eastAsia"/>
      <w:sz w:val="32"/>
      <w:szCs w:val="32"/>
    </w:rPr>
  </w:style>
  <w:style w:type="character" w:customStyle="1" w:styleId="Charffffff6">
    <w:name w:val="样式 签署行 + 非加粗 下划线 Char"/>
    <w:link w:val="afffffffffffffffffffffffffff5"/>
    <w:autoRedefine/>
    <w:uiPriority w:val="99"/>
    <w:qFormat/>
    <w:locked/>
    <w:rPr>
      <w:spacing w:val="6"/>
      <w:sz w:val="32"/>
      <w:szCs w:val="32"/>
      <w:u w:val="single"/>
    </w:rPr>
  </w:style>
  <w:style w:type="paragraph" w:customStyle="1" w:styleId="afffffffffffffffffffffffffff5">
    <w:name w:val="样式 签署行 + 非加粗 下划线"/>
    <w:basedOn w:val="afffffffffffffffffffffffffff2"/>
    <w:link w:val="Charffffff6"/>
    <w:autoRedefine/>
    <w:uiPriority w:val="99"/>
    <w:qFormat/>
    <w:rPr>
      <w:b w:val="0"/>
      <w:bCs w:val="0"/>
      <w:szCs w:val="32"/>
      <w:u w:val="single"/>
    </w:rPr>
  </w:style>
  <w:style w:type="paragraph" w:customStyle="1" w:styleId="afffffffffffffffffffffffffff6">
    <w:name w:val="产品名称第二行"/>
    <w:basedOn w:val="afffffffffffffffffffffffffff1"/>
    <w:uiPriority w:val="99"/>
    <w:qFormat/>
    <w:pPr>
      <w:spacing w:before="0"/>
    </w:pPr>
  </w:style>
  <w:style w:type="paragraph" w:customStyle="1" w:styleId="afffffffffffffffffffffffffff7">
    <w:name w:val="封面年月"/>
    <w:basedOn w:val="affffffffffffffffff8"/>
    <w:uiPriority w:val="99"/>
    <w:qFormat/>
    <w:pPr>
      <w:spacing w:before="0" w:after="0" w:line="300" w:lineRule="auto"/>
    </w:pPr>
    <w:rPr>
      <w:rFonts w:ascii="Arial" w:eastAsia="黑体" w:hAnsi="Arial"/>
      <w:spacing w:val="20"/>
    </w:rPr>
  </w:style>
  <w:style w:type="character" w:customStyle="1" w:styleId="Charffffff7">
    <w:name w:val="编号项 Char"/>
    <w:link w:val="afffffffffffffffffffffffffff8"/>
    <w:autoRedefine/>
    <w:qFormat/>
    <w:locked/>
    <w:rPr>
      <w:rFonts w:ascii="Arial" w:eastAsia="黑体" w:hAnsi="Arial" w:cs="Arial"/>
      <w:sz w:val="21"/>
    </w:rPr>
  </w:style>
  <w:style w:type="paragraph" w:customStyle="1" w:styleId="afffffffffffffffffffffffffff8">
    <w:name w:val="编号项"/>
    <w:basedOn w:val="affb"/>
    <w:next w:val="affffffff7"/>
    <w:link w:val="Charffffff7"/>
    <w:autoRedefine/>
    <w:qFormat/>
    <w:pPr>
      <w:widowControl/>
      <w:adjustRightInd w:val="0"/>
      <w:snapToGrid w:val="0"/>
      <w:spacing w:beforeLines="50" w:line="240" w:lineRule="auto"/>
      <w:ind w:firstLineChars="0" w:firstLine="0"/>
      <w:jc w:val="center"/>
    </w:pPr>
    <w:rPr>
      <w:rFonts w:ascii="Arial" w:eastAsia="黑体" w:hAnsi="Arial" w:cs="Arial"/>
      <w:kern w:val="0"/>
      <w:sz w:val="21"/>
      <w:szCs w:val="20"/>
    </w:rPr>
  </w:style>
  <w:style w:type="paragraph" w:customStyle="1" w:styleId="afffffffffffffffffffffffffff9">
    <w:name w:val="签署页年月日"/>
    <w:basedOn w:val="afffffffffffffffffffffffffff7"/>
    <w:uiPriority w:val="99"/>
    <w:qFormat/>
    <w:pPr>
      <w:spacing w:beforeLines="700"/>
    </w:pPr>
  </w:style>
  <w:style w:type="character" w:customStyle="1" w:styleId="tzcChar">
    <w:name w:val="正文文字tzc Char"/>
    <w:link w:val="tzc"/>
    <w:qFormat/>
    <w:locked/>
    <w:rPr>
      <w:rFonts w:ascii="仿宋_GB2312" w:eastAsia="仿宋_GB2312"/>
      <w:kern w:val="2"/>
      <w:sz w:val="32"/>
      <w:szCs w:val="24"/>
    </w:rPr>
  </w:style>
  <w:style w:type="paragraph" w:customStyle="1" w:styleId="tzc">
    <w:name w:val="正文文字tzc"/>
    <w:link w:val="tzcChar"/>
    <w:qFormat/>
    <w:pPr>
      <w:ind w:firstLine="640"/>
    </w:pPr>
    <w:rPr>
      <w:rFonts w:ascii="仿宋_GB2312" w:eastAsia="仿宋_GB2312"/>
      <w:kern w:val="2"/>
      <w:sz w:val="32"/>
      <w:szCs w:val="24"/>
    </w:rPr>
  </w:style>
  <w:style w:type="paragraph" w:customStyle="1" w:styleId="1fffffff0">
    <w:name w:val="项目编号1)"/>
    <w:basedOn w:val="affb"/>
    <w:autoRedefine/>
    <w:uiPriority w:val="99"/>
    <w:qFormat/>
    <w:pPr>
      <w:tabs>
        <w:tab w:val="left" w:pos="930"/>
        <w:tab w:val="left" w:pos="2880"/>
      </w:tabs>
      <w:spacing w:line="360" w:lineRule="auto"/>
      <w:ind w:left="930" w:firstLineChars="0" w:hanging="448"/>
    </w:pPr>
    <w:rPr>
      <w:rFonts w:ascii="宋体" w:eastAsia="宋体" w:hAnsi="宋体"/>
      <w:bCs/>
      <w:kern w:val="0"/>
      <w:sz w:val="24"/>
      <w:szCs w:val="24"/>
    </w:rPr>
  </w:style>
  <w:style w:type="paragraph" w:customStyle="1" w:styleId="a5">
    <w:name w:val="项目编号a"/>
    <w:basedOn w:val="affb"/>
    <w:autoRedefine/>
    <w:uiPriority w:val="99"/>
    <w:qFormat/>
    <w:pPr>
      <w:widowControl/>
      <w:numPr>
        <w:numId w:val="55"/>
      </w:numPr>
      <w:adjustRightInd w:val="0"/>
      <w:snapToGrid w:val="0"/>
      <w:spacing w:line="240" w:lineRule="auto"/>
      <w:ind w:firstLineChars="0" w:firstLine="0"/>
    </w:pPr>
    <w:rPr>
      <w:rFonts w:eastAsia="宋体"/>
      <w:kern w:val="0"/>
      <w:sz w:val="21"/>
      <w:szCs w:val="20"/>
    </w:rPr>
  </w:style>
  <w:style w:type="paragraph" w:customStyle="1" w:styleId="afffffffffffffffffffffffffffa">
    <w:name w:val="公式"/>
    <w:basedOn w:val="affb"/>
    <w:next w:val="affb"/>
    <w:autoRedefine/>
    <w:uiPriority w:val="99"/>
    <w:qFormat/>
    <w:pPr>
      <w:widowControl/>
      <w:wordWrap w:val="0"/>
      <w:snapToGrid w:val="0"/>
      <w:spacing w:line="240" w:lineRule="auto"/>
      <w:ind w:firstLineChars="0" w:firstLine="360"/>
      <w:jc w:val="center"/>
    </w:pPr>
    <w:rPr>
      <w:rFonts w:eastAsia="宋体" w:hAnsi="宋体"/>
      <w:sz w:val="21"/>
      <w:szCs w:val="20"/>
    </w:rPr>
  </w:style>
  <w:style w:type="character" w:customStyle="1" w:styleId="AltZChar0">
    <w:name w:val="正文格式（Alt+Z） Char"/>
    <w:link w:val="AltZ0"/>
    <w:autoRedefine/>
    <w:qFormat/>
    <w:locked/>
    <w:rPr>
      <w:kern w:val="2"/>
      <w:sz w:val="24"/>
      <w:szCs w:val="24"/>
    </w:rPr>
  </w:style>
  <w:style w:type="paragraph" w:customStyle="1" w:styleId="AltZ0">
    <w:name w:val="正文格式（Alt+Z）"/>
    <w:basedOn w:val="affb"/>
    <w:link w:val="AltZChar0"/>
    <w:autoRedefine/>
    <w:qFormat/>
    <w:pPr>
      <w:spacing w:line="360" w:lineRule="auto"/>
      <w:ind w:firstLineChars="175" w:firstLine="420"/>
    </w:pPr>
    <w:rPr>
      <w:rFonts w:eastAsia="宋体"/>
      <w:sz w:val="24"/>
      <w:szCs w:val="24"/>
    </w:rPr>
  </w:style>
  <w:style w:type="paragraph" w:customStyle="1" w:styleId="AltT">
    <w:name w:val="图号（Alt+T）"/>
    <w:basedOn w:val="affb"/>
    <w:next w:val="AltZ0"/>
    <w:autoRedefine/>
    <w:uiPriority w:val="99"/>
    <w:qFormat/>
    <w:pPr>
      <w:numPr>
        <w:numId w:val="56"/>
      </w:numPr>
      <w:tabs>
        <w:tab w:val="left" w:pos="649"/>
      </w:tabs>
      <w:spacing w:line="360" w:lineRule="auto"/>
      <w:ind w:left="1" w:firstLineChars="0" w:firstLine="0"/>
      <w:jc w:val="center"/>
    </w:pPr>
    <w:rPr>
      <w:rFonts w:ascii="黑体" w:eastAsia="黑体"/>
      <w:sz w:val="24"/>
      <w:szCs w:val="24"/>
    </w:rPr>
  </w:style>
  <w:style w:type="paragraph" w:customStyle="1" w:styleId="aff8">
    <w:name w:val="第一级并列项"/>
    <w:basedOn w:val="affb"/>
    <w:autoRedefine/>
    <w:uiPriority w:val="99"/>
    <w:qFormat/>
    <w:pPr>
      <w:widowControl/>
      <w:numPr>
        <w:numId w:val="57"/>
      </w:numPr>
      <w:adjustRightInd w:val="0"/>
      <w:snapToGrid w:val="0"/>
      <w:spacing w:line="300" w:lineRule="auto"/>
      <w:ind w:firstLineChars="0" w:firstLine="0"/>
    </w:pPr>
    <w:rPr>
      <w:rFonts w:eastAsia="宋体"/>
      <w:kern w:val="0"/>
      <w:sz w:val="24"/>
      <w:szCs w:val="20"/>
    </w:rPr>
  </w:style>
  <w:style w:type="paragraph" w:customStyle="1" w:styleId="AltT1">
    <w:name w:val="图号（Alt＋T）"/>
    <w:basedOn w:val="affb"/>
    <w:next w:val="affb"/>
    <w:uiPriority w:val="99"/>
    <w:qFormat/>
    <w:pPr>
      <w:tabs>
        <w:tab w:val="left" w:pos="3640"/>
      </w:tabs>
      <w:spacing w:line="360" w:lineRule="auto"/>
      <w:ind w:left="3300" w:firstLineChars="0" w:firstLine="0"/>
      <w:jc w:val="center"/>
    </w:pPr>
    <w:rPr>
      <w:rFonts w:ascii="宋体" w:eastAsia="黑体" w:hAnsi="宋体"/>
      <w:sz w:val="24"/>
      <w:szCs w:val="24"/>
    </w:rPr>
  </w:style>
  <w:style w:type="paragraph" w:customStyle="1" w:styleId="049049">
    <w:name w:val="样式 正文格式 + 左侧:  0.49 厘米 右侧:  0.49 厘米"/>
    <w:basedOn w:val="affffffff7"/>
    <w:autoRedefine/>
    <w:uiPriority w:val="99"/>
    <w:qFormat/>
    <w:pPr>
      <w:ind w:right="210"/>
      <w:textAlignment w:val="auto"/>
    </w:pPr>
    <w:rPr>
      <w:rFonts w:cs="宋体"/>
      <w:u w:color="000000"/>
    </w:rPr>
  </w:style>
  <w:style w:type="paragraph" w:customStyle="1" w:styleId="5f2">
    <w:name w:val="正文5"/>
    <w:autoRedefine/>
    <w:uiPriority w:val="99"/>
    <w:qFormat/>
    <w:pPr>
      <w:widowControl w:val="0"/>
      <w:adjustRightInd w:val="0"/>
      <w:spacing w:line="312" w:lineRule="atLeast"/>
      <w:jc w:val="both"/>
    </w:pPr>
    <w:rPr>
      <w:rFonts w:ascii="宋体"/>
      <w:sz w:val="34"/>
    </w:rPr>
  </w:style>
  <w:style w:type="paragraph" w:customStyle="1" w:styleId="Char1CharCharChar3">
    <w:name w:val="Char1 Char Char Char3"/>
    <w:basedOn w:val="affb"/>
    <w:autoRedefine/>
    <w:uiPriority w:val="99"/>
    <w:qFormat/>
    <w:pPr>
      <w:widowControl/>
      <w:spacing w:after="160" w:line="240" w:lineRule="exact"/>
      <w:ind w:firstLineChars="0" w:firstLine="0"/>
      <w:jc w:val="left"/>
    </w:pPr>
    <w:rPr>
      <w:rFonts w:ascii="Arial" w:eastAsia="Times New Roman" w:hAnsi="Arial" w:cs="Verdana"/>
      <w:b/>
      <w:kern w:val="0"/>
      <w:sz w:val="24"/>
      <w:szCs w:val="24"/>
      <w:lang w:eastAsia="en-US"/>
    </w:rPr>
  </w:style>
  <w:style w:type="paragraph" w:customStyle="1" w:styleId="-c">
    <w:name w:val="总要求-一级列项"/>
    <w:autoRedefine/>
    <w:uiPriority w:val="99"/>
    <w:semiHidden/>
    <w:qFormat/>
    <w:pPr>
      <w:numPr>
        <w:numId w:val="58"/>
      </w:numPr>
      <w:snapToGrid w:val="0"/>
      <w:spacing w:line="600" w:lineRule="exact"/>
      <w:jc w:val="both"/>
    </w:pPr>
    <w:rPr>
      <w:rFonts w:eastAsia="仿宋_GB2312" w:hAnsi="宋体"/>
      <w:sz w:val="32"/>
      <w:szCs w:val="32"/>
    </w:rPr>
  </w:style>
  <w:style w:type="paragraph" w:customStyle="1" w:styleId="-fffb">
    <w:name w:val="总要求-二级列项"/>
    <w:basedOn w:val="affb"/>
    <w:autoRedefine/>
    <w:uiPriority w:val="99"/>
    <w:semiHidden/>
    <w:qFormat/>
    <w:pPr>
      <w:widowControl/>
      <w:adjustRightInd w:val="0"/>
      <w:snapToGrid w:val="0"/>
      <w:spacing w:line="600" w:lineRule="exact"/>
      <w:ind w:firstLineChars="0" w:firstLine="652"/>
    </w:pPr>
    <w:rPr>
      <w:rFonts w:hAnsi="宋体"/>
      <w:kern w:val="0"/>
      <w:sz w:val="32"/>
    </w:rPr>
  </w:style>
  <w:style w:type="character" w:customStyle="1" w:styleId="0350Char">
    <w:name w:val="03型正文50页以下 Char"/>
    <w:link w:val="0350"/>
    <w:qFormat/>
    <w:locked/>
    <w:rPr>
      <w:rFonts w:ascii="仿宋_GB2312" w:eastAsia="仿宋_GB2312"/>
      <w:kern w:val="24"/>
      <w:sz w:val="32"/>
      <w:szCs w:val="32"/>
    </w:rPr>
  </w:style>
  <w:style w:type="paragraph" w:customStyle="1" w:styleId="0350">
    <w:name w:val="03型正文50页以下"/>
    <w:basedOn w:val="affb"/>
    <w:link w:val="0350Char"/>
    <w:autoRedefine/>
    <w:qFormat/>
    <w:pPr>
      <w:spacing w:line="600" w:lineRule="exact"/>
      <w:ind w:firstLine="640"/>
    </w:pPr>
    <w:rPr>
      <w:rFonts w:ascii="仿宋_GB2312"/>
      <w:kern w:val="24"/>
      <w:sz w:val="32"/>
    </w:rPr>
  </w:style>
  <w:style w:type="character" w:customStyle="1" w:styleId="0350Char0">
    <w:name w:val="03星表头50页以下 Char"/>
    <w:link w:val="03500"/>
    <w:autoRedefine/>
    <w:qFormat/>
    <w:locked/>
    <w:rPr>
      <w:rFonts w:ascii="黑体" w:eastAsia="黑体" w:hAnsi="Arial"/>
      <w:kern w:val="2"/>
      <w:sz w:val="24"/>
    </w:rPr>
  </w:style>
  <w:style w:type="paragraph" w:customStyle="1" w:styleId="03500">
    <w:name w:val="03星表头50页以下"/>
    <w:basedOn w:val="afffa"/>
    <w:link w:val="0350Char0"/>
    <w:autoRedefine/>
    <w:qFormat/>
    <w:pPr>
      <w:adjustRightInd w:val="0"/>
      <w:snapToGrid w:val="0"/>
      <w:spacing w:beforeLines="50" w:line="240" w:lineRule="auto"/>
      <w:ind w:firstLineChars="0" w:firstLine="0"/>
      <w:jc w:val="center"/>
    </w:pPr>
    <w:rPr>
      <w:rFonts w:ascii="黑体" w:hAnsi="Arial"/>
      <w:sz w:val="24"/>
    </w:rPr>
  </w:style>
  <w:style w:type="character" w:customStyle="1" w:styleId="abcChar0">
    <w:name w:val="a)b)c) Char"/>
    <w:link w:val="abc0"/>
    <w:autoRedefine/>
    <w:uiPriority w:val="99"/>
    <w:qFormat/>
    <w:locked/>
    <w:rPr>
      <w:rFonts w:ascii="宋体" w:hAnsi="宋体"/>
      <w:bCs/>
      <w:kern w:val="2"/>
      <w:sz w:val="24"/>
      <w:szCs w:val="24"/>
    </w:rPr>
  </w:style>
  <w:style w:type="paragraph" w:customStyle="1" w:styleId="abc0">
    <w:name w:val="a)b)c)"/>
    <w:basedOn w:val="affffffff1"/>
    <w:link w:val="abcChar0"/>
    <w:uiPriority w:val="99"/>
    <w:qFormat/>
    <w:pPr>
      <w:numPr>
        <w:numId w:val="59"/>
      </w:numPr>
      <w:spacing w:line="572" w:lineRule="exact"/>
      <w:ind w:firstLine="0"/>
      <w:jc w:val="left"/>
    </w:pPr>
    <w:rPr>
      <w:rFonts w:ascii="宋体" w:hAnsi="宋体"/>
    </w:rPr>
  </w:style>
  <w:style w:type="character" w:customStyle="1" w:styleId="Charffffff8">
    <w:name w:val="！工程手册正文 Char"/>
    <w:link w:val="afffffffffffffffffffffffffffb"/>
    <w:qFormat/>
    <w:locked/>
    <w:rPr>
      <w:kern w:val="2"/>
      <w:sz w:val="21"/>
      <w:szCs w:val="21"/>
    </w:rPr>
  </w:style>
  <w:style w:type="paragraph" w:customStyle="1" w:styleId="afffffffffffffffffffffffffffb">
    <w:name w:val="！工程手册正文"/>
    <w:basedOn w:val="affb"/>
    <w:link w:val="Charffffff8"/>
    <w:qFormat/>
    <w:pPr>
      <w:spacing w:line="340" w:lineRule="atLeast"/>
    </w:pPr>
    <w:rPr>
      <w:rFonts w:eastAsia="宋体"/>
      <w:sz w:val="21"/>
      <w:szCs w:val="21"/>
    </w:rPr>
  </w:style>
  <w:style w:type="character" w:customStyle="1" w:styleId="-Char8">
    <w:name w:val="！工程手册-图题注 Char"/>
    <w:link w:val="-fffc"/>
    <w:qFormat/>
    <w:locked/>
    <w:rPr>
      <w:rFonts w:ascii="黑体" w:eastAsia="黑体" w:hAnsi="黑体"/>
      <w:kern w:val="2"/>
      <w:sz w:val="18"/>
      <w:szCs w:val="18"/>
    </w:rPr>
  </w:style>
  <w:style w:type="paragraph" w:customStyle="1" w:styleId="-fffc">
    <w:name w:val="！工程手册-图题注"/>
    <w:basedOn w:val="affb"/>
    <w:link w:val="-Char8"/>
    <w:autoRedefine/>
    <w:qFormat/>
    <w:pPr>
      <w:tabs>
        <w:tab w:val="left" w:pos="540"/>
        <w:tab w:val="left" w:pos="720"/>
      </w:tabs>
      <w:adjustRightInd w:val="0"/>
      <w:snapToGrid w:val="0"/>
      <w:spacing w:line="572" w:lineRule="exact"/>
      <w:ind w:firstLine="360"/>
      <w:jc w:val="center"/>
    </w:pPr>
    <w:rPr>
      <w:rFonts w:ascii="黑体" w:eastAsia="黑体" w:hAnsi="黑体"/>
      <w:sz w:val="18"/>
      <w:szCs w:val="18"/>
    </w:rPr>
  </w:style>
  <w:style w:type="paragraph" w:customStyle="1" w:styleId="14">
    <w:name w:val="要点1"/>
    <w:basedOn w:val="affb"/>
    <w:autoRedefine/>
    <w:uiPriority w:val="99"/>
    <w:qFormat/>
    <w:pPr>
      <w:numPr>
        <w:numId w:val="60"/>
      </w:numPr>
      <w:spacing w:line="320" w:lineRule="exact"/>
      <w:ind w:firstLineChars="0" w:firstLine="0"/>
    </w:pPr>
    <w:rPr>
      <w:rFonts w:ascii="宋体" w:eastAsia="宋体"/>
      <w:sz w:val="21"/>
      <w:szCs w:val="24"/>
    </w:rPr>
  </w:style>
  <w:style w:type="paragraph" w:customStyle="1" w:styleId="22e">
    <w:name w:val="样式 样式 正文格式 + 首行缩进:  2 字符 + 首行缩进:  2 字符"/>
    <w:basedOn w:val="affb"/>
    <w:autoRedefine/>
    <w:uiPriority w:val="99"/>
    <w:qFormat/>
    <w:pPr>
      <w:widowControl/>
      <w:adjustRightInd w:val="0"/>
      <w:snapToGrid w:val="0"/>
      <w:spacing w:line="572" w:lineRule="exact"/>
      <w:ind w:firstLineChars="0" w:firstLine="0"/>
    </w:pPr>
    <w:rPr>
      <w:rFonts w:eastAsia="宋体" w:cs="宋体"/>
      <w:sz w:val="21"/>
      <w:szCs w:val="21"/>
    </w:rPr>
  </w:style>
  <w:style w:type="paragraph" w:customStyle="1" w:styleId="DocID">
    <w:name w:val="DocID"/>
    <w:basedOn w:val="affb"/>
    <w:uiPriority w:val="99"/>
    <w:qFormat/>
    <w:pPr>
      <w:spacing w:line="572" w:lineRule="exact"/>
      <w:ind w:firstLineChars="0" w:firstLine="0"/>
      <w:jc w:val="center"/>
    </w:pPr>
    <w:rPr>
      <w:rFonts w:eastAsia="宋体"/>
      <w:b/>
      <w:sz w:val="21"/>
      <w:szCs w:val="20"/>
    </w:rPr>
  </w:style>
  <w:style w:type="paragraph" w:customStyle="1" w:styleId="afffffffffffffffffffffffffffc">
    <w:name w:val="附录标题一"/>
    <w:basedOn w:val="affb"/>
    <w:next w:val="affb"/>
    <w:uiPriority w:val="99"/>
    <w:qFormat/>
    <w:pPr>
      <w:spacing w:beforeLines="50" w:line="360" w:lineRule="exact"/>
      <w:ind w:firstLineChars="0" w:firstLine="0"/>
    </w:pPr>
    <w:rPr>
      <w:rFonts w:eastAsia="黑体"/>
      <w:sz w:val="21"/>
      <w:szCs w:val="24"/>
    </w:rPr>
  </w:style>
  <w:style w:type="paragraph" w:customStyle="1" w:styleId="afffffffffffffffffffffffffffd">
    <w:name w:val="附录一级标题"/>
    <w:basedOn w:val="affb"/>
    <w:autoRedefine/>
    <w:uiPriority w:val="99"/>
    <w:qFormat/>
    <w:pPr>
      <w:spacing w:line="572" w:lineRule="exact"/>
      <w:ind w:firstLineChars="0" w:firstLine="0"/>
      <w:outlineLvl w:val="0"/>
    </w:pPr>
    <w:rPr>
      <w:rFonts w:eastAsia="黑体"/>
      <w:sz w:val="24"/>
      <w:szCs w:val="24"/>
    </w:rPr>
  </w:style>
  <w:style w:type="paragraph" w:customStyle="1" w:styleId="biao">
    <w:name w:val="biao"/>
    <w:basedOn w:val="affff6"/>
    <w:autoRedefine/>
    <w:uiPriority w:val="99"/>
    <w:qFormat/>
    <w:pPr>
      <w:adjustRightInd w:val="0"/>
      <w:snapToGrid w:val="0"/>
      <w:spacing w:after="0"/>
      <w:ind w:leftChars="0" w:left="0"/>
      <w:jc w:val="left"/>
    </w:pPr>
    <w:rPr>
      <w:rFonts w:ascii="宋体" w:hAnsi="宋体"/>
      <w:color w:val="0000FF"/>
      <w:sz w:val="24"/>
      <w:szCs w:val="20"/>
      <w:u w:color="000000"/>
    </w:rPr>
  </w:style>
  <w:style w:type="paragraph" w:customStyle="1" w:styleId="CharCharChar2CharCharCharCharCharCharChar3">
    <w:name w:val="Char Char Char2 Char Char Char Char Char Char Char3"/>
    <w:basedOn w:val="affb"/>
    <w:autoRedefine/>
    <w:uiPriority w:val="99"/>
    <w:qFormat/>
    <w:pPr>
      <w:spacing w:line="360" w:lineRule="exact"/>
      <w:ind w:firstLine="420"/>
    </w:pPr>
    <w:rPr>
      <w:rFonts w:ascii="Verdana" w:hAnsi="Verdana"/>
      <w:kern w:val="0"/>
      <w:sz w:val="30"/>
      <w:szCs w:val="30"/>
      <w:lang w:eastAsia="en-US"/>
    </w:rPr>
  </w:style>
  <w:style w:type="paragraph" w:customStyle="1" w:styleId="Char40">
    <w:name w:val="Char4"/>
    <w:basedOn w:val="affb"/>
    <w:autoRedefine/>
    <w:uiPriority w:val="99"/>
    <w:qFormat/>
    <w:pPr>
      <w:spacing w:line="240" w:lineRule="auto"/>
      <w:ind w:firstLineChars="0" w:firstLine="0"/>
    </w:pPr>
    <w:rPr>
      <w:rFonts w:eastAsia="宋体"/>
      <w:sz w:val="21"/>
      <w:szCs w:val="24"/>
    </w:rPr>
  </w:style>
  <w:style w:type="paragraph" w:customStyle="1" w:styleId="-fffd">
    <w:name w:val="总要求-封面大标题"/>
    <w:basedOn w:val="affb"/>
    <w:autoRedefine/>
    <w:uiPriority w:val="99"/>
    <w:qFormat/>
    <w:pPr>
      <w:spacing w:line="800" w:lineRule="exact"/>
      <w:ind w:firstLineChars="0" w:firstLine="0"/>
      <w:jc w:val="center"/>
    </w:pPr>
    <w:rPr>
      <w:rFonts w:ascii="黑体" w:eastAsia="黑体"/>
      <w:b/>
      <w:sz w:val="52"/>
      <w:szCs w:val="52"/>
    </w:rPr>
  </w:style>
  <w:style w:type="paragraph" w:customStyle="1" w:styleId="63">
    <w:name w:val="63报告正文_一级列项"/>
    <w:autoRedefine/>
    <w:uiPriority w:val="99"/>
    <w:qFormat/>
    <w:pPr>
      <w:numPr>
        <w:numId w:val="61"/>
      </w:numPr>
      <w:snapToGrid w:val="0"/>
      <w:spacing w:line="300" w:lineRule="auto"/>
      <w:jc w:val="both"/>
    </w:pPr>
    <w:rPr>
      <w:rFonts w:ascii="宋体" w:hAnsi="宋体"/>
      <w:sz w:val="24"/>
      <w:szCs w:val="24"/>
    </w:rPr>
  </w:style>
  <w:style w:type="paragraph" w:customStyle="1" w:styleId="3ff1">
    <w:name w:val="样式 标题 3 + 红色"/>
    <w:basedOn w:val="30"/>
    <w:autoRedefine/>
    <w:uiPriority w:val="99"/>
    <w:qFormat/>
    <w:pPr>
      <w:widowControl/>
      <w:spacing w:line="572" w:lineRule="exact"/>
      <w:ind w:left="993"/>
      <w:jc w:val="left"/>
    </w:pPr>
    <w:rPr>
      <w:rFonts w:ascii="宋体" w:eastAsia="仿宋_GB2312" w:hAnsi="宋体"/>
      <w:b w:val="0"/>
      <w:bCs w:val="0"/>
      <w:color w:val="FF0000"/>
      <w:kern w:val="0"/>
      <w:sz w:val="28"/>
      <w:szCs w:val="30"/>
    </w:rPr>
  </w:style>
  <w:style w:type="paragraph" w:customStyle="1" w:styleId="251">
    <w:name w:val="样式 正文首行缩进 + 黑色 行距: 固定值 25 磅"/>
    <w:basedOn w:val="affffff5"/>
    <w:uiPriority w:val="99"/>
    <w:qFormat/>
    <w:pPr>
      <w:spacing w:after="0" w:line="500" w:lineRule="exact"/>
      <w:ind w:firstLineChars="200" w:firstLine="200"/>
    </w:pPr>
    <w:rPr>
      <w:rFonts w:cs="宋体"/>
      <w:color w:val="000000"/>
      <w:sz w:val="24"/>
      <w:szCs w:val="20"/>
      <w:u w:color="000000"/>
    </w:rPr>
  </w:style>
  <w:style w:type="paragraph" w:customStyle="1" w:styleId="5011">
    <w:name w:val="501标题1级"/>
    <w:basedOn w:val="16"/>
    <w:next w:val="501"/>
    <w:link w:val="5011CharChar"/>
    <w:autoRedefine/>
    <w:uiPriority w:val="99"/>
    <w:qFormat/>
    <w:pPr>
      <w:numPr>
        <w:numId w:val="62"/>
      </w:numPr>
      <w:spacing w:line="440" w:lineRule="exact"/>
      <w:ind w:firstLineChars="0"/>
    </w:pPr>
    <w:rPr>
      <w:sz w:val="28"/>
      <w:szCs w:val="28"/>
    </w:rPr>
  </w:style>
  <w:style w:type="paragraph" w:customStyle="1" w:styleId="5012">
    <w:name w:val="501标题2级"/>
    <w:basedOn w:val="23"/>
    <w:next w:val="501"/>
    <w:autoRedefine/>
    <w:uiPriority w:val="99"/>
    <w:qFormat/>
    <w:pPr>
      <w:numPr>
        <w:ilvl w:val="1"/>
        <w:numId w:val="62"/>
      </w:numPr>
      <w:adjustRightInd/>
      <w:snapToGrid/>
      <w:spacing w:before="260" w:after="260" w:line="572" w:lineRule="exact"/>
      <w:ind w:firstLineChars="0"/>
    </w:pPr>
    <w:rPr>
      <w:rFonts w:ascii="Arial" w:eastAsia="黑体" w:hAnsi="Arial"/>
      <w:sz w:val="28"/>
    </w:rPr>
  </w:style>
  <w:style w:type="paragraph" w:customStyle="1" w:styleId="5013">
    <w:name w:val="501标题3级"/>
    <w:basedOn w:val="30"/>
    <w:next w:val="501"/>
    <w:autoRedefine/>
    <w:uiPriority w:val="99"/>
    <w:qFormat/>
    <w:pPr>
      <w:numPr>
        <w:ilvl w:val="2"/>
        <w:numId w:val="62"/>
      </w:numPr>
      <w:tabs>
        <w:tab w:val="clear" w:pos="0"/>
        <w:tab w:val="left" w:pos="360"/>
      </w:tabs>
      <w:spacing w:before="260" w:after="260" w:line="572" w:lineRule="exact"/>
      <w:ind w:firstLineChars="0" w:firstLine="200"/>
    </w:pPr>
    <w:rPr>
      <w:rFonts w:ascii="宋体" w:eastAsia="宋体" w:hAnsi="宋体"/>
      <w:sz w:val="28"/>
    </w:rPr>
  </w:style>
  <w:style w:type="paragraph" w:customStyle="1" w:styleId="5014">
    <w:name w:val="501标题4级"/>
    <w:basedOn w:val="41"/>
    <w:next w:val="501"/>
    <w:autoRedefine/>
    <w:uiPriority w:val="99"/>
    <w:qFormat/>
    <w:pPr>
      <w:numPr>
        <w:ilvl w:val="3"/>
        <w:numId w:val="62"/>
      </w:numPr>
      <w:tabs>
        <w:tab w:val="clear" w:pos="0"/>
        <w:tab w:val="left" w:pos="360"/>
      </w:tabs>
      <w:adjustRightInd w:val="0"/>
      <w:snapToGrid w:val="0"/>
      <w:spacing w:before="120" w:after="120" w:line="572" w:lineRule="exact"/>
      <w:ind w:firstLineChars="0" w:firstLine="200"/>
      <w:jc w:val="left"/>
    </w:pPr>
    <w:rPr>
      <w:rFonts w:ascii="Arial" w:hAnsi="Arial"/>
      <w:bCs/>
    </w:rPr>
  </w:style>
  <w:style w:type="character" w:customStyle="1" w:styleId="501Char0">
    <w:name w:val="501表内图内字体 Char"/>
    <w:link w:val="5010"/>
    <w:autoRedefine/>
    <w:qFormat/>
    <w:locked/>
    <w:rPr>
      <w:kern w:val="2"/>
      <w:sz w:val="21"/>
      <w:szCs w:val="24"/>
    </w:rPr>
  </w:style>
  <w:style w:type="paragraph" w:customStyle="1" w:styleId="5010">
    <w:name w:val="501表内图内字体"/>
    <w:basedOn w:val="affb"/>
    <w:next w:val="501"/>
    <w:link w:val="501Char0"/>
    <w:autoRedefine/>
    <w:qFormat/>
    <w:pPr>
      <w:spacing w:line="240" w:lineRule="auto"/>
      <w:ind w:firstLineChars="0" w:firstLine="0"/>
      <w:jc w:val="center"/>
    </w:pPr>
    <w:rPr>
      <w:rFonts w:eastAsia="宋体"/>
      <w:sz w:val="21"/>
      <w:szCs w:val="24"/>
    </w:rPr>
  </w:style>
  <w:style w:type="paragraph" w:customStyle="1" w:styleId="2ffff">
    <w:name w:val="正文 首行缩进:  2 字符"/>
    <w:basedOn w:val="affb"/>
    <w:uiPriority w:val="99"/>
    <w:qFormat/>
    <w:pPr>
      <w:snapToGrid w:val="0"/>
      <w:spacing w:line="440" w:lineRule="exact"/>
      <w:ind w:firstLine="480"/>
    </w:pPr>
    <w:rPr>
      <w:rFonts w:eastAsia="宋体" w:cs="宋体"/>
      <w:sz w:val="24"/>
      <w:szCs w:val="20"/>
    </w:rPr>
  </w:style>
  <w:style w:type="paragraph" w:customStyle="1" w:styleId="1AH1H11H12H111H13H10">
    <w:name w:val="样式 样式 标题 1章节第一层合乎一级章一、黑小三论文题目第*部分第A章H1H11H12H111H13H...1 + 段前: 0..."/>
    <w:basedOn w:val="affb"/>
    <w:autoRedefine/>
    <w:uiPriority w:val="99"/>
    <w:qFormat/>
    <w:pPr>
      <w:widowControl/>
      <w:numPr>
        <w:numId w:val="63"/>
      </w:numPr>
      <w:adjustRightInd w:val="0"/>
      <w:snapToGrid w:val="0"/>
      <w:spacing w:beforeLines="50" w:line="240" w:lineRule="auto"/>
      <w:ind w:firstLineChars="0"/>
      <w:outlineLvl w:val="0"/>
    </w:pPr>
    <w:rPr>
      <w:rFonts w:ascii="黑体" w:eastAsia="黑体" w:cs="宋体"/>
      <w:bCs/>
      <w:kern w:val="0"/>
      <w:szCs w:val="20"/>
    </w:rPr>
  </w:style>
  <w:style w:type="paragraph" w:customStyle="1" w:styleId="2h2l22ndlevelTitre22Header2Head211">
    <w:name w:val="样式 样式 样式 标题 2第一层条第二层h2l22nd levelTitre22Header 2Head 2论文标题 1...1..."/>
    <w:basedOn w:val="affb"/>
    <w:autoRedefine/>
    <w:uiPriority w:val="99"/>
    <w:qFormat/>
    <w:pPr>
      <w:widowControl/>
      <w:numPr>
        <w:ilvl w:val="1"/>
        <w:numId w:val="63"/>
      </w:numPr>
      <w:adjustRightInd w:val="0"/>
      <w:snapToGrid w:val="0"/>
      <w:spacing w:beforeLines="50" w:line="240" w:lineRule="auto"/>
      <w:ind w:firstLineChars="0" w:firstLine="0"/>
      <w:outlineLvl w:val="1"/>
    </w:pPr>
    <w:rPr>
      <w:rFonts w:ascii="黑体" w:eastAsia="黑体" w:cs="宋体"/>
      <w:kern w:val="0"/>
      <w:sz w:val="24"/>
      <w:szCs w:val="20"/>
    </w:rPr>
  </w:style>
  <w:style w:type="paragraph" w:customStyle="1" w:styleId="33h33rdlevelHead31113211">
    <w:name w:val="样式 样式 样式 标题 3第二层条第三层3h33rd levelHead 31.1.1 标题 3三级论文标题 21.黑小...1..."/>
    <w:basedOn w:val="affb"/>
    <w:autoRedefine/>
    <w:uiPriority w:val="99"/>
    <w:qFormat/>
    <w:pPr>
      <w:widowControl/>
      <w:numPr>
        <w:ilvl w:val="2"/>
        <w:numId w:val="63"/>
      </w:numPr>
      <w:adjustRightInd w:val="0"/>
      <w:snapToGrid w:val="0"/>
      <w:spacing w:beforeLines="50" w:line="240" w:lineRule="auto"/>
      <w:ind w:firstLineChars="0" w:firstLine="0"/>
      <w:outlineLvl w:val="2"/>
    </w:pPr>
    <w:rPr>
      <w:rFonts w:ascii="黑体" w:eastAsia="黑体" w:cs="宋体"/>
      <w:bCs/>
      <w:kern w:val="0"/>
      <w:sz w:val="24"/>
      <w:szCs w:val="20"/>
    </w:rPr>
  </w:style>
  <w:style w:type="paragraph" w:customStyle="1" w:styleId="441Char13364bulletblbb">
    <w:name w:val="样式 样式 标题 4第三层条4第四层第四层1 Char第四层1(１)黑小三标题336标题4bulletblbb... + 段前:..."/>
    <w:basedOn w:val="affb"/>
    <w:uiPriority w:val="99"/>
    <w:qFormat/>
    <w:pPr>
      <w:widowControl/>
      <w:numPr>
        <w:ilvl w:val="3"/>
        <w:numId w:val="63"/>
      </w:numPr>
      <w:adjustRightInd w:val="0"/>
      <w:snapToGrid w:val="0"/>
      <w:spacing w:beforeLines="50" w:line="240" w:lineRule="auto"/>
      <w:ind w:firstLineChars="0" w:firstLine="0"/>
      <w:outlineLvl w:val="3"/>
    </w:pPr>
    <w:rPr>
      <w:rFonts w:ascii="宋体" w:eastAsia="宋体" w:hAnsi="宋体" w:cs="宋体"/>
      <w:b/>
      <w:bCs/>
      <w:kern w:val="24"/>
      <w:sz w:val="24"/>
      <w:szCs w:val="20"/>
    </w:rPr>
  </w:style>
  <w:style w:type="paragraph" w:customStyle="1" w:styleId="abc1">
    <w:name w:val="并列项abc"/>
    <w:basedOn w:val="affb"/>
    <w:autoRedefine/>
    <w:uiPriority w:val="99"/>
    <w:qFormat/>
    <w:pPr>
      <w:numPr>
        <w:numId w:val="64"/>
      </w:numPr>
      <w:spacing w:line="360" w:lineRule="atLeast"/>
      <w:ind w:firstLine="200"/>
    </w:pPr>
    <w:rPr>
      <w:rFonts w:eastAsia="宋体"/>
      <w:sz w:val="24"/>
      <w:szCs w:val="24"/>
    </w:rPr>
  </w:style>
  <w:style w:type="character" w:customStyle="1" w:styleId="2Char5">
    <w:name w:val="总参标题2 Char"/>
    <w:link w:val="2ffff0"/>
    <w:autoRedefine/>
    <w:qFormat/>
    <w:locked/>
    <w:rPr>
      <w:rFonts w:ascii="黑体" w:eastAsia="黑体" w:hAnsi="黑体"/>
      <w:bCs/>
      <w:kern w:val="2"/>
      <w:sz w:val="24"/>
      <w:szCs w:val="28"/>
    </w:rPr>
  </w:style>
  <w:style w:type="paragraph" w:customStyle="1" w:styleId="2ffff0">
    <w:name w:val="总参标题2"/>
    <w:basedOn w:val="affb"/>
    <w:link w:val="2Char5"/>
    <w:autoRedefine/>
    <w:qFormat/>
    <w:pPr>
      <w:keepNext/>
      <w:keepLines/>
      <w:tabs>
        <w:tab w:val="left" w:pos="280"/>
        <w:tab w:val="left" w:pos="840"/>
      </w:tabs>
      <w:adjustRightInd w:val="0"/>
      <w:snapToGrid w:val="0"/>
      <w:spacing w:before="240" w:after="180" w:line="440" w:lineRule="exact"/>
      <w:ind w:left="576" w:firstLineChars="0" w:hanging="576"/>
      <w:jc w:val="left"/>
      <w:outlineLvl w:val="1"/>
    </w:pPr>
    <w:rPr>
      <w:rFonts w:ascii="黑体" w:eastAsia="黑体" w:hAnsi="黑体"/>
      <w:bCs/>
      <w:sz w:val="24"/>
      <w:szCs w:val="28"/>
    </w:rPr>
  </w:style>
  <w:style w:type="character" w:customStyle="1" w:styleId="3CharChar">
    <w:name w:val="总参标题3 Char Char"/>
    <w:link w:val="3ff2"/>
    <w:qFormat/>
    <w:locked/>
    <w:rPr>
      <w:rFonts w:ascii="黑体" w:eastAsia="黑体" w:hAnsi="黑体"/>
      <w:bCs/>
      <w:kern w:val="2"/>
      <w:sz w:val="24"/>
      <w:szCs w:val="28"/>
    </w:rPr>
  </w:style>
  <w:style w:type="paragraph" w:customStyle="1" w:styleId="3ff2">
    <w:name w:val="总参标题3"/>
    <w:basedOn w:val="affb"/>
    <w:link w:val="3CharChar"/>
    <w:autoRedefine/>
    <w:qFormat/>
    <w:pPr>
      <w:keepNext/>
      <w:keepLines/>
      <w:tabs>
        <w:tab w:val="left" w:pos="709"/>
      </w:tabs>
      <w:adjustRightInd w:val="0"/>
      <w:snapToGrid w:val="0"/>
      <w:spacing w:before="200" w:after="120" w:line="440" w:lineRule="exact"/>
      <w:ind w:left="709" w:firstLineChars="0" w:hanging="709"/>
      <w:jc w:val="left"/>
      <w:outlineLvl w:val="2"/>
    </w:pPr>
    <w:rPr>
      <w:rFonts w:ascii="黑体" w:eastAsia="黑体" w:hAnsi="黑体"/>
      <w:bCs/>
      <w:sz w:val="24"/>
      <w:szCs w:val="28"/>
    </w:rPr>
  </w:style>
  <w:style w:type="character" w:customStyle="1" w:styleId="4CharChar0">
    <w:name w:val="总参标题4 Char Char"/>
    <w:link w:val="4f9"/>
    <w:autoRedefine/>
    <w:qFormat/>
    <w:locked/>
    <w:rPr>
      <w:rFonts w:ascii="黑体" w:eastAsia="黑体" w:hAnsi="黑体"/>
      <w:bCs/>
      <w:kern w:val="2"/>
      <w:sz w:val="24"/>
      <w:szCs w:val="28"/>
    </w:rPr>
  </w:style>
  <w:style w:type="paragraph" w:customStyle="1" w:styleId="4f9">
    <w:name w:val="总参标题4"/>
    <w:basedOn w:val="affb"/>
    <w:link w:val="4CharChar0"/>
    <w:autoRedefine/>
    <w:qFormat/>
    <w:pPr>
      <w:keepNext/>
      <w:keepLines/>
      <w:tabs>
        <w:tab w:val="left" w:pos="560"/>
      </w:tabs>
      <w:adjustRightInd w:val="0"/>
      <w:snapToGrid w:val="0"/>
      <w:spacing w:before="160" w:after="120" w:line="440" w:lineRule="exact"/>
      <w:ind w:left="862" w:firstLineChars="0" w:hanging="862"/>
      <w:jc w:val="left"/>
      <w:outlineLvl w:val="3"/>
    </w:pPr>
    <w:rPr>
      <w:rFonts w:ascii="黑体" w:eastAsia="黑体" w:hAnsi="黑体"/>
      <w:bCs/>
      <w:sz w:val="24"/>
      <w:szCs w:val="28"/>
    </w:rPr>
  </w:style>
  <w:style w:type="character" w:customStyle="1" w:styleId="5CharChar0">
    <w:name w:val="总参标题5 Char Char"/>
    <w:link w:val="5f3"/>
    <w:autoRedefine/>
    <w:qFormat/>
    <w:locked/>
    <w:rPr>
      <w:rFonts w:ascii="黑体" w:eastAsia="黑体" w:hAnsi="黑体"/>
      <w:bCs/>
      <w:kern w:val="2"/>
      <w:sz w:val="24"/>
      <w:szCs w:val="28"/>
    </w:rPr>
  </w:style>
  <w:style w:type="paragraph" w:customStyle="1" w:styleId="5f3">
    <w:name w:val="总参标题5"/>
    <w:basedOn w:val="affb"/>
    <w:link w:val="5CharChar0"/>
    <w:autoRedefine/>
    <w:qFormat/>
    <w:pPr>
      <w:keepNext/>
      <w:keepLines/>
      <w:tabs>
        <w:tab w:val="left" w:pos="560"/>
      </w:tabs>
      <w:adjustRightInd w:val="0"/>
      <w:snapToGrid w:val="0"/>
      <w:spacing w:before="120" w:after="120" w:line="440" w:lineRule="exact"/>
      <w:ind w:left="1009" w:firstLineChars="0" w:hanging="1009"/>
      <w:jc w:val="left"/>
      <w:outlineLvl w:val="4"/>
    </w:pPr>
    <w:rPr>
      <w:rFonts w:ascii="黑体" w:eastAsia="黑体" w:hAnsi="黑体"/>
      <w:bCs/>
      <w:sz w:val="24"/>
      <w:szCs w:val="28"/>
    </w:rPr>
  </w:style>
  <w:style w:type="character" w:customStyle="1" w:styleId="6CharChar">
    <w:name w:val="总参标题6 Char Char"/>
    <w:link w:val="6b"/>
    <w:qFormat/>
    <w:locked/>
    <w:rPr>
      <w:rFonts w:ascii="黑体" w:eastAsia="黑体" w:hAnsi="黑体"/>
      <w:bCs/>
      <w:kern w:val="2"/>
      <w:sz w:val="24"/>
      <w:szCs w:val="28"/>
    </w:rPr>
  </w:style>
  <w:style w:type="paragraph" w:customStyle="1" w:styleId="6b">
    <w:name w:val="总参标题6"/>
    <w:basedOn w:val="affb"/>
    <w:link w:val="6CharChar"/>
    <w:autoRedefine/>
    <w:qFormat/>
    <w:pPr>
      <w:keepNext/>
      <w:keepLines/>
      <w:tabs>
        <w:tab w:val="left" w:pos="560"/>
      </w:tabs>
      <w:adjustRightInd w:val="0"/>
      <w:snapToGrid w:val="0"/>
      <w:spacing w:before="120" w:after="120" w:line="440" w:lineRule="exact"/>
      <w:ind w:left="1151" w:firstLineChars="0" w:hanging="1151"/>
      <w:jc w:val="left"/>
      <w:outlineLvl w:val="5"/>
    </w:pPr>
    <w:rPr>
      <w:rFonts w:ascii="黑体" w:eastAsia="黑体" w:hAnsi="黑体"/>
      <w:bCs/>
      <w:sz w:val="24"/>
      <w:szCs w:val="28"/>
    </w:rPr>
  </w:style>
  <w:style w:type="paragraph" w:customStyle="1" w:styleId="afffffffffffffffffffffffffffe">
    <w:name w:val="正文通指"/>
    <w:basedOn w:val="affb"/>
    <w:autoRedefine/>
    <w:uiPriority w:val="99"/>
    <w:qFormat/>
    <w:pPr>
      <w:widowControl/>
      <w:adjustRightInd w:val="0"/>
      <w:snapToGrid w:val="0"/>
      <w:spacing w:line="300" w:lineRule="auto"/>
    </w:pPr>
    <w:rPr>
      <w:rFonts w:eastAsia="宋体"/>
      <w:kern w:val="0"/>
      <w:sz w:val="24"/>
      <w:szCs w:val="24"/>
    </w:rPr>
  </w:style>
  <w:style w:type="paragraph" w:customStyle="1" w:styleId="affffffffffffffffffffffffffff">
    <w:name w:val="并列通指"/>
    <w:basedOn w:val="afffffffffffffffffffffffffffe"/>
    <w:autoRedefine/>
    <w:uiPriority w:val="99"/>
    <w:qFormat/>
    <w:pPr>
      <w:ind w:firstLineChars="0" w:firstLine="0"/>
    </w:pPr>
  </w:style>
  <w:style w:type="paragraph" w:customStyle="1" w:styleId="af5">
    <w:name w:val="样式 并列通指 + 宋体"/>
    <w:basedOn w:val="affffffffffffffffffffffffffff"/>
    <w:autoRedefine/>
    <w:uiPriority w:val="99"/>
    <w:qFormat/>
    <w:pPr>
      <w:numPr>
        <w:numId w:val="65"/>
      </w:numPr>
      <w:tabs>
        <w:tab w:val="clear" w:pos="200"/>
      </w:tabs>
      <w:ind w:firstLine="0"/>
    </w:pPr>
  </w:style>
  <w:style w:type="paragraph" w:customStyle="1" w:styleId="affffffffffffffffffffffffffff0">
    <w:name w:val="！！！题注"/>
    <w:basedOn w:val="affb"/>
    <w:autoRedefine/>
    <w:uiPriority w:val="99"/>
    <w:qFormat/>
    <w:pPr>
      <w:spacing w:before="120" w:after="120" w:line="300" w:lineRule="auto"/>
      <w:ind w:firstLineChars="0" w:firstLine="0"/>
      <w:jc w:val="center"/>
    </w:pPr>
    <w:rPr>
      <w:rFonts w:ascii="黑体" w:eastAsia="黑体" w:cs="宋体"/>
      <w:sz w:val="21"/>
      <w:szCs w:val="20"/>
    </w:rPr>
  </w:style>
  <w:style w:type="character" w:customStyle="1" w:styleId="GBChar">
    <w:name w:val="GB 正文 首行缩进 Char"/>
    <w:link w:val="GB"/>
    <w:qFormat/>
    <w:locked/>
    <w:rPr>
      <w:rFonts w:ascii="仿宋_GB2312" w:eastAsia="仿宋_GB2312"/>
      <w:kern w:val="2"/>
      <w:sz w:val="28"/>
      <w:szCs w:val="28"/>
    </w:rPr>
  </w:style>
  <w:style w:type="paragraph" w:customStyle="1" w:styleId="GB">
    <w:name w:val="GB 正文 首行缩进"/>
    <w:basedOn w:val="affb"/>
    <w:next w:val="affb"/>
    <w:link w:val="GBChar"/>
    <w:autoRedefine/>
    <w:qFormat/>
    <w:pPr>
      <w:adjustRightInd w:val="0"/>
      <w:snapToGrid w:val="0"/>
      <w:spacing w:after="100" w:afterAutospacing="1" w:line="300" w:lineRule="auto"/>
      <w:ind w:firstLineChars="0" w:firstLine="567"/>
    </w:pPr>
    <w:rPr>
      <w:rFonts w:ascii="仿宋_GB2312"/>
      <w:szCs w:val="28"/>
    </w:rPr>
  </w:style>
  <w:style w:type="character" w:customStyle="1" w:styleId="Charffffff9">
    <w:name w:val="缩进文本 Char"/>
    <w:link w:val="affffffffffffffffffffffffffff1"/>
    <w:qFormat/>
    <w:locked/>
    <w:rPr>
      <w:rFonts w:ascii="仿宋_GB2312" w:eastAsia="仿宋_GB2312"/>
      <w:kern w:val="2"/>
      <w:sz w:val="28"/>
      <w:szCs w:val="24"/>
    </w:rPr>
  </w:style>
  <w:style w:type="paragraph" w:customStyle="1" w:styleId="affffffffffffffffffffffffffff1">
    <w:name w:val="缩进文本"/>
    <w:basedOn w:val="affb"/>
    <w:link w:val="Charffffff9"/>
    <w:autoRedefine/>
    <w:qFormat/>
    <w:pPr>
      <w:spacing w:beforeLines="50" w:line="240" w:lineRule="auto"/>
      <w:ind w:firstLine="560"/>
    </w:pPr>
    <w:rPr>
      <w:rFonts w:ascii="仿宋_GB2312"/>
      <w:szCs w:val="24"/>
    </w:rPr>
  </w:style>
  <w:style w:type="paragraph" w:customStyle="1" w:styleId="22022">
    <w:name w:val="样式 样式 样式 正文首行缩进 2 + 首行缩进:  2 字符 左  0 字符 + 首行缩进:  2 字符 + 首行缩进:  2..."/>
    <w:basedOn w:val="affb"/>
    <w:uiPriority w:val="99"/>
    <w:qFormat/>
    <w:pPr>
      <w:spacing w:line="440" w:lineRule="exact"/>
      <w:ind w:firstLine="560"/>
    </w:pPr>
    <w:rPr>
      <w:rFonts w:cs="宋体"/>
      <w:szCs w:val="20"/>
    </w:rPr>
  </w:style>
  <w:style w:type="paragraph" w:customStyle="1" w:styleId="GB0">
    <w:name w:val="GB 图标题"/>
    <w:basedOn w:val="affb"/>
    <w:autoRedefine/>
    <w:uiPriority w:val="99"/>
    <w:qFormat/>
    <w:pPr>
      <w:adjustRightInd w:val="0"/>
      <w:snapToGrid w:val="0"/>
      <w:spacing w:beforeLines="50" w:after="100" w:afterAutospacing="1" w:line="300" w:lineRule="auto"/>
    </w:pPr>
    <w:rPr>
      <w:rFonts w:eastAsia="宋体"/>
      <w:sz w:val="24"/>
      <w:szCs w:val="28"/>
    </w:rPr>
  </w:style>
  <w:style w:type="paragraph" w:customStyle="1" w:styleId="GB1">
    <w:name w:val="GB 正文"/>
    <w:basedOn w:val="affb"/>
    <w:uiPriority w:val="99"/>
    <w:qFormat/>
    <w:pPr>
      <w:spacing w:line="572" w:lineRule="exact"/>
      <w:ind w:firstLineChars="0" w:firstLine="0"/>
    </w:pPr>
    <w:rPr>
      <w:rFonts w:eastAsia="宋体"/>
      <w:szCs w:val="28"/>
    </w:rPr>
  </w:style>
  <w:style w:type="paragraph" w:customStyle="1" w:styleId="2000">
    <w:name w:val="样式 正文首行缩进 2 + 左  0 字符 首行缩进:  0 字符"/>
    <w:basedOn w:val="2d"/>
    <w:uiPriority w:val="99"/>
    <w:qFormat/>
    <w:pPr>
      <w:ind w:leftChars="0" w:left="0" w:firstLineChars="0" w:firstLine="0"/>
    </w:pPr>
    <w:rPr>
      <w:rFonts w:eastAsia="仿宋_GB2312" w:cs="宋体"/>
      <w:sz w:val="28"/>
      <w:szCs w:val="20"/>
      <w:u w:color="000000"/>
      <w:lang w:val="zh-CN"/>
    </w:rPr>
  </w:style>
  <w:style w:type="paragraph" w:customStyle="1" w:styleId="2077-2Calibri787">
    <w:name w:val="样式 样式 标题 2077-标题 2第一层条 + (西文) 宋体 (符号) Calibri 段前: 7.8 磅 段后: 7......"/>
    <w:basedOn w:val="affb"/>
    <w:autoRedefine/>
    <w:uiPriority w:val="99"/>
    <w:qFormat/>
    <w:pPr>
      <w:tabs>
        <w:tab w:val="left" w:pos="540"/>
      </w:tabs>
      <w:adjustRightInd w:val="0"/>
      <w:snapToGrid w:val="0"/>
      <w:spacing w:beforeLines="50" w:line="240" w:lineRule="auto"/>
      <w:ind w:firstLineChars="0" w:firstLine="0"/>
      <w:outlineLvl w:val="1"/>
    </w:pPr>
    <w:rPr>
      <w:rFonts w:ascii="宋体" w:eastAsia="黑体" w:hAnsi="Calibri" w:cs="宋体"/>
      <w:kern w:val="0"/>
      <w:sz w:val="21"/>
      <w:szCs w:val="20"/>
    </w:rPr>
  </w:style>
  <w:style w:type="character" w:customStyle="1" w:styleId="1Charb">
    <w:name w:val="示例1 Char"/>
    <w:link w:val="12"/>
    <w:autoRedefine/>
    <w:uiPriority w:val="99"/>
    <w:qFormat/>
    <w:locked/>
    <w:rPr>
      <w:rFonts w:ascii="宋体" w:hAnsi="宋体"/>
      <w:color w:val="0070C0"/>
      <w:kern w:val="2"/>
      <w:sz w:val="24"/>
      <w:szCs w:val="24"/>
    </w:rPr>
  </w:style>
  <w:style w:type="paragraph" w:customStyle="1" w:styleId="12">
    <w:name w:val="示例1"/>
    <w:basedOn w:val="affb"/>
    <w:link w:val="1Charb"/>
    <w:autoRedefine/>
    <w:uiPriority w:val="99"/>
    <w:qFormat/>
    <w:pPr>
      <w:numPr>
        <w:numId w:val="66"/>
      </w:numPr>
      <w:spacing w:line="420" w:lineRule="exact"/>
      <w:ind w:firstLineChars="0" w:firstLine="0"/>
    </w:pPr>
    <w:rPr>
      <w:rFonts w:ascii="宋体" w:eastAsia="宋体" w:hAnsi="宋体"/>
      <w:color w:val="0070C0"/>
      <w:sz w:val="24"/>
      <w:szCs w:val="24"/>
    </w:rPr>
  </w:style>
  <w:style w:type="paragraph" w:customStyle="1" w:styleId="1h1H10361123321PIM111Char">
    <w:name w:val="样式 标题 1章节合乎第一层h1H1标题 0一级36标题 1123321PIM 11.标题 1 Char..."/>
    <w:basedOn w:val="16"/>
    <w:autoRedefine/>
    <w:uiPriority w:val="99"/>
    <w:qFormat/>
    <w:pPr>
      <w:keepNext w:val="0"/>
      <w:keepLines w:val="0"/>
      <w:spacing w:line="240" w:lineRule="auto"/>
      <w:ind w:left="105" w:firstLineChars="0" w:firstLine="0"/>
      <w:jc w:val="both"/>
    </w:pPr>
    <w:rPr>
      <w:rFonts w:cs="宋体"/>
      <w:b w:val="0"/>
      <w:bCs w:val="0"/>
      <w:kern w:val="0"/>
      <w:sz w:val="28"/>
      <w:szCs w:val="20"/>
    </w:rPr>
  </w:style>
  <w:style w:type="paragraph" w:customStyle="1" w:styleId="InfoBlue">
    <w:name w:val="InfoBlue"/>
    <w:basedOn w:val="affb"/>
    <w:next w:val="affff5"/>
    <w:autoRedefine/>
    <w:uiPriority w:val="99"/>
    <w:qFormat/>
    <w:pPr>
      <w:tabs>
        <w:tab w:val="left" w:pos="446"/>
      </w:tabs>
      <w:snapToGrid w:val="0"/>
      <w:spacing w:after="120" w:line="240" w:lineRule="atLeast"/>
      <w:ind w:firstLineChars="0" w:firstLine="0"/>
      <w:jc w:val="left"/>
    </w:pPr>
    <w:rPr>
      <w:rFonts w:eastAsia="宋体"/>
      <w:sz w:val="24"/>
      <w:szCs w:val="24"/>
    </w:rPr>
  </w:style>
  <w:style w:type="paragraph" w:customStyle="1" w:styleId="077-">
    <w:name w:val="077-并列项目"/>
    <w:basedOn w:val="affb"/>
    <w:autoRedefine/>
    <w:uiPriority w:val="99"/>
    <w:qFormat/>
    <w:pPr>
      <w:numPr>
        <w:numId w:val="67"/>
      </w:numPr>
      <w:adjustRightInd w:val="0"/>
      <w:snapToGrid w:val="0"/>
      <w:spacing w:line="360" w:lineRule="auto"/>
      <w:ind w:leftChars="350" w:left="1200" w:hangingChars="150" w:hanging="360"/>
    </w:pPr>
    <w:rPr>
      <w:rFonts w:ascii="宋体" w:eastAsia="宋体"/>
      <w:sz w:val="24"/>
      <w:szCs w:val="24"/>
    </w:rPr>
  </w:style>
  <w:style w:type="paragraph" w:customStyle="1" w:styleId="CharCharCharCharCharCharCharCharChar1CharCharCharCharCharCharCharCharCharCharCharChar1CharCharCharCharCharChar1CharCharCharCharCharCharCharCharChar1Char">
    <w:name w:val="Char Char Char Char Char Char Char Char Char1 Char Char Char Char Char Char Char Char Char Char Char Char1 Char Char Char Char Char Char1 Char Char Char Char Char Char Char Char Char1 Char"/>
    <w:basedOn w:val="afffc"/>
    <w:autoRedefine/>
    <w:uiPriority w:val="99"/>
    <w:qFormat/>
    <w:pPr>
      <w:widowControl/>
      <w:jc w:val="left"/>
    </w:pPr>
    <w:rPr>
      <w:rFonts w:ascii="Tahoma" w:hAnsi="Tahoma" w:cs="宋体"/>
      <w:kern w:val="0"/>
      <w:szCs w:val="20"/>
      <w:lang w:val="zh-CN"/>
    </w:rPr>
  </w:style>
  <w:style w:type="paragraph" w:customStyle="1" w:styleId="22f">
    <w:name w:val="正文首行缩进 22"/>
    <w:basedOn w:val="affb"/>
    <w:uiPriority w:val="99"/>
    <w:qFormat/>
    <w:pPr>
      <w:spacing w:after="120" w:line="240" w:lineRule="auto"/>
      <w:ind w:leftChars="200" w:left="420" w:firstLine="420"/>
    </w:pPr>
    <w:rPr>
      <w:rFonts w:eastAsia="宋体"/>
      <w:kern w:val="28"/>
      <w:szCs w:val="28"/>
    </w:rPr>
  </w:style>
  <w:style w:type="paragraph" w:customStyle="1" w:styleId="a6">
    <w:name w:val="圆括号"/>
    <w:basedOn w:val="affb"/>
    <w:uiPriority w:val="99"/>
    <w:qFormat/>
    <w:pPr>
      <w:numPr>
        <w:numId w:val="68"/>
      </w:numPr>
      <w:spacing w:line="240" w:lineRule="auto"/>
      <w:ind w:firstLineChars="0" w:firstLine="0"/>
    </w:pPr>
    <w:rPr>
      <w:rFonts w:ascii="宋体" w:eastAsia="宋体"/>
      <w:color w:val="000000"/>
      <w:sz w:val="24"/>
      <w:szCs w:val="28"/>
    </w:rPr>
  </w:style>
  <w:style w:type="paragraph" w:customStyle="1" w:styleId="a7">
    <w:name w:val="半括号"/>
    <w:basedOn w:val="a6"/>
    <w:autoRedefine/>
    <w:uiPriority w:val="99"/>
    <w:qFormat/>
    <w:pPr>
      <w:numPr>
        <w:ilvl w:val="1"/>
      </w:numPr>
    </w:pPr>
  </w:style>
  <w:style w:type="paragraph" w:customStyle="1" w:styleId="CharCharCharCharCharCharCharCharCharCharCharCharChar1CharCharCharCharCharCharCharCharChar">
    <w:name w:val="Char Char Char Char Char Char Char Char Char Char Char Char Char1 Char Char Char Char Char Char Char Char Char"/>
    <w:basedOn w:val="affb"/>
    <w:uiPriority w:val="99"/>
    <w:qFormat/>
    <w:pPr>
      <w:widowControl/>
      <w:spacing w:after="160" w:line="240" w:lineRule="exact"/>
      <w:ind w:firstLineChars="0" w:firstLine="0"/>
      <w:jc w:val="left"/>
    </w:pPr>
    <w:rPr>
      <w:rFonts w:ascii="Arial" w:eastAsia="Times New Roman" w:hAnsi="Arial" w:cs="Verdana"/>
      <w:b/>
      <w:kern w:val="0"/>
      <w:sz w:val="24"/>
      <w:szCs w:val="24"/>
      <w:lang w:eastAsia="en-US"/>
    </w:rPr>
  </w:style>
  <w:style w:type="paragraph" w:customStyle="1" w:styleId="CharCharCharCharCharCharCharCharCharCharCharCharChar1CharCharCharCharCharCharCharCharChar1">
    <w:name w:val="Char Char Char Char Char Char Char Char Char Char Char Char Char1 Char Char Char Char Char Char Char Char Char1"/>
    <w:basedOn w:val="affb"/>
    <w:uiPriority w:val="99"/>
    <w:qFormat/>
    <w:pPr>
      <w:widowControl/>
      <w:spacing w:after="160" w:line="240" w:lineRule="exact"/>
      <w:ind w:firstLineChars="0" w:firstLine="0"/>
      <w:jc w:val="left"/>
    </w:pPr>
    <w:rPr>
      <w:rFonts w:ascii="Arial" w:eastAsia="Times New Roman" w:hAnsi="Arial" w:cs="Verdana"/>
      <w:b/>
      <w:kern w:val="0"/>
      <w:sz w:val="24"/>
      <w:szCs w:val="24"/>
      <w:lang w:eastAsia="en-US"/>
    </w:rPr>
  </w:style>
  <w:style w:type="character" w:customStyle="1" w:styleId="Charffffffa">
    <w:name w:val="【表格标题】 Char"/>
    <w:link w:val="affffffffffffffffffffffffffff2"/>
    <w:qFormat/>
    <w:locked/>
    <w:rPr>
      <w:rFonts w:ascii="宋体" w:hAnsi="宋体"/>
      <w:kern w:val="2"/>
      <w:sz w:val="28"/>
      <w:szCs w:val="28"/>
    </w:rPr>
  </w:style>
  <w:style w:type="paragraph" w:customStyle="1" w:styleId="affffffffffffffffffffffffffff2">
    <w:name w:val="【表格标题】"/>
    <w:basedOn w:val="affb"/>
    <w:link w:val="Charffffffa"/>
    <w:autoRedefine/>
    <w:qFormat/>
    <w:pPr>
      <w:spacing w:line="360" w:lineRule="auto"/>
      <w:ind w:left="4982" w:firstLineChars="0" w:hanging="3827"/>
      <w:jc w:val="center"/>
    </w:pPr>
    <w:rPr>
      <w:rFonts w:ascii="宋体" w:eastAsia="宋体" w:hAnsi="宋体"/>
      <w:szCs w:val="28"/>
    </w:rPr>
  </w:style>
  <w:style w:type="paragraph" w:customStyle="1" w:styleId="11150">
    <w:name w:val="样式 【正文一级标题】 + 三号 段前: 1 行 段后: 1 行 行距: 1.5 倍行距"/>
    <w:basedOn w:val="affb"/>
    <w:autoRedefine/>
    <w:uiPriority w:val="99"/>
    <w:qFormat/>
    <w:pPr>
      <w:keepNext/>
      <w:keepLines/>
      <w:spacing w:line="360" w:lineRule="auto"/>
      <w:ind w:firstLineChars="0" w:firstLine="0"/>
      <w:jc w:val="left"/>
      <w:outlineLvl w:val="0"/>
    </w:pPr>
    <w:rPr>
      <w:rFonts w:ascii="黑体" w:eastAsia="黑体" w:cs="宋体"/>
      <w:kern w:val="44"/>
      <w:sz w:val="32"/>
    </w:rPr>
  </w:style>
  <w:style w:type="paragraph" w:customStyle="1" w:styleId="22f0">
    <w:name w:val="样式 样式 正文文本缩进 + 首行缩进:  2 字符 + 首行缩进:  2 字符"/>
    <w:basedOn w:val="affb"/>
    <w:uiPriority w:val="99"/>
    <w:qFormat/>
    <w:pPr>
      <w:autoSpaceDE w:val="0"/>
      <w:autoSpaceDN w:val="0"/>
      <w:adjustRightInd w:val="0"/>
      <w:snapToGrid w:val="0"/>
      <w:spacing w:line="300" w:lineRule="auto"/>
      <w:ind w:firstLine="560"/>
    </w:pPr>
    <w:rPr>
      <w:rFonts w:eastAsia="宋体" w:cs="宋体"/>
      <w:szCs w:val="28"/>
    </w:rPr>
  </w:style>
  <w:style w:type="paragraph" w:customStyle="1" w:styleId="affffffffffffffffffffffffffff3">
    <w:name w:val="简单回函地址"/>
    <w:basedOn w:val="affb"/>
    <w:autoRedefine/>
    <w:uiPriority w:val="99"/>
    <w:qFormat/>
    <w:pPr>
      <w:adjustRightInd w:val="0"/>
      <w:snapToGrid w:val="0"/>
      <w:spacing w:line="320" w:lineRule="atLeast"/>
      <w:ind w:firstLine="480"/>
    </w:pPr>
    <w:rPr>
      <w:rFonts w:eastAsia="宋体"/>
      <w:sz w:val="24"/>
      <w:szCs w:val="22"/>
    </w:rPr>
  </w:style>
  <w:style w:type="character" w:customStyle="1" w:styleId="1CharChar5">
    <w:name w:val="总参标题1 Char Char"/>
    <w:link w:val="1"/>
    <w:autoRedefine/>
    <w:uiPriority w:val="99"/>
    <w:qFormat/>
    <w:locked/>
    <w:rPr>
      <w:rFonts w:ascii="宋体" w:eastAsia="黑体" w:hAnsi="宋体"/>
      <w:kern w:val="44"/>
      <w:sz w:val="28"/>
      <w:szCs w:val="28"/>
    </w:rPr>
  </w:style>
  <w:style w:type="paragraph" w:customStyle="1" w:styleId="1">
    <w:name w:val="总参标题1"/>
    <w:basedOn w:val="1f7"/>
    <w:link w:val="1CharChar5"/>
    <w:autoRedefine/>
    <w:uiPriority w:val="99"/>
    <w:qFormat/>
    <w:pPr>
      <w:keepNext/>
      <w:keepLines/>
      <w:numPr>
        <w:numId w:val="69"/>
      </w:numPr>
      <w:tabs>
        <w:tab w:val="left" w:pos="426"/>
        <w:tab w:val="left" w:pos="1134"/>
      </w:tabs>
      <w:spacing w:before="300" w:after="240" w:line="440" w:lineRule="exact"/>
      <w:ind w:firstLineChars="0" w:firstLine="0"/>
      <w:jc w:val="left"/>
    </w:pPr>
    <w:rPr>
      <w:rFonts w:ascii="宋体" w:eastAsia="黑体" w:hAnsi="宋体" w:cs="Times New Roman"/>
      <w:b w:val="0"/>
      <w:bCs w:val="0"/>
      <w:kern w:val="44"/>
      <w:sz w:val="28"/>
      <w:szCs w:val="28"/>
    </w:rPr>
  </w:style>
  <w:style w:type="character" w:customStyle="1" w:styleId="4CharChar1">
    <w:name w:val="方案标题4 Char Char"/>
    <w:link w:val="4fa"/>
    <w:qFormat/>
    <w:locked/>
    <w:rPr>
      <w:rFonts w:ascii="黑体" w:eastAsia="黑体" w:hAnsi="黑体"/>
      <w:sz w:val="24"/>
      <w:szCs w:val="24"/>
    </w:rPr>
  </w:style>
  <w:style w:type="paragraph" w:customStyle="1" w:styleId="4fa">
    <w:name w:val="方案标题4"/>
    <w:basedOn w:val="affb"/>
    <w:link w:val="4CharChar1"/>
    <w:qFormat/>
    <w:pPr>
      <w:tabs>
        <w:tab w:val="left" w:pos="993"/>
      </w:tabs>
      <w:adjustRightInd w:val="0"/>
      <w:snapToGrid w:val="0"/>
      <w:spacing w:before="160" w:after="120" w:line="440" w:lineRule="exact"/>
      <w:ind w:firstLineChars="0" w:firstLine="0"/>
      <w:outlineLvl w:val="3"/>
    </w:pPr>
    <w:rPr>
      <w:rFonts w:ascii="黑体" w:eastAsia="黑体" w:hAnsi="黑体"/>
      <w:kern w:val="0"/>
      <w:sz w:val="24"/>
      <w:szCs w:val="24"/>
    </w:rPr>
  </w:style>
  <w:style w:type="paragraph" w:customStyle="1" w:styleId="21h22l22ndlevelTitre2Header2Head2">
    <w:name w:val="样式 标题 2第一层条第二层论文标题 1h22l22nd levelTitre2Header 2Head 2..."/>
    <w:basedOn w:val="23"/>
    <w:autoRedefine/>
    <w:uiPriority w:val="99"/>
    <w:qFormat/>
    <w:pPr>
      <w:keepNext w:val="0"/>
      <w:keepLines w:val="0"/>
      <w:tabs>
        <w:tab w:val="left" w:pos="426"/>
      </w:tabs>
      <w:adjustRightInd/>
      <w:snapToGrid/>
      <w:spacing w:before="240" w:after="180" w:line="440" w:lineRule="exact"/>
      <w:ind w:left="105" w:firstLineChars="0" w:firstLine="0"/>
      <w:jc w:val="left"/>
    </w:pPr>
    <w:rPr>
      <w:rFonts w:ascii="Times New Roman" w:eastAsia="黑体" w:hAnsi="Arial" w:cs="宋体"/>
      <w:bCs w:val="0"/>
      <w:sz w:val="24"/>
      <w:szCs w:val="20"/>
    </w:rPr>
  </w:style>
  <w:style w:type="paragraph" w:customStyle="1" w:styleId="CharChar1CharCharCharCharCharChar">
    <w:name w:val="Char Char1 Char Char Char Char Char Char"/>
    <w:basedOn w:val="affb"/>
    <w:uiPriority w:val="99"/>
    <w:qFormat/>
    <w:pPr>
      <w:widowControl/>
      <w:adjustRightInd w:val="0"/>
      <w:snapToGrid w:val="0"/>
      <w:spacing w:line="360" w:lineRule="auto"/>
      <w:jc w:val="left"/>
    </w:pPr>
    <w:rPr>
      <w:rFonts w:ascii="Tahoma" w:hAnsi="Tahoma"/>
      <w:sz w:val="24"/>
      <w:szCs w:val="20"/>
    </w:rPr>
  </w:style>
  <w:style w:type="character" w:customStyle="1" w:styleId="032CharChar">
    <w:name w:val="03标题2 Char Char"/>
    <w:link w:val="032"/>
    <w:autoRedefine/>
    <w:uiPriority w:val="99"/>
    <w:qFormat/>
    <w:locked/>
    <w:rPr>
      <w:rFonts w:ascii="宋体" w:hAnsi="宋体"/>
      <w:b/>
      <w:bCs/>
      <w:sz w:val="28"/>
      <w:szCs w:val="28"/>
    </w:rPr>
  </w:style>
  <w:style w:type="paragraph" w:customStyle="1" w:styleId="032">
    <w:name w:val="03标题2"/>
    <w:basedOn w:val="afffffffc"/>
    <w:link w:val="032CharChar"/>
    <w:uiPriority w:val="99"/>
    <w:qFormat/>
    <w:pPr>
      <w:keepNext/>
      <w:keepLines/>
      <w:adjustRightInd w:val="0"/>
      <w:snapToGrid w:val="0"/>
      <w:spacing w:before="120" w:after="120" w:line="440" w:lineRule="exact"/>
      <w:ind w:firstLineChars="0" w:firstLine="0"/>
      <w:jc w:val="left"/>
      <w:outlineLvl w:val="0"/>
    </w:pPr>
    <w:rPr>
      <w:rFonts w:ascii="宋体" w:eastAsia="宋体" w:hAnsi="宋体"/>
      <w:b/>
      <w:bCs/>
      <w:kern w:val="0"/>
      <w:szCs w:val="28"/>
      <w:lang w:val="en-US"/>
    </w:rPr>
  </w:style>
  <w:style w:type="character" w:customStyle="1" w:styleId="CharCharfff7">
    <w:name w:val="总参第一层词条 Char Char"/>
    <w:link w:val="affffffffffffffffffffffffffff4"/>
    <w:qFormat/>
    <w:locked/>
    <w:rPr>
      <w:bCs/>
      <w:sz w:val="24"/>
      <w:szCs w:val="28"/>
    </w:rPr>
  </w:style>
  <w:style w:type="paragraph" w:customStyle="1" w:styleId="affffffffffffffffffffffffffff4">
    <w:name w:val="总参第一层词条"/>
    <w:basedOn w:val="affb"/>
    <w:link w:val="CharCharfff7"/>
    <w:autoRedefine/>
    <w:qFormat/>
    <w:pPr>
      <w:keepNext/>
      <w:keepLines/>
      <w:tabs>
        <w:tab w:val="left" w:pos="1276"/>
      </w:tabs>
      <w:adjustRightInd w:val="0"/>
      <w:snapToGrid w:val="0"/>
      <w:spacing w:line="440" w:lineRule="exact"/>
      <w:ind w:firstLineChars="0" w:firstLine="0"/>
      <w:contextualSpacing/>
      <w:jc w:val="left"/>
    </w:pPr>
    <w:rPr>
      <w:rFonts w:eastAsia="宋体"/>
      <w:bCs/>
      <w:kern w:val="0"/>
      <w:sz w:val="24"/>
      <w:szCs w:val="28"/>
    </w:rPr>
  </w:style>
  <w:style w:type="character" w:customStyle="1" w:styleId="5CharChar1">
    <w:name w:val="标题5 Char Char"/>
    <w:autoRedefine/>
    <w:qFormat/>
    <w:locked/>
  </w:style>
  <w:style w:type="paragraph" w:customStyle="1" w:styleId="077-a">
    <w:name w:val="077-目次"/>
    <w:basedOn w:val="affb"/>
    <w:autoRedefine/>
    <w:uiPriority w:val="99"/>
    <w:qFormat/>
    <w:pPr>
      <w:adjustRightInd w:val="0"/>
      <w:snapToGrid w:val="0"/>
      <w:spacing w:line="360" w:lineRule="auto"/>
      <w:ind w:firstLineChars="0" w:firstLine="0"/>
      <w:jc w:val="center"/>
    </w:pPr>
    <w:rPr>
      <w:rFonts w:ascii="黑体" w:eastAsia="黑体"/>
      <w:sz w:val="32"/>
      <w:szCs w:val="24"/>
    </w:rPr>
  </w:style>
  <w:style w:type="paragraph" w:customStyle="1" w:styleId="2ffff1">
    <w:name w:val="正文(首行缩进2字符)"/>
    <w:basedOn w:val="affb"/>
    <w:autoRedefine/>
    <w:uiPriority w:val="99"/>
    <w:qFormat/>
    <w:pPr>
      <w:adjustRightInd w:val="0"/>
      <w:snapToGrid w:val="0"/>
      <w:spacing w:line="288" w:lineRule="auto"/>
      <w:ind w:firstLine="480"/>
    </w:pPr>
    <w:rPr>
      <w:rFonts w:eastAsia="宋体" w:cs="宋体"/>
      <w:kern w:val="0"/>
      <w:sz w:val="24"/>
      <w:szCs w:val="20"/>
    </w:rPr>
  </w:style>
  <w:style w:type="character" w:customStyle="1" w:styleId="25CharCharChar">
    <w:name w:val="样式 正文首行缩进 + 黑色 行距: 固定值 25 磅 Char Char Char"/>
    <w:link w:val="25CharChar"/>
    <w:autoRedefine/>
    <w:qFormat/>
    <w:locked/>
    <w:rPr>
      <w:rFonts w:ascii="宋体" w:hAnsi="宋体" w:cs="宋体"/>
      <w:color w:val="000000"/>
      <w:kern w:val="2"/>
      <w:sz w:val="24"/>
    </w:rPr>
  </w:style>
  <w:style w:type="paragraph" w:customStyle="1" w:styleId="25CharChar">
    <w:name w:val="样式 正文首行缩进 + 黑色 行距: 固定值 25 磅 Char Char"/>
    <w:basedOn w:val="afffc"/>
    <w:link w:val="25CharCharChar"/>
    <w:autoRedefine/>
    <w:qFormat/>
    <w:pPr>
      <w:shd w:val="clear" w:color="auto" w:fill="auto"/>
      <w:adjustRightInd w:val="0"/>
      <w:spacing w:line="500" w:lineRule="exact"/>
      <w:ind w:firstLineChars="200" w:firstLine="200"/>
    </w:pPr>
    <w:rPr>
      <w:rFonts w:ascii="宋体" w:hAnsi="宋体" w:cs="宋体"/>
      <w:color w:val="000000"/>
      <w:sz w:val="24"/>
      <w:szCs w:val="20"/>
    </w:rPr>
  </w:style>
  <w:style w:type="paragraph" w:customStyle="1" w:styleId="affffffffffffffffffffffffffff5">
    <w:name w:val="图题样式"/>
    <w:basedOn w:val="affb"/>
    <w:next w:val="affb"/>
    <w:uiPriority w:val="99"/>
    <w:qFormat/>
    <w:pPr>
      <w:adjustRightInd w:val="0"/>
      <w:snapToGrid w:val="0"/>
      <w:spacing w:beforeLines="50" w:line="360" w:lineRule="atLeast"/>
      <w:ind w:firstLineChars="0" w:firstLine="0"/>
      <w:jc w:val="center"/>
      <w:outlineLvl w:val="7"/>
    </w:pPr>
    <w:rPr>
      <w:rFonts w:ascii="Courier New" w:eastAsia="华文细黑" w:hAnsi="Courier New" w:cs="宋体"/>
      <w:b/>
      <w:bCs/>
      <w:kern w:val="0"/>
      <w:sz w:val="24"/>
      <w:szCs w:val="20"/>
    </w:rPr>
  </w:style>
  <w:style w:type="character" w:customStyle="1" w:styleId="2CharCharChar">
    <w:name w:val="标准段落(缩进2汉字) Char Char Char"/>
    <w:link w:val="2CharChar0"/>
    <w:autoRedefine/>
    <w:qFormat/>
    <w:locked/>
    <w:rPr>
      <w:rFonts w:ascii="宋体" w:hAnsi="宋体"/>
      <w:color w:val="3366FF"/>
      <w:sz w:val="28"/>
      <w:szCs w:val="28"/>
    </w:rPr>
  </w:style>
  <w:style w:type="paragraph" w:customStyle="1" w:styleId="2CharChar0">
    <w:name w:val="标准段落(缩进2汉字) Char Char"/>
    <w:basedOn w:val="affb"/>
    <w:link w:val="2CharCharChar"/>
    <w:autoRedefine/>
    <w:qFormat/>
    <w:pPr>
      <w:adjustRightInd w:val="0"/>
      <w:spacing w:line="360" w:lineRule="atLeast"/>
      <w:ind w:firstLineChars="0" w:firstLine="0"/>
      <w:jc w:val="center"/>
    </w:pPr>
    <w:rPr>
      <w:rFonts w:ascii="宋体" w:eastAsia="宋体" w:hAnsi="宋体"/>
      <w:color w:val="3366FF"/>
      <w:kern w:val="0"/>
      <w:szCs w:val="28"/>
    </w:rPr>
  </w:style>
  <w:style w:type="paragraph" w:customStyle="1" w:styleId="NormalIndent1">
    <w:name w:val="Normal Indent1"/>
    <w:basedOn w:val="affb"/>
    <w:autoRedefine/>
    <w:uiPriority w:val="99"/>
    <w:qFormat/>
    <w:pPr>
      <w:adjustRightInd w:val="0"/>
      <w:snapToGrid w:val="0"/>
      <w:spacing w:beforeLines="50" w:line="360" w:lineRule="auto"/>
      <w:ind w:firstLine="480"/>
    </w:pPr>
    <w:rPr>
      <w:rFonts w:ascii="Calibri" w:eastAsia="宋体" w:hAnsi="Calibri"/>
      <w:sz w:val="24"/>
      <w:szCs w:val="22"/>
    </w:rPr>
  </w:style>
  <w:style w:type="paragraph" w:customStyle="1" w:styleId="GB2">
    <w:name w:val="样式 GB 正文首行缩进 + 首行缩进:  2 字符"/>
    <w:basedOn w:val="affb"/>
    <w:autoRedefine/>
    <w:uiPriority w:val="99"/>
    <w:qFormat/>
    <w:pPr>
      <w:widowControl/>
      <w:adjustRightInd w:val="0"/>
      <w:snapToGrid w:val="0"/>
      <w:spacing w:line="460" w:lineRule="exact"/>
      <w:ind w:firstLine="480"/>
    </w:pPr>
    <w:rPr>
      <w:rFonts w:ascii="宋体" w:eastAsia="宋体" w:hAnsi="宋体" w:cs="宋体"/>
      <w:kern w:val="0"/>
      <w:sz w:val="24"/>
      <w:szCs w:val="24"/>
    </w:rPr>
  </w:style>
  <w:style w:type="paragraph" w:customStyle="1" w:styleId="LDXL4GB2312">
    <w:name w:val="样式 LDXL 文档正文 缩进4字符 + 仿宋_GB2312 四号"/>
    <w:basedOn w:val="affb"/>
    <w:uiPriority w:val="99"/>
    <w:qFormat/>
    <w:pPr>
      <w:widowControl/>
      <w:adjustRightInd w:val="0"/>
      <w:snapToGrid w:val="0"/>
      <w:spacing w:line="360" w:lineRule="auto"/>
      <w:jc w:val="left"/>
    </w:pPr>
    <w:rPr>
      <w:rFonts w:ascii="宋体" w:eastAsia="宋体" w:hAnsi="仿宋_GB2312" w:cs="宋体"/>
      <w:sz w:val="24"/>
      <w:szCs w:val="24"/>
    </w:rPr>
  </w:style>
  <w:style w:type="paragraph" w:customStyle="1" w:styleId="22">
    <w:name w:val="并列项 2"/>
    <w:basedOn w:val="affc"/>
    <w:autoRedefine/>
    <w:uiPriority w:val="99"/>
    <w:qFormat/>
    <w:pPr>
      <w:numPr>
        <w:numId w:val="70"/>
      </w:numPr>
      <w:tabs>
        <w:tab w:val="left" w:pos="360"/>
      </w:tabs>
      <w:adjustRightInd/>
      <w:spacing w:line="300" w:lineRule="auto"/>
      <w:ind w:left="1208" w:firstLineChars="0" w:hanging="357"/>
    </w:pPr>
    <w:rPr>
      <w:rFonts w:ascii="宋体" w:eastAsia="宋体" w:hAnsi="Times New Roman"/>
      <w:kern w:val="0"/>
      <w:sz w:val="24"/>
      <w:szCs w:val="20"/>
    </w:rPr>
  </w:style>
  <w:style w:type="paragraph" w:customStyle="1" w:styleId="1fffffff1">
    <w:name w:val="并列项 1"/>
    <w:basedOn w:val="affc"/>
    <w:uiPriority w:val="99"/>
    <w:qFormat/>
    <w:pPr>
      <w:tabs>
        <w:tab w:val="left" w:pos="360"/>
        <w:tab w:val="left" w:pos="1211"/>
      </w:tabs>
      <w:adjustRightInd/>
      <w:spacing w:line="300" w:lineRule="auto"/>
      <w:ind w:left="1037" w:firstLineChars="0" w:firstLine="0"/>
    </w:pPr>
    <w:rPr>
      <w:rFonts w:ascii="宋体" w:eastAsia="宋体" w:hAnsi="Times New Roman"/>
      <w:kern w:val="0"/>
      <w:sz w:val="24"/>
      <w:szCs w:val="20"/>
    </w:rPr>
  </w:style>
  <w:style w:type="character" w:customStyle="1" w:styleId="DXChar">
    <w:name w:val="DX 正文格式 Char"/>
    <w:link w:val="DX"/>
    <w:autoRedefine/>
    <w:uiPriority w:val="99"/>
    <w:qFormat/>
    <w:locked/>
    <w:rPr>
      <w:rFonts w:ascii="宋体" w:hAnsi="宋体"/>
      <w:kern w:val="2"/>
      <w:sz w:val="24"/>
      <w:szCs w:val="24"/>
      <w:lang w:val="en-AU"/>
    </w:rPr>
  </w:style>
  <w:style w:type="paragraph" w:customStyle="1" w:styleId="077-b">
    <w:name w:val="077-附录标题"/>
    <w:basedOn w:val="affb"/>
    <w:uiPriority w:val="99"/>
    <w:qFormat/>
    <w:pPr>
      <w:adjustRightInd w:val="0"/>
      <w:snapToGrid w:val="0"/>
      <w:spacing w:line="360" w:lineRule="auto"/>
      <w:ind w:firstLineChars="0" w:firstLine="0"/>
      <w:jc w:val="center"/>
    </w:pPr>
    <w:rPr>
      <w:rFonts w:ascii="黑体" w:eastAsia="黑体"/>
      <w:sz w:val="24"/>
      <w:szCs w:val="24"/>
    </w:rPr>
  </w:style>
  <w:style w:type="paragraph" w:customStyle="1" w:styleId="077-c">
    <w:name w:val="077-产品名称"/>
    <w:basedOn w:val="affb"/>
    <w:autoRedefine/>
    <w:uiPriority w:val="99"/>
    <w:qFormat/>
    <w:pPr>
      <w:adjustRightInd w:val="0"/>
      <w:snapToGrid w:val="0"/>
      <w:spacing w:line="300" w:lineRule="auto"/>
      <w:ind w:firstLineChars="0" w:firstLine="0"/>
      <w:jc w:val="center"/>
    </w:pPr>
    <w:rPr>
      <w:rFonts w:ascii="黑体" w:eastAsia="黑体" w:cs="宋体"/>
      <w:sz w:val="44"/>
      <w:szCs w:val="20"/>
    </w:rPr>
  </w:style>
  <w:style w:type="paragraph" w:customStyle="1" w:styleId="aff9">
    <w:name w:val="列项——（一级）"/>
    <w:autoRedefine/>
    <w:uiPriority w:val="99"/>
    <w:qFormat/>
    <w:pPr>
      <w:widowControl w:val="0"/>
      <w:numPr>
        <w:numId w:val="71"/>
      </w:numPr>
      <w:tabs>
        <w:tab w:val="left" w:pos="854"/>
      </w:tabs>
      <w:ind w:leftChars="200" w:left="200" w:hangingChars="200" w:hanging="200"/>
      <w:jc w:val="both"/>
    </w:pPr>
    <w:rPr>
      <w:rFonts w:ascii="宋体"/>
      <w:sz w:val="21"/>
    </w:rPr>
  </w:style>
  <w:style w:type="paragraph" w:customStyle="1" w:styleId="077-d">
    <w:name w:val="077-附录章"/>
    <w:basedOn w:val="affb"/>
    <w:next w:val="077-0"/>
    <w:autoRedefine/>
    <w:uiPriority w:val="99"/>
    <w:qFormat/>
    <w:pPr>
      <w:adjustRightInd w:val="0"/>
      <w:snapToGrid w:val="0"/>
      <w:spacing w:beforeLines="50" w:line="360" w:lineRule="auto"/>
      <w:ind w:firstLineChars="0" w:firstLine="0"/>
    </w:pPr>
    <w:rPr>
      <w:rFonts w:ascii="黑体" w:eastAsia="黑体"/>
      <w:sz w:val="24"/>
      <w:szCs w:val="24"/>
    </w:rPr>
  </w:style>
  <w:style w:type="paragraph" w:customStyle="1" w:styleId="affffffffffffffffffffffffffff6">
    <w:name w:val="标准文件_标准部门"/>
    <w:basedOn w:val="affb"/>
    <w:next w:val="affb"/>
    <w:uiPriority w:val="99"/>
    <w:qFormat/>
    <w:pPr>
      <w:adjustRightInd w:val="0"/>
      <w:spacing w:line="310" w:lineRule="exact"/>
      <w:ind w:firstLineChars="0" w:firstLine="0"/>
      <w:jc w:val="right"/>
    </w:pPr>
    <w:rPr>
      <w:rFonts w:ascii="黑体" w:eastAsia="黑体"/>
      <w:b/>
      <w:sz w:val="32"/>
      <w:szCs w:val="20"/>
    </w:rPr>
  </w:style>
  <w:style w:type="paragraph" w:customStyle="1" w:styleId="-009">
    <w:name w:val="五号居中-009"/>
    <w:basedOn w:val="affb"/>
    <w:autoRedefine/>
    <w:uiPriority w:val="99"/>
    <w:qFormat/>
    <w:pPr>
      <w:adjustRightInd w:val="0"/>
      <w:snapToGrid w:val="0"/>
      <w:spacing w:beforeLines="25" w:line="240" w:lineRule="auto"/>
      <w:ind w:firstLineChars="0" w:firstLine="0"/>
      <w:jc w:val="center"/>
    </w:pPr>
    <w:rPr>
      <w:rFonts w:ascii="宋体" w:eastAsia="宋体"/>
      <w:sz w:val="21"/>
      <w:szCs w:val="24"/>
    </w:rPr>
  </w:style>
  <w:style w:type="paragraph" w:customStyle="1" w:styleId="-0090">
    <w:name w:val="五号左对齐-009"/>
    <w:basedOn w:val="affb"/>
    <w:autoRedefine/>
    <w:uiPriority w:val="99"/>
    <w:qFormat/>
    <w:pPr>
      <w:adjustRightInd w:val="0"/>
      <w:snapToGrid w:val="0"/>
      <w:spacing w:beforeLines="25" w:line="240" w:lineRule="auto"/>
      <w:ind w:firstLineChars="0" w:firstLine="0"/>
      <w:jc w:val="left"/>
    </w:pPr>
    <w:rPr>
      <w:rFonts w:ascii="宋体" w:eastAsia="宋体"/>
      <w:sz w:val="21"/>
      <w:szCs w:val="24"/>
    </w:rPr>
  </w:style>
  <w:style w:type="paragraph" w:customStyle="1" w:styleId="-0091">
    <w:name w:val="文档修改记录-009"/>
    <w:basedOn w:val="affb"/>
    <w:autoRedefine/>
    <w:uiPriority w:val="99"/>
    <w:qFormat/>
    <w:pPr>
      <w:widowControl/>
      <w:adjustRightInd w:val="0"/>
      <w:snapToGrid w:val="0"/>
      <w:spacing w:line="300" w:lineRule="auto"/>
      <w:ind w:firstLineChars="0" w:firstLine="0"/>
      <w:jc w:val="center"/>
    </w:pPr>
    <w:rPr>
      <w:rFonts w:ascii="黑体" w:eastAsia="黑体"/>
      <w:kern w:val="0"/>
      <w:sz w:val="32"/>
      <w:lang w:val="de-AT"/>
    </w:rPr>
  </w:style>
  <w:style w:type="paragraph" w:customStyle="1" w:styleId="1-009">
    <w:name w:val="1级项目符号-009"/>
    <w:basedOn w:val="affb"/>
    <w:uiPriority w:val="99"/>
    <w:qFormat/>
    <w:pPr>
      <w:widowControl/>
      <w:numPr>
        <w:numId w:val="72"/>
      </w:numPr>
      <w:adjustRightInd w:val="0"/>
      <w:snapToGrid w:val="0"/>
      <w:spacing w:line="360" w:lineRule="auto"/>
      <w:ind w:firstLineChars="0" w:firstLine="0"/>
    </w:pPr>
    <w:rPr>
      <w:rFonts w:ascii="宋体" w:eastAsia="宋体"/>
      <w:kern w:val="0"/>
      <w:sz w:val="24"/>
      <w:szCs w:val="20"/>
    </w:rPr>
  </w:style>
  <w:style w:type="paragraph" w:customStyle="1" w:styleId="2ffff2">
    <w:name w:val="表2"/>
    <w:basedOn w:val="affb"/>
    <w:autoRedefine/>
    <w:uiPriority w:val="99"/>
    <w:qFormat/>
    <w:pPr>
      <w:spacing w:line="240" w:lineRule="auto"/>
      <w:ind w:firstLineChars="0" w:firstLine="0"/>
      <w:jc w:val="center"/>
    </w:pPr>
    <w:rPr>
      <w:rFonts w:ascii="宋体" w:eastAsia="宋体"/>
      <w:sz w:val="21"/>
      <w:szCs w:val="21"/>
    </w:rPr>
  </w:style>
  <w:style w:type="paragraph" w:customStyle="1" w:styleId="21fa">
    <w:name w:val="样式 表2 + 两端对齐1"/>
    <w:basedOn w:val="2ffff2"/>
    <w:uiPriority w:val="99"/>
    <w:qFormat/>
    <w:pPr>
      <w:jc w:val="both"/>
    </w:pPr>
    <w:rPr>
      <w:rFonts w:cs="宋体"/>
      <w:szCs w:val="20"/>
    </w:rPr>
  </w:style>
  <w:style w:type="paragraph" w:customStyle="1" w:styleId="affffffffffffffffffffffffffff7">
    <w:name w:val="注释"/>
    <w:basedOn w:val="affb"/>
    <w:uiPriority w:val="99"/>
    <w:qFormat/>
    <w:pPr>
      <w:spacing w:line="240" w:lineRule="auto"/>
      <w:ind w:firstLineChars="0" w:firstLine="357"/>
    </w:pPr>
    <w:rPr>
      <w:rFonts w:eastAsia="宋体"/>
      <w:color w:val="0000FF"/>
      <w:sz w:val="21"/>
      <w:szCs w:val="20"/>
    </w:rPr>
  </w:style>
  <w:style w:type="paragraph" w:customStyle="1" w:styleId="affffffffffffffffffffffffffff8">
    <w:name w:val="表格与图中内容"/>
    <w:basedOn w:val="affb"/>
    <w:autoRedefine/>
    <w:uiPriority w:val="99"/>
    <w:qFormat/>
    <w:pPr>
      <w:widowControl/>
      <w:spacing w:line="240" w:lineRule="auto"/>
      <w:ind w:firstLineChars="0" w:firstLine="0"/>
    </w:pPr>
    <w:rPr>
      <w:rFonts w:eastAsia="宋体"/>
      <w:kern w:val="0"/>
      <w:sz w:val="21"/>
      <w:szCs w:val="20"/>
    </w:rPr>
  </w:style>
  <w:style w:type="paragraph" w:customStyle="1" w:styleId="affffffffffffffffffffffffffff9">
    <w:name w:val="图形文字"/>
    <w:basedOn w:val="affb"/>
    <w:autoRedefine/>
    <w:uiPriority w:val="99"/>
    <w:qFormat/>
    <w:pPr>
      <w:adjustRightInd w:val="0"/>
      <w:snapToGrid w:val="0"/>
      <w:spacing w:line="240" w:lineRule="auto"/>
      <w:ind w:firstLineChars="0" w:firstLine="0"/>
      <w:jc w:val="center"/>
    </w:pPr>
    <w:rPr>
      <w:rFonts w:ascii="宋体" w:eastAsia="宋体" w:hAnsi="Courier New"/>
      <w:sz w:val="21"/>
      <w:szCs w:val="21"/>
    </w:rPr>
  </w:style>
  <w:style w:type="paragraph" w:customStyle="1" w:styleId="affffffffffffffffffffffffffffa">
    <w:name w:val="表编号"/>
    <w:basedOn w:val="afffa"/>
    <w:autoRedefine/>
    <w:uiPriority w:val="99"/>
    <w:qFormat/>
    <w:pPr>
      <w:snapToGrid w:val="0"/>
      <w:spacing w:beforeLines="50" w:line="240" w:lineRule="auto"/>
      <w:ind w:firstLineChars="0" w:firstLine="0"/>
      <w:jc w:val="center"/>
    </w:pPr>
    <w:rPr>
      <w:rFonts w:ascii="Arial" w:eastAsia="宋体" w:hAnsi="Arial" w:cs="宋体" w:hint="eastAsia"/>
      <w:kern w:val="0"/>
      <w:sz w:val="24"/>
    </w:rPr>
  </w:style>
  <w:style w:type="paragraph" w:customStyle="1" w:styleId="021">
    <w:name w:val="样式 样式 正文格式 + 首行缩进:  0 厘米 + 首行缩进:  2 字符"/>
    <w:basedOn w:val="affb"/>
    <w:autoRedefine/>
    <w:uiPriority w:val="99"/>
    <w:qFormat/>
    <w:pPr>
      <w:adjustRightInd w:val="0"/>
      <w:snapToGrid w:val="0"/>
      <w:spacing w:line="300" w:lineRule="auto"/>
    </w:pPr>
    <w:rPr>
      <w:rFonts w:ascii="宋体" w:eastAsia="宋体" w:hAnsi="Times" w:cs="宋体"/>
      <w:kern w:val="24"/>
      <w:sz w:val="24"/>
      <w:szCs w:val="24"/>
    </w:rPr>
  </w:style>
  <w:style w:type="character" w:customStyle="1" w:styleId="Charffffffb">
    <w:name w:val="图样式 Char"/>
    <w:link w:val="affffffffffffffffffffffffffffb"/>
    <w:autoRedefine/>
    <w:qFormat/>
    <w:locked/>
    <w:rPr>
      <w:rFonts w:ascii="黑体" w:eastAsia="黑体" w:hAnsi="黑体"/>
      <w:sz w:val="21"/>
      <w:szCs w:val="24"/>
    </w:rPr>
  </w:style>
  <w:style w:type="paragraph" w:customStyle="1" w:styleId="affffffffffffffffffffffffffffb">
    <w:name w:val="图样式"/>
    <w:basedOn w:val="affb"/>
    <w:link w:val="Charffffffb"/>
    <w:autoRedefine/>
    <w:qFormat/>
    <w:pPr>
      <w:widowControl/>
      <w:adjustRightInd w:val="0"/>
      <w:snapToGrid w:val="0"/>
      <w:spacing w:beforeLines="50" w:line="300" w:lineRule="auto"/>
      <w:ind w:firstLineChars="0" w:firstLine="0"/>
      <w:jc w:val="center"/>
    </w:pPr>
    <w:rPr>
      <w:rFonts w:ascii="黑体" w:eastAsia="黑体" w:hAnsi="黑体"/>
      <w:kern w:val="0"/>
      <w:sz w:val="21"/>
      <w:szCs w:val="24"/>
    </w:rPr>
  </w:style>
  <w:style w:type="paragraph" w:customStyle="1" w:styleId="05054">
    <w:name w:val="样式 第一层样式 + 段前: 0.5 行 段后: 0.5 行"/>
    <w:basedOn w:val="affb"/>
    <w:autoRedefine/>
    <w:uiPriority w:val="99"/>
    <w:qFormat/>
    <w:pPr>
      <w:widowControl/>
      <w:spacing w:beforeLines="50" w:line="300" w:lineRule="auto"/>
      <w:ind w:firstLineChars="0" w:firstLine="0"/>
      <w:outlineLvl w:val="1"/>
    </w:pPr>
    <w:rPr>
      <w:rFonts w:ascii="黑体" w:eastAsia="黑体" w:cs="宋体"/>
      <w:kern w:val="24"/>
      <w:sz w:val="24"/>
      <w:szCs w:val="20"/>
    </w:rPr>
  </w:style>
  <w:style w:type="paragraph" w:customStyle="1" w:styleId="142">
    <w:name w:val="样式 1) 正文文字 + 左侧:  4 字符 悬挂缩进: 2 字符"/>
    <w:basedOn w:val="affb"/>
    <w:autoRedefine/>
    <w:uiPriority w:val="99"/>
    <w:qFormat/>
    <w:pPr>
      <w:tabs>
        <w:tab w:val="left" w:pos="567"/>
      </w:tabs>
      <w:adjustRightInd w:val="0"/>
      <w:snapToGrid w:val="0"/>
      <w:spacing w:beforeLines="50" w:line="360" w:lineRule="auto"/>
      <w:ind w:leftChars="400" w:left="600" w:hangingChars="200" w:hanging="200"/>
      <w:jc w:val="center"/>
    </w:pPr>
    <w:rPr>
      <w:rFonts w:ascii="黑体" w:eastAsia="黑体" w:cs="宋体"/>
      <w:color w:val="000000"/>
      <w:spacing w:val="-2"/>
      <w:kern w:val="0"/>
      <w:sz w:val="24"/>
      <w:szCs w:val="20"/>
    </w:rPr>
  </w:style>
  <w:style w:type="paragraph" w:customStyle="1" w:styleId="2215">
    <w:name w:val="样式 标题 2标题2，第一层条第一层条二级标题 + 行距: 1.5 倍行距"/>
    <w:basedOn w:val="23"/>
    <w:autoRedefine/>
    <w:uiPriority w:val="99"/>
    <w:qFormat/>
    <w:pPr>
      <w:tabs>
        <w:tab w:val="left" w:pos="1324"/>
      </w:tabs>
      <w:adjustRightInd/>
      <w:spacing w:line="360" w:lineRule="auto"/>
      <w:ind w:left="1324" w:firstLineChars="0" w:hanging="420"/>
    </w:pPr>
    <w:rPr>
      <w:rFonts w:ascii="黑体" w:eastAsia="黑体" w:hAnsi="宋体" w:cs="宋体"/>
      <w:b w:val="0"/>
      <w:bCs w:val="0"/>
      <w:kern w:val="0"/>
      <w:sz w:val="24"/>
      <w:szCs w:val="20"/>
    </w:rPr>
  </w:style>
  <w:style w:type="paragraph" w:customStyle="1" w:styleId="077-083">
    <w:name w:val="样式 077-图表名 + 首行缩进:  0.83 厘米"/>
    <w:basedOn w:val="077-2"/>
    <w:uiPriority w:val="99"/>
    <w:qFormat/>
    <w:pPr>
      <w:adjustRightInd/>
      <w:snapToGrid/>
      <w:spacing w:beforeLines="50" w:line="440" w:lineRule="atLeast"/>
    </w:pPr>
    <w:rPr>
      <w:rFonts w:cs="宋体" w:hint="eastAsia"/>
      <w:szCs w:val="20"/>
    </w:rPr>
  </w:style>
  <w:style w:type="character" w:customStyle="1" w:styleId="077-CharCharChar">
    <w:name w:val="077-正文格式 Char Char Char"/>
    <w:link w:val="077-CharChar3"/>
    <w:qFormat/>
    <w:locked/>
    <w:rPr>
      <w:rFonts w:ascii="宋体" w:hAnsi="宋体" w:cs="宋体"/>
      <w:kern w:val="2"/>
      <w:sz w:val="24"/>
      <w:szCs w:val="24"/>
    </w:rPr>
  </w:style>
  <w:style w:type="paragraph" w:customStyle="1" w:styleId="077-CharChar3">
    <w:name w:val="077-正文格式 Char Char"/>
    <w:basedOn w:val="affb"/>
    <w:link w:val="077-CharCharChar"/>
    <w:autoRedefine/>
    <w:qFormat/>
    <w:pPr>
      <w:adjustRightInd w:val="0"/>
      <w:snapToGrid w:val="0"/>
      <w:spacing w:line="360" w:lineRule="auto"/>
      <w:ind w:firstLine="480"/>
    </w:pPr>
    <w:rPr>
      <w:rFonts w:ascii="宋体" w:eastAsia="宋体" w:hAnsi="宋体" w:cs="宋体"/>
      <w:sz w:val="24"/>
      <w:szCs w:val="24"/>
    </w:rPr>
  </w:style>
  <w:style w:type="character" w:customStyle="1" w:styleId="Charffffffc">
    <w:name w:val="！正文格式 Char"/>
    <w:link w:val="affffffffffffffffffffffffffffc"/>
    <w:qFormat/>
    <w:locked/>
    <w:rPr>
      <w:rFonts w:ascii="宋体" w:hAnsi="宋体" w:cs="宋体"/>
      <w:kern w:val="2"/>
      <w:sz w:val="24"/>
    </w:rPr>
  </w:style>
  <w:style w:type="paragraph" w:customStyle="1" w:styleId="affffffffffffffffffffffffffffc">
    <w:name w:val="！正文格式"/>
    <w:basedOn w:val="affb"/>
    <w:link w:val="Charffffffc"/>
    <w:qFormat/>
    <w:pPr>
      <w:spacing w:line="440" w:lineRule="exact"/>
      <w:ind w:firstLine="480"/>
    </w:pPr>
    <w:rPr>
      <w:rFonts w:ascii="宋体" w:eastAsia="宋体" w:hAnsi="宋体" w:cs="宋体"/>
      <w:sz w:val="24"/>
      <w:szCs w:val="20"/>
    </w:rPr>
  </w:style>
  <w:style w:type="paragraph" w:customStyle="1" w:styleId="AltI">
    <w:name w:val="表头[Alt+I]"/>
    <w:basedOn w:val="affb"/>
    <w:autoRedefine/>
    <w:uiPriority w:val="99"/>
    <w:qFormat/>
    <w:pPr>
      <w:overflowPunct w:val="0"/>
      <w:adjustRightInd w:val="0"/>
      <w:snapToGrid w:val="0"/>
      <w:spacing w:line="240" w:lineRule="auto"/>
      <w:ind w:firstLineChars="0" w:firstLine="0"/>
      <w:jc w:val="center"/>
    </w:pPr>
    <w:rPr>
      <w:rFonts w:ascii="宋体" w:eastAsia="宋体" w:hAnsi="宋体" w:cs="宋体"/>
      <w:kern w:val="0"/>
      <w:sz w:val="21"/>
      <w:szCs w:val="20"/>
    </w:rPr>
  </w:style>
  <w:style w:type="paragraph" w:customStyle="1" w:styleId="077-20">
    <w:name w:val="样式 077-正文格式 + 首行缩进:  2 字符"/>
    <w:basedOn w:val="077-0"/>
    <w:uiPriority w:val="99"/>
    <w:qFormat/>
    <w:pPr>
      <w:adjustRightInd/>
      <w:spacing w:line="300" w:lineRule="auto"/>
      <w:ind w:left="846" w:firstLineChars="0" w:firstLine="0"/>
    </w:pPr>
    <w:rPr>
      <w:rFonts w:cs="宋体" w:hint="eastAsia"/>
      <w:sz w:val="28"/>
      <w:szCs w:val="24"/>
    </w:rPr>
  </w:style>
  <w:style w:type="paragraph" w:customStyle="1" w:styleId="31113123456">
    <w:name w:val="样式 标题 3第二层条1.1.1 标题 3第二层条1第二层条2第二层条3第二层条4第二层条5第二层条6第二层条..."/>
    <w:basedOn w:val="30"/>
    <w:uiPriority w:val="99"/>
    <w:qFormat/>
    <w:pPr>
      <w:spacing w:line="360" w:lineRule="auto"/>
      <w:ind w:firstLineChars="0" w:firstLine="0"/>
    </w:pPr>
    <w:rPr>
      <w:rFonts w:ascii="宋体" w:eastAsia="宋体" w:hAnsi="宋体" w:cs="宋体"/>
      <w:b w:val="0"/>
      <w:bCs w:val="0"/>
      <w:kern w:val="0"/>
      <w:sz w:val="24"/>
      <w:szCs w:val="20"/>
    </w:rPr>
  </w:style>
  <w:style w:type="paragraph" w:customStyle="1" w:styleId="077-22">
    <w:name w:val="样式 样式 077-正文格式 + 首行缩进:  2 字符 + 首行缩进:  2 字符"/>
    <w:basedOn w:val="077-20"/>
    <w:uiPriority w:val="99"/>
    <w:qFormat/>
    <w:pPr>
      <w:ind w:firstLine="200"/>
    </w:pPr>
    <w:rPr>
      <w:szCs w:val="20"/>
    </w:rPr>
  </w:style>
  <w:style w:type="paragraph" w:customStyle="1" w:styleId="21list2list2heading2TOCHead2List1">
    <w:name w:val="样式 标题 2第一层条第二层论文标题 1list 2list 2heading 2TOCHead 2List ...1"/>
    <w:basedOn w:val="23"/>
    <w:autoRedefine/>
    <w:uiPriority w:val="99"/>
    <w:qFormat/>
    <w:pPr>
      <w:adjustRightInd/>
      <w:spacing w:line="360" w:lineRule="auto"/>
      <w:ind w:firstLineChars="0" w:firstLine="0"/>
    </w:pPr>
    <w:rPr>
      <w:rFonts w:ascii="黑体" w:eastAsia="黑体" w:hAnsi="Times New Roman" w:cs="宋体"/>
      <w:b w:val="0"/>
      <w:kern w:val="0"/>
      <w:sz w:val="24"/>
      <w:szCs w:val="24"/>
    </w:rPr>
  </w:style>
  <w:style w:type="character" w:customStyle="1" w:styleId="067Char">
    <w:name w:val="067：表头 Char"/>
    <w:link w:val="067"/>
    <w:qFormat/>
    <w:locked/>
    <w:rPr>
      <w:rFonts w:ascii="黑体" w:eastAsia="黑体" w:hAnsi="黑体" w:cs="宋体"/>
      <w:sz w:val="21"/>
      <w:szCs w:val="21"/>
    </w:rPr>
  </w:style>
  <w:style w:type="paragraph" w:customStyle="1" w:styleId="067">
    <w:name w:val="067：表头"/>
    <w:basedOn w:val="affb"/>
    <w:link w:val="067Char"/>
    <w:autoRedefine/>
    <w:qFormat/>
    <w:pPr>
      <w:widowControl/>
      <w:adjustRightInd w:val="0"/>
      <w:snapToGrid w:val="0"/>
      <w:spacing w:line="240" w:lineRule="auto"/>
      <w:ind w:firstLineChars="0" w:firstLine="0"/>
      <w:jc w:val="center"/>
    </w:pPr>
    <w:rPr>
      <w:rFonts w:ascii="黑体" w:eastAsia="黑体" w:hAnsi="黑体" w:cs="宋体"/>
      <w:kern w:val="0"/>
      <w:sz w:val="21"/>
      <w:szCs w:val="21"/>
    </w:rPr>
  </w:style>
  <w:style w:type="paragraph" w:customStyle="1" w:styleId="0670">
    <w:name w:val="067：图表文字"/>
    <w:basedOn w:val="affb"/>
    <w:autoRedefine/>
    <w:uiPriority w:val="99"/>
    <w:qFormat/>
    <w:pPr>
      <w:widowControl/>
      <w:adjustRightInd w:val="0"/>
      <w:snapToGrid w:val="0"/>
      <w:spacing w:line="240" w:lineRule="auto"/>
      <w:ind w:firstLineChars="0" w:firstLine="0"/>
    </w:pPr>
    <w:rPr>
      <w:rFonts w:ascii="宋体" w:eastAsia="宋体" w:cs="宋体"/>
      <w:kern w:val="0"/>
      <w:sz w:val="21"/>
      <w:szCs w:val="21"/>
    </w:rPr>
  </w:style>
  <w:style w:type="paragraph" w:customStyle="1" w:styleId="1013">
    <w:name w:val="样式 编号样式 (1) + 右侧:  0.13 字符"/>
    <w:basedOn w:val="affb"/>
    <w:autoRedefine/>
    <w:uiPriority w:val="99"/>
    <w:qFormat/>
    <w:pPr>
      <w:numPr>
        <w:numId w:val="73"/>
      </w:numPr>
      <w:spacing w:line="300" w:lineRule="auto"/>
      <w:ind w:rightChars="13" w:right="13" w:firstLineChars="0" w:firstLine="0"/>
    </w:pPr>
    <w:rPr>
      <w:rFonts w:cs="宋体"/>
      <w:szCs w:val="20"/>
    </w:rPr>
  </w:style>
  <w:style w:type="paragraph" w:customStyle="1" w:styleId="bALL">
    <w:name w:val="bALL封面名称、编号项"/>
    <w:autoRedefine/>
    <w:uiPriority w:val="99"/>
    <w:qFormat/>
    <w:pPr>
      <w:spacing w:line="300" w:lineRule="auto"/>
      <w:jc w:val="center"/>
    </w:pPr>
    <w:rPr>
      <w:rFonts w:ascii="黑体" w:eastAsia="黑体" w:hAnsi="宋体"/>
      <w:sz w:val="52"/>
    </w:rPr>
  </w:style>
  <w:style w:type="paragraph" w:customStyle="1" w:styleId="tdma">
    <w:name w:val="tdma图表头"/>
    <w:basedOn w:val="affb"/>
    <w:autoRedefine/>
    <w:uiPriority w:val="99"/>
    <w:qFormat/>
    <w:pPr>
      <w:spacing w:before="120" w:after="120" w:line="360" w:lineRule="auto"/>
      <w:jc w:val="center"/>
    </w:pPr>
    <w:rPr>
      <w:rFonts w:eastAsia="黑体"/>
      <w:sz w:val="24"/>
      <w:szCs w:val="24"/>
    </w:rPr>
  </w:style>
  <w:style w:type="character" w:customStyle="1" w:styleId="1CharCharCharCharCharChar">
    <w:name w:val="1正文 Char Char Char Char Char Char"/>
    <w:link w:val="1CharCharCharCharChar"/>
    <w:autoRedefine/>
    <w:qFormat/>
    <w:locked/>
    <w:rPr>
      <w:sz w:val="24"/>
      <w:szCs w:val="28"/>
    </w:rPr>
  </w:style>
  <w:style w:type="paragraph" w:customStyle="1" w:styleId="1CharCharCharCharChar">
    <w:name w:val="1正文 Char Char Char Char Char"/>
    <w:basedOn w:val="affb"/>
    <w:link w:val="1CharCharCharCharCharChar"/>
    <w:autoRedefine/>
    <w:qFormat/>
    <w:pPr>
      <w:spacing w:line="360" w:lineRule="auto"/>
    </w:pPr>
    <w:rPr>
      <w:rFonts w:eastAsia="宋体"/>
      <w:kern w:val="0"/>
      <w:sz w:val="24"/>
      <w:szCs w:val="28"/>
    </w:rPr>
  </w:style>
  <w:style w:type="paragraph" w:customStyle="1" w:styleId="DX10">
    <w:name w:val="DX 标题 1"/>
    <w:basedOn w:val="16"/>
    <w:next w:val="affb"/>
    <w:autoRedefine/>
    <w:uiPriority w:val="99"/>
    <w:qFormat/>
    <w:pPr>
      <w:keepLines w:val="0"/>
      <w:widowControl/>
      <w:spacing w:beforeLines="100" w:afterLines="100" w:line="300" w:lineRule="auto"/>
      <w:ind w:firstLineChars="0" w:firstLine="0"/>
      <w:jc w:val="both"/>
    </w:pPr>
    <w:rPr>
      <w:rFonts w:cs="宋体"/>
      <w:b w:val="0"/>
      <w:bCs w:val="0"/>
      <w:color w:val="000000"/>
      <w:kern w:val="0"/>
      <w:sz w:val="24"/>
      <w:szCs w:val="20"/>
    </w:rPr>
  </w:style>
  <w:style w:type="paragraph" w:customStyle="1" w:styleId="DX2">
    <w:name w:val="DX 标题 2"/>
    <w:basedOn w:val="23"/>
    <w:autoRedefine/>
    <w:uiPriority w:val="99"/>
    <w:qFormat/>
    <w:pPr>
      <w:keepLines w:val="0"/>
      <w:widowControl/>
      <w:spacing w:beforeLines="50" w:afterLines="50" w:line="300" w:lineRule="auto"/>
      <w:ind w:left="709" w:firstLineChars="0" w:hanging="709"/>
    </w:pPr>
    <w:rPr>
      <w:rFonts w:ascii="Times New Roman" w:eastAsia="黑体" w:hAnsi="Times New Roman"/>
      <w:b w:val="0"/>
      <w:bCs w:val="0"/>
      <w:color w:val="000000"/>
      <w:kern w:val="0"/>
      <w:sz w:val="24"/>
      <w:szCs w:val="20"/>
    </w:rPr>
  </w:style>
  <w:style w:type="paragraph" w:customStyle="1" w:styleId="DX3">
    <w:name w:val="DX 标题 3"/>
    <w:basedOn w:val="30"/>
    <w:next w:val="affb"/>
    <w:autoRedefine/>
    <w:uiPriority w:val="99"/>
    <w:qFormat/>
    <w:pPr>
      <w:widowControl/>
      <w:spacing w:beforeLines="50" w:afterLines="50" w:line="300" w:lineRule="auto"/>
      <w:ind w:firstLineChars="0" w:firstLine="0"/>
    </w:pPr>
    <w:rPr>
      <w:rFonts w:ascii="黑体" w:eastAsia="宋体" w:hAnsi="黑体"/>
      <w:b w:val="0"/>
      <w:bCs w:val="0"/>
      <w:kern w:val="0"/>
      <w:sz w:val="24"/>
      <w:szCs w:val="20"/>
    </w:rPr>
  </w:style>
  <w:style w:type="paragraph" w:customStyle="1" w:styleId="DX4">
    <w:name w:val="DX 标题 4"/>
    <w:basedOn w:val="41"/>
    <w:next w:val="affb"/>
    <w:autoRedefine/>
    <w:uiPriority w:val="99"/>
    <w:qFormat/>
    <w:pPr>
      <w:widowControl/>
      <w:tabs>
        <w:tab w:val="left" w:pos="0"/>
      </w:tabs>
      <w:adjustRightInd w:val="0"/>
      <w:snapToGrid w:val="0"/>
      <w:spacing w:beforeLines="50" w:before="0" w:afterLines="50" w:after="0" w:line="300" w:lineRule="auto"/>
      <w:ind w:firstLineChars="0" w:firstLine="0"/>
    </w:pPr>
    <w:rPr>
      <w:rFonts w:ascii="宋体" w:hAnsi="宋体"/>
      <w:b w:val="0"/>
      <w:kern w:val="0"/>
      <w:sz w:val="24"/>
      <w:szCs w:val="20"/>
    </w:rPr>
  </w:style>
  <w:style w:type="character" w:customStyle="1" w:styleId="DXaChar">
    <w:name w:val="DX 罗列 a） Char"/>
    <w:link w:val="DXa"/>
    <w:autoRedefine/>
    <w:uiPriority w:val="99"/>
    <w:qFormat/>
    <w:locked/>
    <w:rPr>
      <w:sz w:val="24"/>
    </w:rPr>
  </w:style>
  <w:style w:type="paragraph" w:customStyle="1" w:styleId="DXa">
    <w:name w:val="DX 罗列 a）"/>
    <w:basedOn w:val="affb"/>
    <w:link w:val="DXaChar"/>
    <w:autoRedefine/>
    <w:uiPriority w:val="99"/>
    <w:qFormat/>
    <w:pPr>
      <w:numPr>
        <w:numId w:val="74"/>
      </w:numPr>
      <w:adjustRightInd w:val="0"/>
      <w:snapToGrid w:val="0"/>
      <w:spacing w:line="300" w:lineRule="auto"/>
      <w:ind w:left="0" w:firstLine="480"/>
    </w:pPr>
    <w:rPr>
      <w:rFonts w:eastAsia="宋体"/>
      <w:kern w:val="0"/>
      <w:sz w:val="24"/>
      <w:szCs w:val="20"/>
    </w:rPr>
  </w:style>
  <w:style w:type="paragraph" w:customStyle="1" w:styleId="DX0">
    <w:name w:val="DX 封皮 定型文件 宋体 三号"/>
    <w:basedOn w:val="affb"/>
    <w:autoRedefine/>
    <w:uiPriority w:val="99"/>
    <w:qFormat/>
    <w:pPr>
      <w:widowControl/>
      <w:adjustRightInd w:val="0"/>
      <w:snapToGrid w:val="0"/>
      <w:spacing w:beforeLines="50" w:line="300" w:lineRule="auto"/>
      <w:ind w:firstLineChars="0" w:firstLine="0"/>
    </w:pPr>
    <w:rPr>
      <w:rFonts w:ascii="宋体" w:eastAsia="宋体" w:hAnsi="宋体"/>
      <w:spacing w:val="6"/>
      <w:kern w:val="0"/>
      <w:sz w:val="32"/>
    </w:rPr>
  </w:style>
  <w:style w:type="paragraph" w:customStyle="1" w:styleId="DX20">
    <w:name w:val="DX 封皮 文件名称 + 黑体2号"/>
    <w:basedOn w:val="affb"/>
    <w:autoRedefine/>
    <w:uiPriority w:val="99"/>
    <w:qFormat/>
    <w:pPr>
      <w:widowControl/>
      <w:adjustRightInd w:val="0"/>
      <w:snapToGrid w:val="0"/>
      <w:spacing w:beforeLines="50" w:line="300" w:lineRule="auto"/>
      <w:ind w:firstLineChars="0" w:firstLine="0"/>
      <w:jc w:val="center"/>
    </w:pPr>
    <w:rPr>
      <w:rFonts w:ascii="黑体" w:eastAsia="黑体" w:hAnsi="宋体" w:cs="宋体"/>
      <w:spacing w:val="40"/>
      <w:kern w:val="0"/>
      <w:sz w:val="44"/>
      <w:szCs w:val="20"/>
    </w:rPr>
  </w:style>
  <w:style w:type="paragraph" w:customStyle="1" w:styleId="DX5">
    <w:name w:val="DX 图标题"/>
    <w:basedOn w:val="DX"/>
    <w:autoRedefine/>
    <w:uiPriority w:val="99"/>
    <w:qFormat/>
    <w:pPr>
      <w:adjustRightInd w:val="0"/>
      <w:snapToGrid w:val="0"/>
      <w:spacing w:beforeLines="50"/>
      <w:ind w:firstLineChars="0" w:firstLine="0"/>
      <w:jc w:val="center"/>
    </w:pPr>
    <w:rPr>
      <w:rFonts w:ascii="黑体" w:eastAsia="黑体" w:hAnsi="黑体"/>
      <w:kern w:val="0"/>
      <w:sz w:val="21"/>
      <w:szCs w:val="20"/>
      <w:lang w:val="en-US"/>
    </w:rPr>
  </w:style>
  <w:style w:type="paragraph" w:customStyle="1" w:styleId="DX6">
    <w:name w:val="DX 封皮 签署页 宋体 二号 居中"/>
    <w:basedOn w:val="affb"/>
    <w:autoRedefine/>
    <w:uiPriority w:val="99"/>
    <w:qFormat/>
    <w:pPr>
      <w:widowControl/>
      <w:adjustRightInd w:val="0"/>
      <w:snapToGrid w:val="0"/>
      <w:spacing w:beforeLines="100" w:line="300" w:lineRule="auto"/>
      <w:ind w:firstLineChars="0" w:firstLine="0"/>
      <w:jc w:val="center"/>
    </w:pPr>
    <w:rPr>
      <w:rFonts w:ascii="宋体" w:eastAsia="宋体" w:hAnsi="宋体" w:cs="宋体"/>
      <w:kern w:val="0"/>
      <w:sz w:val="44"/>
      <w:szCs w:val="20"/>
    </w:rPr>
  </w:style>
  <w:style w:type="paragraph" w:customStyle="1" w:styleId="DX7">
    <w:name w:val="DX 图片 居中"/>
    <w:basedOn w:val="affb"/>
    <w:next w:val="DX"/>
    <w:autoRedefine/>
    <w:uiPriority w:val="99"/>
    <w:qFormat/>
    <w:pPr>
      <w:keepNext/>
      <w:widowControl/>
      <w:adjustRightInd w:val="0"/>
      <w:snapToGrid w:val="0"/>
      <w:spacing w:line="240" w:lineRule="auto"/>
      <w:ind w:firstLineChars="0" w:firstLine="0"/>
      <w:jc w:val="center"/>
    </w:pPr>
    <w:rPr>
      <w:rFonts w:eastAsia="宋体" w:cs="宋体"/>
      <w:kern w:val="0"/>
      <w:sz w:val="24"/>
      <w:szCs w:val="20"/>
    </w:rPr>
  </w:style>
  <w:style w:type="paragraph" w:customStyle="1" w:styleId="DX8">
    <w:name w:val="DX 封皮 密级 宋体 二号"/>
    <w:basedOn w:val="DX0"/>
    <w:autoRedefine/>
    <w:uiPriority w:val="99"/>
    <w:qFormat/>
    <w:pPr>
      <w:jc w:val="right"/>
    </w:pPr>
    <w:rPr>
      <w:rFonts w:cs="宋体"/>
      <w:szCs w:val="20"/>
    </w:rPr>
  </w:style>
  <w:style w:type="paragraph" w:customStyle="1" w:styleId="DX9">
    <w:name w:val="DX 封皮 产品名称 黑体 二号"/>
    <w:basedOn w:val="affb"/>
    <w:autoRedefine/>
    <w:uiPriority w:val="99"/>
    <w:qFormat/>
    <w:pPr>
      <w:widowControl/>
      <w:adjustRightInd w:val="0"/>
      <w:snapToGrid w:val="0"/>
      <w:spacing w:beforeLines="50" w:line="300" w:lineRule="auto"/>
      <w:ind w:firstLineChars="0" w:firstLine="0"/>
      <w:jc w:val="center"/>
    </w:pPr>
    <w:rPr>
      <w:rFonts w:ascii="黑体" w:eastAsia="黑体" w:hAnsi="黑体"/>
      <w:spacing w:val="20"/>
      <w:kern w:val="0"/>
      <w:sz w:val="44"/>
      <w:szCs w:val="20"/>
    </w:rPr>
  </w:style>
  <w:style w:type="paragraph" w:customStyle="1" w:styleId="DXb">
    <w:name w:val="DX 封皮 单位名称 宋体 三号"/>
    <w:basedOn w:val="affb"/>
    <w:autoRedefine/>
    <w:uiPriority w:val="99"/>
    <w:qFormat/>
    <w:pPr>
      <w:widowControl/>
      <w:adjustRightInd w:val="0"/>
      <w:snapToGrid w:val="0"/>
      <w:spacing w:beforeLines="50" w:line="300" w:lineRule="auto"/>
      <w:ind w:firstLineChars="0" w:firstLine="0"/>
      <w:jc w:val="center"/>
    </w:pPr>
    <w:rPr>
      <w:rFonts w:ascii="宋体" w:eastAsia="宋体"/>
      <w:spacing w:val="10"/>
      <w:kern w:val="0"/>
      <w:sz w:val="32"/>
      <w:szCs w:val="20"/>
    </w:rPr>
  </w:style>
  <w:style w:type="paragraph" w:customStyle="1" w:styleId="DXc">
    <w:name w:val="DX 文档要求"/>
    <w:basedOn w:val="DX"/>
    <w:autoRedefine/>
    <w:uiPriority w:val="99"/>
    <w:qFormat/>
    <w:pPr>
      <w:adjustRightInd w:val="0"/>
      <w:snapToGrid w:val="0"/>
      <w:jc w:val="both"/>
    </w:pPr>
    <w:rPr>
      <w:b/>
      <w:bCs/>
      <w:i/>
      <w:iCs/>
      <w:color w:val="0000FF"/>
      <w:kern w:val="0"/>
      <w:szCs w:val="20"/>
      <w:lang w:val="en-US"/>
    </w:rPr>
  </w:style>
  <w:style w:type="paragraph" w:customStyle="1" w:styleId="DX30">
    <w:name w:val="DX 目次 黑体3号"/>
    <w:basedOn w:val="affb"/>
    <w:autoRedefine/>
    <w:uiPriority w:val="99"/>
    <w:qFormat/>
    <w:pPr>
      <w:widowControl/>
      <w:adjustRightInd w:val="0"/>
      <w:snapToGrid w:val="0"/>
      <w:spacing w:beforeLines="100" w:line="300" w:lineRule="auto"/>
      <w:ind w:firstLineChars="0" w:firstLine="0"/>
      <w:jc w:val="center"/>
    </w:pPr>
    <w:rPr>
      <w:rFonts w:ascii="黑体" w:eastAsia="黑体" w:hAnsi="宋体" w:cs="宋体"/>
      <w:kern w:val="0"/>
      <w:sz w:val="32"/>
      <w:szCs w:val="20"/>
    </w:rPr>
  </w:style>
  <w:style w:type="paragraph" w:customStyle="1" w:styleId="DXd">
    <w:name w:val="DX 表标题"/>
    <w:basedOn w:val="affb"/>
    <w:next w:val="DX"/>
    <w:autoRedefine/>
    <w:uiPriority w:val="99"/>
    <w:qFormat/>
    <w:pPr>
      <w:keepNext/>
      <w:widowControl/>
      <w:adjustRightInd w:val="0"/>
      <w:snapToGrid w:val="0"/>
      <w:spacing w:beforeLines="50" w:line="300" w:lineRule="auto"/>
      <w:ind w:firstLineChars="0" w:firstLine="0"/>
      <w:jc w:val="center"/>
    </w:pPr>
    <w:rPr>
      <w:rFonts w:ascii="黑体" w:eastAsia="黑体" w:hAnsi="宋体"/>
      <w:kern w:val="0"/>
      <w:sz w:val="21"/>
      <w:szCs w:val="24"/>
    </w:rPr>
  </w:style>
  <w:style w:type="paragraph" w:customStyle="1" w:styleId="DXe">
    <w:name w:val="DX 表文字"/>
    <w:basedOn w:val="affb"/>
    <w:autoRedefine/>
    <w:uiPriority w:val="99"/>
    <w:qFormat/>
    <w:pPr>
      <w:widowControl/>
      <w:adjustRightInd w:val="0"/>
      <w:snapToGrid w:val="0"/>
      <w:spacing w:line="240" w:lineRule="auto"/>
      <w:ind w:firstLineChars="0" w:firstLine="0"/>
    </w:pPr>
    <w:rPr>
      <w:rFonts w:eastAsia="宋体"/>
      <w:kern w:val="0"/>
      <w:sz w:val="21"/>
      <w:szCs w:val="20"/>
    </w:rPr>
  </w:style>
  <w:style w:type="character" w:customStyle="1" w:styleId="DXChar0">
    <w:name w:val="DX 附录 黑体小四 Char"/>
    <w:link w:val="DXf"/>
    <w:autoRedefine/>
    <w:qFormat/>
    <w:locked/>
    <w:rPr>
      <w:rFonts w:ascii="黑体" w:eastAsia="黑体" w:hAnsi="宋体"/>
      <w:color w:val="000000"/>
      <w:sz w:val="24"/>
    </w:rPr>
  </w:style>
  <w:style w:type="paragraph" w:customStyle="1" w:styleId="DXf">
    <w:name w:val="DX 附录 黑体小四"/>
    <w:basedOn w:val="DX10"/>
    <w:next w:val="DX"/>
    <w:link w:val="DXChar0"/>
    <w:autoRedefine/>
    <w:qFormat/>
    <w:pPr>
      <w:spacing w:beforeLines="50" w:afterLines="50"/>
    </w:pPr>
    <w:rPr>
      <w:rFonts w:ascii="黑体" w:hAnsi="宋体" w:cs="Times New Roman"/>
    </w:rPr>
  </w:style>
  <w:style w:type="paragraph" w:customStyle="1" w:styleId="DX50">
    <w:name w:val="DX 标题 5"/>
    <w:basedOn w:val="52"/>
    <w:next w:val="DX"/>
    <w:autoRedefine/>
    <w:uiPriority w:val="99"/>
    <w:qFormat/>
    <w:pPr>
      <w:keepNext w:val="0"/>
      <w:keepLines w:val="0"/>
      <w:widowControl/>
      <w:adjustRightInd w:val="0"/>
      <w:snapToGrid w:val="0"/>
      <w:spacing w:beforeLines="50" w:afterLines="50" w:line="300" w:lineRule="auto"/>
    </w:pPr>
    <w:rPr>
      <w:bCs w:val="0"/>
      <w:snapToGrid/>
      <w:szCs w:val="20"/>
    </w:rPr>
  </w:style>
  <w:style w:type="paragraph" w:customStyle="1" w:styleId="DXf0">
    <w:name w:val="DX 文档编制说明"/>
    <w:basedOn w:val="DX"/>
    <w:autoRedefine/>
    <w:uiPriority w:val="99"/>
    <w:qFormat/>
    <w:pPr>
      <w:adjustRightInd w:val="0"/>
      <w:snapToGrid w:val="0"/>
      <w:jc w:val="both"/>
    </w:pPr>
    <w:rPr>
      <w:rFonts w:ascii="Times New Roman" w:hAnsi="Times New Roman"/>
      <w:b/>
      <w:i/>
      <w:color w:val="0000CC"/>
      <w:kern w:val="0"/>
      <w:szCs w:val="20"/>
      <w:lang w:val="en-US"/>
    </w:rPr>
  </w:style>
  <w:style w:type="character" w:customStyle="1" w:styleId="DX1Char">
    <w:name w:val="DX 罗列 1)... Char"/>
    <w:link w:val="DX1"/>
    <w:uiPriority w:val="99"/>
    <w:qFormat/>
    <w:locked/>
    <w:rPr>
      <w:sz w:val="24"/>
    </w:rPr>
  </w:style>
  <w:style w:type="paragraph" w:customStyle="1" w:styleId="DX1">
    <w:name w:val="DX 罗列 1)..."/>
    <w:basedOn w:val="DX"/>
    <w:link w:val="DX1Char"/>
    <w:autoRedefine/>
    <w:uiPriority w:val="99"/>
    <w:qFormat/>
    <w:pPr>
      <w:numPr>
        <w:numId w:val="75"/>
      </w:numPr>
      <w:adjustRightInd w:val="0"/>
      <w:snapToGrid w:val="0"/>
      <w:ind w:left="0" w:firstLine="200"/>
      <w:jc w:val="both"/>
    </w:pPr>
    <w:rPr>
      <w:rFonts w:ascii="Times New Roman" w:hAnsi="Times New Roman"/>
      <w:kern w:val="0"/>
      <w:szCs w:val="20"/>
      <w:lang w:val="en-US"/>
    </w:rPr>
  </w:style>
  <w:style w:type="character" w:customStyle="1" w:styleId="DXChar1">
    <w:name w:val="DX 签署 Char"/>
    <w:link w:val="DXf1"/>
    <w:qFormat/>
    <w:locked/>
    <w:rPr>
      <w:sz w:val="32"/>
    </w:rPr>
  </w:style>
  <w:style w:type="paragraph" w:customStyle="1" w:styleId="DXf1">
    <w:name w:val="DX 签署"/>
    <w:link w:val="DXChar1"/>
    <w:autoRedefine/>
    <w:qFormat/>
    <w:pPr>
      <w:spacing w:beforeLines="50" w:line="300" w:lineRule="auto"/>
    </w:pPr>
    <w:rPr>
      <w:sz w:val="32"/>
    </w:rPr>
  </w:style>
  <w:style w:type="paragraph" w:customStyle="1" w:styleId="DXf2">
    <w:name w:val="DX 目录 宋体 小四"/>
    <w:basedOn w:val="TOC1"/>
    <w:autoRedefine/>
    <w:uiPriority w:val="99"/>
    <w:qFormat/>
    <w:pPr>
      <w:tabs>
        <w:tab w:val="left" w:leader="dot" w:pos="9072"/>
      </w:tabs>
      <w:adjustRightInd w:val="0"/>
      <w:snapToGrid w:val="0"/>
      <w:spacing w:line="300" w:lineRule="auto"/>
    </w:pPr>
    <w:rPr>
      <w:rFonts w:eastAsia="仿宋_GB2312" w:hAnsi="Arial"/>
      <w:bCs/>
      <w:kern w:val="0"/>
      <w:sz w:val="24"/>
      <w:szCs w:val="21"/>
    </w:rPr>
  </w:style>
  <w:style w:type="paragraph" w:customStyle="1" w:styleId="DXf3">
    <w:name w:val="DX 所签署 签字 宋体 三号 加粗"/>
    <w:basedOn w:val="DX"/>
    <w:autoRedefine/>
    <w:uiPriority w:val="99"/>
    <w:qFormat/>
    <w:pPr>
      <w:adjustRightInd w:val="0"/>
      <w:snapToGrid w:val="0"/>
      <w:ind w:firstLineChars="0" w:firstLine="0"/>
      <w:jc w:val="both"/>
    </w:pPr>
    <w:rPr>
      <w:rFonts w:ascii="Times New Roman" w:hAnsi="Times New Roman" w:cs="宋体"/>
      <w:b/>
      <w:bCs/>
      <w:kern w:val="0"/>
      <w:sz w:val="32"/>
      <w:szCs w:val="20"/>
      <w:lang w:val="en-US"/>
    </w:rPr>
  </w:style>
  <w:style w:type="paragraph" w:customStyle="1" w:styleId="DXf4">
    <w:name w:val="DX 所签署 文档名称 黑体 一号"/>
    <w:basedOn w:val="DX"/>
    <w:autoRedefine/>
    <w:uiPriority w:val="99"/>
    <w:qFormat/>
    <w:pPr>
      <w:adjustRightInd w:val="0"/>
      <w:snapToGrid w:val="0"/>
      <w:ind w:firstLineChars="0" w:firstLine="0"/>
      <w:jc w:val="center"/>
    </w:pPr>
    <w:rPr>
      <w:rFonts w:ascii="黑体" w:eastAsia="黑体" w:hAnsi="Times New Roman" w:cs="宋体"/>
      <w:sz w:val="52"/>
      <w:szCs w:val="20"/>
      <w:lang w:val="en-US"/>
    </w:rPr>
  </w:style>
  <w:style w:type="paragraph" w:customStyle="1" w:styleId="DXf5">
    <w:name w:val="DX 所签署 产品名称 黑体二号"/>
    <w:basedOn w:val="affb"/>
    <w:autoRedefine/>
    <w:uiPriority w:val="99"/>
    <w:qFormat/>
    <w:pPr>
      <w:widowControl/>
      <w:adjustRightInd w:val="0"/>
      <w:snapToGrid w:val="0"/>
      <w:spacing w:line="300" w:lineRule="auto"/>
      <w:ind w:firstLineChars="0" w:firstLine="0"/>
      <w:jc w:val="center"/>
    </w:pPr>
    <w:rPr>
      <w:rFonts w:ascii="黑体" w:eastAsia="黑体"/>
      <w:kern w:val="0"/>
      <w:sz w:val="44"/>
      <w:szCs w:val="44"/>
    </w:rPr>
  </w:style>
  <w:style w:type="paragraph" w:customStyle="1" w:styleId="DXUS">
    <w:name w:val="DX 所签署 US号 黑体 三号"/>
    <w:basedOn w:val="affb"/>
    <w:autoRedefine/>
    <w:uiPriority w:val="99"/>
    <w:qFormat/>
    <w:pPr>
      <w:widowControl/>
      <w:adjustRightInd w:val="0"/>
      <w:snapToGrid w:val="0"/>
      <w:spacing w:line="300" w:lineRule="auto"/>
      <w:ind w:firstLineChars="0" w:firstLine="0"/>
      <w:jc w:val="center"/>
    </w:pPr>
    <w:rPr>
      <w:rFonts w:ascii="黑体" w:eastAsia="黑体"/>
      <w:kern w:val="0"/>
      <w:sz w:val="32"/>
    </w:rPr>
  </w:style>
  <w:style w:type="paragraph" w:customStyle="1" w:styleId="DXf6">
    <w:name w:val="DX 所签署 时间 黑体 三号"/>
    <w:basedOn w:val="affb"/>
    <w:autoRedefine/>
    <w:uiPriority w:val="99"/>
    <w:qFormat/>
    <w:pPr>
      <w:widowControl/>
      <w:adjustRightInd w:val="0"/>
      <w:snapToGrid w:val="0"/>
      <w:spacing w:line="300" w:lineRule="auto"/>
      <w:ind w:firstLineChars="0" w:firstLine="0"/>
      <w:jc w:val="center"/>
    </w:pPr>
    <w:rPr>
      <w:rFonts w:ascii="黑体" w:eastAsia="黑体" w:hAnsi="黑体"/>
      <w:spacing w:val="20"/>
      <w:sz w:val="32"/>
      <w:szCs w:val="20"/>
    </w:rPr>
  </w:style>
  <w:style w:type="paragraph" w:customStyle="1" w:styleId="DXf7">
    <w:name w:val="DX 表文字 + 宋体 居中"/>
    <w:basedOn w:val="DXe"/>
    <w:autoRedefine/>
    <w:uiPriority w:val="99"/>
    <w:qFormat/>
    <w:pPr>
      <w:jc w:val="center"/>
    </w:pPr>
    <w:rPr>
      <w:rFonts w:ascii="宋体" w:hAnsi="宋体"/>
      <w:kern w:val="2"/>
    </w:rPr>
  </w:style>
  <w:style w:type="paragraph" w:customStyle="1" w:styleId="DXf8">
    <w:name w:val="DX 表文字 宋体 五号"/>
    <w:basedOn w:val="affb"/>
    <w:autoRedefine/>
    <w:uiPriority w:val="99"/>
    <w:qFormat/>
    <w:pPr>
      <w:widowControl/>
      <w:adjustRightInd w:val="0"/>
      <w:snapToGrid w:val="0"/>
      <w:spacing w:line="240" w:lineRule="auto"/>
      <w:ind w:firstLineChars="0" w:firstLine="0"/>
    </w:pPr>
    <w:rPr>
      <w:rFonts w:ascii="宋体" w:eastAsia="宋体" w:hAnsi="宋体"/>
      <w:kern w:val="0"/>
      <w:sz w:val="21"/>
      <w:szCs w:val="20"/>
    </w:rPr>
  </w:style>
  <w:style w:type="paragraph" w:customStyle="1" w:styleId="affffffffffffffffffffffffffffd">
    <w:name w:val="图位置"/>
    <w:basedOn w:val="affb"/>
    <w:next w:val="affb"/>
    <w:uiPriority w:val="99"/>
    <w:qFormat/>
    <w:pPr>
      <w:widowControl/>
      <w:adjustRightInd w:val="0"/>
      <w:snapToGrid w:val="0"/>
      <w:spacing w:line="360" w:lineRule="auto"/>
      <w:ind w:firstLineChars="0" w:firstLine="0"/>
      <w:jc w:val="center"/>
    </w:pPr>
    <w:rPr>
      <w:rFonts w:eastAsia="宋体"/>
      <w:kern w:val="0"/>
      <w:sz w:val="24"/>
      <w:szCs w:val="24"/>
    </w:rPr>
  </w:style>
  <w:style w:type="paragraph" w:customStyle="1" w:styleId="DX51">
    <w:name w:val="DX 表头 黑体5号"/>
    <w:basedOn w:val="affb"/>
    <w:autoRedefine/>
    <w:uiPriority w:val="99"/>
    <w:qFormat/>
    <w:pPr>
      <w:widowControl/>
      <w:adjustRightInd w:val="0"/>
      <w:snapToGrid w:val="0"/>
      <w:spacing w:line="240" w:lineRule="auto"/>
      <w:ind w:firstLineChars="0" w:firstLine="0"/>
      <w:jc w:val="center"/>
    </w:pPr>
    <w:rPr>
      <w:rFonts w:ascii="黑体" w:eastAsia="黑体" w:hAnsi="宋体"/>
      <w:kern w:val="0"/>
      <w:sz w:val="21"/>
      <w:szCs w:val="20"/>
    </w:rPr>
  </w:style>
  <w:style w:type="paragraph" w:customStyle="1" w:styleId="2Char6">
    <w:name w:val="标准段落(缩进2汉字) Char"/>
    <w:basedOn w:val="affb"/>
    <w:autoRedefine/>
    <w:uiPriority w:val="99"/>
    <w:qFormat/>
    <w:pPr>
      <w:spacing w:line="360" w:lineRule="auto"/>
      <w:ind w:firstLine="480"/>
    </w:pPr>
    <w:rPr>
      <w:rFonts w:ascii="宋体" w:eastAsia="宋体" w:hAnsi="宋体"/>
      <w:kern w:val="0"/>
      <w:sz w:val="24"/>
      <w:szCs w:val="24"/>
    </w:rPr>
  </w:style>
  <w:style w:type="paragraph" w:customStyle="1" w:styleId="Char1CharCharChar4">
    <w:name w:val="Char1 Char Char Char4"/>
    <w:basedOn w:val="afffc"/>
    <w:autoRedefine/>
    <w:uiPriority w:val="99"/>
    <w:qFormat/>
    <w:pPr>
      <w:jc w:val="center"/>
    </w:pPr>
    <w:rPr>
      <w:rFonts w:ascii="Tahoma" w:hAnsi="Tahoma"/>
      <w:sz w:val="24"/>
      <w:lang w:val="zh-CN"/>
    </w:rPr>
  </w:style>
  <w:style w:type="character" w:customStyle="1" w:styleId="GB23122Char">
    <w:name w:val="正文（首行缩进） + 仿宋_GB2312 首行缩进:  2 字符 Char"/>
    <w:link w:val="GB231220"/>
    <w:autoRedefine/>
    <w:qFormat/>
    <w:locked/>
    <w:rPr>
      <w:rFonts w:ascii="仿宋_GB2312" w:eastAsia="仿宋_GB2312" w:hAnsi="仿宋_GB2312" w:cs="宋体"/>
      <w:sz w:val="24"/>
    </w:rPr>
  </w:style>
  <w:style w:type="paragraph" w:customStyle="1" w:styleId="GB231220">
    <w:name w:val="正文（首行缩进） + 仿宋_GB2312 首行缩进:  2 字符"/>
    <w:basedOn w:val="affb"/>
    <w:link w:val="GB23122Char"/>
    <w:qFormat/>
    <w:pPr>
      <w:adjustRightInd w:val="0"/>
      <w:snapToGrid w:val="0"/>
      <w:spacing w:line="300" w:lineRule="auto"/>
    </w:pPr>
    <w:rPr>
      <w:rFonts w:ascii="仿宋_GB2312" w:hAnsi="仿宋_GB2312" w:cs="宋体"/>
      <w:kern w:val="0"/>
      <w:sz w:val="24"/>
      <w:szCs w:val="20"/>
    </w:rPr>
  </w:style>
  <w:style w:type="paragraph" w:customStyle="1" w:styleId="1fffffff2">
    <w:name w:val="小编号1"/>
    <w:basedOn w:val="affb"/>
    <w:uiPriority w:val="99"/>
    <w:qFormat/>
    <w:pPr>
      <w:tabs>
        <w:tab w:val="left" w:pos="300"/>
      </w:tabs>
      <w:adjustRightInd w:val="0"/>
      <w:snapToGrid w:val="0"/>
      <w:spacing w:line="336" w:lineRule="auto"/>
      <w:ind w:leftChars="200" w:left="350" w:hangingChars="150" w:hanging="150"/>
    </w:pPr>
    <w:rPr>
      <w:rFonts w:eastAsia="宋体"/>
      <w:sz w:val="24"/>
      <w:szCs w:val="24"/>
    </w:rPr>
  </w:style>
  <w:style w:type="paragraph" w:customStyle="1" w:styleId="GB23120">
    <w:name w:val="样式 题注 + 仿宋_GB2312 四号 居中"/>
    <w:basedOn w:val="afffa"/>
    <w:autoRedefine/>
    <w:uiPriority w:val="99"/>
    <w:qFormat/>
    <w:pPr>
      <w:spacing w:beforeLines="50" w:line="240" w:lineRule="auto"/>
      <w:ind w:firstLineChars="0" w:firstLine="0"/>
      <w:jc w:val="center"/>
    </w:pPr>
    <w:rPr>
      <w:rFonts w:ascii="宋体" w:eastAsia="宋体" w:hAnsi="Times New Roman" w:cs="宋体" w:hint="eastAsia"/>
      <w:sz w:val="24"/>
      <w:szCs w:val="24"/>
    </w:rPr>
  </w:style>
  <w:style w:type="paragraph" w:customStyle="1" w:styleId="05055">
    <w:name w:val="样式 正文缩进表正文正文非缩进 + 段前: 0.5 行 段后: 0.5 行"/>
    <w:basedOn w:val="affc"/>
    <w:uiPriority w:val="99"/>
    <w:qFormat/>
    <w:pPr>
      <w:spacing w:line="360" w:lineRule="auto"/>
    </w:pPr>
    <w:rPr>
      <w:rFonts w:ascii="Times New Roman" w:eastAsia="宋体" w:hAnsi="Times New Roman" w:cs="宋体"/>
      <w:sz w:val="24"/>
      <w:szCs w:val="20"/>
    </w:rPr>
  </w:style>
  <w:style w:type="paragraph" w:customStyle="1" w:styleId="affffffffffffffffffffffffffffe">
    <w:name w:val="二级条的标题"/>
    <w:basedOn w:val="affb"/>
    <w:next w:val="affc"/>
    <w:autoRedefine/>
    <w:uiPriority w:val="99"/>
    <w:qFormat/>
    <w:pPr>
      <w:spacing w:line="360" w:lineRule="auto"/>
    </w:pPr>
    <w:rPr>
      <w:rFonts w:ascii="黑体" w:eastAsia="黑体"/>
      <w:szCs w:val="20"/>
    </w:rPr>
  </w:style>
  <w:style w:type="paragraph" w:customStyle="1" w:styleId="CharCharCharCharCharCharCharCharCharCharChar">
    <w:name w:val="Char Char Char Char Char Char Char Char Char Char Char"/>
    <w:uiPriority w:val="99"/>
    <w:qFormat/>
    <w:pPr>
      <w:widowControl w:val="0"/>
      <w:spacing w:line="300" w:lineRule="auto"/>
      <w:ind w:firstLineChars="200" w:firstLine="480"/>
      <w:jc w:val="both"/>
    </w:pPr>
    <w:rPr>
      <w:rFonts w:eastAsia="仿宋_GB2312"/>
      <w:kern w:val="2"/>
      <w:sz w:val="24"/>
      <w:szCs w:val="24"/>
    </w:rPr>
  </w:style>
  <w:style w:type="paragraph" w:customStyle="1" w:styleId="050521">
    <w:name w:val="样式 正文缩进表正文正文非缩进 + 段前: 0.5 行 段后: 0.5 行2"/>
    <w:basedOn w:val="affc"/>
    <w:autoRedefine/>
    <w:uiPriority w:val="99"/>
    <w:qFormat/>
    <w:pPr>
      <w:spacing w:line="360" w:lineRule="auto"/>
    </w:pPr>
    <w:rPr>
      <w:rFonts w:ascii="Times New Roman" w:eastAsia="宋体" w:hAnsi="Times New Roman" w:cs="宋体"/>
      <w:sz w:val="24"/>
      <w:szCs w:val="20"/>
    </w:rPr>
  </w:style>
  <w:style w:type="paragraph" w:customStyle="1" w:styleId="3077-3h378">
    <w:name w:val="样式 标题 3077-标题 3第二层条第三层h3 + 段前: 7.8 磅"/>
    <w:basedOn w:val="30"/>
    <w:uiPriority w:val="99"/>
    <w:qFormat/>
    <w:pPr>
      <w:tabs>
        <w:tab w:val="left" w:pos="900"/>
        <w:tab w:val="left" w:pos="1820"/>
      </w:tabs>
      <w:spacing w:beforeLines="50" w:line="360" w:lineRule="auto"/>
      <w:ind w:left="1820" w:firstLineChars="0" w:hanging="420"/>
    </w:pPr>
    <w:rPr>
      <w:rFonts w:ascii="宋体" w:eastAsia="宋体" w:hAnsi="宋体" w:cs="宋体"/>
      <w:bCs w:val="0"/>
      <w:kern w:val="0"/>
      <w:sz w:val="24"/>
      <w:szCs w:val="20"/>
    </w:rPr>
  </w:style>
  <w:style w:type="paragraph" w:customStyle="1" w:styleId="050511">
    <w:name w:val="样式 段前: 0.5 行 段后: 0.5 行 行距: 单倍行距1"/>
    <w:basedOn w:val="affb"/>
    <w:autoRedefine/>
    <w:uiPriority w:val="99"/>
    <w:qFormat/>
    <w:pPr>
      <w:spacing w:line="360" w:lineRule="auto"/>
    </w:pPr>
    <w:rPr>
      <w:rFonts w:eastAsia="宋体" w:cs="宋体"/>
      <w:sz w:val="24"/>
      <w:szCs w:val="20"/>
    </w:rPr>
  </w:style>
  <w:style w:type="paragraph" w:customStyle="1" w:styleId="afffffffffffffffffffffffffffff">
    <w:name w:val="居中样式"/>
    <w:basedOn w:val="affffff1"/>
    <w:next w:val="affb"/>
    <w:autoRedefine/>
    <w:uiPriority w:val="99"/>
    <w:qFormat/>
    <w:pPr>
      <w:adjustRightInd w:val="0"/>
      <w:snapToGrid w:val="0"/>
      <w:spacing w:before="0" w:after="0" w:line="336" w:lineRule="auto"/>
      <w:ind w:firstLine="200"/>
      <w:outlineLvl w:val="9"/>
    </w:pPr>
    <w:rPr>
      <w:rFonts w:ascii="Times New Roman" w:hAnsi="Times New Roman" w:cs="Arial"/>
      <w:b w:val="0"/>
      <w:kern w:val="32"/>
      <w:sz w:val="24"/>
      <w:lang w:val="zh-CN"/>
    </w:rPr>
  </w:style>
  <w:style w:type="paragraph" w:customStyle="1" w:styleId="afffffffffffffffffffffffffffff0">
    <w:name w:val="图题标题"/>
    <w:next w:val="affb"/>
    <w:uiPriority w:val="99"/>
    <w:qFormat/>
    <w:pPr>
      <w:snapToGrid w:val="0"/>
      <w:jc w:val="center"/>
    </w:pPr>
    <w:rPr>
      <w:rFonts w:ascii="黑体" w:eastAsia="黑体" w:cs="宋体"/>
      <w:kern w:val="21"/>
      <w:sz w:val="21"/>
      <w:szCs w:val="21"/>
    </w:rPr>
  </w:style>
  <w:style w:type="paragraph" w:customStyle="1" w:styleId="2h2l22ndlevelTitre22Header2Head2">
    <w:name w:val="样式 标题 2第一层条第二层h2l22nd levelTitre22Header 2Head 2 + (西文)..."/>
    <w:basedOn w:val="23"/>
    <w:autoRedefine/>
    <w:uiPriority w:val="99"/>
    <w:qFormat/>
    <w:pPr>
      <w:keepNext w:val="0"/>
      <w:adjustRightInd/>
      <w:snapToGrid/>
      <w:spacing w:before="120" w:after="120" w:line="460" w:lineRule="exact"/>
      <w:ind w:left="1050" w:firstLineChars="0" w:firstLine="0"/>
    </w:pPr>
    <w:rPr>
      <w:rFonts w:ascii="黑体" w:eastAsia="黑体" w:hAnsi="黑体"/>
      <w:b w:val="0"/>
      <w:bCs w:val="0"/>
      <w:sz w:val="28"/>
      <w:szCs w:val="20"/>
    </w:rPr>
  </w:style>
  <w:style w:type="paragraph" w:customStyle="1" w:styleId="Charffffffd">
    <w:name w:val="图名居中 Char"/>
    <w:basedOn w:val="affb"/>
    <w:autoRedefine/>
    <w:uiPriority w:val="99"/>
    <w:qFormat/>
    <w:pPr>
      <w:spacing w:line="240" w:lineRule="auto"/>
      <w:ind w:firstLineChars="0" w:firstLine="0"/>
      <w:jc w:val="center"/>
    </w:pPr>
    <w:rPr>
      <w:rFonts w:ascii="宋体" w:eastAsia="宋体" w:hAnsi="宋体"/>
      <w:b/>
      <w:bCs/>
      <w:sz w:val="24"/>
      <w:szCs w:val="24"/>
    </w:rPr>
  </w:style>
  <w:style w:type="paragraph" w:customStyle="1" w:styleId="afffffffffffffffffffffffffffff1">
    <w:name w:val="三级条的标题"/>
    <w:basedOn w:val="affb"/>
    <w:autoRedefine/>
    <w:uiPriority w:val="99"/>
    <w:qFormat/>
    <w:pPr>
      <w:spacing w:line="240" w:lineRule="auto"/>
      <w:ind w:firstLineChars="0" w:firstLine="0"/>
    </w:pPr>
    <w:rPr>
      <w:rFonts w:ascii="宋体" w:eastAsia="宋体"/>
      <w:spacing w:val="10"/>
      <w:szCs w:val="20"/>
    </w:rPr>
  </w:style>
  <w:style w:type="paragraph" w:customStyle="1" w:styleId="i-">
    <w:name w:val="i并列项-点"/>
    <w:basedOn w:val="affb"/>
    <w:uiPriority w:val="99"/>
    <w:qFormat/>
    <w:pPr>
      <w:widowControl/>
      <w:tabs>
        <w:tab w:val="left" w:pos="425"/>
        <w:tab w:val="left" w:pos="851"/>
      </w:tabs>
      <w:adjustRightInd w:val="0"/>
      <w:spacing w:line="360" w:lineRule="auto"/>
      <w:ind w:left="425" w:firstLineChars="0" w:firstLine="0"/>
    </w:pPr>
    <w:rPr>
      <w:rFonts w:ascii="宋体" w:eastAsia="宋体"/>
      <w:kern w:val="0"/>
      <w:sz w:val="24"/>
      <w:szCs w:val="20"/>
    </w:rPr>
  </w:style>
  <w:style w:type="paragraph" w:customStyle="1" w:styleId="g">
    <w:name w:val="g表名"/>
    <w:basedOn w:val="2fd"/>
    <w:autoRedefine/>
    <w:uiPriority w:val="99"/>
    <w:qFormat/>
    <w:pPr>
      <w:widowControl/>
      <w:autoSpaceDE w:val="0"/>
      <w:autoSpaceDN w:val="0"/>
      <w:spacing w:after="60" w:line="360" w:lineRule="atLeast"/>
      <w:jc w:val="center"/>
    </w:pPr>
    <w:rPr>
      <w:rFonts w:ascii="黑体" w:eastAsia="黑体"/>
      <w:sz w:val="24"/>
      <w:szCs w:val="24"/>
    </w:rPr>
  </w:style>
  <w:style w:type="paragraph" w:customStyle="1" w:styleId="h2">
    <w:name w:val="h2表内容居中"/>
    <w:basedOn w:val="affb"/>
    <w:autoRedefine/>
    <w:uiPriority w:val="99"/>
    <w:qFormat/>
    <w:pPr>
      <w:widowControl/>
      <w:spacing w:line="240" w:lineRule="auto"/>
      <w:ind w:firstLineChars="0" w:firstLine="0"/>
      <w:jc w:val="center"/>
    </w:pPr>
    <w:rPr>
      <w:rFonts w:ascii="宋体" w:eastAsia="宋体"/>
      <w:kern w:val="0"/>
      <w:sz w:val="21"/>
      <w:szCs w:val="20"/>
    </w:rPr>
  </w:style>
  <w:style w:type="paragraph" w:customStyle="1" w:styleId="h1">
    <w:name w:val="h1表内容左对齐"/>
    <w:basedOn w:val="h2"/>
    <w:autoRedefine/>
    <w:uiPriority w:val="99"/>
    <w:qFormat/>
    <w:pPr>
      <w:jc w:val="both"/>
    </w:pPr>
    <w:rPr>
      <w:color w:val="000000"/>
    </w:rPr>
  </w:style>
  <w:style w:type="paragraph" w:customStyle="1" w:styleId="CharCharCharCharCharCharCharCharCharCharCharCharChar1CharCharCharCharCharCharCharCharChar2">
    <w:name w:val="Char Char Char Char Char Char Char Char Char Char Char Char Char1 Char Char Char Char Char Char Char Char Char2"/>
    <w:basedOn w:val="affb"/>
    <w:uiPriority w:val="99"/>
    <w:qFormat/>
    <w:pPr>
      <w:widowControl/>
      <w:spacing w:after="160" w:line="240" w:lineRule="exact"/>
      <w:ind w:firstLineChars="0" w:firstLine="0"/>
      <w:jc w:val="left"/>
    </w:pPr>
    <w:rPr>
      <w:rFonts w:ascii="Arial" w:eastAsia="Times New Roman" w:hAnsi="Arial" w:cs="Verdana"/>
      <w:b/>
      <w:kern w:val="0"/>
      <w:sz w:val="24"/>
      <w:szCs w:val="24"/>
      <w:lang w:eastAsia="en-US"/>
    </w:rPr>
  </w:style>
  <w:style w:type="character" w:customStyle="1" w:styleId="tdmaChar">
    <w:name w:val="tdma图表 Char"/>
    <w:link w:val="tdma0"/>
    <w:uiPriority w:val="99"/>
    <w:qFormat/>
    <w:locked/>
    <w:rPr>
      <w:rFonts w:ascii="黑体" w:eastAsia="黑体" w:hAnsi="黑体"/>
      <w:sz w:val="21"/>
    </w:rPr>
  </w:style>
  <w:style w:type="paragraph" w:customStyle="1" w:styleId="tdma0">
    <w:name w:val="tdma图表"/>
    <w:link w:val="tdmaChar"/>
    <w:uiPriority w:val="99"/>
    <w:qFormat/>
    <w:pPr>
      <w:widowControl w:val="0"/>
      <w:spacing w:line="360" w:lineRule="auto"/>
      <w:ind w:firstLineChars="200" w:firstLine="480"/>
      <w:jc w:val="center"/>
    </w:pPr>
    <w:rPr>
      <w:rFonts w:ascii="黑体" w:eastAsia="黑体" w:hAnsi="黑体"/>
      <w:sz w:val="21"/>
    </w:rPr>
  </w:style>
  <w:style w:type="paragraph" w:customStyle="1" w:styleId="CharChar8CharCharCharCharCharChar">
    <w:name w:val="Char Char8 Char Char Char Char Char Char"/>
    <w:basedOn w:val="affb"/>
    <w:autoRedefine/>
    <w:uiPriority w:val="99"/>
    <w:qFormat/>
    <w:pPr>
      <w:tabs>
        <w:tab w:val="left" w:pos="907"/>
      </w:tabs>
      <w:spacing w:line="240" w:lineRule="auto"/>
      <w:ind w:left="907" w:firstLineChars="0" w:hanging="425"/>
    </w:pPr>
    <w:rPr>
      <w:rFonts w:eastAsia="宋体"/>
      <w:sz w:val="20"/>
      <w:szCs w:val="20"/>
    </w:rPr>
  </w:style>
  <w:style w:type="paragraph" w:customStyle="1" w:styleId="CharChar8CharCharCharCharCharChar3">
    <w:name w:val="Char Char8 Char Char Char Char Char Char3"/>
    <w:basedOn w:val="affb"/>
    <w:autoRedefine/>
    <w:uiPriority w:val="99"/>
    <w:qFormat/>
    <w:pPr>
      <w:tabs>
        <w:tab w:val="left" w:pos="907"/>
      </w:tabs>
      <w:spacing w:line="240" w:lineRule="auto"/>
      <w:ind w:left="907" w:firstLineChars="0" w:hanging="425"/>
    </w:pPr>
    <w:rPr>
      <w:rFonts w:eastAsia="宋体"/>
      <w:sz w:val="20"/>
      <w:szCs w:val="20"/>
    </w:rPr>
  </w:style>
  <w:style w:type="paragraph" w:customStyle="1" w:styleId="CharChar8CharCharCharCharCharChar2">
    <w:name w:val="Char Char8 Char Char Char Char Char Char2"/>
    <w:basedOn w:val="affb"/>
    <w:autoRedefine/>
    <w:uiPriority w:val="99"/>
    <w:qFormat/>
    <w:pPr>
      <w:tabs>
        <w:tab w:val="left" w:pos="907"/>
      </w:tabs>
      <w:spacing w:line="240" w:lineRule="auto"/>
      <w:ind w:left="907" w:firstLineChars="0" w:hanging="425"/>
    </w:pPr>
    <w:rPr>
      <w:rFonts w:eastAsia="宋体"/>
      <w:sz w:val="20"/>
      <w:szCs w:val="20"/>
    </w:rPr>
  </w:style>
  <w:style w:type="paragraph" w:customStyle="1" w:styleId="CharChar8CharCharCharCharCharChar1">
    <w:name w:val="Char Char8 Char Char Char Char Char Char1"/>
    <w:basedOn w:val="affb"/>
    <w:autoRedefine/>
    <w:uiPriority w:val="99"/>
    <w:qFormat/>
    <w:pPr>
      <w:tabs>
        <w:tab w:val="left" w:pos="907"/>
      </w:tabs>
      <w:spacing w:line="240" w:lineRule="auto"/>
      <w:ind w:left="907" w:firstLineChars="0" w:hanging="425"/>
    </w:pPr>
    <w:rPr>
      <w:rFonts w:eastAsia="宋体"/>
      <w:sz w:val="20"/>
      <w:szCs w:val="20"/>
    </w:rPr>
  </w:style>
  <w:style w:type="paragraph" w:customStyle="1" w:styleId="-fffe">
    <w:name w:val="论证报告-表格文字"/>
    <w:basedOn w:val="affb"/>
    <w:uiPriority w:val="99"/>
    <w:qFormat/>
    <w:pPr>
      <w:spacing w:line="240" w:lineRule="auto"/>
      <w:ind w:firstLineChars="0" w:firstLine="0"/>
    </w:pPr>
    <w:rPr>
      <w:rFonts w:eastAsia="宋体"/>
      <w:color w:val="000000"/>
      <w:sz w:val="21"/>
      <w:szCs w:val="21"/>
    </w:rPr>
  </w:style>
  <w:style w:type="paragraph" w:customStyle="1" w:styleId="-ffff">
    <w:name w:val="论证报告-表格首行"/>
    <w:basedOn w:val="affb"/>
    <w:uiPriority w:val="99"/>
    <w:qFormat/>
    <w:pPr>
      <w:spacing w:line="240" w:lineRule="auto"/>
      <w:ind w:firstLineChars="0" w:firstLine="0"/>
      <w:jc w:val="center"/>
    </w:pPr>
    <w:rPr>
      <w:rFonts w:ascii="黑体" w:eastAsia="黑体" w:hAnsi="Calibri"/>
      <w:sz w:val="21"/>
      <w:szCs w:val="21"/>
    </w:rPr>
  </w:style>
  <w:style w:type="paragraph" w:customStyle="1" w:styleId="-">
    <w:name w:val="论证报告-序号"/>
    <w:basedOn w:val="affb"/>
    <w:uiPriority w:val="99"/>
    <w:qFormat/>
    <w:pPr>
      <w:numPr>
        <w:numId w:val="76"/>
      </w:numPr>
      <w:spacing w:line="240" w:lineRule="auto"/>
      <w:ind w:firstLineChars="0" w:firstLine="0"/>
      <w:jc w:val="center"/>
    </w:pPr>
    <w:rPr>
      <w:rFonts w:eastAsia="宋体"/>
      <w:sz w:val="21"/>
      <w:szCs w:val="21"/>
    </w:rPr>
  </w:style>
  <w:style w:type="character" w:customStyle="1" w:styleId="1Charc">
    <w:name w:val="【表体式样1－居中】 Char"/>
    <w:link w:val="1fffffff3"/>
    <w:autoRedefine/>
    <w:qFormat/>
    <w:locked/>
    <w:rPr>
      <w:rFonts w:ascii="宋体" w:hAnsi="宋体" w:cs="宋体"/>
      <w:sz w:val="28"/>
      <w:szCs w:val="21"/>
    </w:rPr>
  </w:style>
  <w:style w:type="paragraph" w:customStyle="1" w:styleId="1fffffff3">
    <w:name w:val="【表体式样1－居中】"/>
    <w:basedOn w:val="affb"/>
    <w:link w:val="1Charc"/>
    <w:autoRedefine/>
    <w:qFormat/>
    <w:pPr>
      <w:spacing w:line="360" w:lineRule="atLeast"/>
      <w:ind w:firstLineChars="0" w:firstLine="0"/>
      <w:jc w:val="center"/>
    </w:pPr>
    <w:rPr>
      <w:rFonts w:ascii="宋体" w:eastAsia="宋体" w:hAnsi="宋体" w:cs="宋体"/>
      <w:kern w:val="0"/>
      <w:szCs w:val="21"/>
    </w:rPr>
  </w:style>
  <w:style w:type="character" w:customStyle="1" w:styleId="Charffffffe">
    <w:name w:val="【表头式样】 Char"/>
    <w:link w:val="afffffffffffffffffffffffffffff2"/>
    <w:autoRedefine/>
    <w:qFormat/>
    <w:locked/>
    <w:rPr>
      <w:rFonts w:ascii="黑体" w:eastAsia="黑体" w:hAnsi="黑体" w:cs="宋体"/>
      <w:szCs w:val="21"/>
    </w:rPr>
  </w:style>
  <w:style w:type="paragraph" w:customStyle="1" w:styleId="afffffffffffffffffffffffffffff2">
    <w:name w:val="【表头式样】"/>
    <w:basedOn w:val="affb"/>
    <w:link w:val="Charffffffe"/>
    <w:qFormat/>
    <w:pPr>
      <w:spacing w:line="360" w:lineRule="atLeast"/>
      <w:ind w:firstLineChars="0" w:firstLine="0"/>
      <w:jc w:val="center"/>
    </w:pPr>
    <w:rPr>
      <w:rFonts w:ascii="黑体" w:eastAsia="黑体" w:hAnsi="黑体" w:cs="宋体"/>
      <w:kern w:val="0"/>
      <w:sz w:val="20"/>
      <w:szCs w:val="21"/>
    </w:rPr>
  </w:style>
  <w:style w:type="paragraph" w:customStyle="1" w:styleId="afffffffffffffffffffffffffffff3">
    <w:name w:val="在用表正文"/>
    <w:basedOn w:val="affb"/>
    <w:autoRedefine/>
    <w:uiPriority w:val="99"/>
    <w:qFormat/>
    <w:pPr>
      <w:adjustRightInd w:val="0"/>
      <w:snapToGrid w:val="0"/>
      <w:spacing w:beforeLines="20" w:line="24" w:lineRule="atLeast"/>
      <w:ind w:firstLineChars="0" w:firstLine="0"/>
    </w:pPr>
    <w:rPr>
      <w:rFonts w:eastAsia="宋体"/>
      <w:color w:val="000000"/>
      <w:sz w:val="24"/>
      <w:szCs w:val="24"/>
    </w:rPr>
  </w:style>
  <w:style w:type="character" w:customStyle="1" w:styleId="Charfffffff">
    <w:name w:val="【注释】 Char"/>
    <w:link w:val="afffffffffffffffffffffffffffff4"/>
    <w:qFormat/>
    <w:locked/>
    <w:rPr>
      <w:rFonts w:ascii="宋体" w:hAnsi="宋体" w:cs="宋体"/>
      <w:b/>
      <w:bCs/>
    </w:rPr>
  </w:style>
  <w:style w:type="paragraph" w:customStyle="1" w:styleId="afffffffffffffffffffffffffffff4">
    <w:name w:val="【注释】"/>
    <w:basedOn w:val="affb"/>
    <w:link w:val="Charfffffff"/>
    <w:qFormat/>
    <w:pPr>
      <w:spacing w:line="360" w:lineRule="auto"/>
      <w:ind w:firstLineChars="0" w:firstLine="0"/>
    </w:pPr>
    <w:rPr>
      <w:rFonts w:ascii="宋体" w:eastAsia="宋体" w:hAnsi="宋体" w:cs="宋体"/>
      <w:b/>
      <w:bCs/>
      <w:kern w:val="0"/>
      <w:sz w:val="20"/>
      <w:szCs w:val="20"/>
    </w:rPr>
  </w:style>
  <w:style w:type="paragraph" w:customStyle="1" w:styleId="afffffffffffffffffffffffffffff5">
    <w:name w:val="【下属并列条文下正文】"/>
    <w:basedOn w:val="affb"/>
    <w:autoRedefine/>
    <w:uiPriority w:val="99"/>
    <w:qFormat/>
    <w:pPr>
      <w:spacing w:line="360" w:lineRule="auto"/>
      <w:ind w:leftChars="400" w:left="840" w:firstLine="420"/>
    </w:pPr>
    <w:rPr>
      <w:rFonts w:eastAsia="宋体" w:cs="宋体"/>
      <w:szCs w:val="20"/>
    </w:rPr>
  </w:style>
  <w:style w:type="character" w:customStyle="1" w:styleId="Charfffffff0">
    <w:name w:val="【并列条文下正文】 Char"/>
    <w:link w:val="afffffffffffffffffffffffffffff6"/>
    <w:autoRedefine/>
    <w:qFormat/>
    <w:locked/>
    <w:rPr>
      <w:rFonts w:ascii="宋体" w:hAnsi="宋体" w:cs="宋体"/>
      <w:sz w:val="28"/>
    </w:rPr>
  </w:style>
  <w:style w:type="paragraph" w:customStyle="1" w:styleId="afffffffffffffffffffffffffffff6">
    <w:name w:val="【并列条文下正文】"/>
    <w:basedOn w:val="affb"/>
    <w:link w:val="Charfffffff0"/>
    <w:qFormat/>
    <w:pPr>
      <w:spacing w:line="360" w:lineRule="auto"/>
      <w:ind w:leftChars="200" w:left="420" w:firstLine="420"/>
    </w:pPr>
    <w:rPr>
      <w:rFonts w:ascii="宋体" w:eastAsia="宋体" w:hAnsi="宋体" w:cs="宋体"/>
      <w:kern w:val="0"/>
      <w:szCs w:val="20"/>
    </w:rPr>
  </w:style>
  <w:style w:type="paragraph" w:customStyle="1" w:styleId="2077-2Heading2HiddenHeading2CCBSheadin">
    <w:name w:val="样式 样式 标题 2077-标题 2第一层条第二层Heading 2 HiddenHeading 2 CCBSheadin......"/>
    <w:basedOn w:val="affb"/>
    <w:autoRedefine/>
    <w:uiPriority w:val="99"/>
    <w:qFormat/>
    <w:pPr>
      <w:keepNext/>
      <w:keepLines/>
      <w:tabs>
        <w:tab w:val="left" w:pos="540"/>
      </w:tabs>
      <w:adjustRightInd w:val="0"/>
      <w:snapToGrid w:val="0"/>
      <w:spacing w:beforeLines="50" w:line="300" w:lineRule="auto"/>
      <w:ind w:firstLineChars="0" w:firstLine="0"/>
      <w:outlineLvl w:val="1"/>
    </w:pPr>
    <w:rPr>
      <w:rFonts w:ascii="黑体" w:eastAsia="黑体" w:hAnsi="Arial" w:cs="宋体"/>
      <w:kern w:val="0"/>
      <w:sz w:val="24"/>
      <w:szCs w:val="20"/>
    </w:rPr>
  </w:style>
  <w:style w:type="paragraph" w:customStyle="1" w:styleId="afffffffffffffffffffffffffffff7">
    <w:name w:val="表格正文"/>
    <w:basedOn w:val="affb"/>
    <w:uiPriority w:val="99"/>
    <w:qFormat/>
    <w:pPr>
      <w:adjustRightInd w:val="0"/>
      <w:snapToGrid w:val="0"/>
      <w:spacing w:beforeLines="20" w:line="240" w:lineRule="auto"/>
      <w:ind w:firstLineChars="0" w:firstLine="0"/>
      <w:jc w:val="center"/>
    </w:pPr>
    <w:rPr>
      <w:rFonts w:eastAsia="宋体"/>
      <w:sz w:val="21"/>
      <w:szCs w:val="21"/>
    </w:rPr>
  </w:style>
  <w:style w:type="paragraph" w:customStyle="1" w:styleId="1077-1-QBPTh1H10361123321">
    <w:name w:val="样式 标题 1077-标题 1章章节第一层章-QBPT合乎h1H1标题 0一级36标题 1123321..."/>
    <w:basedOn w:val="16"/>
    <w:autoRedefine/>
    <w:uiPriority w:val="99"/>
    <w:qFormat/>
    <w:pPr>
      <w:keepLines w:val="0"/>
      <w:spacing w:beforeLines="100" w:afterLines="100" w:line="300" w:lineRule="auto"/>
      <w:ind w:firstLineChars="0" w:firstLine="0"/>
    </w:pPr>
    <w:rPr>
      <w:rFonts w:ascii="黑体" w:cs="宋体"/>
      <w:b w:val="0"/>
      <w:bCs w:val="0"/>
      <w:kern w:val="2"/>
      <w:sz w:val="24"/>
      <w:szCs w:val="20"/>
    </w:rPr>
  </w:style>
  <w:style w:type="paragraph" w:customStyle="1" w:styleId="3077-3h33-QBPT33rdlevelHead3H31">
    <w:name w:val="样式 标题 3077-标题 3第二层条第三层h33级标题-QBPT三级33rd levelHead 3H3...1"/>
    <w:basedOn w:val="30"/>
    <w:uiPriority w:val="99"/>
    <w:qFormat/>
    <w:pPr>
      <w:tabs>
        <w:tab w:val="left" w:pos="900"/>
      </w:tabs>
      <w:spacing w:beforeLines="50" w:afterLines="50" w:line="300" w:lineRule="auto"/>
      <w:ind w:firstLineChars="0" w:firstLine="0"/>
      <w:jc w:val="center"/>
    </w:pPr>
    <w:rPr>
      <w:rFonts w:ascii="黑体" w:eastAsia="宋体" w:hAnsi="宋体" w:cs="宋体"/>
      <w:b w:val="0"/>
      <w:bCs w:val="0"/>
      <w:kern w:val="0"/>
      <w:sz w:val="24"/>
      <w:szCs w:val="20"/>
    </w:rPr>
  </w:style>
  <w:style w:type="paragraph" w:customStyle="1" w:styleId="afffffffffffffffffffffffffffff8">
    <w:name w:val="批准单位"/>
    <w:basedOn w:val="affb"/>
    <w:uiPriority w:val="99"/>
    <w:qFormat/>
    <w:pPr>
      <w:spacing w:line="240" w:lineRule="auto"/>
      <w:ind w:firstLineChars="0" w:firstLine="0"/>
      <w:jc w:val="center"/>
    </w:pPr>
    <w:rPr>
      <w:rFonts w:ascii="黑体" w:eastAsia="黑体" w:hAnsi="宋体"/>
      <w:sz w:val="32"/>
      <w:szCs w:val="20"/>
    </w:rPr>
  </w:style>
  <w:style w:type="paragraph" w:customStyle="1" w:styleId="afffffffffffffffffffffffffffff9">
    <w:name w:val="[附录]"/>
    <w:basedOn w:val="affb"/>
    <w:autoRedefine/>
    <w:uiPriority w:val="99"/>
    <w:qFormat/>
    <w:pPr>
      <w:tabs>
        <w:tab w:val="left" w:pos="0"/>
      </w:tabs>
      <w:spacing w:line="240" w:lineRule="auto"/>
      <w:ind w:firstLineChars="0" w:firstLine="0"/>
    </w:pPr>
    <w:rPr>
      <w:rFonts w:ascii="Tahoma" w:eastAsia="宋体" w:hAnsi="Tahoma"/>
      <w:sz w:val="24"/>
      <w:szCs w:val="20"/>
    </w:rPr>
  </w:style>
  <w:style w:type="character" w:customStyle="1" w:styleId="TableHeadingChar">
    <w:name w:val="Table Heading Char"/>
    <w:link w:val="TableHeading"/>
    <w:autoRedefine/>
    <w:qFormat/>
    <w:locked/>
    <w:rPr>
      <w:rFonts w:ascii="Book Antiqua" w:eastAsia="黑体" w:hAnsi="Book Antiqua" w:cs="Book Antiqua"/>
      <w:bCs/>
      <w:sz w:val="21"/>
      <w:szCs w:val="21"/>
    </w:rPr>
  </w:style>
  <w:style w:type="paragraph" w:customStyle="1" w:styleId="TableHeading">
    <w:name w:val="Table Heading"/>
    <w:basedOn w:val="affb"/>
    <w:link w:val="TableHeadingChar"/>
    <w:autoRedefine/>
    <w:qFormat/>
    <w:pPr>
      <w:keepNext/>
      <w:topLinePunct/>
      <w:adjustRightInd w:val="0"/>
      <w:snapToGrid w:val="0"/>
      <w:spacing w:before="80" w:after="80" w:line="240" w:lineRule="atLeast"/>
      <w:ind w:firstLineChars="0" w:firstLine="0"/>
      <w:jc w:val="left"/>
    </w:pPr>
    <w:rPr>
      <w:rFonts w:ascii="Book Antiqua" w:eastAsia="黑体" w:hAnsi="Book Antiqua" w:cs="Book Antiqua"/>
      <w:bCs/>
      <w:kern w:val="0"/>
      <w:sz w:val="21"/>
      <w:szCs w:val="21"/>
    </w:rPr>
  </w:style>
  <w:style w:type="character" w:customStyle="1" w:styleId="ItemListTextChar">
    <w:name w:val="Item List Text Char"/>
    <w:link w:val="ItemListText"/>
    <w:autoRedefine/>
    <w:qFormat/>
    <w:locked/>
    <w:rPr>
      <w:kern w:val="2"/>
      <w:sz w:val="21"/>
      <w:szCs w:val="21"/>
    </w:rPr>
  </w:style>
  <w:style w:type="paragraph" w:customStyle="1" w:styleId="ItemListText">
    <w:name w:val="Item List Text"/>
    <w:link w:val="ItemListTextChar"/>
    <w:autoRedefine/>
    <w:qFormat/>
    <w:pPr>
      <w:adjustRightInd w:val="0"/>
      <w:snapToGrid w:val="0"/>
      <w:spacing w:before="80" w:after="80" w:line="240" w:lineRule="atLeast"/>
      <w:ind w:left="2126"/>
    </w:pPr>
    <w:rPr>
      <w:kern w:val="2"/>
      <w:sz w:val="21"/>
      <w:szCs w:val="21"/>
    </w:rPr>
  </w:style>
  <w:style w:type="paragraph" w:customStyle="1" w:styleId="WW-">
    <w:name w:val="WW-正文缩进"/>
    <w:basedOn w:val="affb"/>
    <w:uiPriority w:val="99"/>
    <w:qFormat/>
    <w:pPr>
      <w:suppressAutoHyphens/>
      <w:spacing w:line="360" w:lineRule="auto"/>
      <w:ind w:firstLineChars="0" w:firstLine="420"/>
    </w:pPr>
    <w:rPr>
      <w:rFonts w:ascii="宋体" w:eastAsia="宋体" w:hAnsi="宋体"/>
      <w:sz w:val="24"/>
      <w:szCs w:val="20"/>
    </w:rPr>
  </w:style>
  <w:style w:type="paragraph" w:customStyle="1" w:styleId="af7">
    <w:name w:val="表格题注"/>
    <w:next w:val="affb"/>
    <w:autoRedefine/>
    <w:uiPriority w:val="99"/>
    <w:qFormat/>
    <w:pPr>
      <w:keepLines/>
      <w:numPr>
        <w:ilvl w:val="8"/>
        <w:numId w:val="77"/>
      </w:numPr>
      <w:spacing w:beforeLines="100"/>
      <w:jc w:val="center"/>
    </w:pPr>
    <w:rPr>
      <w:rFonts w:ascii="Arial" w:hAnsi="Arial"/>
      <w:sz w:val="18"/>
      <w:szCs w:val="18"/>
    </w:rPr>
  </w:style>
  <w:style w:type="paragraph" w:customStyle="1" w:styleId="af6">
    <w:name w:val="插图题注"/>
    <w:next w:val="affb"/>
    <w:autoRedefine/>
    <w:uiPriority w:val="99"/>
    <w:qFormat/>
    <w:pPr>
      <w:numPr>
        <w:ilvl w:val="7"/>
        <w:numId w:val="77"/>
      </w:numPr>
      <w:jc w:val="center"/>
    </w:pPr>
    <w:rPr>
      <w:rFonts w:ascii="Arial" w:hAnsi="Arial"/>
      <w:sz w:val="18"/>
      <w:szCs w:val="18"/>
    </w:rPr>
  </w:style>
  <w:style w:type="character" w:customStyle="1" w:styleId="0-0Char">
    <w:name w:val="0-0.正文格式 Char"/>
    <w:link w:val="0-0"/>
    <w:qFormat/>
    <w:locked/>
    <w:rPr>
      <w:rFonts w:ascii="宋体" w:hAnsi="宋体"/>
      <w:kern w:val="2"/>
      <w:sz w:val="28"/>
      <w:szCs w:val="28"/>
    </w:rPr>
  </w:style>
  <w:style w:type="paragraph" w:customStyle="1" w:styleId="0-0">
    <w:name w:val="0-0.正文格式"/>
    <w:basedOn w:val="affb"/>
    <w:link w:val="0-0Char"/>
    <w:qFormat/>
    <w:pPr>
      <w:spacing w:line="360" w:lineRule="auto"/>
      <w:ind w:firstLine="560"/>
    </w:pPr>
    <w:rPr>
      <w:rFonts w:ascii="宋体" w:eastAsia="宋体" w:hAnsi="宋体"/>
      <w:szCs w:val="28"/>
    </w:rPr>
  </w:style>
  <w:style w:type="paragraph" w:customStyle="1" w:styleId="CharCharCharCharCharCharCharCharCharCharCharCharChar1CharCharCharCharCharCharCharCharChar3">
    <w:name w:val="Char Char Char Char Char Char Char Char Char Char Char Char Char1 Char Char Char Char Char Char Char Char Char3"/>
    <w:basedOn w:val="affb"/>
    <w:uiPriority w:val="99"/>
    <w:qFormat/>
    <w:pPr>
      <w:widowControl/>
      <w:spacing w:after="160" w:line="240" w:lineRule="exact"/>
      <w:jc w:val="left"/>
    </w:pPr>
    <w:rPr>
      <w:rFonts w:ascii="Arial" w:eastAsia="Times New Roman" w:hAnsi="Arial" w:cs="Verdana"/>
      <w:b/>
      <w:kern w:val="0"/>
      <w:szCs w:val="24"/>
      <w:lang w:eastAsia="en-US"/>
    </w:rPr>
  </w:style>
  <w:style w:type="paragraph" w:customStyle="1" w:styleId="afffffffffffffffffffffffffffffa">
    <w:name w:val="密级"/>
    <w:basedOn w:val="affb"/>
    <w:uiPriority w:val="99"/>
    <w:qFormat/>
    <w:pPr>
      <w:spacing w:line="460" w:lineRule="exact"/>
    </w:pPr>
    <w:rPr>
      <w:rFonts w:eastAsia="黑体"/>
      <w:sz w:val="32"/>
      <w:szCs w:val="20"/>
    </w:rPr>
  </w:style>
  <w:style w:type="paragraph" w:customStyle="1" w:styleId="a00">
    <w:name w:val="a0"/>
    <w:basedOn w:val="affb"/>
    <w:autoRedefine/>
    <w:uiPriority w:val="99"/>
    <w:qFormat/>
    <w:pPr>
      <w:widowControl/>
      <w:spacing w:before="100" w:beforeAutospacing="1" w:after="100" w:afterAutospacing="1" w:line="240" w:lineRule="auto"/>
      <w:ind w:firstLineChars="0" w:firstLine="0"/>
      <w:jc w:val="left"/>
    </w:pPr>
    <w:rPr>
      <w:rFonts w:ascii="宋体" w:eastAsia="宋体" w:hAnsi="宋体" w:cs="宋体"/>
      <w:kern w:val="0"/>
      <w:sz w:val="24"/>
      <w:szCs w:val="24"/>
    </w:rPr>
  </w:style>
  <w:style w:type="character" w:customStyle="1" w:styleId="Charfffffff1">
    <w:name w:val="二级目录 Char"/>
    <w:link w:val="afffffffffffffffffffffffffffffb"/>
    <w:autoRedefine/>
    <w:uiPriority w:val="99"/>
    <w:qFormat/>
    <w:locked/>
    <w:rPr>
      <w:rFonts w:eastAsia="黑体"/>
      <w:bCs/>
      <w:color w:val="000000"/>
      <w:sz w:val="28"/>
      <w:szCs w:val="28"/>
    </w:rPr>
  </w:style>
  <w:style w:type="paragraph" w:customStyle="1" w:styleId="afffffffffffffffffffffffffffffb">
    <w:name w:val="二级目录"/>
    <w:basedOn w:val="23"/>
    <w:link w:val="Charfffffff1"/>
    <w:uiPriority w:val="99"/>
    <w:qFormat/>
    <w:pPr>
      <w:keepNext w:val="0"/>
      <w:keepLines w:val="0"/>
      <w:adjustRightInd/>
      <w:spacing w:beforeLines="50" w:line="300" w:lineRule="auto"/>
      <w:ind w:firstLineChars="0" w:firstLine="0"/>
    </w:pPr>
    <w:rPr>
      <w:rFonts w:ascii="Times New Roman" w:eastAsia="黑体" w:hAnsi="Times New Roman"/>
      <w:b w:val="0"/>
      <w:color w:val="000000"/>
      <w:kern w:val="0"/>
      <w:sz w:val="28"/>
      <w:szCs w:val="28"/>
    </w:rPr>
  </w:style>
  <w:style w:type="character" w:customStyle="1" w:styleId="Charfffffff2">
    <w:name w:val="三级目录 Char"/>
    <w:link w:val="afffffffffffffffffffffffffffffc"/>
    <w:autoRedefine/>
    <w:uiPriority w:val="99"/>
    <w:qFormat/>
    <w:locked/>
    <w:rPr>
      <w:rFonts w:ascii="宋体" w:hAnsi="宋体"/>
      <w:bCs/>
      <w:sz w:val="28"/>
      <w:szCs w:val="28"/>
    </w:rPr>
  </w:style>
  <w:style w:type="paragraph" w:customStyle="1" w:styleId="afffffffffffffffffffffffffffffc">
    <w:name w:val="三级目录"/>
    <w:basedOn w:val="30"/>
    <w:link w:val="Charfffffff2"/>
    <w:uiPriority w:val="99"/>
    <w:qFormat/>
    <w:pPr>
      <w:spacing w:before="50" w:after="50" w:line="300" w:lineRule="auto"/>
      <w:ind w:left="851"/>
    </w:pPr>
    <w:rPr>
      <w:rFonts w:ascii="宋体" w:eastAsia="宋体" w:hAnsi="宋体"/>
      <w:b w:val="0"/>
      <w:kern w:val="0"/>
      <w:sz w:val="28"/>
      <w:szCs w:val="28"/>
    </w:rPr>
  </w:style>
  <w:style w:type="character" w:customStyle="1" w:styleId="Charfffffff3">
    <w:name w:val="四级目录 Char"/>
    <w:link w:val="afffffffffffffffffffffffffffffd"/>
    <w:autoRedefine/>
    <w:uiPriority w:val="99"/>
    <w:qFormat/>
    <w:locked/>
    <w:rPr>
      <w:bCs/>
      <w:sz w:val="28"/>
      <w:szCs w:val="28"/>
    </w:rPr>
  </w:style>
  <w:style w:type="paragraph" w:customStyle="1" w:styleId="afffffffffffffffffffffffffffffd">
    <w:name w:val="四级目录"/>
    <w:basedOn w:val="41"/>
    <w:link w:val="Charfffffff3"/>
    <w:autoRedefine/>
    <w:uiPriority w:val="99"/>
    <w:qFormat/>
    <w:pPr>
      <w:tabs>
        <w:tab w:val="left" w:pos="0"/>
      </w:tabs>
      <w:adjustRightInd w:val="0"/>
      <w:snapToGrid w:val="0"/>
      <w:spacing w:before="0" w:after="0" w:line="300" w:lineRule="auto"/>
      <w:ind w:firstLineChars="0" w:firstLine="0"/>
    </w:pPr>
    <w:rPr>
      <w:rFonts w:ascii="Times New Roman" w:hAnsi="Times New Roman"/>
      <w:b w:val="0"/>
      <w:bCs/>
      <w:kern w:val="0"/>
    </w:rPr>
  </w:style>
  <w:style w:type="character" w:customStyle="1" w:styleId="Charfffffff4">
    <w:name w:val="文本 Char"/>
    <w:link w:val="afffffffffffffffffffffffffffffe"/>
    <w:qFormat/>
    <w:locked/>
    <w:rPr>
      <w:color w:val="000000"/>
      <w:kern w:val="28"/>
      <w:sz w:val="28"/>
      <w:szCs w:val="28"/>
    </w:rPr>
  </w:style>
  <w:style w:type="paragraph" w:customStyle="1" w:styleId="afffffffffffffffffffffffffffffe">
    <w:name w:val="文本"/>
    <w:basedOn w:val="affffffff6"/>
    <w:link w:val="Charfffffff4"/>
    <w:qFormat/>
    <w:pPr>
      <w:textAlignment w:val="auto"/>
    </w:pPr>
    <w:rPr>
      <w:snapToGrid/>
      <w:color w:val="000000"/>
    </w:rPr>
  </w:style>
  <w:style w:type="character" w:customStyle="1" w:styleId="Charfffffff5">
    <w:name w:val="图表示例 Char"/>
    <w:link w:val="affffffffffffffffffffffffffffff"/>
    <w:qFormat/>
    <w:locked/>
    <w:rPr>
      <w:rFonts w:ascii="黑体" w:eastAsia="黑体" w:hAnsi="黑体"/>
      <w:color w:val="000000"/>
      <w:kern w:val="2"/>
      <w:sz w:val="28"/>
      <w:szCs w:val="28"/>
    </w:rPr>
  </w:style>
  <w:style w:type="paragraph" w:customStyle="1" w:styleId="affffffffffffffffffffffffffffff">
    <w:name w:val="图表示例"/>
    <w:basedOn w:val="affb"/>
    <w:link w:val="Charfffffff5"/>
    <w:autoRedefine/>
    <w:qFormat/>
    <w:pPr>
      <w:adjustRightInd w:val="0"/>
      <w:snapToGrid w:val="0"/>
      <w:spacing w:line="300" w:lineRule="auto"/>
      <w:ind w:firstLineChars="0" w:firstLine="0"/>
      <w:jc w:val="center"/>
    </w:pPr>
    <w:rPr>
      <w:rFonts w:ascii="黑体" w:eastAsia="黑体" w:hAnsi="黑体"/>
      <w:color w:val="000000"/>
      <w:szCs w:val="28"/>
    </w:rPr>
  </w:style>
  <w:style w:type="character" w:customStyle="1" w:styleId="123Char0">
    <w:name w:val="序号123 Char"/>
    <w:link w:val="1232"/>
    <w:qFormat/>
    <w:locked/>
    <w:rPr>
      <w:bCs/>
      <w:kern w:val="2"/>
      <w:sz w:val="28"/>
      <w:szCs w:val="28"/>
    </w:rPr>
  </w:style>
  <w:style w:type="paragraph" w:customStyle="1" w:styleId="1232">
    <w:name w:val="序号123"/>
    <w:basedOn w:val="13"/>
    <w:link w:val="123Char0"/>
    <w:qFormat/>
    <w:pPr>
      <w:numPr>
        <w:ilvl w:val="0"/>
        <w:numId w:val="0"/>
      </w:numPr>
      <w:adjustRightInd/>
      <w:snapToGrid/>
      <w:ind w:firstLine="567"/>
      <w:textAlignment w:val="auto"/>
      <w:outlineLvl w:val="9"/>
    </w:pPr>
  </w:style>
  <w:style w:type="character" w:customStyle="1" w:styleId="abcChar1">
    <w:name w:val="序号abc Char"/>
    <w:link w:val="abc"/>
    <w:autoRedefine/>
    <w:uiPriority w:val="99"/>
    <w:qFormat/>
    <w:locked/>
    <w:rPr>
      <w:bCs/>
      <w:kern w:val="2"/>
      <w:sz w:val="28"/>
      <w:szCs w:val="28"/>
    </w:rPr>
  </w:style>
  <w:style w:type="paragraph" w:customStyle="1" w:styleId="abc">
    <w:name w:val="序号abc"/>
    <w:basedOn w:val="1232"/>
    <w:link w:val="abcChar1"/>
    <w:autoRedefine/>
    <w:uiPriority w:val="99"/>
    <w:qFormat/>
    <w:pPr>
      <w:numPr>
        <w:ilvl w:val="5"/>
        <w:numId w:val="78"/>
      </w:numPr>
    </w:pPr>
  </w:style>
  <w:style w:type="character" w:customStyle="1" w:styleId="Charfffffff6">
    <w:name w:val="四级目录。 Char"/>
    <w:link w:val="affffffffffffffffffffffffffffff0"/>
    <w:autoRedefine/>
    <w:uiPriority w:val="99"/>
    <w:qFormat/>
    <w:locked/>
    <w:rPr>
      <w:rFonts w:ascii="宋体" w:hAnsi="宋体"/>
      <w:bCs/>
      <w:color w:val="000000"/>
      <w:sz w:val="28"/>
      <w:szCs w:val="28"/>
    </w:rPr>
  </w:style>
  <w:style w:type="paragraph" w:customStyle="1" w:styleId="affffffffffffffffffffffffffffff0">
    <w:name w:val="四级目录。"/>
    <w:basedOn w:val="41"/>
    <w:link w:val="Charfffffff6"/>
    <w:autoRedefine/>
    <w:uiPriority w:val="99"/>
    <w:qFormat/>
    <w:pPr>
      <w:tabs>
        <w:tab w:val="left" w:pos="0"/>
      </w:tabs>
      <w:adjustRightInd w:val="0"/>
      <w:snapToGrid w:val="0"/>
      <w:spacing w:before="0" w:after="0" w:line="300" w:lineRule="auto"/>
      <w:ind w:firstLineChars="0" w:firstLine="0"/>
    </w:pPr>
    <w:rPr>
      <w:rFonts w:ascii="宋体" w:hAnsi="宋体"/>
      <w:b w:val="0"/>
      <w:bCs/>
      <w:color w:val="000000"/>
      <w:kern w:val="0"/>
    </w:rPr>
  </w:style>
  <w:style w:type="paragraph" w:customStyle="1" w:styleId="aff">
    <w:name w:val="【一级标题】"/>
    <w:basedOn w:val="affb"/>
    <w:autoRedefine/>
    <w:uiPriority w:val="99"/>
    <w:qFormat/>
    <w:pPr>
      <w:numPr>
        <w:numId w:val="79"/>
      </w:numPr>
      <w:spacing w:line="360" w:lineRule="auto"/>
      <w:ind w:firstLineChars="0" w:firstLine="0"/>
      <w:outlineLvl w:val="0"/>
    </w:pPr>
    <w:rPr>
      <w:rFonts w:ascii="黑体" w:eastAsia="黑体"/>
      <w:sz w:val="30"/>
      <w:szCs w:val="30"/>
    </w:rPr>
  </w:style>
  <w:style w:type="paragraph" w:customStyle="1" w:styleId="aff0">
    <w:name w:val="【二级标题】"/>
    <w:basedOn w:val="aff"/>
    <w:uiPriority w:val="99"/>
    <w:qFormat/>
    <w:pPr>
      <w:numPr>
        <w:ilvl w:val="1"/>
      </w:numPr>
      <w:tabs>
        <w:tab w:val="left" w:pos="790"/>
        <w:tab w:val="left" w:pos="1260"/>
      </w:tabs>
      <w:ind w:left="1260"/>
      <w:outlineLvl w:val="1"/>
    </w:pPr>
    <w:rPr>
      <w:sz w:val="28"/>
    </w:rPr>
  </w:style>
  <w:style w:type="paragraph" w:customStyle="1" w:styleId="aff1">
    <w:name w:val="【三级标题】"/>
    <w:basedOn w:val="aff"/>
    <w:uiPriority w:val="99"/>
    <w:qFormat/>
    <w:pPr>
      <w:numPr>
        <w:ilvl w:val="2"/>
      </w:numPr>
      <w:tabs>
        <w:tab w:val="left" w:pos="1210"/>
        <w:tab w:val="left" w:pos="1260"/>
      </w:tabs>
      <w:ind w:left="1260"/>
      <w:outlineLvl w:val="2"/>
    </w:pPr>
    <w:rPr>
      <w:sz w:val="28"/>
    </w:rPr>
  </w:style>
  <w:style w:type="paragraph" w:customStyle="1" w:styleId="aff2">
    <w:name w:val="【四级标题】"/>
    <w:basedOn w:val="aff"/>
    <w:uiPriority w:val="99"/>
    <w:qFormat/>
    <w:pPr>
      <w:numPr>
        <w:ilvl w:val="3"/>
      </w:numPr>
      <w:tabs>
        <w:tab w:val="left" w:pos="1630"/>
        <w:tab w:val="left" w:pos="1680"/>
      </w:tabs>
      <w:ind w:left="1630"/>
      <w:outlineLvl w:val="3"/>
    </w:pPr>
    <w:rPr>
      <w:sz w:val="28"/>
    </w:rPr>
  </w:style>
  <w:style w:type="paragraph" w:customStyle="1" w:styleId="Char1CharCharChar5">
    <w:name w:val="Char1 Char Char Char5"/>
    <w:basedOn w:val="affb"/>
    <w:uiPriority w:val="99"/>
    <w:qFormat/>
    <w:pPr>
      <w:widowControl/>
      <w:spacing w:after="160" w:line="240" w:lineRule="exact"/>
      <w:ind w:firstLineChars="0" w:firstLine="0"/>
      <w:jc w:val="left"/>
    </w:pPr>
    <w:rPr>
      <w:rFonts w:ascii="Arial" w:eastAsia="Times New Roman" w:hAnsi="Arial" w:cs="Verdana"/>
      <w:b/>
      <w:kern w:val="0"/>
      <w:sz w:val="24"/>
      <w:szCs w:val="24"/>
      <w:lang w:eastAsia="en-US"/>
    </w:rPr>
  </w:style>
  <w:style w:type="character" w:customStyle="1" w:styleId="-Char9">
    <w:name w:val="正文-楷体 Char"/>
    <w:link w:val="-ffff0"/>
    <w:autoRedefine/>
    <w:qFormat/>
    <w:locked/>
    <w:rPr>
      <w:rFonts w:ascii="楷体_GB2312" w:eastAsia="楷体_GB2312"/>
      <w:sz w:val="24"/>
    </w:rPr>
  </w:style>
  <w:style w:type="paragraph" w:customStyle="1" w:styleId="-ffff0">
    <w:name w:val="正文-楷体"/>
    <w:basedOn w:val="affb"/>
    <w:link w:val="-Char9"/>
    <w:qFormat/>
    <w:pPr>
      <w:widowControl/>
      <w:adjustRightInd w:val="0"/>
      <w:snapToGrid w:val="0"/>
      <w:spacing w:line="440" w:lineRule="exact"/>
    </w:pPr>
    <w:rPr>
      <w:rFonts w:ascii="楷体_GB2312" w:eastAsia="楷体_GB2312"/>
      <w:kern w:val="0"/>
      <w:sz w:val="24"/>
      <w:szCs w:val="20"/>
    </w:rPr>
  </w:style>
  <w:style w:type="character" w:customStyle="1" w:styleId="-myfChar">
    <w:name w:val="图格式-myf Char"/>
    <w:link w:val="-myf"/>
    <w:autoRedefine/>
    <w:qFormat/>
    <w:locked/>
    <w:rPr>
      <w:rFonts w:ascii="黑体" w:eastAsia="黑体" w:hAnsi="Arial" w:cs="Arial"/>
      <w:kern w:val="2"/>
      <w:sz w:val="24"/>
    </w:rPr>
  </w:style>
  <w:style w:type="paragraph" w:customStyle="1" w:styleId="-myf">
    <w:name w:val="图格式-myf"/>
    <w:basedOn w:val="afffa"/>
    <w:link w:val="-myfChar"/>
    <w:autoRedefine/>
    <w:qFormat/>
    <w:pPr>
      <w:adjustRightInd w:val="0"/>
      <w:snapToGrid w:val="0"/>
      <w:spacing w:line="360" w:lineRule="auto"/>
      <w:ind w:firstLineChars="0" w:firstLine="0"/>
      <w:jc w:val="center"/>
    </w:pPr>
    <w:rPr>
      <w:rFonts w:ascii="黑体" w:hAnsi="Arial" w:cs="Arial"/>
      <w:sz w:val="24"/>
    </w:rPr>
  </w:style>
  <w:style w:type="character" w:customStyle="1" w:styleId="Charfffffff7">
    <w:name w:val="正文字母编号 Char"/>
    <w:link w:val="affffffffffffffffffffffffffffff1"/>
    <w:uiPriority w:val="99"/>
    <w:qFormat/>
    <w:locked/>
    <w:rPr>
      <w:kern w:val="2"/>
      <w:sz w:val="24"/>
      <w:szCs w:val="24"/>
    </w:rPr>
  </w:style>
  <w:style w:type="paragraph" w:customStyle="1" w:styleId="affffffffffffffffffffffffffffff1">
    <w:name w:val="正文字母编号"/>
    <w:basedOn w:val="-f9"/>
    <w:link w:val="Charfffffff7"/>
    <w:uiPriority w:val="99"/>
    <w:qFormat/>
    <w:pPr>
      <w:spacing w:line="572" w:lineRule="exact"/>
      <w:ind w:firstLineChars="0" w:firstLine="0"/>
    </w:pPr>
  </w:style>
  <w:style w:type="paragraph" w:customStyle="1" w:styleId="affffffffffffffffffffffffffffff2">
    <w:name w:val="正文——图表"/>
    <w:basedOn w:val="affb"/>
    <w:autoRedefine/>
    <w:uiPriority w:val="99"/>
    <w:qFormat/>
    <w:pPr>
      <w:kinsoku w:val="0"/>
      <w:spacing w:line="240" w:lineRule="exact"/>
      <w:ind w:firstLineChars="0" w:firstLine="0"/>
      <w:jc w:val="center"/>
    </w:pPr>
    <w:rPr>
      <w:rFonts w:ascii="宋体" w:eastAsia="宋体"/>
      <w:sz w:val="21"/>
      <w:szCs w:val="20"/>
    </w:rPr>
  </w:style>
  <w:style w:type="paragraph" w:customStyle="1" w:styleId="affffffffffffffffffffffffffffff3">
    <w:name w:val="图内文字"/>
    <w:basedOn w:val="affb"/>
    <w:autoRedefine/>
    <w:uiPriority w:val="99"/>
    <w:qFormat/>
    <w:pPr>
      <w:adjustRightInd w:val="0"/>
      <w:spacing w:line="260" w:lineRule="exact"/>
      <w:ind w:firstLineChars="0" w:firstLine="0"/>
      <w:jc w:val="center"/>
    </w:pPr>
    <w:rPr>
      <w:rFonts w:eastAsia="宋体"/>
      <w:b/>
      <w:kern w:val="0"/>
      <w:sz w:val="21"/>
      <w:szCs w:val="20"/>
    </w:rPr>
  </w:style>
  <w:style w:type="paragraph" w:customStyle="1" w:styleId="H40">
    <w:name w:val="H4缩进文本 +"/>
    <w:basedOn w:val="affb"/>
    <w:autoRedefine/>
    <w:uiPriority w:val="99"/>
    <w:qFormat/>
    <w:pPr>
      <w:widowControl/>
      <w:adjustRightInd w:val="0"/>
      <w:spacing w:line="360" w:lineRule="auto"/>
      <w:ind w:firstLine="480"/>
    </w:pPr>
    <w:rPr>
      <w:rFonts w:eastAsia="宋体"/>
      <w:kern w:val="0"/>
      <w:sz w:val="24"/>
      <w:szCs w:val="24"/>
    </w:rPr>
  </w:style>
  <w:style w:type="paragraph" w:customStyle="1" w:styleId="H41">
    <w:name w:val="H4标题1"/>
    <w:next w:val="affb"/>
    <w:autoRedefine/>
    <w:uiPriority w:val="99"/>
    <w:qFormat/>
    <w:pPr>
      <w:tabs>
        <w:tab w:val="left" w:pos="870"/>
      </w:tabs>
      <w:overflowPunct w:val="0"/>
      <w:autoSpaceDE w:val="0"/>
      <w:autoSpaceDN w:val="0"/>
      <w:adjustRightInd w:val="0"/>
      <w:spacing w:line="480" w:lineRule="auto"/>
      <w:ind w:left="850" w:hanging="340"/>
      <w:outlineLvl w:val="0"/>
    </w:pPr>
    <w:rPr>
      <w:rFonts w:ascii="黑体" w:eastAsia="黑体" w:cs="宋体"/>
      <w:b/>
      <w:bCs/>
      <w:sz w:val="32"/>
      <w:szCs w:val="32"/>
    </w:rPr>
  </w:style>
  <w:style w:type="paragraph" w:customStyle="1" w:styleId="H44">
    <w:name w:val="H4标题4"/>
    <w:next w:val="affb"/>
    <w:autoRedefine/>
    <w:uiPriority w:val="99"/>
    <w:qFormat/>
    <w:pPr>
      <w:tabs>
        <w:tab w:val="left" w:pos="113"/>
      </w:tabs>
      <w:overflowPunct w:val="0"/>
      <w:autoSpaceDE w:val="0"/>
      <w:autoSpaceDN w:val="0"/>
      <w:adjustRightInd w:val="0"/>
      <w:spacing w:line="360" w:lineRule="auto"/>
      <w:ind w:left="170" w:hanging="170"/>
      <w:outlineLvl w:val="3"/>
    </w:pPr>
    <w:rPr>
      <w:rFonts w:ascii="黑体" w:eastAsia="黑体"/>
      <w:b/>
      <w:sz w:val="28"/>
      <w:szCs w:val="32"/>
    </w:rPr>
  </w:style>
  <w:style w:type="paragraph" w:customStyle="1" w:styleId="H43">
    <w:name w:val="H4标题3"/>
    <w:next w:val="affb"/>
    <w:uiPriority w:val="99"/>
    <w:qFormat/>
    <w:pPr>
      <w:tabs>
        <w:tab w:val="left" w:pos="113"/>
      </w:tabs>
      <w:overflowPunct w:val="0"/>
      <w:autoSpaceDE w:val="0"/>
      <w:autoSpaceDN w:val="0"/>
      <w:adjustRightInd w:val="0"/>
      <w:ind w:left="170" w:hanging="170"/>
      <w:outlineLvl w:val="2"/>
    </w:pPr>
    <w:rPr>
      <w:rFonts w:ascii="黑体" w:eastAsia="黑体"/>
      <w:b/>
      <w:sz w:val="30"/>
      <w:szCs w:val="30"/>
    </w:rPr>
  </w:style>
  <w:style w:type="paragraph" w:customStyle="1" w:styleId="H42">
    <w:name w:val="H4标题2"/>
    <w:next w:val="affb"/>
    <w:autoRedefine/>
    <w:uiPriority w:val="99"/>
    <w:qFormat/>
    <w:pPr>
      <w:tabs>
        <w:tab w:val="left" w:pos="113"/>
      </w:tabs>
      <w:overflowPunct w:val="0"/>
      <w:autoSpaceDE w:val="0"/>
      <w:autoSpaceDN w:val="0"/>
      <w:adjustRightInd w:val="0"/>
      <w:spacing w:line="360" w:lineRule="auto"/>
      <w:ind w:left="170" w:hanging="170"/>
      <w:outlineLvl w:val="1"/>
    </w:pPr>
    <w:rPr>
      <w:rFonts w:ascii="黑体" w:eastAsia="黑体" w:hAnsi="Arial"/>
      <w:b/>
      <w:bCs/>
      <w:sz w:val="30"/>
      <w:szCs w:val="30"/>
    </w:rPr>
  </w:style>
  <w:style w:type="paragraph" w:customStyle="1" w:styleId="-GB2312">
    <w:name w:val="样式 并列项-点 + 仿宋_GB2312 四号"/>
    <w:basedOn w:val="affb"/>
    <w:autoRedefine/>
    <w:uiPriority w:val="99"/>
    <w:qFormat/>
    <w:pPr>
      <w:tabs>
        <w:tab w:val="left" w:pos="851"/>
        <w:tab w:val="left" w:pos="987"/>
      </w:tabs>
      <w:adjustRightInd w:val="0"/>
      <w:snapToGrid w:val="0"/>
      <w:spacing w:line="360" w:lineRule="auto"/>
      <w:ind w:left="987" w:firstLineChars="0" w:hanging="420"/>
    </w:pPr>
    <w:rPr>
      <w:rFonts w:ascii="仿宋_GB2312" w:hAnsi="仿宋_GB2312"/>
      <w:kern w:val="0"/>
      <w:szCs w:val="20"/>
    </w:rPr>
  </w:style>
  <w:style w:type="paragraph" w:customStyle="1" w:styleId="affffffffffffffffffffffffffffff4">
    <w:name w:val="五号居中"/>
    <w:basedOn w:val="affb"/>
    <w:uiPriority w:val="99"/>
    <w:qFormat/>
    <w:pPr>
      <w:widowControl/>
      <w:spacing w:line="240" w:lineRule="auto"/>
      <w:ind w:firstLineChars="0" w:firstLine="0"/>
      <w:jc w:val="center"/>
    </w:pPr>
    <w:rPr>
      <w:rFonts w:ascii="宋体" w:eastAsia="宋体"/>
      <w:kern w:val="0"/>
      <w:sz w:val="21"/>
      <w:szCs w:val="20"/>
    </w:rPr>
  </w:style>
  <w:style w:type="paragraph" w:customStyle="1" w:styleId="affffffffffffffffffffffffffffff5">
    <w:name w:val="五号两端对齐"/>
    <w:basedOn w:val="affb"/>
    <w:autoRedefine/>
    <w:uiPriority w:val="99"/>
    <w:qFormat/>
    <w:pPr>
      <w:widowControl/>
      <w:spacing w:line="240" w:lineRule="auto"/>
      <w:ind w:firstLineChars="0" w:firstLine="0"/>
    </w:pPr>
    <w:rPr>
      <w:rFonts w:ascii="宋体" w:eastAsia="宋体"/>
      <w:kern w:val="0"/>
      <w:sz w:val="21"/>
      <w:szCs w:val="20"/>
    </w:rPr>
  </w:style>
  <w:style w:type="paragraph" w:customStyle="1" w:styleId="21fb">
    <w:name w:val="样式 正文格式 + 首行缩进:  2 字符1"/>
    <w:basedOn w:val="affb"/>
    <w:autoRedefine/>
    <w:uiPriority w:val="99"/>
    <w:qFormat/>
    <w:pPr>
      <w:tabs>
        <w:tab w:val="left" w:pos="6705"/>
      </w:tabs>
      <w:spacing w:line="360" w:lineRule="auto"/>
      <w:ind w:firstLine="480"/>
    </w:pPr>
    <w:rPr>
      <w:rFonts w:eastAsia="宋体" w:cs="宋体"/>
      <w:kern w:val="0"/>
      <w:sz w:val="24"/>
      <w:szCs w:val="20"/>
    </w:rPr>
  </w:style>
  <w:style w:type="paragraph" w:customStyle="1" w:styleId="H45">
    <w:name w:val="H4标题5"/>
    <w:next w:val="affb"/>
    <w:autoRedefine/>
    <w:uiPriority w:val="99"/>
    <w:qFormat/>
    <w:pPr>
      <w:tabs>
        <w:tab w:val="left" w:pos="113"/>
      </w:tabs>
      <w:ind w:left="170" w:hanging="170"/>
      <w:outlineLvl w:val="4"/>
    </w:pPr>
    <w:rPr>
      <w:rFonts w:ascii="黑体" w:eastAsia="黑体"/>
      <w:b/>
      <w:sz w:val="30"/>
      <w:szCs w:val="30"/>
    </w:rPr>
  </w:style>
  <w:style w:type="paragraph" w:customStyle="1" w:styleId="H421">
    <w:name w:val="样式 H4缩进文本 + + 首行缩进:  2 字符1"/>
    <w:basedOn w:val="H40"/>
    <w:autoRedefine/>
    <w:uiPriority w:val="99"/>
    <w:qFormat/>
    <w:pPr>
      <w:spacing w:line="460" w:lineRule="exact"/>
    </w:pPr>
    <w:rPr>
      <w:szCs w:val="20"/>
    </w:rPr>
  </w:style>
  <w:style w:type="paragraph" w:customStyle="1" w:styleId="affffffffffffffffffffffffffffff6">
    <w:name w:val="·并列项目"/>
    <w:basedOn w:val="affc"/>
    <w:autoRedefine/>
    <w:uiPriority w:val="99"/>
    <w:qFormat/>
    <w:pPr>
      <w:spacing w:line="360" w:lineRule="auto"/>
      <w:ind w:leftChars="350" w:left="1200" w:hangingChars="150" w:hanging="360"/>
    </w:pPr>
    <w:rPr>
      <w:rFonts w:ascii="宋体" w:eastAsia="宋体" w:hAnsi="Times New Roman"/>
      <w:sz w:val="24"/>
      <w:szCs w:val="24"/>
    </w:rPr>
  </w:style>
  <w:style w:type="paragraph" w:customStyle="1" w:styleId="affffffffffffffffffffffffffffff7">
    <w:name w:val="一级标题"/>
    <w:basedOn w:val="affb"/>
    <w:uiPriority w:val="99"/>
    <w:qFormat/>
    <w:pPr>
      <w:widowControl/>
      <w:spacing w:after="160" w:line="240" w:lineRule="exact"/>
      <w:ind w:firstLineChars="0" w:firstLine="0"/>
      <w:jc w:val="left"/>
    </w:pPr>
    <w:rPr>
      <w:rFonts w:ascii="宋体" w:eastAsia="黑体" w:hAnsi="宋体"/>
      <w:szCs w:val="26"/>
    </w:rPr>
  </w:style>
  <w:style w:type="paragraph" w:customStyle="1" w:styleId="my">
    <w:name w:val="my正文"/>
    <w:basedOn w:val="affb"/>
    <w:autoRedefine/>
    <w:uiPriority w:val="99"/>
    <w:qFormat/>
    <w:pPr>
      <w:tabs>
        <w:tab w:val="left" w:pos="7350"/>
      </w:tabs>
      <w:spacing w:line="420" w:lineRule="auto"/>
      <w:ind w:firstLineChars="0" w:firstLine="527"/>
    </w:pPr>
    <w:rPr>
      <w:rFonts w:eastAsia="宋体"/>
      <w:sz w:val="24"/>
      <w:szCs w:val="20"/>
    </w:rPr>
  </w:style>
  <w:style w:type="paragraph" w:customStyle="1" w:styleId="affffffffffffffffffffffffffffff8">
    <w:name w:val="样式 图题 + (西文) 宋体"/>
    <w:basedOn w:val="affb"/>
    <w:uiPriority w:val="99"/>
    <w:qFormat/>
    <w:pPr>
      <w:spacing w:line="240" w:lineRule="auto"/>
      <w:ind w:firstLineChars="0" w:firstLine="0"/>
    </w:pPr>
    <w:rPr>
      <w:rFonts w:eastAsia="宋体"/>
      <w:sz w:val="21"/>
      <w:szCs w:val="24"/>
    </w:rPr>
  </w:style>
  <w:style w:type="paragraph" w:customStyle="1" w:styleId="2ffff3">
    <w:name w:val="样式 正文内容 + 首行缩进:  2 字符"/>
    <w:basedOn w:val="affb"/>
    <w:uiPriority w:val="99"/>
    <w:qFormat/>
    <w:pPr>
      <w:adjustRightInd w:val="0"/>
      <w:snapToGrid w:val="0"/>
      <w:spacing w:line="360" w:lineRule="auto"/>
      <w:ind w:firstLine="560"/>
    </w:pPr>
    <w:rPr>
      <w:rFonts w:ascii="仿宋_GB2312" w:hAnsi="仿宋_GB2312" w:cs="宋体"/>
      <w:kern w:val="0"/>
      <w:szCs w:val="20"/>
    </w:rPr>
  </w:style>
  <w:style w:type="paragraph" w:customStyle="1" w:styleId="Char1CharCharChar1CharCharChar">
    <w:name w:val="Char1 Char Char Char1 Char Char Char"/>
    <w:basedOn w:val="affb"/>
    <w:uiPriority w:val="99"/>
    <w:qFormat/>
    <w:pPr>
      <w:widowControl/>
      <w:spacing w:after="160" w:line="300" w:lineRule="exact"/>
      <w:ind w:firstLineChars="0" w:firstLine="0"/>
      <w:jc w:val="center"/>
    </w:pPr>
    <w:rPr>
      <w:rFonts w:ascii="Verdana" w:eastAsia="宋体" w:hAnsi="Verdana"/>
      <w:kern w:val="0"/>
      <w:szCs w:val="24"/>
      <w:lang w:eastAsia="en-US"/>
    </w:rPr>
  </w:style>
  <w:style w:type="paragraph" w:customStyle="1" w:styleId="Char1CharCharCharCharCharCharCharCharCharCharCharChar">
    <w:name w:val="Char1 Char Char Char Char Char Char Char Char Char Char Char Char"/>
    <w:basedOn w:val="affb"/>
    <w:autoRedefine/>
    <w:uiPriority w:val="99"/>
    <w:qFormat/>
    <w:pPr>
      <w:widowControl/>
      <w:tabs>
        <w:tab w:val="left" w:pos="360"/>
      </w:tabs>
      <w:adjustRightInd w:val="0"/>
      <w:snapToGrid w:val="0"/>
      <w:spacing w:line="240" w:lineRule="auto"/>
      <w:ind w:firstLineChars="0" w:firstLine="0"/>
    </w:pPr>
    <w:rPr>
      <w:rFonts w:eastAsia="宋体"/>
      <w:sz w:val="24"/>
      <w:szCs w:val="24"/>
    </w:rPr>
  </w:style>
  <w:style w:type="character" w:customStyle="1" w:styleId="MTDisplayEquationChar">
    <w:name w:val="MTDisplayEquation Char"/>
    <w:link w:val="MTDisplayEquation"/>
    <w:autoRedefine/>
    <w:qFormat/>
    <w:locked/>
    <w:rPr>
      <w:sz w:val="24"/>
    </w:rPr>
  </w:style>
  <w:style w:type="paragraph" w:customStyle="1" w:styleId="MTDisplayEquation">
    <w:name w:val="MTDisplayEquation"/>
    <w:basedOn w:val="affffffff7"/>
    <w:next w:val="affb"/>
    <w:link w:val="MTDisplayEquationChar"/>
    <w:qFormat/>
    <w:pPr>
      <w:tabs>
        <w:tab w:val="center" w:pos="4540"/>
        <w:tab w:val="right" w:pos="9080"/>
      </w:tabs>
      <w:ind w:firstLineChars="0" w:firstLine="0"/>
      <w:textAlignment w:val="auto"/>
    </w:pPr>
  </w:style>
  <w:style w:type="paragraph" w:customStyle="1" w:styleId="glin">
    <w:name w:val="题注_glin"/>
    <w:basedOn w:val="afffa"/>
    <w:uiPriority w:val="99"/>
    <w:qFormat/>
    <w:pPr>
      <w:spacing w:line="360" w:lineRule="auto"/>
      <w:ind w:firstLineChars="0" w:firstLine="0"/>
      <w:jc w:val="center"/>
    </w:pPr>
    <w:rPr>
      <w:rFonts w:ascii="Times New Roman" w:eastAsia="宋体" w:hAnsi="Times New Roman" w:hint="eastAsia"/>
      <w:sz w:val="24"/>
    </w:rPr>
  </w:style>
  <w:style w:type="paragraph" w:customStyle="1" w:styleId="B111">
    <w:name w:val="附录B.1.1.1"/>
    <w:basedOn w:val="affb"/>
    <w:autoRedefine/>
    <w:uiPriority w:val="99"/>
    <w:qFormat/>
    <w:pPr>
      <w:adjustRightInd w:val="0"/>
      <w:snapToGrid w:val="0"/>
      <w:spacing w:line="360" w:lineRule="auto"/>
      <w:ind w:firstLineChars="0" w:firstLine="0"/>
    </w:pPr>
    <w:rPr>
      <w:rFonts w:ascii="宋体" w:eastAsia="宋体"/>
      <w:sz w:val="24"/>
      <w:szCs w:val="24"/>
    </w:rPr>
  </w:style>
  <w:style w:type="paragraph" w:customStyle="1" w:styleId="6c">
    <w:name w:val="正文6"/>
    <w:autoRedefine/>
    <w:uiPriority w:val="99"/>
    <w:qFormat/>
    <w:pPr>
      <w:widowControl w:val="0"/>
      <w:adjustRightInd w:val="0"/>
      <w:spacing w:line="360" w:lineRule="atLeast"/>
    </w:pPr>
    <w:rPr>
      <w:rFonts w:ascii="宋体"/>
      <w:sz w:val="34"/>
    </w:rPr>
  </w:style>
  <w:style w:type="paragraph" w:customStyle="1" w:styleId="CharCharCharCharCharCharCharCharCharCharCharCharCharCharCharCharCharCharChar">
    <w:name w:val="Char Char Char Char Char Char Char Char Char Char Char Char Char Char Char Char Char Char Char"/>
    <w:basedOn w:val="affb"/>
    <w:uiPriority w:val="99"/>
    <w:qFormat/>
    <w:pPr>
      <w:spacing w:line="240" w:lineRule="auto"/>
      <w:ind w:firstLineChars="0" w:firstLine="0"/>
    </w:pPr>
    <w:rPr>
      <w:rFonts w:eastAsia="黑体"/>
      <w:kern w:val="0"/>
      <w:sz w:val="24"/>
      <w:szCs w:val="24"/>
    </w:rPr>
  </w:style>
  <w:style w:type="character" w:customStyle="1" w:styleId="CaptionCharChar-QBPTCharCharCharChar1Char1Char">
    <w:name w:val="样式 题注Caption Char Char题注-QBPT题注 Char Char Char Char1题注 Char ...1 Char"/>
    <w:link w:val="CaptionCharChar-QBPTCharCharCharChar1Char1"/>
    <w:qFormat/>
    <w:locked/>
    <w:rPr>
      <w:rFonts w:ascii="宋体" w:eastAsia="仿宋_GB2312" w:hAnsi="宋体"/>
      <w:b/>
      <w:bCs/>
      <w:sz w:val="24"/>
      <w:szCs w:val="24"/>
    </w:rPr>
  </w:style>
  <w:style w:type="paragraph" w:customStyle="1" w:styleId="CaptionCharChar-QBPTCharCharCharChar1Char1">
    <w:name w:val="样式 题注Caption Char Char题注-QBPT题注 Char Char Char Char1题注 Char ...1"/>
    <w:basedOn w:val="afffa"/>
    <w:link w:val="CaptionCharChar-QBPTCharCharCharChar1Char1Char"/>
    <w:autoRedefine/>
    <w:qFormat/>
    <w:pPr>
      <w:widowControl/>
      <w:spacing w:line="240" w:lineRule="auto"/>
      <w:ind w:firstLineChars="0" w:firstLine="0"/>
      <w:jc w:val="center"/>
    </w:pPr>
    <w:rPr>
      <w:rFonts w:ascii="宋体" w:eastAsia="仿宋_GB2312" w:hAnsi="宋体"/>
      <w:b/>
      <w:bCs/>
      <w:kern w:val="0"/>
      <w:sz w:val="24"/>
      <w:szCs w:val="24"/>
    </w:rPr>
  </w:style>
  <w:style w:type="paragraph" w:customStyle="1" w:styleId="H46">
    <w:name w:val="H4题注"/>
    <w:basedOn w:val="afffa"/>
    <w:autoRedefine/>
    <w:uiPriority w:val="99"/>
    <w:qFormat/>
    <w:pPr>
      <w:adjustRightInd w:val="0"/>
      <w:spacing w:line="360" w:lineRule="auto"/>
      <w:ind w:firstLineChars="0" w:hanging="4"/>
      <w:jc w:val="center"/>
    </w:pPr>
    <w:rPr>
      <w:rFonts w:ascii="黑体" w:hAnsi="Arial" w:cs="宋体" w:hint="eastAsia"/>
      <w:kern w:val="0"/>
      <w:sz w:val="24"/>
      <w:szCs w:val="24"/>
    </w:rPr>
  </w:style>
  <w:style w:type="paragraph" w:customStyle="1" w:styleId="1fffffff4">
    <w:name w:val="1）并列条文"/>
    <w:basedOn w:val="affb"/>
    <w:autoRedefine/>
    <w:uiPriority w:val="99"/>
    <w:qFormat/>
    <w:pPr>
      <w:widowControl/>
      <w:adjustRightInd w:val="0"/>
      <w:snapToGrid w:val="0"/>
      <w:spacing w:line="360" w:lineRule="auto"/>
      <w:ind w:leftChars="350" w:left="500" w:hangingChars="150" w:hanging="150"/>
    </w:pPr>
    <w:rPr>
      <w:rFonts w:ascii="宋体" w:eastAsia="宋体"/>
      <w:color w:val="000000"/>
      <w:kern w:val="0"/>
      <w:sz w:val="24"/>
      <w:szCs w:val="20"/>
    </w:rPr>
  </w:style>
  <w:style w:type="paragraph" w:customStyle="1" w:styleId="ab">
    <w:name w:val="—并列项目"/>
    <w:basedOn w:val="affb"/>
    <w:autoRedefine/>
    <w:uiPriority w:val="99"/>
    <w:qFormat/>
    <w:pPr>
      <w:widowControl/>
      <w:numPr>
        <w:numId w:val="80"/>
      </w:numPr>
      <w:tabs>
        <w:tab w:val="left" w:pos="851"/>
      </w:tabs>
      <w:spacing w:line="240" w:lineRule="auto"/>
      <w:ind w:leftChars="200" w:left="840" w:hangingChars="150" w:hanging="360"/>
      <w:jc w:val="left"/>
    </w:pPr>
    <w:rPr>
      <w:rFonts w:ascii="宋体" w:eastAsia="宋体" w:hAnsi="宋体" w:cs="宋体"/>
      <w:kern w:val="0"/>
      <w:sz w:val="24"/>
      <w:szCs w:val="24"/>
    </w:rPr>
  </w:style>
  <w:style w:type="paragraph" w:customStyle="1" w:styleId="CharChar13CharChar">
    <w:name w:val="Char Char13 Char Char"/>
    <w:basedOn w:val="afffc"/>
    <w:autoRedefine/>
    <w:uiPriority w:val="99"/>
    <w:qFormat/>
    <w:rPr>
      <w:rFonts w:ascii="Tahoma" w:hAnsi="Tahoma"/>
      <w:sz w:val="24"/>
      <w:lang w:val="zh-CN"/>
    </w:rPr>
  </w:style>
  <w:style w:type="paragraph" w:customStyle="1" w:styleId="affffffffffffffffffffffffffffff9">
    <w:name w:val="居中"/>
    <w:basedOn w:val="affb"/>
    <w:uiPriority w:val="99"/>
    <w:qFormat/>
    <w:pPr>
      <w:widowControl/>
      <w:spacing w:line="300" w:lineRule="auto"/>
      <w:ind w:firstLineChars="0" w:firstLine="0"/>
      <w:jc w:val="center"/>
    </w:pPr>
    <w:rPr>
      <w:rFonts w:eastAsia="宋体" w:cs="宋体"/>
      <w:kern w:val="0"/>
      <w:sz w:val="24"/>
      <w:szCs w:val="20"/>
    </w:rPr>
  </w:style>
  <w:style w:type="character" w:customStyle="1" w:styleId="CharCharfff8">
    <w:name w:val="控管中心文档规范【正文并列内容】 Char Char"/>
    <w:link w:val="affffffffffffffffffffffffffffffa"/>
    <w:qFormat/>
    <w:locked/>
    <w:rPr>
      <w:kern w:val="2"/>
      <w:sz w:val="28"/>
      <w:szCs w:val="28"/>
    </w:rPr>
  </w:style>
  <w:style w:type="paragraph" w:customStyle="1" w:styleId="affffffffffffffffffffffffffffffa">
    <w:name w:val="控管中心文档规范【正文并列内容】"/>
    <w:basedOn w:val="affb"/>
    <w:link w:val="CharCharfff8"/>
    <w:autoRedefine/>
    <w:qFormat/>
    <w:pPr>
      <w:tabs>
        <w:tab w:val="left" w:pos="940"/>
      </w:tabs>
      <w:spacing w:line="360" w:lineRule="auto"/>
      <w:ind w:left="940" w:firstLineChars="0" w:hanging="400"/>
    </w:pPr>
    <w:rPr>
      <w:rFonts w:eastAsia="宋体"/>
      <w:szCs w:val="28"/>
    </w:rPr>
  </w:style>
  <w:style w:type="paragraph" w:customStyle="1" w:styleId="H47">
    <w:name w:val="H4缩进文本"/>
    <w:basedOn w:val="H4"/>
    <w:autoRedefine/>
    <w:uiPriority w:val="99"/>
    <w:qFormat/>
    <w:pPr>
      <w:tabs>
        <w:tab w:val="clear" w:pos="360"/>
      </w:tabs>
      <w:overflowPunct w:val="0"/>
      <w:autoSpaceDE w:val="0"/>
      <w:autoSpaceDN w:val="0"/>
      <w:adjustRightInd w:val="0"/>
      <w:jc w:val="left"/>
    </w:pPr>
    <w:rPr>
      <w:rFonts w:ascii="宋体" w:hAnsi="宋体"/>
      <w:kern w:val="0"/>
      <w:sz w:val="24"/>
      <w:szCs w:val="30"/>
    </w:rPr>
  </w:style>
  <w:style w:type="paragraph" w:customStyle="1" w:styleId="205051">
    <w:name w:val="样式 标题 2 + 段前: 0.5 行 段后: 0.5 行1"/>
    <w:basedOn w:val="23"/>
    <w:uiPriority w:val="99"/>
    <w:qFormat/>
    <w:pPr>
      <w:tabs>
        <w:tab w:val="left" w:pos="578"/>
        <w:tab w:val="left" w:pos="794"/>
      </w:tabs>
      <w:spacing w:beforeLines="50" w:afterLines="50" w:line="460" w:lineRule="exact"/>
      <w:ind w:left="578" w:firstLineChars="0" w:hanging="578"/>
    </w:pPr>
    <w:rPr>
      <w:rFonts w:ascii="黑体" w:eastAsia="黑体" w:hAnsi="Times New Roman" w:cs="宋体"/>
      <w:bCs w:val="0"/>
      <w:sz w:val="28"/>
      <w:szCs w:val="28"/>
    </w:rPr>
  </w:style>
  <w:style w:type="paragraph" w:customStyle="1" w:styleId="LDXL1">
    <w:name w:val="LDXL表格正文"/>
    <w:uiPriority w:val="99"/>
    <w:qFormat/>
    <w:rPr>
      <w:rFonts w:ascii="宋体"/>
      <w:kern w:val="2"/>
      <w:sz w:val="21"/>
      <w:szCs w:val="24"/>
    </w:rPr>
  </w:style>
  <w:style w:type="character" w:customStyle="1" w:styleId="Charfffffff8">
    <w:name w:val="控管中心文档规范【文档正文】 Char"/>
    <w:link w:val="affffffffffffffffffffffffffffffb"/>
    <w:qFormat/>
    <w:locked/>
    <w:rPr>
      <w:kern w:val="2"/>
      <w:sz w:val="28"/>
    </w:rPr>
  </w:style>
  <w:style w:type="paragraph" w:customStyle="1" w:styleId="affffffffffffffffffffffffffffffb">
    <w:name w:val="控管中心文档规范【文档正文】"/>
    <w:basedOn w:val="affb"/>
    <w:link w:val="Charfffffff8"/>
    <w:qFormat/>
    <w:pPr>
      <w:spacing w:line="360" w:lineRule="auto"/>
      <w:ind w:firstLine="560"/>
    </w:pPr>
    <w:rPr>
      <w:rFonts w:eastAsia="宋体"/>
      <w:szCs w:val="20"/>
    </w:rPr>
  </w:style>
  <w:style w:type="paragraph" w:customStyle="1" w:styleId="077">
    <w:name w:val="077图"/>
    <w:basedOn w:val="affffffff7"/>
    <w:autoRedefine/>
    <w:uiPriority w:val="99"/>
    <w:qFormat/>
    <w:pPr>
      <w:numPr>
        <w:numId w:val="81"/>
      </w:numPr>
      <w:tabs>
        <w:tab w:val="clear" w:pos="1651"/>
        <w:tab w:val="left" w:pos="360"/>
      </w:tabs>
      <w:ind w:left="0" w:firstLineChars="0" w:firstLine="0"/>
      <w:jc w:val="center"/>
      <w:textAlignment w:val="auto"/>
    </w:pPr>
    <w:rPr>
      <w:rFonts w:ascii="宋体" w:eastAsia="黑体"/>
      <w:szCs w:val="24"/>
      <w:u w:color="000000"/>
    </w:rPr>
  </w:style>
  <w:style w:type="paragraph" w:customStyle="1" w:styleId="077-e">
    <w:name w:val="样式 077-正文格式 + (符号) 宋体"/>
    <w:basedOn w:val="077-0"/>
    <w:autoRedefine/>
    <w:uiPriority w:val="99"/>
    <w:qFormat/>
    <w:pPr>
      <w:adjustRightInd/>
      <w:spacing w:line="300" w:lineRule="auto"/>
      <w:ind w:left="846" w:firstLineChars="0" w:firstLine="200"/>
    </w:pPr>
    <w:rPr>
      <w:rFonts w:hint="eastAsia"/>
      <w:sz w:val="28"/>
    </w:rPr>
  </w:style>
  <w:style w:type="paragraph" w:customStyle="1" w:styleId="affffffffffffffffffffffffffffffc">
    <w:name w:val="【文档标题】"/>
    <w:basedOn w:val="affb"/>
    <w:autoRedefine/>
    <w:uiPriority w:val="99"/>
    <w:qFormat/>
    <w:pPr>
      <w:spacing w:line="240" w:lineRule="auto"/>
      <w:ind w:right="142" w:firstLineChars="0" w:firstLine="0"/>
      <w:jc w:val="center"/>
    </w:pPr>
    <w:rPr>
      <w:rFonts w:ascii="黑体" w:eastAsia="黑体" w:hAnsi="宋体" w:cs="宋体"/>
      <w:sz w:val="44"/>
      <w:szCs w:val="20"/>
    </w:rPr>
  </w:style>
  <w:style w:type="paragraph" w:customStyle="1" w:styleId="affffffffffffffffffffffffffffffd">
    <w:name w:val="【正文下属并列内容】"/>
    <w:basedOn w:val="affb"/>
    <w:autoRedefine/>
    <w:uiPriority w:val="99"/>
    <w:qFormat/>
    <w:pPr>
      <w:tabs>
        <w:tab w:val="left" w:pos="1021"/>
      </w:tabs>
      <w:spacing w:line="360" w:lineRule="auto"/>
      <w:ind w:left="1304" w:firstLineChars="0" w:firstLine="0"/>
    </w:pPr>
    <w:rPr>
      <w:rFonts w:eastAsia="宋体" w:cs="宋体"/>
      <w:sz w:val="21"/>
      <w:szCs w:val="21"/>
    </w:rPr>
  </w:style>
  <w:style w:type="paragraph" w:customStyle="1" w:styleId="affffffffffffffffffffffffffffffe">
    <w:name w:val="【封面文档名称标题】"/>
    <w:basedOn w:val="affb"/>
    <w:autoRedefine/>
    <w:uiPriority w:val="99"/>
    <w:qFormat/>
    <w:pPr>
      <w:spacing w:line="240" w:lineRule="auto"/>
      <w:ind w:firstLineChars="0" w:firstLine="0"/>
      <w:jc w:val="center"/>
    </w:pPr>
    <w:rPr>
      <w:rFonts w:ascii="黑体" w:eastAsia="黑体" w:cs="宋体"/>
      <w:sz w:val="44"/>
      <w:szCs w:val="20"/>
    </w:rPr>
  </w:style>
  <w:style w:type="character" w:customStyle="1" w:styleId="Charfffffff9">
    <w:name w:val="图内容 Char"/>
    <w:link w:val="afffffffffffffffffffffffffffffff"/>
    <w:qFormat/>
    <w:locked/>
    <w:rPr>
      <w:rFonts w:ascii="Tahoma" w:hAnsi="Tahoma" w:cs="Tahoma"/>
      <w:sz w:val="24"/>
      <w:szCs w:val="24"/>
    </w:rPr>
  </w:style>
  <w:style w:type="paragraph" w:customStyle="1" w:styleId="afffffffffffffffffffffffffffffff">
    <w:name w:val="图内容"/>
    <w:basedOn w:val="affb"/>
    <w:link w:val="Charfffffff9"/>
    <w:qFormat/>
    <w:pPr>
      <w:spacing w:line="240" w:lineRule="auto"/>
      <w:ind w:firstLineChars="0" w:firstLine="0"/>
      <w:jc w:val="center"/>
    </w:pPr>
    <w:rPr>
      <w:rFonts w:ascii="Tahoma" w:eastAsia="宋体" w:hAnsi="Tahoma" w:cs="Tahoma"/>
      <w:kern w:val="0"/>
      <w:sz w:val="24"/>
      <w:szCs w:val="24"/>
    </w:rPr>
  </w:style>
  <w:style w:type="paragraph" w:customStyle="1" w:styleId="2ffff4">
    <w:name w:val="中心文件2级标题"/>
    <w:basedOn w:val="affb"/>
    <w:uiPriority w:val="99"/>
    <w:qFormat/>
    <w:pPr>
      <w:tabs>
        <w:tab w:val="left" w:pos="0"/>
        <w:tab w:val="left" w:pos="250"/>
      </w:tabs>
      <w:spacing w:line="240" w:lineRule="auto"/>
      <w:ind w:left="1680" w:firstLineChars="0" w:hanging="1680"/>
    </w:pPr>
    <w:rPr>
      <w:rFonts w:eastAsia="宋体"/>
      <w:sz w:val="21"/>
      <w:szCs w:val="24"/>
    </w:rPr>
  </w:style>
  <w:style w:type="paragraph" w:customStyle="1" w:styleId="3ff3">
    <w:name w:val="中心文件3级标题"/>
    <w:basedOn w:val="affb"/>
    <w:autoRedefine/>
    <w:uiPriority w:val="99"/>
    <w:qFormat/>
    <w:pPr>
      <w:tabs>
        <w:tab w:val="left" w:pos="-175"/>
        <w:tab w:val="left" w:pos="0"/>
      </w:tabs>
      <w:spacing w:line="240" w:lineRule="auto"/>
      <w:ind w:left="1680" w:firstLineChars="0" w:hanging="1680"/>
    </w:pPr>
    <w:rPr>
      <w:rFonts w:eastAsia="宋体"/>
      <w:sz w:val="21"/>
      <w:szCs w:val="24"/>
    </w:rPr>
  </w:style>
  <w:style w:type="paragraph" w:customStyle="1" w:styleId="afffffffffffffffffffffffffffffff0">
    <w:name w:val="【并列内容】"/>
    <w:basedOn w:val="affb"/>
    <w:uiPriority w:val="99"/>
    <w:qFormat/>
    <w:pPr>
      <w:tabs>
        <w:tab w:val="left" w:pos="245"/>
        <w:tab w:val="left" w:pos="5606"/>
      </w:tabs>
      <w:spacing w:line="240" w:lineRule="auto"/>
      <w:ind w:left="4940" w:firstLineChars="0" w:hanging="1134"/>
    </w:pPr>
    <w:rPr>
      <w:rFonts w:eastAsia="宋体"/>
      <w:sz w:val="21"/>
      <w:szCs w:val="24"/>
    </w:rPr>
  </w:style>
  <w:style w:type="paragraph" w:customStyle="1" w:styleId="4fb">
    <w:name w:val="中心文件4级标题"/>
    <w:basedOn w:val="affb"/>
    <w:autoRedefine/>
    <w:uiPriority w:val="99"/>
    <w:qFormat/>
    <w:pPr>
      <w:tabs>
        <w:tab w:val="left" w:pos="0"/>
        <w:tab w:val="left" w:pos="676"/>
      </w:tabs>
      <w:spacing w:line="240" w:lineRule="auto"/>
      <w:ind w:left="1680" w:firstLineChars="0" w:hanging="1680"/>
    </w:pPr>
    <w:rPr>
      <w:rFonts w:eastAsia="宋体"/>
      <w:sz w:val="21"/>
      <w:szCs w:val="24"/>
    </w:rPr>
  </w:style>
  <w:style w:type="character" w:customStyle="1" w:styleId="Charfffffffa">
    <w:name w:val="表头 图例 Char"/>
    <w:link w:val="afffffffffffffffffffffffffffffff1"/>
    <w:qFormat/>
    <w:locked/>
    <w:rPr>
      <w:rFonts w:ascii="黑体" w:eastAsia="黑体" w:hAnsi="黑体"/>
      <w:color w:val="000000"/>
      <w:kern w:val="2"/>
      <w:sz w:val="24"/>
      <w:szCs w:val="24"/>
    </w:rPr>
  </w:style>
  <w:style w:type="paragraph" w:customStyle="1" w:styleId="afffffffffffffffffffffffffffffff1">
    <w:name w:val="表头 图例"/>
    <w:basedOn w:val="affffffffffffffffffffffffffffff"/>
    <w:link w:val="Charfffffffa"/>
    <w:autoRedefine/>
    <w:qFormat/>
    <w:rPr>
      <w:sz w:val="24"/>
      <w:szCs w:val="24"/>
    </w:rPr>
  </w:style>
  <w:style w:type="character" w:customStyle="1" w:styleId="Charfffffffb">
    <w:name w:val="五级目录。 Char"/>
    <w:link w:val="afffffffffffffffffffffffffffffff2"/>
    <w:uiPriority w:val="99"/>
    <w:qFormat/>
    <w:locked/>
    <w:rPr>
      <w:rFonts w:eastAsia="黑体"/>
      <w:bCs/>
      <w:color w:val="000000"/>
      <w:sz w:val="28"/>
      <w:szCs w:val="28"/>
    </w:rPr>
  </w:style>
  <w:style w:type="paragraph" w:customStyle="1" w:styleId="afffffffffffffffffffffffffffffff2">
    <w:name w:val="五级目录。"/>
    <w:basedOn w:val="52"/>
    <w:link w:val="Charfffffffb"/>
    <w:uiPriority w:val="99"/>
    <w:qFormat/>
    <w:pPr>
      <w:adjustRightInd w:val="0"/>
      <w:snapToGrid w:val="0"/>
      <w:spacing w:line="300" w:lineRule="auto"/>
    </w:pPr>
    <w:rPr>
      <w:rFonts w:eastAsia="黑体"/>
      <w:snapToGrid/>
      <w:color w:val="000000"/>
      <w:sz w:val="28"/>
    </w:rPr>
  </w:style>
  <w:style w:type="character" w:customStyle="1" w:styleId="333333Char">
    <w:name w:val="333333 Char"/>
    <w:link w:val="333333"/>
    <w:uiPriority w:val="99"/>
    <w:qFormat/>
    <w:locked/>
    <w:rPr>
      <w:rFonts w:ascii="宋体" w:hAnsi="宋体"/>
      <w:bCs/>
      <w:sz w:val="28"/>
      <w:szCs w:val="28"/>
    </w:rPr>
  </w:style>
  <w:style w:type="paragraph" w:customStyle="1" w:styleId="333333">
    <w:name w:val="333333"/>
    <w:basedOn w:val="30"/>
    <w:link w:val="333333Char"/>
    <w:autoRedefine/>
    <w:uiPriority w:val="99"/>
    <w:qFormat/>
    <w:pPr>
      <w:spacing w:before="50" w:after="50" w:line="300" w:lineRule="auto"/>
      <w:ind w:left="851"/>
    </w:pPr>
    <w:rPr>
      <w:rFonts w:ascii="宋体" w:eastAsia="宋体" w:hAnsi="宋体"/>
      <w:b w:val="0"/>
      <w:kern w:val="0"/>
      <w:sz w:val="28"/>
      <w:szCs w:val="28"/>
    </w:rPr>
  </w:style>
  <w:style w:type="character" w:customStyle="1" w:styleId="4444444Char">
    <w:name w:val="4444444 Char"/>
    <w:link w:val="4444444"/>
    <w:uiPriority w:val="99"/>
    <w:qFormat/>
    <w:locked/>
    <w:rPr>
      <w:bCs/>
      <w:sz w:val="28"/>
      <w:szCs w:val="28"/>
    </w:rPr>
  </w:style>
  <w:style w:type="paragraph" w:customStyle="1" w:styleId="4444444">
    <w:name w:val="4444444"/>
    <w:basedOn w:val="41"/>
    <w:link w:val="4444444Char"/>
    <w:autoRedefine/>
    <w:uiPriority w:val="99"/>
    <w:qFormat/>
    <w:pPr>
      <w:tabs>
        <w:tab w:val="left" w:pos="0"/>
      </w:tabs>
      <w:adjustRightInd w:val="0"/>
      <w:snapToGrid w:val="0"/>
      <w:spacing w:before="0" w:after="0" w:line="300" w:lineRule="auto"/>
      <w:ind w:left="851" w:firstLineChars="0" w:firstLine="0"/>
    </w:pPr>
    <w:rPr>
      <w:rFonts w:ascii="Times New Roman" w:hAnsi="Times New Roman"/>
      <w:b w:val="0"/>
      <w:bCs/>
      <w:kern w:val="0"/>
    </w:rPr>
  </w:style>
  <w:style w:type="character" w:customStyle="1" w:styleId="5555555Char">
    <w:name w:val="5555555 Char"/>
    <w:link w:val="5555555"/>
    <w:uiPriority w:val="99"/>
    <w:qFormat/>
    <w:locked/>
    <w:rPr>
      <w:rFonts w:ascii="黑体" w:eastAsia="黑体" w:hAnsi="黑体"/>
      <w:bCs/>
      <w:color w:val="000000"/>
      <w:sz w:val="28"/>
      <w:szCs w:val="28"/>
    </w:rPr>
  </w:style>
  <w:style w:type="paragraph" w:customStyle="1" w:styleId="5555555">
    <w:name w:val="5555555"/>
    <w:basedOn w:val="52"/>
    <w:link w:val="5555555Char"/>
    <w:autoRedefine/>
    <w:uiPriority w:val="99"/>
    <w:qFormat/>
    <w:pPr>
      <w:keepLines w:val="0"/>
      <w:adjustRightInd w:val="0"/>
      <w:snapToGrid w:val="0"/>
      <w:spacing w:line="300" w:lineRule="auto"/>
    </w:pPr>
    <w:rPr>
      <w:rFonts w:ascii="黑体" w:eastAsia="黑体" w:hAnsi="黑体"/>
      <w:snapToGrid/>
      <w:color w:val="000000"/>
      <w:sz w:val="28"/>
    </w:rPr>
  </w:style>
  <w:style w:type="paragraph" w:customStyle="1" w:styleId="abc3">
    <w:name w:val="定型正文+abc编号"/>
    <w:basedOn w:val="affb"/>
    <w:uiPriority w:val="99"/>
    <w:qFormat/>
    <w:pPr>
      <w:spacing w:line="300" w:lineRule="auto"/>
      <w:ind w:firstLineChars="0" w:firstLine="482"/>
    </w:pPr>
    <w:rPr>
      <w:rFonts w:ascii="宋体" w:eastAsia="宋体" w:hAnsi="宋体"/>
      <w:kern w:val="24"/>
      <w:sz w:val="24"/>
      <w:szCs w:val="24"/>
    </w:rPr>
  </w:style>
  <w:style w:type="character" w:customStyle="1" w:styleId="Charfffffffc">
    <w:name w:val="六级目录 Char"/>
    <w:link w:val="afffffffffffffffffffffffffffffff3"/>
    <w:autoRedefine/>
    <w:uiPriority w:val="99"/>
    <w:qFormat/>
    <w:locked/>
    <w:rPr>
      <w:rFonts w:ascii="宋体" w:hAnsi="宋体"/>
      <w:bCs/>
      <w:kern w:val="2"/>
      <w:sz w:val="28"/>
      <w:szCs w:val="24"/>
    </w:rPr>
  </w:style>
  <w:style w:type="paragraph" w:customStyle="1" w:styleId="afffffffffffffffffffffffffffffff3">
    <w:name w:val="六级目录"/>
    <w:basedOn w:val="6"/>
    <w:link w:val="Charfffffffc"/>
    <w:autoRedefine/>
    <w:uiPriority w:val="99"/>
    <w:qFormat/>
    <w:pPr>
      <w:keepLines w:val="0"/>
      <w:tabs>
        <w:tab w:val="clear" w:pos="1152"/>
      </w:tabs>
      <w:adjustRightInd w:val="0"/>
      <w:spacing w:before="0" w:after="0" w:line="300" w:lineRule="auto"/>
      <w:ind w:left="0" w:firstLine="0"/>
    </w:pPr>
    <w:rPr>
      <w:rFonts w:ascii="宋体" w:eastAsia="宋体" w:hAnsi="宋体"/>
      <w:b w:val="0"/>
      <w:sz w:val="28"/>
    </w:rPr>
  </w:style>
  <w:style w:type="character" w:customStyle="1" w:styleId="abcdeChar">
    <w:name w:val="编号abcde Char"/>
    <w:link w:val="abcde0"/>
    <w:uiPriority w:val="99"/>
    <w:qFormat/>
    <w:locked/>
    <w:rPr>
      <w:kern w:val="2"/>
      <w:sz w:val="28"/>
      <w:szCs w:val="28"/>
    </w:rPr>
  </w:style>
  <w:style w:type="paragraph" w:customStyle="1" w:styleId="abcde0">
    <w:name w:val="编号abcde"/>
    <w:basedOn w:val="affb"/>
    <w:link w:val="abcdeChar"/>
    <w:uiPriority w:val="99"/>
    <w:qFormat/>
    <w:pPr>
      <w:tabs>
        <w:tab w:val="left" w:pos="964"/>
      </w:tabs>
      <w:adjustRightInd w:val="0"/>
      <w:snapToGrid w:val="0"/>
      <w:spacing w:line="300" w:lineRule="auto"/>
      <w:ind w:left="964" w:firstLineChars="0" w:firstLine="0"/>
    </w:pPr>
    <w:rPr>
      <w:rFonts w:eastAsia="宋体"/>
      <w:szCs w:val="28"/>
    </w:rPr>
  </w:style>
  <w:style w:type="character" w:customStyle="1" w:styleId="abcdeChar0">
    <w:name w:val="abcde Char"/>
    <w:link w:val="abcde"/>
    <w:autoRedefine/>
    <w:uiPriority w:val="99"/>
    <w:qFormat/>
    <w:locked/>
    <w:rPr>
      <w:kern w:val="2"/>
      <w:sz w:val="28"/>
      <w:szCs w:val="28"/>
    </w:rPr>
  </w:style>
  <w:style w:type="paragraph" w:customStyle="1" w:styleId="abcde">
    <w:name w:val="abcde"/>
    <w:basedOn w:val="afffffffc"/>
    <w:link w:val="abcdeChar0"/>
    <w:autoRedefine/>
    <w:uiPriority w:val="99"/>
    <w:qFormat/>
    <w:pPr>
      <w:numPr>
        <w:numId w:val="82"/>
      </w:numPr>
      <w:adjustRightInd w:val="0"/>
      <w:snapToGrid w:val="0"/>
      <w:spacing w:line="300" w:lineRule="auto"/>
      <w:ind w:firstLineChars="0" w:firstLine="0"/>
    </w:pPr>
    <w:rPr>
      <w:rFonts w:eastAsia="宋体"/>
      <w:szCs w:val="28"/>
      <w:lang w:val="en-US"/>
    </w:rPr>
  </w:style>
  <w:style w:type="paragraph" w:customStyle="1" w:styleId="xl567">
    <w:name w:val="xl567"/>
    <w:basedOn w:val="affb"/>
    <w:autoRedefine/>
    <w:uiPriority w:val="99"/>
    <w:qFormat/>
    <w:pPr>
      <w:widowControl/>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Chars="0" w:firstLine="0"/>
      <w:jc w:val="left"/>
    </w:pPr>
    <w:rPr>
      <w:rFonts w:ascii="Calibri" w:eastAsia="宋体" w:hAnsi="Calibri"/>
      <w:sz w:val="20"/>
      <w:szCs w:val="22"/>
    </w:rPr>
  </w:style>
  <w:style w:type="paragraph" w:customStyle="1" w:styleId="xl568">
    <w:name w:val="xl568"/>
    <w:basedOn w:val="affb"/>
    <w:uiPriority w:val="99"/>
    <w:qFormat/>
    <w:pPr>
      <w:widowControl/>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Chars="0" w:firstLine="0"/>
      <w:jc w:val="center"/>
    </w:pPr>
    <w:rPr>
      <w:rFonts w:ascii="Calibri" w:eastAsia="宋体" w:hAnsi="Calibri"/>
      <w:sz w:val="20"/>
      <w:szCs w:val="22"/>
    </w:rPr>
  </w:style>
  <w:style w:type="paragraph" w:customStyle="1" w:styleId="xl569">
    <w:name w:val="xl569"/>
    <w:basedOn w:val="affb"/>
    <w:autoRedefine/>
    <w:uiPriority w:val="99"/>
    <w:qFormat/>
    <w:pPr>
      <w:widowControl/>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Chars="0" w:firstLine="0"/>
      <w:jc w:val="center"/>
    </w:pPr>
    <w:rPr>
      <w:rFonts w:ascii="Calibri" w:eastAsia="宋体" w:hAnsi="Calibri"/>
      <w:sz w:val="20"/>
      <w:szCs w:val="22"/>
    </w:rPr>
  </w:style>
  <w:style w:type="paragraph" w:customStyle="1" w:styleId="xl570">
    <w:name w:val="xl570"/>
    <w:basedOn w:val="affb"/>
    <w:autoRedefine/>
    <w:uiPriority w:val="99"/>
    <w:qFormat/>
    <w:pPr>
      <w:widowControl/>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ind w:firstLineChars="0" w:firstLine="0"/>
      <w:jc w:val="left"/>
    </w:pPr>
    <w:rPr>
      <w:rFonts w:ascii="Calibri" w:eastAsia="宋体" w:hAnsi="Calibri"/>
      <w:sz w:val="20"/>
      <w:szCs w:val="22"/>
    </w:rPr>
  </w:style>
  <w:style w:type="paragraph" w:customStyle="1" w:styleId="xl571">
    <w:name w:val="xl571"/>
    <w:basedOn w:val="affb"/>
    <w:uiPriority w:val="99"/>
    <w:qFormat/>
    <w:pPr>
      <w:widowControl/>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ind w:firstLineChars="0" w:firstLine="0"/>
      <w:jc w:val="center"/>
    </w:pPr>
    <w:rPr>
      <w:rFonts w:ascii="Calibri" w:eastAsia="宋体" w:hAnsi="Calibri"/>
      <w:sz w:val="20"/>
      <w:szCs w:val="22"/>
    </w:rPr>
  </w:style>
  <w:style w:type="paragraph" w:customStyle="1" w:styleId="xl572">
    <w:name w:val="xl572"/>
    <w:basedOn w:val="affb"/>
    <w:uiPriority w:val="99"/>
    <w:qFormat/>
    <w:pPr>
      <w:widowControl/>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Chars="0" w:firstLine="0"/>
      <w:jc w:val="center"/>
    </w:pPr>
    <w:rPr>
      <w:rFonts w:ascii="宋体" w:eastAsia="宋体" w:hAnsi="宋体" w:cs="宋体"/>
      <w:sz w:val="20"/>
      <w:szCs w:val="22"/>
    </w:rPr>
  </w:style>
  <w:style w:type="paragraph" w:customStyle="1" w:styleId="xl573">
    <w:name w:val="xl573"/>
    <w:basedOn w:val="affb"/>
    <w:autoRedefine/>
    <w:uiPriority w:val="99"/>
    <w:qFormat/>
    <w:pPr>
      <w:widowControl/>
      <w:shd w:val="clear" w:color="auto" w:fill="FFFFFF"/>
      <w:spacing w:before="100" w:beforeAutospacing="1" w:after="100" w:afterAutospacing="1" w:line="240" w:lineRule="auto"/>
      <w:ind w:firstLineChars="0" w:firstLine="0"/>
      <w:jc w:val="left"/>
    </w:pPr>
    <w:rPr>
      <w:rFonts w:ascii="宋体" w:eastAsia="宋体" w:hAnsi="宋体" w:cs="宋体"/>
      <w:sz w:val="24"/>
      <w:szCs w:val="24"/>
    </w:rPr>
  </w:style>
  <w:style w:type="paragraph" w:customStyle="1" w:styleId="xl574">
    <w:name w:val="xl574"/>
    <w:basedOn w:val="affb"/>
    <w:autoRedefine/>
    <w:uiPriority w:val="99"/>
    <w:qFormat/>
    <w:pPr>
      <w:widowControl/>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ind w:firstLineChars="0" w:firstLine="0"/>
      <w:jc w:val="center"/>
    </w:pPr>
    <w:rPr>
      <w:rFonts w:ascii="Calibri" w:eastAsia="宋体" w:hAnsi="Calibri"/>
      <w:sz w:val="20"/>
      <w:szCs w:val="22"/>
    </w:rPr>
  </w:style>
  <w:style w:type="paragraph" w:customStyle="1" w:styleId="xl575">
    <w:name w:val="xl575"/>
    <w:basedOn w:val="affb"/>
    <w:uiPriority w:val="99"/>
    <w:qFormat/>
    <w:pPr>
      <w:widowControl/>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ind w:firstLineChars="0" w:firstLine="0"/>
      <w:jc w:val="center"/>
    </w:pPr>
    <w:rPr>
      <w:rFonts w:ascii="宋体" w:eastAsia="宋体" w:hAnsi="宋体" w:cs="宋体"/>
      <w:sz w:val="20"/>
      <w:szCs w:val="22"/>
    </w:rPr>
  </w:style>
  <w:style w:type="paragraph" w:customStyle="1" w:styleId="xl576">
    <w:name w:val="xl576"/>
    <w:basedOn w:val="affb"/>
    <w:uiPriority w:val="99"/>
    <w:qFormat/>
    <w:pPr>
      <w:widowControl/>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ind w:firstLineChars="0" w:firstLine="0"/>
    </w:pPr>
    <w:rPr>
      <w:rFonts w:ascii="宋体" w:eastAsia="宋体" w:hAnsi="宋体" w:cs="宋体"/>
      <w:sz w:val="20"/>
      <w:szCs w:val="22"/>
    </w:rPr>
  </w:style>
  <w:style w:type="paragraph" w:customStyle="1" w:styleId="xl577">
    <w:name w:val="xl577"/>
    <w:basedOn w:val="affb"/>
    <w:uiPriority w:val="99"/>
    <w:qFormat/>
    <w:pPr>
      <w:widowControl/>
      <w:shd w:val="clear" w:color="auto" w:fill="FFFFFF"/>
      <w:spacing w:before="100" w:beforeAutospacing="1" w:after="100" w:afterAutospacing="1" w:line="240" w:lineRule="auto"/>
      <w:ind w:firstLineChars="0" w:firstLine="0"/>
      <w:jc w:val="center"/>
    </w:pPr>
    <w:rPr>
      <w:rFonts w:ascii="宋体" w:eastAsia="宋体" w:hAnsi="宋体" w:cs="宋体"/>
      <w:sz w:val="24"/>
      <w:szCs w:val="24"/>
    </w:rPr>
  </w:style>
  <w:style w:type="paragraph" w:customStyle="1" w:styleId="xl578">
    <w:name w:val="xl578"/>
    <w:basedOn w:val="affb"/>
    <w:uiPriority w:val="99"/>
    <w:qFormat/>
    <w:pPr>
      <w:widowControl/>
      <w:shd w:val="clear" w:color="auto" w:fill="FFFFFF"/>
      <w:spacing w:before="100" w:beforeAutospacing="1" w:after="100" w:afterAutospacing="1" w:line="240" w:lineRule="auto"/>
      <w:ind w:firstLineChars="0" w:firstLine="0"/>
      <w:jc w:val="left"/>
    </w:pPr>
    <w:rPr>
      <w:rFonts w:ascii="宋体" w:eastAsia="宋体" w:hAnsi="宋体" w:cs="宋体"/>
      <w:sz w:val="24"/>
      <w:szCs w:val="24"/>
    </w:rPr>
  </w:style>
  <w:style w:type="paragraph" w:customStyle="1" w:styleId="xl579">
    <w:name w:val="xl579"/>
    <w:basedOn w:val="affb"/>
    <w:autoRedefine/>
    <w:uiPriority w:val="99"/>
    <w:qFormat/>
    <w:pPr>
      <w:widowControl/>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ind w:firstLineChars="0" w:firstLine="0"/>
      <w:jc w:val="left"/>
    </w:pPr>
    <w:rPr>
      <w:rFonts w:ascii="宋体" w:eastAsia="宋体" w:hAnsi="宋体" w:cs="宋体"/>
      <w:sz w:val="20"/>
      <w:szCs w:val="22"/>
    </w:rPr>
  </w:style>
  <w:style w:type="paragraph" w:customStyle="1" w:styleId="xl580">
    <w:name w:val="xl580"/>
    <w:basedOn w:val="affb"/>
    <w:uiPriority w:val="99"/>
    <w:qFormat/>
    <w:pPr>
      <w:widowControl/>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ind w:firstLineChars="0" w:firstLine="0"/>
      <w:jc w:val="center"/>
    </w:pPr>
    <w:rPr>
      <w:rFonts w:ascii="黑体" w:eastAsia="黑体" w:hAnsi="宋体" w:cs="宋体"/>
      <w:sz w:val="20"/>
      <w:szCs w:val="22"/>
    </w:rPr>
  </w:style>
  <w:style w:type="paragraph" w:customStyle="1" w:styleId="xl581">
    <w:name w:val="xl581"/>
    <w:basedOn w:val="affb"/>
    <w:autoRedefine/>
    <w:uiPriority w:val="99"/>
    <w:qFormat/>
    <w:pPr>
      <w:widowControl/>
      <w:shd w:val="clear" w:color="auto" w:fill="FFFFFF"/>
      <w:spacing w:before="100" w:beforeAutospacing="1" w:after="100" w:afterAutospacing="1" w:line="240" w:lineRule="auto"/>
      <w:ind w:firstLineChars="0" w:firstLine="0"/>
      <w:jc w:val="center"/>
    </w:pPr>
    <w:rPr>
      <w:rFonts w:ascii="黑体" w:eastAsia="黑体" w:hAnsi="宋体" w:cs="宋体"/>
      <w:sz w:val="24"/>
      <w:szCs w:val="24"/>
    </w:rPr>
  </w:style>
  <w:style w:type="paragraph" w:customStyle="1" w:styleId="xl582">
    <w:name w:val="xl582"/>
    <w:basedOn w:val="affb"/>
    <w:autoRedefine/>
    <w:uiPriority w:val="99"/>
    <w:qFormat/>
    <w:pPr>
      <w:widowControl/>
      <w:spacing w:before="100" w:beforeAutospacing="1" w:after="100" w:afterAutospacing="1" w:line="240" w:lineRule="auto"/>
      <w:ind w:firstLineChars="0" w:firstLine="0"/>
      <w:jc w:val="left"/>
    </w:pPr>
    <w:rPr>
      <w:rFonts w:ascii="宋体" w:eastAsia="宋体" w:hAnsi="宋体" w:cs="宋体"/>
      <w:sz w:val="24"/>
      <w:szCs w:val="24"/>
    </w:rPr>
  </w:style>
  <w:style w:type="paragraph" w:customStyle="1" w:styleId="xl583">
    <w:name w:val="xl583"/>
    <w:basedOn w:val="affb"/>
    <w:autoRedefine/>
    <w:uiPriority w:val="99"/>
    <w:qFormat/>
    <w:pPr>
      <w:widowControl/>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Chars="0" w:firstLine="0"/>
      <w:jc w:val="center"/>
    </w:pPr>
    <w:rPr>
      <w:rFonts w:ascii="宋体" w:eastAsia="宋体" w:hAnsi="宋体" w:cs="宋体"/>
      <w:sz w:val="20"/>
      <w:szCs w:val="22"/>
    </w:rPr>
  </w:style>
  <w:style w:type="paragraph" w:customStyle="1" w:styleId="xl584">
    <w:name w:val="xl584"/>
    <w:basedOn w:val="affb"/>
    <w:autoRedefine/>
    <w:uiPriority w:val="99"/>
    <w:qFormat/>
    <w:pPr>
      <w:widowControl/>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Chars="0" w:firstLine="0"/>
      <w:jc w:val="center"/>
    </w:pPr>
    <w:rPr>
      <w:rFonts w:ascii="黑体" w:eastAsia="黑体" w:hAnsi="宋体" w:cs="宋体"/>
      <w:sz w:val="20"/>
      <w:szCs w:val="22"/>
    </w:rPr>
  </w:style>
  <w:style w:type="paragraph" w:customStyle="1" w:styleId="xl585">
    <w:name w:val="xl585"/>
    <w:basedOn w:val="affb"/>
    <w:autoRedefine/>
    <w:uiPriority w:val="99"/>
    <w:qFormat/>
    <w:pPr>
      <w:widowControl/>
      <w:shd w:val="clear" w:color="auto" w:fill="FFFFFF"/>
      <w:spacing w:before="100" w:beforeAutospacing="1" w:after="100" w:afterAutospacing="1" w:line="240" w:lineRule="auto"/>
      <w:ind w:firstLineChars="0" w:firstLine="0"/>
      <w:jc w:val="left"/>
    </w:pPr>
    <w:rPr>
      <w:rFonts w:ascii="宋体" w:eastAsia="宋体" w:hAnsi="宋体" w:cs="宋体"/>
      <w:sz w:val="24"/>
      <w:szCs w:val="24"/>
    </w:rPr>
  </w:style>
  <w:style w:type="paragraph" w:customStyle="1" w:styleId="xl586">
    <w:name w:val="xl586"/>
    <w:basedOn w:val="affb"/>
    <w:autoRedefine/>
    <w:uiPriority w:val="99"/>
    <w:qFormat/>
    <w:pPr>
      <w:widowControl/>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Chars="0" w:firstLine="0"/>
      <w:jc w:val="left"/>
    </w:pPr>
    <w:rPr>
      <w:rFonts w:ascii="宋体" w:eastAsia="宋体" w:hAnsi="宋体" w:cs="宋体"/>
      <w:sz w:val="20"/>
      <w:szCs w:val="22"/>
    </w:rPr>
  </w:style>
  <w:style w:type="paragraph" w:customStyle="1" w:styleId="xl587">
    <w:name w:val="xl587"/>
    <w:basedOn w:val="affb"/>
    <w:autoRedefine/>
    <w:uiPriority w:val="99"/>
    <w:qFormat/>
    <w:pPr>
      <w:widowControl/>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Chars="0" w:firstLine="0"/>
      <w:jc w:val="left"/>
    </w:pPr>
    <w:rPr>
      <w:rFonts w:ascii="宋体" w:eastAsia="宋体" w:hAnsi="宋体" w:cs="宋体"/>
      <w:sz w:val="20"/>
      <w:szCs w:val="22"/>
    </w:rPr>
  </w:style>
  <w:style w:type="paragraph" w:customStyle="1" w:styleId="xl588">
    <w:name w:val="xl588"/>
    <w:basedOn w:val="affb"/>
    <w:uiPriority w:val="99"/>
    <w:qFormat/>
    <w:pPr>
      <w:widowControl/>
      <w:spacing w:before="100" w:beforeAutospacing="1" w:after="100" w:afterAutospacing="1" w:line="240" w:lineRule="auto"/>
      <w:ind w:firstLineChars="0" w:firstLine="0"/>
      <w:jc w:val="left"/>
    </w:pPr>
    <w:rPr>
      <w:rFonts w:ascii="宋体" w:eastAsia="宋体" w:hAnsi="宋体" w:cs="宋体"/>
      <w:sz w:val="20"/>
      <w:szCs w:val="22"/>
    </w:rPr>
  </w:style>
  <w:style w:type="paragraph" w:customStyle="1" w:styleId="xl589">
    <w:name w:val="xl589"/>
    <w:basedOn w:val="affb"/>
    <w:uiPriority w:val="99"/>
    <w:qFormat/>
    <w:pPr>
      <w:widowControl/>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Chars="0" w:firstLine="0"/>
      <w:jc w:val="center"/>
    </w:pPr>
    <w:rPr>
      <w:rFonts w:ascii="Calibri" w:eastAsia="宋体" w:hAnsi="Calibri"/>
      <w:sz w:val="20"/>
      <w:szCs w:val="22"/>
    </w:rPr>
  </w:style>
  <w:style w:type="paragraph" w:customStyle="1" w:styleId="xl590">
    <w:name w:val="xl590"/>
    <w:basedOn w:val="affb"/>
    <w:autoRedefine/>
    <w:uiPriority w:val="99"/>
    <w:qFormat/>
    <w:pPr>
      <w:widowControl/>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ind w:firstLineChars="0" w:firstLine="0"/>
      <w:jc w:val="center"/>
    </w:pPr>
    <w:rPr>
      <w:rFonts w:ascii="Calibri" w:eastAsia="宋体" w:hAnsi="Calibri"/>
      <w:sz w:val="20"/>
      <w:szCs w:val="22"/>
    </w:rPr>
  </w:style>
  <w:style w:type="paragraph" w:customStyle="1" w:styleId="xl591">
    <w:name w:val="xl591"/>
    <w:basedOn w:val="affb"/>
    <w:autoRedefine/>
    <w:uiPriority w:val="99"/>
    <w:qFormat/>
    <w:pPr>
      <w:widowControl/>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ind w:firstLineChars="0" w:firstLine="0"/>
      <w:jc w:val="center"/>
    </w:pPr>
    <w:rPr>
      <w:rFonts w:ascii="Calibri" w:eastAsia="宋体" w:hAnsi="Calibri"/>
      <w:sz w:val="20"/>
      <w:szCs w:val="22"/>
    </w:rPr>
  </w:style>
  <w:style w:type="paragraph" w:customStyle="1" w:styleId="xl592">
    <w:name w:val="xl592"/>
    <w:basedOn w:val="affb"/>
    <w:autoRedefine/>
    <w:uiPriority w:val="99"/>
    <w:qFormat/>
    <w:pPr>
      <w:widowControl/>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Chars="0" w:firstLine="0"/>
      <w:jc w:val="center"/>
    </w:pPr>
    <w:rPr>
      <w:rFonts w:ascii="宋体" w:eastAsia="宋体" w:hAnsi="宋体" w:cs="宋体"/>
      <w:sz w:val="20"/>
      <w:szCs w:val="22"/>
    </w:rPr>
  </w:style>
  <w:style w:type="paragraph" w:customStyle="1" w:styleId="xl593">
    <w:name w:val="xl593"/>
    <w:basedOn w:val="affb"/>
    <w:autoRedefine/>
    <w:uiPriority w:val="99"/>
    <w:qFormat/>
    <w:pPr>
      <w:widowControl/>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ind w:firstLineChars="0" w:firstLine="0"/>
      <w:jc w:val="center"/>
    </w:pPr>
    <w:rPr>
      <w:rFonts w:ascii="宋体" w:eastAsia="宋体" w:hAnsi="宋体" w:cs="宋体"/>
      <w:sz w:val="20"/>
      <w:szCs w:val="22"/>
    </w:rPr>
  </w:style>
  <w:style w:type="paragraph" w:customStyle="1" w:styleId="xl594">
    <w:name w:val="xl594"/>
    <w:basedOn w:val="affb"/>
    <w:autoRedefine/>
    <w:uiPriority w:val="99"/>
    <w:qFormat/>
    <w:pPr>
      <w:widowControl/>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Chars="0" w:firstLine="0"/>
      <w:jc w:val="center"/>
    </w:pPr>
    <w:rPr>
      <w:rFonts w:ascii="Calibri" w:eastAsia="宋体" w:hAnsi="Calibri"/>
      <w:sz w:val="20"/>
      <w:szCs w:val="22"/>
    </w:rPr>
  </w:style>
  <w:style w:type="paragraph" w:customStyle="1" w:styleId="xl595">
    <w:name w:val="xl595"/>
    <w:basedOn w:val="affb"/>
    <w:uiPriority w:val="99"/>
    <w:qFormat/>
    <w:pPr>
      <w:widowControl/>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Chars="0" w:firstLine="0"/>
      <w:jc w:val="center"/>
    </w:pPr>
    <w:rPr>
      <w:rFonts w:ascii="Calibri" w:eastAsia="宋体" w:hAnsi="Calibri"/>
      <w:sz w:val="20"/>
      <w:szCs w:val="22"/>
    </w:rPr>
  </w:style>
  <w:style w:type="paragraph" w:customStyle="1" w:styleId="xl596">
    <w:name w:val="xl596"/>
    <w:basedOn w:val="affb"/>
    <w:uiPriority w:val="99"/>
    <w:qFormat/>
    <w:pPr>
      <w:widowControl/>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Chars="0" w:firstLine="0"/>
      <w:jc w:val="center"/>
    </w:pPr>
    <w:rPr>
      <w:rFonts w:ascii="黑体" w:eastAsia="黑体" w:hAnsi="宋体" w:cs="宋体"/>
      <w:sz w:val="20"/>
      <w:szCs w:val="22"/>
    </w:rPr>
  </w:style>
  <w:style w:type="paragraph" w:customStyle="1" w:styleId="xl597">
    <w:name w:val="xl597"/>
    <w:basedOn w:val="affb"/>
    <w:autoRedefine/>
    <w:uiPriority w:val="99"/>
    <w:qFormat/>
    <w:pPr>
      <w:widowControl/>
      <w:shd w:val="clear" w:color="auto" w:fill="FFFFFF"/>
      <w:spacing w:before="100" w:beforeAutospacing="1" w:after="100" w:afterAutospacing="1" w:line="240" w:lineRule="auto"/>
      <w:ind w:firstLineChars="0" w:firstLine="0"/>
      <w:jc w:val="left"/>
    </w:pPr>
    <w:rPr>
      <w:rFonts w:ascii="宋体" w:eastAsia="宋体" w:hAnsi="宋体" w:cs="宋体"/>
      <w:sz w:val="24"/>
      <w:szCs w:val="24"/>
    </w:rPr>
  </w:style>
  <w:style w:type="paragraph" w:customStyle="1" w:styleId="xl598">
    <w:name w:val="xl598"/>
    <w:basedOn w:val="affb"/>
    <w:uiPriority w:val="99"/>
    <w:qFormat/>
    <w:pPr>
      <w:widowControl/>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Chars="0" w:firstLine="0"/>
      <w:jc w:val="left"/>
    </w:pPr>
    <w:rPr>
      <w:rFonts w:ascii="宋体" w:eastAsia="宋体" w:hAnsi="宋体" w:cs="宋体"/>
      <w:sz w:val="20"/>
      <w:szCs w:val="22"/>
    </w:rPr>
  </w:style>
  <w:style w:type="paragraph" w:customStyle="1" w:styleId="xl599">
    <w:name w:val="xl599"/>
    <w:basedOn w:val="affb"/>
    <w:autoRedefine/>
    <w:uiPriority w:val="99"/>
    <w:qFormat/>
    <w:pPr>
      <w:widowControl/>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Chars="0" w:firstLine="0"/>
      <w:jc w:val="left"/>
    </w:pPr>
    <w:rPr>
      <w:rFonts w:ascii="宋体" w:eastAsia="宋体" w:hAnsi="宋体" w:cs="宋体"/>
      <w:sz w:val="20"/>
      <w:szCs w:val="22"/>
    </w:rPr>
  </w:style>
  <w:style w:type="paragraph" w:customStyle="1" w:styleId="xl600">
    <w:name w:val="xl600"/>
    <w:basedOn w:val="affb"/>
    <w:uiPriority w:val="99"/>
    <w:qFormat/>
    <w:pPr>
      <w:widowControl/>
      <w:spacing w:before="100" w:beforeAutospacing="1" w:after="100" w:afterAutospacing="1" w:line="240" w:lineRule="auto"/>
      <w:ind w:firstLineChars="0" w:firstLine="0"/>
      <w:jc w:val="left"/>
    </w:pPr>
    <w:rPr>
      <w:rFonts w:ascii="宋体" w:eastAsia="宋体" w:hAnsi="宋体" w:cs="宋体"/>
      <w:sz w:val="20"/>
      <w:szCs w:val="22"/>
    </w:rPr>
  </w:style>
  <w:style w:type="paragraph" w:customStyle="1" w:styleId="xl601">
    <w:name w:val="xl601"/>
    <w:basedOn w:val="affb"/>
    <w:uiPriority w:val="99"/>
    <w:qFormat/>
    <w:pPr>
      <w:widowControl/>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Chars="0" w:firstLine="0"/>
      <w:jc w:val="center"/>
    </w:pPr>
    <w:rPr>
      <w:rFonts w:ascii="Calibri" w:eastAsia="宋体" w:hAnsi="Calibri"/>
      <w:sz w:val="20"/>
      <w:szCs w:val="22"/>
    </w:rPr>
  </w:style>
  <w:style w:type="paragraph" w:customStyle="1" w:styleId="xl602">
    <w:name w:val="xl602"/>
    <w:basedOn w:val="affb"/>
    <w:autoRedefine/>
    <w:uiPriority w:val="99"/>
    <w:qFormat/>
    <w:pPr>
      <w:widowControl/>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ind w:firstLineChars="0" w:firstLine="0"/>
      <w:jc w:val="center"/>
    </w:pPr>
    <w:rPr>
      <w:rFonts w:ascii="Calibri" w:eastAsia="宋体" w:hAnsi="Calibri"/>
      <w:sz w:val="20"/>
      <w:szCs w:val="22"/>
    </w:rPr>
  </w:style>
  <w:style w:type="paragraph" w:customStyle="1" w:styleId="xl603">
    <w:name w:val="xl603"/>
    <w:basedOn w:val="affb"/>
    <w:uiPriority w:val="99"/>
    <w:qFormat/>
    <w:pPr>
      <w:widowControl/>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ind w:firstLineChars="0" w:firstLine="0"/>
      <w:jc w:val="center"/>
    </w:pPr>
    <w:rPr>
      <w:rFonts w:ascii="Calibri" w:eastAsia="宋体" w:hAnsi="Calibri"/>
      <w:sz w:val="20"/>
      <w:szCs w:val="22"/>
    </w:rPr>
  </w:style>
  <w:style w:type="paragraph" w:customStyle="1" w:styleId="xl604">
    <w:name w:val="xl604"/>
    <w:basedOn w:val="affb"/>
    <w:autoRedefine/>
    <w:uiPriority w:val="99"/>
    <w:qFormat/>
    <w:pPr>
      <w:widowControl/>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ind w:firstLineChars="0" w:firstLine="0"/>
      <w:jc w:val="center"/>
    </w:pPr>
    <w:rPr>
      <w:rFonts w:ascii="Calibri" w:eastAsia="宋体" w:hAnsi="Calibri"/>
      <w:color w:val="FF0000"/>
      <w:sz w:val="20"/>
      <w:szCs w:val="22"/>
    </w:rPr>
  </w:style>
  <w:style w:type="paragraph" w:customStyle="1" w:styleId="xl605">
    <w:name w:val="xl605"/>
    <w:basedOn w:val="affb"/>
    <w:autoRedefine/>
    <w:uiPriority w:val="99"/>
    <w:qFormat/>
    <w:pPr>
      <w:widowControl/>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Chars="0" w:firstLine="0"/>
      <w:jc w:val="center"/>
    </w:pPr>
    <w:rPr>
      <w:rFonts w:ascii="Calibri" w:eastAsia="宋体" w:hAnsi="Calibri"/>
      <w:color w:val="FF0000"/>
      <w:sz w:val="20"/>
      <w:szCs w:val="22"/>
    </w:rPr>
  </w:style>
  <w:style w:type="paragraph" w:customStyle="1" w:styleId="xl606">
    <w:name w:val="xl606"/>
    <w:basedOn w:val="affb"/>
    <w:autoRedefine/>
    <w:uiPriority w:val="99"/>
    <w:qFormat/>
    <w:pPr>
      <w:widowControl/>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ind w:firstLineChars="0" w:firstLine="0"/>
      <w:jc w:val="center"/>
    </w:pPr>
    <w:rPr>
      <w:rFonts w:ascii="宋体" w:eastAsia="宋体" w:hAnsi="宋体" w:cs="宋体"/>
      <w:color w:val="FF0000"/>
      <w:sz w:val="20"/>
      <w:szCs w:val="22"/>
    </w:rPr>
  </w:style>
  <w:style w:type="paragraph" w:customStyle="1" w:styleId="xl607">
    <w:name w:val="xl607"/>
    <w:basedOn w:val="affb"/>
    <w:autoRedefine/>
    <w:uiPriority w:val="99"/>
    <w:qFormat/>
    <w:pPr>
      <w:widowControl/>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Chars="0" w:firstLine="0"/>
      <w:jc w:val="left"/>
    </w:pPr>
    <w:rPr>
      <w:rFonts w:ascii="宋体" w:eastAsia="宋体" w:hAnsi="宋体" w:cs="宋体"/>
      <w:color w:val="FF0000"/>
      <w:sz w:val="20"/>
      <w:szCs w:val="22"/>
    </w:rPr>
  </w:style>
  <w:style w:type="paragraph" w:customStyle="1" w:styleId="xl608">
    <w:name w:val="xl608"/>
    <w:basedOn w:val="affb"/>
    <w:autoRedefine/>
    <w:uiPriority w:val="99"/>
    <w:qFormat/>
    <w:pPr>
      <w:widowControl/>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ind w:firstLineChars="0" w:firstLine="0"/>
    </w:pPr>
    <w:rPr>
      <w:rFonts w:ascii="Calibri" w:eastAsia="宋体" w:hAnsi="Calibri"/>
      <w:color w:val="FF0000"/>
      <w:sz w:val="20"/>
      <w:szCs w:val="22"/>
    </w:rPr>
  </w:style>
  <w:style w:type="paragraph" w:customStyle="1" w:styleId="xl609">
    <w:name w:val="xl609"/>
    <w:basedOn w:val="affb"/>
    <w:uiPriority w:val="99"/>
    <w:qFormat/>
    <w:pPr>
      <w:widowControl/>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ind w:firstLineChars="0" w:firstLine="0"/>
      <w:jc w:val="center"/>
    </w:pPr>
    <w:rPr>
      <w:rFonts w:ascii="宋体" w:eastAsia="宋体" w:hAnsi="宋体" w:cs="宋体"/>
      <w:color w:val="FF0000"/>
      <w:sz w:val="20"/>
      <w:szCs w:val="22"/>
    </w:rPr>
  </w:style>
  <w:style w:type="paragraph" w:customStyle="1" w:styleId="xl610">
    <w:name w:val="xl610"/>
    <w:basedOn w:val="affb"/>
    <w:uiPriority w:val="99"/>
    <w:qFormat/>
    <w:pPr>
      <w:widowControl/>
      <w:shd w:val="clear" w:color="auto" w:fill="FFFFFF"/>
      <w:spacing w:before="100" w:beforeAutospacing="1" w:after="100" w:afterAutospacing="1" w:line="240" w:lineRule="auto"/>
      <w:ind w:firstLineChars="0" w:firstLine="0"/>
      <w:jc w:val="left"/>
    </w:pPr>
    <w:rPr>
      <w:rFonts w:ascii="宋体" w:eastAsia="宋体" w:hAnsi="宋体" w:cs="宋体"/>
      <w:color w:val="FF0000"/>
      <w:sz w:val="24"/>
      <w:szCs w:val="24"/>
    </w:rPr>
  </w:style>
  <w:style w:type="paragraph" w:customStyle="1" w:styleId="xl611">
    <w:name w:val="xl611"/>
    <w:basedOn w:val="affb"/>
    <w:autoRedefine/>
    <w:uiPriority w:val="99"/>
    <w:qFormat/>
    <w:pPr>
      <w:widowControl/>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ind w:firstLineChars="0" w:firstLine="0"/>
    </w:pPr>
    <w:rPr>
      <w:rFonts w:ascii="宋体" w:eastAsia="宋体" w:hAnsi="宋体" w:cs="宋体"/>
      <w:color w:val="FF0000"/>
      <w:sz w:val="20"/>
      <w:szCs w:val="22"/>
    </w:rPr>
  </w:style>
  <w:style w:type="paragraph" w:customStyle="1" w:styleId="xl612">
    <w:name w:val="xl612"/>
    <w:basedOn w:val="affb"/>
    <w:uiPriority w:val="99"/>
    <w:qFormat/>
    <w:pPr>
      <w:widowControl/>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ind w:firstLineChars="0" w:firstLine="0"/>
      <w:jc w:val="left"/>
    </w:pPr>
    <w:rPr>
      <w:rFonts w:ascii="Calibri" w:eastAsia="宋体" w:hAnsi="Calibri"/>
      <w:color w:val="FF0000"/>
      <w:sz w:val="20"/>
      <w:szCs w:val="22"/>
    </w:rPr>
  </w:style>
  <w:style w:type="paragraph" w:customStyle="1" w:styleId="xl613">
    <w:name w:val="xl613"/>
    <w:basedOn w:val="affb"/>
    <w:autoRedefine/>
    <w:uiPriority w:val="99"/>
    <w:qFormat/>
    <w:pPr>
      <w:widowControl/>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ind w:firstLineChars="0" w:firstLine="0"/>
      <w:jc w:val="center"/>
    </w:pPr>
    <w:rPr>
      <w:rFonts w:ascii="Calibri" w:eastAsia="宋体" w:hAnsi="Calibri"/>
      <w:color w:val="7030A0"/>
      <w:sz w:val="20"/>
      <w:szCs w:val="22"/>
    </w:rPr>
  </w:style>
  <w:style w:type="paragraph" w:customStyle="1" w:styleId="xl614">
    <w:name w:val="xl614"/>
    <w:basedOn w:val="affb"/>
    <w:uiPriority w:val="99"/>
    <w:qFormat/>
    <w:pPr>
      <w:widowControl/>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ind w:firstLineChars="0" w:firstLine="0"/>
    </w:pPr>
    <w:rPr>
      <w:rFonts w:ascii="Calibri" w:eastAsia="宋体" w:hAnsi="Calibri"/>
      <w:color w:val="7030A0"/>
      <w:sz w:val="20"/>
      <w:szCs w:val="22"/>
    </w:rPr>
  </w:style>
  <w:style w:type="paragraph" w:customStyle="1" w:styleId="xl615">
    <w:name w:val="xl615"/>
    <w:basedOn w:val="affb"/>
    <w:autoRedefine/>
    <w:uiPriority w:val="99"/>
    <w:qFormat/>
    <w:pPr>
      <w:widowControl/>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Chars="0" w:firstLine="0"/>
      <w:jc w:val="center"/>
    </w:pPr>
    <w:rPr>
      <w:rFonts w:ascii="Calibri" w:eastAsia="宋体" w:hAnsi="Calibri"/>
      <w:color w:val="7030A0"/>
      <w:sz w:val="20"/>
      <w:szCs w:val="22"/>
    </w:rPr>
  </w:style>
  <w:style w:type="paragraph" w:customStyle="1" w:styleId="xl616">
    <w:name w:val="xl616"/>
    <w:basedOn w:val="affb"/>
    <w:autoRedefine/>
    <w:uiPriority w:val="99"/>
    <w:qFormat/>
    <w:pPr>
      <w:widowControl/>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ind w:firstLineChars="0" w:firstLine="0"/>
      <w:jc w:val="center"/>
    </w:pPr>
    <w:rPr>
      <w:rFonts w:ascii="宋体" w:eastAsia="宋体" w:hAnsi="宋体" w:cs="宋体"/>
      <w:color w:val="7030A0"/>
      <w:sz w:val="20"/>
      <w:szCs w:val="22"/>
    </w:rPr>
  </w:style>
  <w:style w:type="paragraph" w:customStyle="1" w:styleId="xl617">
    <w:name w:val="xl617"/>
    <w:basedOn w:val="affb"/>
    <w:autoRedefine/>
    <w:uiPriority w:val="99"/>
    <w:qFormat/>
    <w:pPr>
      <w:widowControl/>
      <w:pBdr>
        <w:top w:val="single" w:sz="8" w:space="0" w:color="auto"/>
        <w:left w:val="single" w:sz="8" w:space="0" w:color="auto"/>
        <w:bottom w:val="single" w:sz="8" w:space="0" w:color="auto"/>
        <w:right w:val="single" w:sz="8" w:space="0" w:color="auto"/>
      </w:pBdr>
      <w:shd w:val="clear" w:color="auto" w:fill="FFFF00"/>
      <w:spacing w:before="100" w:beforeAutospacing="1" w:after="100" w:afterAutospacing="1" w:line="240" w:lineRule="auto"/>
      <w:ind w:firstLineChars="0" w:firstLine="0"/>
      <w:jc w:val="center"/>
    </w:pPr>
    <w:rPr>
      <w:rFonts w:ascii="Calibri" w:eastAsia="宋体" w:hAnsi="Calibri"/>
      <w:color w:val="7030A0"/>
      <w:sz w:val="20"/>
      <w:szCs w:val="22"/>
    </w:rPr>
  </w:style>
  <w:style w:type="paragraph" w:customStyle="1" w:styleId="xl618">
    <w:name w:val="xl618"/>
    <w:basedOn w:val="affb"/>
    <w:autoRedefine/>
    <w:uiPriority w:val="99"/>
    <w:qFormat/>
    <w:pPr>
      <w:widowControl/>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Chars="0" w:firstLine="0"/>
      <w:jc w:val="left"/>
    </w:pPr>
    <w:rPr>
      <w:rFonts w:ascii="宋体" w:eastAsia="宋体" w:hAnsi="宋体" w:cs="宋体"/>
      <w:color w:val="7030A0"/>
      <w:sz w:val="20"/>
      <w:szCs w:val="22"/>
    </w:rPr>
  </w:style>
  <w:style w:type="paragraph" w:customStyle="1" w:styleId="xl619">
    <w:name w:val="xl619"/>
    <w:basedOn w:val="affb"/>
    <w:uiPriority w:val="99"/>
    <w:qFormat/>
    <w:pPr>
      <w:widowControl/>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Chars="0" w:firstLine="0"/>
      <w:jc w:val="center"/>
    </w:pPr>
    <w:rPr>
      <w:rFonts w:ascii="宋体" w:eastAsia="宋体" w:hAnsi="宋体" w:cs="宋体"/>
      <w:sz w:val="20"/>
      <w:szCs w:val="22"/>
    </w:rPr>
  </w:style>
  <w:style w:type="paragraph" w:customStyle="1" w:styleId="xl620">
    <w:name w:val="xl620"/>
    <w:basedOn w:val="affb"/>
    <w:autoRedefine/>
    <w:uiPriority w:val="99"/>
    <w:qFormat/>
    <w:pPr>
      <w:widowControl/>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ind w:firstLineChars="0" w:firstLine="0"/>
      <w:jc w:val="center"/>
    </w:pPr>
    <w:rPr>
      <w:rFonts w:ascii="宋体" w:eastAsia="宋体" w:hAnsi="宋体" w:cs="宋体"/>
      <w:sz w:val="20"/>
      <w:szCs w:val="22"/>
    </w:rPr>
  </w:style>
  <w:style w:type="paragraph" w:customStyle="1" w:styleId="xl621">
    <w:name w:val="xl621"/>
    <w:basedOn w:val="affb"/>
    <w:autoRedefine/>
    <w:uiPriority w:val="99"/>
    <w:qFormat/>
    <w:pPr>
      <w:widowControl/>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Chars="0" w:firstLine="0"/>
      <w:jc w:val="center"/>
    </w:pPr>
    <w:rPr>
      <w:rFonts w:ascii="Calibri" w:eastAsia="宋体" w:hAnsi="Calibri"/>
      <w:sz w:val="20"/>
      <w:szCs w:val="22"/>
    </w:rPr>
  </w:style>
  <w:style w:type="paragraph" w:customStyle="1" w:styleId="xl622">
    <w:name w:val="xl622"/>
    <w:basedOn w:val="affb"/>
    <w:autoRedefine/>
    <w:uiPriority w:val="99"/>
    <w:qFormat/>
    <w:pPr>
      <w:widowControl/>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Chars="0" w:firstLine="0"/>
      <w:jc w:val="center"/>
    </w:pPr>
    <w:rPr>
      <w:rFonts w:ascii="Calibri" w:eastAsia="宋体" w:hAnsi="Calibri"/>
      <w:sz w:val="20"/>
      <w:szCs w:val="22"/>
    </w:rPr>
  </w:style>
  <w:style w:type="paragraph" w:customStyle="1" w:styleId="afffffffffffffffffffffffffffffff4">
    <w:name w:val="正文*"/>
    <w:basedOn w:val="affb"/>
    <w:autoRedefine/>
    <w:uiPriority w:val="99"/>
    <w:qFormat/>
    <w:pPr>
      <w:spacing w:line="340" w:lineRule="atLeast"/>
    </w:pPr>
    <w:rPr>
      <w:rFonts w:eastAsia="宋体"/>
      <w:kern w:val="24"/>
      <w:sz w:val="21"/>
      <w:szCs w:val="24"/>
    </w:rPr>
  </w:style>
  <w:style w:type="paragraph" w:customStyle="1" w:styleId="afffffffffffffffffffffffffffffff5">
    <w:name w:val="图题*"/>
    <w:autoRedefine/>
    <w:uiPriority w:val="99"/>
    <w:qFormat/>
    <w:pPr>
      <w:spacing w:line="340" w:lineRule="atLeast"/>
      <w:jc w:val="center"/>
    </w:pPr>
    <w:rPr>
      <w:rFonts w:eastAsia="黑体" w:cs="Arial"/>
      <w:kern w:val="24"/>
      <w:sz w:val="18"/>
    </w:rPr>
  </w:style>
  <w:style w:type="paragraph" w:customStyle="1" w:styleId="CharCharChar1CharCharChar1Char">
    <w:name w:val="Char Char Char1 Char Char Char1 Char"/>
    <w:basedOn w:val="affb"/>
    <w:uiPriority w:val="99"/>
    <w:qFormat/>
    <w:pPr>
      <w:widowControl/>
      <w:spacing w:after="160" w:line="240" w:lineRule="exact"/>
      <w:ind w:firstLineChars="0" w:firstLine="0"/>
      <w:jc w:val="left"/>
    </w:pPr>
    <w:rPr>
      <w:rFonts w:ascii="Arial" w:eastAsia="Times New Roman" w:hAnsi="Arial" w:cs="Verdana"/>
      <w:b/>
      <w:kern w:val="0"/>
      <w:sz w:val="24"/>
      <w:szCs w:val="24"/>
      <w:lang w:eastAsia="en-US"/>
    </w:rPr>
  </w:style>
  <w:style w:type="character" w:customStyle="1" w:styleId="abcChar2">
    <w:name w:val="abc Char"/>
    <w:link w:val="abc4"/>
    <w:autoRedefine/>
    <w:qFormat/>
    <w:locked/>
    <w:rPr>
      <w:kern w:val="2"/>
      <w:sz w:val="28"/>
      <w:szCs w:val="24"/>
    </w:rPr>
  </w:style>
  <w:style w:type="paragraph" w:customStyle="1" w:styleId="abc4">
    <w:name w:val="abc"/>
    <w:basedOn w:val="affb"/>
    <w:link w:val="abcChar2"/>
    <w:autoRedefine/>
    <w:qFormat/>
    <w:pPr>
      <w:spacing w:line="300" w:lineRule="auto"/>
      <w:ind w:firstLine="560"/>
    </w:pPr>
    <w:rPr>
      <w:rFonts w:eastAsia="宋体"/>
      <w:szCs w:val="24"/>
    </w:rPr>
  </w:style>
  <w:style w:type="paragraph" w:customStyle="1" w:styleId="2018">
    <w:name w:val="表格2018齐"/>
    <w:basedOn w:val="affb"/>
    <w:autoRedefine/>
    <w:uiPriority w:val="99"/>
    <w:qFormat/>
    <w:pPr>
      <w:adjustRightInd w:val="0"/>
      <w:snapToGrid w:val="0"/>
      <w:spacing w:line="300" w:lineRule="auto"/>
      <w:ind w:firstLineChars="0" w:firstLine="0"/>
      <w:jc w:val="center"/>
    </w:pPr>
    <w:rPr>
      <w:rFonts w:eastAsia="宋体"/>
      <w:color w:val="000000"/>
      <w:sz w:val="24"/>
      <w:szCs w:val="24"/>
    </w:rPr>
  </w:style>
  <w:style w:type="paragraph" w:customStyle="1" w:styleId="20180">
    <w:name w:val="样式 表格正文2018齐 + (中文) +中文正文 (宋体) 黑色 两端对齐"/>
    <w:basedOn w:val="2018"/>
    <w:autoRedefine/>
    <w:uiPriority w:val="99"/>
    <w:qFormat/>
    <w:pPr>
      <w:jc w:val="both"/>
    </w:pPr>
    <w:rPr>
      <w:rFonts w:cs="宋体"/>
      <w:szCs w:val="20"/>
    </w:rPr>
  </w:style>
  <w:style w:type="character" w:customStyle="1" w:styleId="7Char0">
    <w:name w:val="样式7级目录 Char"/>
    <w:link w:val="78"/>
    <w:autoRedefine/>
    <w:uiPriority w:val="99"/>
    <w:qFormat/>
    <w:locked/>
    <w:rPr>
      <w:rFonts w:ascii="宋体" w:hAnsi="宋体"/>
      <w:bCs/>
      <w:color w:val="000000"/>
      <w:kern w:val="2"/>
      <w:sz w:val="28"/>
      <w:szCs w:val="24"/>
    </w:rPr>
  </w:style>
  <w:style w:type="character" w:customStyle="1" w:styleId="sk-">
    <w:name w:val="sk-图表标题 字符"/>
    <w:link w:val="sk-0"/>
    <w:autoRedefine/>
    <w:qFormat/>
    <w:locked/>
    <w:rPr>
      <w:rFonts w:ascii="黑体" w:eastAsia="黑体" w:hAnsi="Arial" w:cs="Arial"/>
      <w:color w:val="000000"/>
      <w:kern w:val="2"/>
      <w:sz w:val="21"/>
      <w:szCs w:val="24"/>
      <w:lang w:val="zh-CN" w:eastAsia="zh-CN"/>
    </w:rPr>
  </w:style>
  <w:style w:type="paragraph" w:customStyle="1" w:styleId="sk-0">
    <w:name w:val="sk-图表标题"/>
    <w:basedOn w:val="afffa"/>
    <w:link w:val="sk-"/>
    <w:autoRedefine/>
    <w:qFormat/>
    <w:pPr>
      <w:spacing w:line="360" w:lineRule="auto"/>
      <w:ind w:firstLineChars="0" w:firstLine="0"/>
      <w:jc w:val="center"/>
    </w:pPr>
    <w:rPr>
      <w:rFonts w:ascii="黑体" w:hAnsi="Arial" w:cs="Arial"/>
      <w:color w:val="000000"/>
      <w:sz w:val="21"/>
      <w:szCs w:val="24"/>
      <w:lang w:val="zh-CN"/>
    </w:rPr>
  </w:style>
  <w:style w:type="paragraph" w:customStyle="1" w:styleId="afffffffffffffffffffffffffffffff6">
    <w:name w:val="*正文"/>
    <w:basedOn w:val="affb"/>
    <w:autoRedefine/>
    <w:uiPriority w:val="99"/>
    <w:qFormat/>
    <w:pPr>
      <w:adjustRightInd w:val="0"/>
      <w:snapToGrid w:val="0"/>
      <w:spacing w:line="300" w:lineRule="auto"/>
    </w:pPr>
    <w:rPr>
      <w:rFonts w:eastAsia="宋体"/>
      <w:color w:val="000000"/>
      <w:sz w:val="24"/>
      <w:szCs w:val="28"/>
    </w:rPr>
  </w:style>
  <w:style w:type="paragraph" w:customStyle="1" w:styleId="21GF2h2H22Heading2HiddenH">
    <w:name w:val="样式 标题 2第一层条第二层论文标题 1GF标题 2h2H2第一章 标题 2Heading 2 HiddenH..."/>
    <w:basedOn w:val="23"/>
    <w:next w:val="03GF"/>
    <w:uiPriority w:val="99"/>
    <w:qFormat/>
    <w:pPr>
      <w:keepNext w:val="0"/>
      <w:keepLines w:val="0"/>
      <w:widowControl/>
      <w:tabs>
        <w:tab w:val="left" w:pos="0"/>
      </w:tabs>
      <w:snapToGrid/>
      <w:spacing w:before="100" w:beforeAutospacing="1" w:after="100" w:afterAutospacing="1" w:line="360" w:lineRule="auto"/>
      <w:ind w:firstLineChars="0" w:firstLine="0"/>
    </w:pPr>
    <w:rPr>
      <w:rFonts w:ascii="黑体" w:eastAsia="黑体" w:hAnsi="Arial"/>
      <w:b w:val="0"/>
      <w:bCs w:val="0"/>
      <w:sz w:val="28"/>
      <w:szCs w:val="24"/>
      <w:lang w:val="zh-CN"/>
    </w:rPr>
  </w:style>
  <w:style w:type="character" w:customStyle="1" w:styleId="1Char9">
    <w:name w:val="图表题1 Char"/>
    <w:link w:val="1ffffd"/>
    <w:qFormat/>
    <w:locked/>
    <w:rPr>
      <w:rFonts w:ascii="黑体" w:eastAsia="黑体" w:hAnsi="黑体" w:cs="Arial"/>
      <w:kern w:val="2"/>
      <w:sz w:val="24"/>
    </w:rPr>
  </w:style>
  <w:style w:type="character" w:customStyle="1" w:styleId="Charfffff4">
    <w:name w:val="图样 Char"/>
    <w:link w:val="afffffffffffffffffffffffff3"/>
    <w:autoRedefine/>
    <w:qFormat/>
    <w:locked/>
    <w:rPr>
      <w:rFonts w:ascii="黑体" w:eastAsia="黑体" w:hAnsi="黑体"/>
      <w:kern w:val="2"/>
      <w:sz w:val="24"/>
      <w:szCs w:val="24"/>
    </w:rPr>
  </w:style>
  <w:style w:type="character" w:customStyle="1" w:styleId="Charfffff5">
    <w:name w:val="表样 Char"/>
    <w:link w:val="afffffffffffffffffffffffff4"/>
    <w:autoRedefine/>
    <w:qFormat/>
    <w:locked/>
    <w:rPr>
      <w:kern w:val="2"/>
      <w:sz w:val="21"/>
      <w:szCs w:val="21"/>
    </w:rPr>
  </w:style>
  <w:style w:type="character" w:customStyle="1" w:styleId="411xChar">
    <w:name w:val="4.1.1.x Char"/>
    <w:link w:val="411x"/>
    <w:uiPriority w:val="99"/>
    <w:qFormat/>
    <w:locked/>
    <w:rPr>
      <w:rFonts w:ascii="宋体"/>
      <w:kern w:val="2"/>
      <w:sz w:val="24"/>
      <w:szCs w:val="22"/>
    </w:rPr>
  </w:style>
  <w:style w:type="paragraph" w:customStyle="1" w:styleId="411x">
    <w:name w:val="4.1.1.x"/>
    <w:next w:val="affb"/>
    <w:link w:val="411xChar"/>
    <w:autoRedefine/>
    <w:uiPriority w:val="99"/>
    <w:qFormat/>
    <w:pPr>
      <w:numPr>
        <w:numId w:val="83"/>
      </w:numPr>
      <w:ind w:left="0" w:hangingChars="175" w:hanging="175"/>
      <w:outlineLvl w:val="3"/>
    </w:pPr>
    <w:rPr>
      <w:rFonts w:ascii="宋体"/>
      <w:kern w:val="2"/>
      <w:sz w:val="24"/>
      <w:szCs w:val="22"/>
    </w:rPr>
  </w:style>
  <w:style w:type="character" w:customStyle="1" w:styleId="421Char">
    <w:name w:val="4.2.1 Char"/>
    <w:link w:val="421"/>
    <w:autoRedefine/>
    <w:uiPriority w:val="99"/>
    <w:qFormat/>
    <w:locked/>
    <w:rPr>
      <w:rFonts w:ascii="黑体" w:eastAsia="黑体"/>
      <w:bCs/>
      <w:sz w:val="28"/>
      <w:szCs w:val="28"/>
    </w:rPr>
  </w:style>
  <w:style w:type="paragraph" w:customStyle="1" w:styleId="421">
    <w:name w:val="4.2.1"/>
    <w:next w:val="affb"/>
    <w:link w:val="421Char"/>
    <w:uiPriority w:val="99"/>
    <w:qFormat/>
    <w:pPr>
      <w:numPr>
        <w:numId w:val="84"/>
      </w:numPr>
      <w:spacing w:before="156" w:after="156"/>
      <w:outlineLvl w:val="2"/>
    </w:pPr>
    <w:rPr>
      <w:rFonts w:ascii="黑体" w:eastAsia="黑体"/>
      <w:bCs/>
      <w:sz w:val="28"/>
      <w:szCs w:val="28"/>
    </w:rPr>
  </w:style>
  <w:style w:type="character" w:customStyle="1" w:styleId="43xChar">
    <w:name w:val="4.3.x Char"/>
    <w:link w:val="43x"/>
    <w:uiPriority w:val="99"/>
    <w:qFormat/>
    <w:locked/>
    <w:rPr>
      <w:rFonts w:ascii="黑体" w:eastAsia="黑体"/>
      <w:color w:val="000000"/>
      <w:kern w:val="2"/>
      <w:sz w:val="28"/>
      <w:szCs w:val="22"/>
    </w:rPr>
  </w:style>
  <w:style w:type="paragraph" w:customStyle="1" w:styleId="43x">
    <w:name w:val="4.3.x"/>
    <w:next w:val="affb"/>
    <w:link w:val="43xChar"/>
    <w:autoRedefine/>
    <w:uiPriority w:val="99"/>
    <w:qFormat/>
    <w:pPr>
      <w:numPr>
        <w:numId w:val="85"/>
      </w:numPr>
      <w:ind w:left="0" w:hangingChars="175" w:hanging="175"/>
      <w:outlineLvl w:val="2"/>
    </w:pPr>
    <w:rPr>
      <w:rFonts w:ascii="黑体" w:eastAsia="黑体"/>
      <w:color w:val="000000"/>
      <w:kern w:val="2"/>
      <w:sz w:val="28"/>
      <w:szCs w:val="22"/>
    </w:rPr>
  </w:style>
  <w:style w:type="character" w:customStyle="1" w:styleId="44xChar">
    <w:name w:val="4.4.x Char"/>
    <w:link w:val="44x"/>
    <w:autoRedefine/>
    <w:uiPriority w:val="99"/>
    <w:qFormat/>
    <w:locked/>
    <w:rPr>
      <w:rFonts w:ascii="黑体" w:eastAsia="黑体"/>
      <w:kern w:val="2"/>
      <w:sz w:val="28"/>
      <w:szCs w:val="22"/>
    </w:rPr>
  </w:style>
  <w:style w:type="paragraph" w:customStyle="1" w:styleId="44x">
    <w:name w:val="4.4.x"/>
    <w:next w:val="affb"/>
    <w:link w:val="44xChar"/>
    <w:uiPriority w:val="99"/>
    <w:qFormat/>
    <w:pPr>
      <w:numPr>
        <w:numId w:val="86"/>
      </w:numPr>
      <w:outlineLvl w:val="2"/>
    </w:pPr>
    <w:rPr>
      <w:rFonts w:ascii="黑体" w:eastAsia="黑体"/>
      <w:kern w:val="2"/>
      <w:sz w:val="28"/>
      <w:szCs w:val="22"/>
    </w:rPr>
  </w:style>
  <w:style w:type="character" w:customStyle="1" w:styleId="45xChar">
    <w:name w:val="4.5.x Char"/>
    <w:link w:val="45x"/>
    <w:autoRedefine/>
    <w:uiPriority w:val="99"/>
    <w:qFormat/>
    <w:locked/>
    <w:rPr>
      <w:rFonts w:ascii="黑体" w:eastAsia="黑体"/>
      <w:kern w:val="2"/>
      <w:sz w:val="28"/>
      <w:szCs w:val="22"/>
    </w:rPr>
  </w:style>
  <w:style w:type="paragraph" w:customStyle="1" w:styleId="45x">
    <w:name w:val="4.5.x"/>
    <w:next w:val="affb"/>
    <w:link w:val="45xChar"/>
    <w:uiPriority w:val="99"/>
    <w:qFormat/>
    <w:pPr>
      <w:numPr>
        <w:numId w:val="87"/>
      </w:numPr>
      <w:outlineLvl w:val="2"/>
    </w:pPr>
    <w:rPr>
      <w:rFonts w:ascii="黑体" w:eastAsia="黑体"/>
      <w:kern w:val="2"/>
      <w:sz w:val="28"/>
      <w:szCs w:val="22"/>
    </w:rPr>
  </w:style>
  <w:style w:type="character" w:customStyle="1" w:styleId="2xChar">
    <w:name w:val="2.x Char"/>
    <w:link w:val="2x"/>
    <w:autoRedefine/>
    <w:uiPriority w:val="99"/>
    <w:qFormat/>
    <w:locked/>
    <w:rPr>
      <w:rFonts w:ascii="黑体" w:eastAsia="黑体"/>
      <w:kern w:val="2"/>
      <w:sz w:val="28"/>
      <w:szCs w:val="22"/>
    </w:rPr>
  </w:style>
  <w:style w:type="paragraph" w:customStyle="1" w:styleId="2x">
    <w:name w:val="2.x"/>
    <w:next w:val="affb"/>
    <w:link w:val="2xChar"/>
    <w:uiPriority w:val="99"/>
    <w:qFormat/>
    <w:pPr>
      <w:numPr>
        <w:numId w:val="88"/>
      </w:numPr>
      <w:outlineLvl w:val="1"/>
    </w:pPr>
    <w:rPr>
      <w:rFonts w:ascii="黑体" w:eastAsia="黑体"/>
      <w:kern w:val="2"/>
      <w:sz w:val="28"/>
      <w:szCs w:val="22"/>
    </w:rPr>
  </w:style>
  <w:style w:type="character" w:customStyle="1" w:styleId="3xChar">
    <w:name w:val="3.x Char"/>
    <w:link w:val="3x"/>
    <w:uiPriority w:val="99"/>
    <w:qFormat/>
    <w:locked/>
    <w:rPr>
      <w:rFonts w:ascii="黑体" w:eastAsia="黑体"/>
      <w:kern w:val="2"/>
      <w:sz w:val="28"/>
      <w:szCs w:val="22"/>
    </w:rPr>
  </w:style>
  <w:style w:type="paragraph" w:customStyle="1" w:styleId="3x">
    <w:name w:val="3.x"/>
    <w:next w:val="affb"/>
    <w:link w:val="3xChar"/>
    <w:autoRedefine/>
    <w:uiPriority w:val="99"/>
    <w:qFormat/>
    <w:pPr>
      <w:numPr>
        <w:numId w:val="89"/>
      </w:numPr>
      <w:ind w:left="0" w:firstLine="0"/>
      <w:outlineLvl w:val="1"/>
    </w:pPr>
    <w:rPr>
      <w:rFonts w:ascii="黑体" w:eastAsia="黑体"/>
      <w:kern w:val="2"/>
      <w:sz w:val="28"/>
      <w:szCs w:val="22"/>
    </w:rPr>
  </w:style>
  <w:style w:type="character" w:customStyle="1" w:styleId="414xChar">
    <w:name w:val="4.1.4.x Char"/>
    <w:link w:val="414x"/>
    <w:uiPriority w:val="99"/>
    <w:qFormat/>
    <w:locked/>
    <w:rPr>
      <w:rFonts w:ascii="宋体"/>
      <w:kern w:val="2"/>
      <w:sz w:val="28"/>
      <w:szCs w:val="22"/>
    </w:rPr>
  </w:style>
  <w:style w:type="paragraph" w:customStyle="1" w:styleId="414x">
    <w:name w:val="4.1.4.x"/>
    <w:next w:val="affb"/>
    <w:link w:val="414xChar"/>
    <w:uiPriority w:val="99"/>
    <w:qFormat/>
    <w:pPr>
      <w:numPr>
        <w:numId w:val="90"/>
      </w:numPr>
      <w:adjustRightInd w:val="0"/>
      <w:outlineLvl w:val="3"/>
    </w:pPr>
    <w:rPr>
      <w:rFonts w:ascii="宋体"/>
      <w:kern w:val="2"/>
      <w:sz w:val="28"/>
      <w:szCs w:val="22"/>
    </w:rPr>
  </w:style>
  <w:style w:type="paragraph" w:customStyle="1" w:styleId="2ffff5">
    <w:name w:val="题注2"/>
    <w:basedOn w:val="affb"/>
    <w:next w:val="affb"/>
    <w:uiPriority w:val="99"/>
    <w:qFormat/>
    <w:pPr>
      <w:widowControl/>
      <w:spacing w:line="360" w:lineRule="auto"/>
      <w:ind w:firstLineChars="0" w:firstLine="0"/>
    </w:pPr>
    <w:rPr>
      <w:rFonts w:ascii="Cambria" w:eastAsia="黑体" w:hAnsi="Cambria"/>
      <w:kern w:val="0"/>
      <w:sz w:val="20"/>
      <w:szCs w:val="20"/>
      <w:lang w:val="zh-CN"/>
    </w:rPr>
  </w:style>
  <w:style w:type="character" w:customStyle="1" w:styleId="aChar4">
    <w:name w:val="a）样式 Char"/>
    <w:link w:val="afffffffffffffffffffffffffffffff7"/>
    <w:uiPriority w:val="99"/>
    <w:qFormat/>
    <w:locked/>
    <w:rPr>
      <w:sz w:val="24"/>
    </w:rPr>
  </w:style>
  <w:style w:type="paragraph" w:customStyle="1" w:styleId="afffffffffffffffffffffffffffffff7">
    <w:name w:val="a）样式"/>
    <w:basedOn w:val="affb"/>
    <w:link w:val="aChar4"/>
    <w:autoRedefine/>
    <w:uiPriority w:val="99"/>
    <w:qFormat/>
    <w:pPr>
      <w:widowControl/>
      <w:tabs>
        <w:tab w:val="left" w:pos="902"/>
      </w:tabs>
      <w:spacing w:line="420" w:lineRule="exact"/>
      <w:ind w:left="902" w:firstLineChars="0" w:hanging="420"/>
    </w:pPr>
    <w:rPr>
      <w:rFonts w:eastAsia="宋体"/>
      <w:kern w:val="0"/>
      <w:sz w:val="24"/>
      <w:szCs w:val="20"/>
    </w:rPr>
  </w:style>
  <w:style w:type="character" w:customStyle="1" w:styleId="1Chard">
    <w:name w:val="1）样式 Char"/>
    <w:link w:val="1fffffff5"/>
    <w:qFormat/>
    <w:locked/>
    <w:rPr>
      <w:sz w:val="24"/>
    </w:rPr>
  </w:style>
  <w:style w:type="paragraph" w:customStyle="1" w:styleId="1fffffff5">
    <w:name w:val="1）样式"/>
    <w:basedOn w:val="affb"/>
    <w:link w:val="1Chard"/>
    <w:qFormat/>
    <w:pPr>
      <w:widowControl/>
      <w:spacing w:line="420" w:lineRule="exact"/>
      <w:ind w:left="902" w:firstLineChars="0" w:hanging="420"/>
    </w:pPr>
    <w:rPr>
      <w:rFonts w:eastAsia="宋体"/>
      <w:kern w:val="0"/>
      <w:sz w:val="24"/>
      <w:szCs w:val="20"/>
    </w:rPr>
  </w:style>
  <w:style w:type="paragraph" w:customStyle="1" w:styleId="3ff4">
    <w:name w:val="正文缩进3"/>
    <w:basedOn w:val="affb"/>
    <w:autoRedefine/>
    <w:uiPriority w:val="99"/>
    <w:qFormat/>
    <w:pPr>
      <w:widowControl/>
      <w:spacing w:line="360" w:lineRule="auto"/>
      <w:ind w:firstLine="420"/>
    </w:pPr>
    <w:rPr>
      <w:rFonts w:eastAsia="宋体"/>
      <w:sz w:val="21"/>
      <w:szCs w:val="20"/>
      <w:lang w:val="zh-CN"/>
    </w:rPr>
  </w:style>
  <w:style w:type="character" w:customStyle="1" w:styleId="aChar5">
    <w:name w:val="a)标 Char"/>
    <w:link w:val="afe"/>
    <w:autoRedefine/>
    <w:uiPriority w:val="99"/>
    <w:qFormat/>
    <w:locked/>
    <w:rPr>
      <w:sz w:val="24"/>
      <w:szCs w:val="24"/>
      <w:lang w:val="zh-CN" w:eastAsia="zh-CN"/>
    </w:rPr>
  </w:style>
  <w:style w:type="paragraph" w:customStyle="1" w:styleId="afe">
    <w:name w:val="a)标"/>
    <w:basedOn w:val="affb"/>
    <w:link w:val="aChar5"/>
    <w:autoRedefine/>
    <w:uiPriority w:val="99"/>
    <w:qFormat/>
    <w:pPr>
      <w:widowControl/>
      <w:numPr>
        <w:numId w:val="91"/>
      </w:numPr>
      <w:wordWrap w:val="0"/>
      <w:adjustRightInd w:val="0"/>
      <w:spacing w:line="420" w:lineRule="exact"/>
      <w:ind w:firstLineChars="0" w:firstLine="0"/>
      <w:jc w:val="left"/>
    </w:pPr>
    <w:rPr>
      <w:rFonts w:eastAsia="宋体"/>
      <w:kern w:val="0"/>
      <w:sz w:val="24"/>
      <w:szCs w:val="24"/>
      <w:lang w:val="zh-CN"/>
    </w:rPr>
  </w:style>
  <w:style w:type="character" w:customStyle="1" w:styleId="Charfffff8">
    <w:name w:val="一级列项 Char"/>
    <w:link w:val="afa"/>
    <w:uiPriority w:val="99"/>
    <w:qFormat/>
    <w:locked/>
    <w:rPr>
      <w:kern w:val="2"/>
      <w:sz w:val="24"/>
      <w:szCs w:val="22"/>
    </w:rPr>
  </w:style>
  <w:style w:type="character" w:customStyle="1" w:styleId="1Chare">
    <w:name w:val="1）标 Char"/>
    <w:link w:val="1fffffff6"/>
    <w:autoRedefine/>
    <w:uiPriority w:val="99"/>
    <w:qFormat/>
    <w:locked/>
    <w:rPr>
      <w:rFonts w:ascii="宋体" w:hAnsi="宋体"/>
      <w:kern w:val="2"/>
      <w:sz w:val="24"/>
      <w:szCs w:val="24"/>
    </w:rPr>
  </w:style>
  <w:style w:type="paragraph" w:customStyle="1" w:styleId="1fffffff6">
    <w:name w:val="1）标"/>
    <w:basedOn w:val="affb"/>
    <w:link w:val="1Chare"/>
    <w:autoRedefine/>
    <w:uiPriority w:val="99"/>
    <w:qFormat/>
    <w:pPr>
      <w:spacing w:line="400" w:lineRule="exact"/>
      <w:ind w:left="846" w:firstLineChars="0" w:hanging="420"/>
    </w:pPr>
    <w:rPr>
      <w:rFonts w:ascii="宋体" w:eastAsia="宋体" w:hAnsi="宋体"/>
      <w:sz w:val="24"/>
      <w:szCs w:val="24"/>
    </w:rPr>
  </w:style>
  <w:style w:type="character" w:customStyle="1" w:styleId="MSGENFONTSTYLENAMETEMPLATEROLEMSGENFONTSTYLENAMEBYROLETEXT">
    <w:name w:val="MSG_EN_FONT_STYLE_NAME_TEMPLATE_ROLE MSG_EN_FONT_STYLE_NAME_BY_ROLE_TEXT_"/>
    <w:link w:val="MSGENFONTSTYLENAMETEMPLATEROLEMSGENFONTSTYLENAMEBYROLETEXT1"/>
    <w:autoRedefine/>
    <w:uiPriority w:val="99"/>
    <w:qFormat/>
    <w:locked/>
    <w:rPr>
      <w:rFonts w:ascii="宋体" w:hAnsi="宋体" w:cs="宋体"/>
      <w:sz w:val="19"/>
      <w:szCs w:val="19"/>
      <w:shd w:val="clear" w:color="auto" w:fill="FFFFFF"/>
    </w:rPr>
  </w:style>
  <w:style w:type="paragraph" w:customStyle="1" w:styleId="MSGENFONTSTYLENAMETEMPLATEROLEMSGENFONTSTYLENAMEBYROLETEXT1">
    <w:name w:val="MSG_EN_FONT_STYLE_NAME_TEMPLATE_ROLE MSG_EN_FONT_STYLE_NAME_BY_ROLE_TEXT1"/>
    <w:basedOn w:val="affb"/>
    <w:link w:val="MSGENFONTSTYLENAMETEMPLATEROLEMSGENFONTSTYLENAMEBYROLETEXT"/>
    <w:uiPriority w:val="99"/>
    <w:qFormat/>
    <w:pPr>
      <w:shd w:val="clear" w:color="auto" w:fill="FFFFFF"/>
      <w:spacing w:before="100" w:beforeAutospacing="1" w:after="100" w:afterAutospacing="1" w:line="266" w:lineRule="exact"/>
      <w:ind w:firstLineChars="0" w:firstLine="0"/>
      <w:jc w:val="distribute"/>
    </w:pPr>
    <w:rPr>
      <w:rFonts w:ascii="宋体" w:eastAsia="宋体" w:hAnsi="宋体" w:cs="宋体"/>
      <w:kern w:val="0"/>
      <w:sz w:val="19"/>
      <w:szCs w:val="19"/>
    </w:rPr>
  </w:style>
  <w:style w:type="paragraph" w:customStyle="1" w:styleId="21fc">
    <w:name w:val="题注21"/>
    <w:basedOn w:val="affb"/>
    <w:next w:val="affb"/>
    <w:uiPriority w:val="99"/>
    <w:qFormat/>
    <w:pPr>
      <w:widowControl/>
      <w:spacing w:line="360" w:lineRule="auto"/>
      <w:ind w:firstLineChars="0" w:firstLine="0"/>
    </w:pPr>
    <w:rPr>
      <w:rFonts w:ascii="Cambria" w:eastAsia="黑体" w:hAnsi="Cambria"/>
      <w:kern w:val="0"/>
      <w:sz w:val="20"/>
      <w:szCs w:val="20"/>
      <w:lang w:val="zh-CN"/>
    </w:rPr>
  </w:style>
  <w:style w:type="paragraph" w:customStyle="1" w:styleId="31f2">
    <w:name w:val="正文缩进31"/>
    <w:basedOn w:val="affb"/>
    <w:autoRedefine/>
    <w:uiPriority w:val="99"/>
    <w:qFormat/>
    <w:pPr>
      <w:widowControl/>
      <w:spacing w:line="360" w:lineRule="auto"/>
      <w:ind w:firstLine="420"/>
    </w:pPr>
    <w:rPr>
      <w:rFonts w:eastAsia="宋体"/>
      <w:sz w:val="21"/>
      <w:szCs w:val="20"/>
      <w:lang w:val="zh-CN"/>
    </w:rPr>
  </w:style>
  <w:style w:type="character" w:customStyle="1" w:styleId="Charfffffffd">
    <w:name w:val="开题报告三级标题 Char"/>
    <w:link w:val="afffffffffffffffffffffffffffffff8"/>
    <w:autoRedefine/>
    <w:qFormat/>
    <w:locked/>
    <w:rPr>
      <w:rFonts w:ascii="黑体" w:eastAsia="黑体" w:hAnsi="黑体"/>
      <w:kern w:val="2"/>
      <w:sz w:val="24"/>
      <w:szCs w:val="32"/>
    </w:rPr>
  </w:style>
  <w:style w:type="paragraph" w:customStyle="1" w:styleId="afffffffffffffffffffffffffffffff8">
    <w:name w:val="开题报告三级标题"/>
    <w:basedOn w:val="affffff1"/>
    <w:link w:val="Charfffffffd"/>
    <w:autoRedefine/>
    <w:qFormat/>
    <w:pPr>
      <w:keepNext/>
      <w:keepLines/>
      <w:widowControl/>
      <w:spacing w:before="0" w:after="0" w:line="410" w:lineRule="auto"/>
      <w:ind w:firstLineChars="0" w:firstLine="0"/>
      <w:jc w:val="both"/>
      <w:outlineLvl w:val="2"/>
    </w:pPr>
    <w:rPr>
      <w:rFonts w:ascii="黑体" w:hAnsi="黑体"/>
      <w:b w:val="0"/>
      <w:bCs w:val="0"/>
      <w:sz w:val="24"/>
    </w:rPr>
  </w:style>
  <w:style w:type="character" w:customStyle="1" w:styleId="afffffffffffffffffffffffffffffff9">
    <w:name w:val="图片 字符"/>
    <w:qFormat/>
    <w:locked/>
    <w:rPr>
      <w:rFonts w:ascii="宋体" w:hAnsi="宋体"/>
      <w:bCs/>
      <w:kern w:val="2"/>
      <w:sz w:val="24"/>
      <w:szCs w:val="24"/>
    </w:rPr>
  </w:style>
  <w:style w:type="character" w:customStyle="1" w:styleId="-ffff1">
    <w:name w:val="第三章-图片标题 字符"/>
    <w:link w:val="-1"/>
    <w:uiPriority w:val="99"/>
    <w:qFormat/>
    <w:locked/>
    <w:rPr>
      <w:rFonts w:eastAsia="黑体"/>
      <w:b/>
      <w:kern w:val="2"/>
      <w:sz w:val="21"/>
      <w:szCs w:val="24"/>
    </w:rPr>
  </w:style>
  <w:style w:type="paragraph" w:customStyle="1" w:styleId="-1">
    <w:name w:val="第三章-图片标题"/>
    <w:link w:val="-ffff1"/>
    <w:autoRedefine/>
    <w:uiPriority w:val="99"/>
    <w:qFormat/>
    <w:pPr>
      <w:numPr>
        <w:numId w:val="92"/>
      </w:numPr>
      <w:jc w:val="center"/>
    </w:pPr>
    <w:rPr>
      <w:rFonts w:eastAsia="黑体"/>
      <w:b/>
      <w:kern w:val="2"/>
      <w:sz w:val="21"/>
      <w:szCs w:val="24"/>
    </w:rPr>
  </w:style>
  <w:style w:type="character" w:customStyle="1" w:styleId="2ffff6">
    <w:name w:val="标题  2 字符"/>
    <w:link w:val="2ffff7"/>
    <w:autoRedefine/>
    <w:uiPriority w:val="99"/>
    <w:qFormat/>
    <w:locked/>
    <w:rPr>
      <w:rFonts w:eastAsia="黑体"/>
      <w:b/>
      <w:bCs/>
      <w:kern w:val="2"/>
      <w:sz w:val="28"/>
      <w:szCs w:val="30"/>
    </w:rPr>
  </w:style>
  <w:style w:type="paragraph" w:customStyle="1" w:styleId="2ffff7">
    <w:name w:val="标题  2"/>
    <w:basedOn w:val="23"/>
    <w:next w:val="077-0"/>
    <w:link w:val="2ffff6"/>
    <w:uiPriority w:val="99"/>
    <w:qFormat/>
    <w:pPr>
      <w:adjustRightInd/>
      <w:snapToGrid/>
      <w:spacing w:before="120" w:after="120" w:line="360" w:lineRule="auto"/>
      <w:ind w:firstLineChars="0" w:firstLine="0"/>
    </w:pPr>
    <w:rPr>
      <w:rFonts w:ascii="Times New Roman" w:eastAsia="黑体" w:hAnsi="Times New Roman"/>
      <w:sz w:val="28"/>
      <w:szCs w:val="30"/>
    </w:rPr>
  </w:style>
  <w:style w:type="character" w:customStyle="1" w:styleId="-ffff2">
    <w:name w:val="第一章-图片标题 字符"/>
    <w:link w:val="-0"/>
    <w:autoRedefine/>
    <w:uiPriority w:val="99"/>
    <w:qFormat/>
    <w:locked/>
    <w:rPr>
      <w:rFonts w:eastAsia="黑体"/>
      <w:b/>
      <w:kern w:val="2"/>
      <w:sz w:val="21"/>
      <w:szCs w:val="24"/>
    </w:rPr>
  </w:style>
  <w:style w:type="paragraph" w:customStyle="1" w:styleId="-0">
    <w:name w:val="第一章-图片标题"/>
    <w:next w:val="affb"/>
    <w:link w:val="-ffff2"/>
    <w:autoRedefine/>
    <w:uiPriority w:val="99"/>
    <w:qFormat/>
    <w:pPr>
      <w:numPr>
        <w:numId w:val="93"/>
      </w:numPr>
      <w:spacing w:beforeLines="10"/>
      <w:jc w:val="center"/>
    </w:pPr>
    <w:rPr>
      <w:rFonts w:eastAsia="黑体"/>
      <w:b/>
      <w:kern w:val="2"/>
      <w:sz w:val="21"/>
      <w:szCs w:val="24"/>
    </w:rPr>
  </w:style>
  <w:style w:type="character" w:customStyle="1" w:styleId="-ffff3">
    <w:name w:val="第二章-图片标题 字符"/>
    <w:link w:val="-5"/>
    <w:autoRedefine/>
    <w:uiPriority w:val="99"/>
    <w:qFormat/>
    <w:locked/>
    <w:rPr>
      <w:rFonts w:eastAsia="黑体"/>
      <w:b/>
      <w:kern w:val="2"/>
      <w:sz w:val="21"/>
      <w:szCs w:val="24"/>
    </w:rPr>
  </w:style>
  <w:style w:type="paragraph" w:customStyle="1" w:styleId="-5">
    <w:name w:val="第二章-图片标题"/>
    <w:link w:val="-ffff3"/>
    <w:autoRedefine/>
    <w:uiPriority w:val="99"/>
    <w:qFormat/>
    <w:pPr>
      <w:numPr>
        <w:numId w:val="94"/>
      </w:numPr>
      <w:spacing w:beforeLines="10"/>
      <w:jc w:val="center"/>
    </w:pPr>
    <w:rPr>
      <w:rFonts w:eastAsia="黑体"/>
      <w:b/>
      <w:kern w:val="2"/>
      <w:sz w:val="21"/>
      <w:szCs w:val="24"/>
    </w:rPr>
  </w:style>
  <w:style w:type="character" w:customStyle="1" w:styleId="-ffff4">
    <w:name w:val="第四章-图片标题 字符"/>
    <w:link w:val="-f1"/>
    <w:uiPriority w:val="99"/>
    <w:qFormat/>
    <w:locked/>
    <w:rPr>
      <w:rFonts w:eastAsia="黑体"/>
      <w:b/>
      <w:kern w:val="2"/>
      <w:sz w:val="21"/>
      <w:szCs w:val="24"/>
    </w:rPr>
  </w:style>
  <w:style w:type="paragraph" w:customStyle="1" w:styleId="-f1">
    <w:name w:val="第四章-图片标题"/>
    <w:link w:val="-ffff4"/>
    <w:uiPriority w:val="99"/>
    <w:qFormat/>
    <w:pPr>
      <w:numPr>
        <w:numId w:val="95"/>
      </w:numPr>
      <w:ind w:left="0" w:firstLine="0"/>
      <w:jc w:val="center"/>
    </w:pPr>
    <w:rPr>
      <w:rFonts w:eastAsia="黑体"/>
      <w:b/>
      <w:kern w:val="2"/>
      <w:sz w:val="21"/>
      <w:szCs w:val="24"/>
    </w:rPr>
  </w:style>
  <w:style w:type="paragraph" w:customStyle="1" w:styleId="4fc">
    <w:name w:val="正文文本缩进4"/>
    <w:basedOn w:val="affb"/>
    <w:uiPriority w:val="99"/>
    <w:qFormat/>
    <w:pPr>
      <w:adjustRightInd w:val="0"/>
      <w:spacing w:after="120" w:line="312" w:lineRule="atLeast"/>
      <w:ind w:leftChars="200" w:left="420" w:firstLineChars="0" w:firstLine="0"/>
    </w:pPr>
    <w:rPr>
      <w:rFonts w:eastAsia="宋体"/>
      <w:kern w:val="0"/>
      <w:sz w:val="21"/>
      <w:szCs w:val="20"/>
    </w:rPr>
  </w:style>
  <w:style w:type="paragraph" w:customStyle="1" w:styleId="e805">
    <w:name w:val="e805表"/>
    <w:basedOn w:val="affb"/>
    <w:next w:val="affb"/>
    <w:autoRedefine/>
    <w:uiPriority w:val="99"/>
    <w:qFormat/>
    <w:pPr>
      <w:spacing w:line="240" w:lineRule="auto"/>
      <w:ind w:left="900" w:firstLineChars="0" w:hanging="420"/>
      <w:jc w:val="center"/>
    </w:pPr>
    <w:rPr>
      <w:rFonts w:ascii="Calibri" w:eastAsia="宋体" w:hAnsi="Calibri" w:cs="黑体"/>
      <w:color w:val="000000"/>
      <w:sz w:val="24"/>
      <w:szCs w:val="22"/>
    </w:rPr>
  </w:style>
  <w:style w:type="character" w:customStyle="1" w:styleId="Charfffffffe">
    <w:name w:val="序列标题 Char"/>
    <w:link w:val="af0"/>
    <w:autoRedefine/>
    <w:uiPriority w:val="99"/>
    <w:qFormat/>
    <w:locked/>
    <w:rPr>
      <w:color w:val="000000"/>
      <w:sz w:val="24"/>
      <w:szCs w:val="24"/>
      <w:lang w:val="zh-CN" w:eastAsia="zh-CN"/>
    </w:rPr>
  </w:style>
  <w:style w:type="paragraph" w:customStyle="1" w:styleId="af0">
    <w:name w:val="序列标题"/>
    <w:basedOn w:val="afffffffc"/>
    <w:link w:val="Charfffffffe"/>
    <w:uiPriority w:val="99"/>
    <w:qFormat/>
    <w:pPr>
      <w:widowControl/>
      <w:numPr>
        <w:numId w:val="96"/>
      </w:numPr>
      <w:snapToGrid w:val="0"/>
      <w:spacing w:line="360" w:lineRule="auto"/>
      <w:ind w:firstLineChars="0" w:firstLine="0"/>
    </w:pPr>
    <w:rPr>
      <w:rFonts w:eastAsia="宋体"/>
      <w:color w:val="000000"/>
      <w:kern w:val="0"/>
      <w:sz w:val="24"/>
      <w:szCs w:val="24"/>
    </w:rPr>
  </w:style>
  <w:style w:type="character" w:customStyle="1" w:styleId="LYWChar0">
    <w:name w:val="图注_LYW Char"/>
    <w:link w:val="LYW0"/>
    <w:autoRedefine/>
    <w:qFormat/>
    <w:locked/>
    <w:rPr>
      <w:rFonts w:ascii="黑体" w:eastAsia="黑体" w:hAnsi="黑体"/>
      <w:kern w:val="2"/>
      <w:sz w:val="24"/>
      <w:szCs w:val="24"/>
    </w:rPr>
  </w:style>
  <w:style w:type="paragraph" w:customStyle="1" w:styleId="LYW0">
    <w:name w:val="图注_LYW"/>
    <w:basedOn w:val="affb"/>
    <w:link w:val="LYWChar0"/>
    <w:autoRedefine/>
    <w:qFormat/>
    <w:pPr>
      <w:widowControl/>
      <w:adjustRightInd w:val="0"/>
      <w:snapToGrid w:val="0"/>
      <w:spacing w:line="300" w:lineRule="auto"/>
      <w:ind w:firstLine="480"/>
      <w:jc w:val="center"/>
    </w:pPr>
    <w:rPr>
      <w:rFonts w:ascii="黑体" w:eastAsia="黑体" w:hAnsi="黑体"/>
      <w:sz w:val="24"/>
      <w:szCs w:val="24"/>
    </w:rPr>
  </w:style>
  <w:style w:type="character" w:customStyle="1" w:styleId="3Char20">
    <w:name w:val="标题3 Char2"/>
    <w:uiPriority w:val="9"/>
    <w:semiHidden/>
    <w:qFormat/>
    <w:rPr>
      <w:rFonts w:ascii="Cambria" w:eastAsia="宋体" w:hAnsi="Cambria" w:cs="Times New Roman" w:hint="default"/>
      <w:b/>
      <w:bCs/>
      <w:sz w:val="28"/>
      <w:szCs w:val="28"/>
    </w:rPr>
  </w:style>
  <w:style w:type="character" w:customStyle="1" w:styleId="1fffffff7">
    <w:name w:val="行号1"/>
    <w:autoRedefine/>
    <w:qFormat/>
  </w:style>
  <w:style w:type="character" w:customStyle="1" w:styleId="1fffffff8">
    <w:name w:val="批注引用1"/>
    <w:autoRedefine/>
    <w:qFormat/>
    <w:rPr>
      <w:sz w:val="21"/>
      <w:szCs w:val="21"/>
    </w:rPr>
  </w:style>
  <w:style w:type="character" w:customStyle="1" w:styleId="-aCharChar0">
    <w:name w:val="并列项-a) Char Char"/>
    <w:autoRedefine/>
    <w:uiPriority w:val="99"/>
    <w:qFormat/>
    <w:locked/>
    <w:rPr>
      <w:sz w:val="24"/>
    </w:rPr>
  </w:style>
  <w:style w:type="character" w:customStyle="1" w:styleId="Char32">
    <w:name w:val="第二层条 Char3"/>
    <w:qFormat/>
    <w:rPr>
      <w:rFonts w:ascii="宋体" w:eastAsia="宋体" w:hAnsi="宋体" w:hint="eastAsia"/>
      <w:sz w:val="24"/>
      <w:lang w:val="en-US" w:eastAsia="zh-CN" w:bidi="ar-SA"/>
    </w:rPr>
  </w:style>
  <w:style w:type="character" w:customStyle="1" w:styleId="content1">
    <w:name w:val="content1"/>
    <w:autoRedefine/>
    <w:qFormat/>
  </w:style>
  <w:style w:type="character" w:customStyle="1" w:styleId="077-Char3">
    <w:name w:val="077-正文格式 Char"/>
    <w:qFormat/>
    <w:rPr>
      <w:rFonts w:ascii="宋体" w:eastAsia="宋体" w:hAnsi="Times New Roman" w:cs="宋体" w:hint="eastAsia"/>
      <w:kern w:val="2"/>
      <w:sz w:val="24"/>
    </w:rPr>
  </w:style>
  <w:style w:type="paragraph" w:customStyle="1" w:styleId="afffffffffffffffffffffffffffffffa">
    <w:name w:val="第一层新"/>
    <w:basedOn w:val="affb"/>
    <w:link w:val="CharCharfff9"/>
    <w:qFormat/>
    <w:pPr>
      <w:widowControl/>
      <w:spacing w:line="360" w:lineRule="auto"/>
      <w:ind w:firstLineChars="0" w:firstLine="0"/>
    </w:pPr>
    <w:rPr>
      <w:rFonts w:eastAsia="宋体"/>
      <w:sz w:val="21"/>
      <w:szCs w:val="24"/>
    </w:rPr>
  </w:style>
  <w:style w:type="character" w:customStyle="1" w:styleId="CharCharfff9">
    <w:name w:val="第一层新 Char Char"/>
    <w:link w:val="afffffffffffffffffffffffffffffffa"/>
    <w:autoRedefine/>
    <w:qFormat/>
    <w:locked/>
    <w:rPr>
      <w:kern w:val="2"/>
      <w:sz w:val="21"/>
      <w:szCs w:val="24"/>
    </w:rPr>
  </w:style>
  <w:style w:type="character" w:customStyle="1" w:styleId="2CharChar1">
    <w:name w:val="总参标题2 Char Char"/>
    <w:qFormat/>
    <w:rPr>
      <w:rFonts w:ascii="宋体" w:eastAsia="黑体" w:hAnsi="宋体" w:hint="eastAsia"/>
      <w:kern w:val="44"/>
      <w:sz w:val="24"/>
      <w:szCs w:val="28"/>
    </w:rPr>
  </w:style>
  <w:style w:type="character" w:customStyle="1" w:styleId="3CharChar0">
    <w:name w:val="标题3 Char Char"/>
    <w:autoRedefine/>
    <w:qFormat/>
    <w:rPr>
      <w:rFonts w:ascii="黑体" w:eastAsia="黑体" w:hAnsi="黑体" w:hint="eastAsia"/>
      <w:kern w:val="2"/>
      <w:sz w:val="24"/>
      <w:szCs w:val="24"/>
    </w:rPr>
  </w:style>
  <w:style w:type="character" w:customStyle="1" w:styleId="CharChar4CharCharCharCharCharCharCharCharCharCharCharCharCharCharCharCharCharChar">
    <w:name w:val="Char Char4 Char Char Char Char Char Char Char Char Char Char Char Char Char Char Char Char Char Char"/>
    <w:autoRedefine/>
    <w:qFormat/>
    <w:rPr>
      <w:rFonts w:ascii="宋体" w:eastAsia="宋体" w:hAnsi="宋体" w:hint="eastAsia"/>
      <w:kern w:val="2"/>
      <w:sz w:val="21"/>
      <w:szCs w:val="24"/>
      <w:lang w:val="en-US" w:eastAsia="zh-CN" w:bidi="ar-SA"/>
    </w:rPr>
  </w:style>
  <w:style w:type="character" w:customStyle="1" w:styleId="03GFChar1">
    <w:name w:val="03.GF报告正文 Char1"/>
    <w:autoRedefine/>
    <w:qFormat/>
    <w:rPr>
      <w:rFonts w:ascii="宋体" w:eastAsia="宋体" w:hAnsi="宋体" w:hint="eastAsia"/>
      <w:sz w:val="21"/>
      <w:szCs w:val="21"/>
      <w:lang w:val="en-US" w:eastAsia="zh-CN" w:bidi="ar-SA"/>
    </w:rPr>
  </w:style>
  <w:style w:type="character" w:customStyle="1" w:styleId="2Char7">
    <w:name w:val="表2 Char"/>
    <w:qFormat/>
    <w:rPr>
      <w:rFonts w:ascii="宋体" w:eastAsia="宋体" w:hAnsi="宋体" w:hint="eastAsia"/>
      <w:kern w:val="2"/>
      <w:sz w:val="21"/>
      <w:szCs w:val="21"/>
      <w:lang w:val="en-US" w:eastAsia="zh-CN" w:bidi="ar-SA"/>
    </w:rPr>
  </w:style>
  <w:style w:type="character" w:customStyle="1" w:styleId="Char1fa">
    <w:name w:val="标准正文 Char1"/>
    <w:qFormat/>
    <w:rPr>
      <w:kern w:val="24"/>
      <w:sz w:val="24"/>
      <w:szCs w:val="24"/>
    </w:rPr>
  </w:style>
  <w:style w:type="character" w:customStyle="1" w:styleId="DXf9">
    <w:name w:val="DX 封皮 签字 宋体三号"/>
    <w:qFormat/>
    <w:rPr>
      <w:rFonts w:ascii="宋体" w:eastAsia="宋体" w:hAnsi="宋体" w:hint="eastAsia"/>
      <w:sz w:val="32"/>
    </w:rPr>
  </w:style>
  <w:style w:type="character" w:customStyle="1" w:styleId="DXfa">
    <w:name w:val="DX 封皮 签名"/>
    <w:qFormat/>
    <w:rPr>
      <w:rFonts w:ascii="宋体" w:eastAsia="宋体" w:hAnsi="宋体" w:hint="eastAsia"/>
      <w:sz w:val="32"/>
    </w:rPr>
  </w:style>
  <w:style w:type="character" w:customStyle="1" w:styleId="CharChar18">
    <w:name w:val="正文格式 Char Char1"/>
    <w:autoRedefine/>
    <w:qFormat/>
    <w:rPr>
      <w:sz w:val="24"/>
      <w:szCs w:val="24"/>
      <w:lang w:bidi="ar-SA"/>
    </w:rPr>
  </w:style>
  <w:style w:type="character" w:customStyle="1" w:styleId="trans">
    <w:name w:val="trans"/>
    <w:autoRedefine/>
    <w:qFormat/>
  </w:style>
  <w:style w:type="character" w:customStyle="1" w:styleId="Charffffffff">
    <w:name w:val="【正文并列内容】 Char"/>
    <w:qFormat/>
    <w:rPr>
      <w:kern w:val="2"/>
      <w:sz w:val="28"/>
      <w:szCs w:val="21"/>
    </w:rPr>
  </w:style>
  <w:style w:type="character" w:customStyle="1" w:styleId="CharCharfffa">
    <w:name w:val="【正文二级标题】 Char Char"/>
    <w:qFormat/>
    <w:rPr>
      <w:rFonts w:ascii="黑体" w:eastAsia="黑体" w:hAnsi="黑体" w:cs="宋体" w:hint="eastAsia"/>
      <w:kern w:val="44"/>
      <w:sz w:val="30"/>
      <w:szCs w:val="28"/>
    </w:rPr>
  </w:style>
  <w:style w:type="character" w:customStyle="1" w:styleId="text1">
    <w:name w:val="text1"/>
    <w:autoRedefine/>
    <w:qFormat/>
  </w:style>
  <w:style w:type="character" w:customStyle="1" w:styleId="H4Char">
    <w:name w:val="H4缩进文本 Char"/>
    <w:qFormat/>
    <w:rPr>
      <w:rFonts w:ascii="仿宋_GB2312" w:eastAsia="仿宋_GB2312" w:hAnsi="宋体" w:hint="eastAsia"/>
      <w:sz w:val="30"/>
      <w:szCs w:val="30"/>
      <w:lang w:val="en-US" w:eastAsia="zh-CN" w:bidi="ar-SA"/>
    </w:rPr>
  </w:style>
  <w:style w:type="character" w:customStyle="1" w:styleId="ALTZCharChar0">
    <w:name w:val="样式 正文缩进表格四号正文（首行缩进两字）ALT+Z表正文正文非缩进正文小标正文（首行缩进两字） Char(正... Char"/>
    <w:autoRedefine/>
    <w:qFormat/>
    <w:rPr>
      <w:rFonts w:ascii="Arial" w:eastAsia="宋体" w:hAnsi="Arial" w:cs="Arial" w:hint="default"/>
      <w:sz w:val="28"/>
      <w:lang w:val="en-US" w:eastAsia="zh-CN" w:bidi="ar-SA"/>
    </w:rPr>
  </w:style>
  <w:style w:type="character" w:customStyle="1" w:styleId="CaptionCharCharCharChar">
    <w:name w:val="Caption Char Char Char Char"/>
    <w:qFormat/>
    <w:rPr>
      <w:rFonts w:ascii="宋体" w:eastAsia="宋体" w:hAnsi="宋体" w:hint="eastAsia"/>
      <w:b/>
      <w:bCs/>
      <w:sz w:val="24"/>
      <w:szCs w:val="24"/>
      <w:lang w:val="en-US" w:eastAsia="zh-CN" w:bidi="ar-SA"/>
    </w:rPr>
  </w:style>
  <w:style w:type="character" w:customStyle="1" w:styleId="CharChar19">
    <w:name w:val="【正文三级标题】 Char Char1"/>
    <w:autoRedefine/>
    <w:qFormat/>
    <w:rPr>
      <w:rFonts w:ascii="宋体" w:eastAsia="黑体" w:hAnsi="宋体" w:hint="eastAsia"/>
      <w:kern w:val="44"/>
      <w:sz w:val="28"/>
      <w:szCs w:val="28"/>
    </w:rPr>
  </w:style>
  <w:style w:type="character" w:customStyle="1" w:styleId="363CharChar">
    <w:name w:val="36标题 3 Char Char"/>
    <w:autoRedefine/>
    <w:qFormat/>
    <w:locked/>
    <w:rPr>
      <w:rFonts w:ascii="宋体" w:eastAsia="宋体" w:hAnsi="宋体" w:hint="eastAsia"/>
      <w:kern w:val="2"/>
      <w:sz w:val="32"/>
      <w:szCs w:val="32"/>
      <w:lang w:val="en-US" w:eastAsia="zh-CN" w:bidi="ar-SA"/>
    </w:rPr>
  </w:style>
  <w:style w:type="character" w:customStyle="1" w:styleId="CharChar50">
    <w:name w:val="Char Char5"/>
    <w:qFormat/>
    <w:locked/>
    <w:rPr>
      <w:rFonts w:ascii="Calibri" w:eastAsia="宋体" w:hAnsi="Calibri" w:hint="default"/>
      <w:kern w:val="2"/>
      <w:sz w:val="18"/>
      <w:szCs w:val="18"/>
      <w:lang w:val="en-US" w:eastAsia="zh-CN" w:bidi="ar-SA"/>
    </w:rPr>
  </w:style>
  <w:style w:type="character" w:customStyle="1" w:styleId="Char2b">
    <w:name w:val="信息标题 Char2"/>
    <w:uiPriority w:val="99"/>
    <w:qFormat/>
    <w:rPr>
      <w:rFonts w:ascii="Arial" w:hAnsi="Arial" w:cs="Arial" w:hint="default"/>
      <w:sz w:val="28"/>
      <w:szCs w:val="24"/>
      <w:shd w:val="pct20" w:color="auto" w:fill="auto"/>
    </w:rPr>
  </w:style>
  <w:style w:type="character" w:customStyle="1" w:styleId="msoins0">
    <w:name w:val="msoins"/>
    <w:qFormat/>
  </w:style>
  <w:style w:type="character" w:customStyle="1" w:styleId="2ffff8">
    <w:name w:val="标题2 字符"/>
    <w:autoRedefine/>
    <w:uiPriority w:val="99"/>
    <w:qFormat/>
    <w:locked/>
    <w:rPr>
      <w:kern w:val="2"/>
      <w:sz w:val="28"/>
      <w:szCs w:val="32"/>
    </w:rPr>
  </w:style>
  <w:style w:type="character" w:customStyle="1" w:styleId="CharCharfffb">
    <w:name w:val="图表题 Char Char"/>
    <w:autoRedefine/>
    <w:qFormat/>
    <w:locked/>
    <w:rPr>
      <w:rFonts w:ascii="黑体" w:eastAsia="黑体" w:hAnsi="黑体" w:hint="eastAsia"/>
    </w:rPr>
  </w:style>
  <w:style w:type="character" w:customStyle="1" w:styleId="CharCharfffc">
    <w:name w:val="表样 Char Char"/>
    <w:autoRedefine/>
    <w:qFormat/>
    <w:rPr>
      <w:szCs w:val="21"/>
    </w:rPr>
  </w:style>
  <w:style w:type="character" w:customStyle="1" w:styleId="CharCharfffd">
    <w:name w:val="日期 Char Char"/>
    <w:autoRedefine/>
    <w:qFormat/>
    <w:rPr>
      <w:rFonts w:ascii="黑体" w:eastAsia="黑体" w:hAnsi="黑体" w:hint="eastAsia"/>
      <w:sz w:val="32"/>
      <w:szCs w:val="24"/>
    </w:rPr>
  </w:style>
  <w:style w:type="character" w:customStyle="1" w:styleId="0CharChar">
    <w:name w:val="0 所内正文 Char Char"/>
    <w:qFormat/>
    <w:rPr>
      <w:snapToGrid/>
      <w:kern w:val="28"/>
      <w:sz w:val="28"/>
      <w:szCs w:val="28"/>
    </w:rPr>
  </w:style>
  <w:style w:type="character" w:customStyle="1" w:styleId="XIN111Char">
    <w:name w:val="XIN111正文 Char"/>
    <w:qFormat/>
    <w:locked/>
    <w:rPr>
      <w:rFonts w:ascii="宋体" w:eastAsia="宋体" w:hAnsi="宋体" w:cs="宋体" w:hint="eastAsia"/>
      <w:color w:val="000000"/>
      <w:kern w:val="2"/>
      <w:sz w:val="24"/>
      <w:szCs w:val="24"/>
    </w:rPr>
  </w:style>
  <w:style w:type="character" w:customStyle="1" w:styleId="1CharChar6">
    <w:name w:val="1）标 Char Char"/>
    <w:autoRedefine/>
    <w:qFormat/>
    <w:rPr>
      <w:rFonts w:ascii="宋体" w:eastAsia="宋体" w:hAnsi="宋体" w:hint="eastAsia"/>
      <w:sz w:val="24"/>
      <w:szCs w:val="24"/>
    </w:rPr>
  </w:style>
  <w:style w:type="character" w:customStyle="1" w:styleId="afffffffffffffffffffffffffffffffb">
    <w:name w:val="图表标题 字符"/>
    <w:qFormat/>
    <w:rPr>
      <w:rFonts w:ascii="Times New Roman" w:eastAsia="宋体" w:hAnsi="Times New Roman" w:cs="Times New Roman" w:hint="default"/>
      <w:szCs w:val="24"/>
    </w:rPr>
  </w:style>
  <w:style w:type="table" w:customStyle="1" w:styleId="aPP1">
    <w:name w:val="aPP表格1"/>
    <w:basedOn w:val="affe"/>
    <w:autoRedefine/>
    <w:uiPriority w:val="59"/>
    <w:qFormat/>
    <w:pPr>
      <w:widowControl w:val="0"/>
      <w:spacing w:line="360" w:lineRule="exact"/>
      <w:ind w:firstLineChars="200" w:firstLine="20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
    <w:name w:val="Table"/>
    <w:basedOn w:val="affffffb"/>
    <w:autoRedefine/>
    <w:qFormat/>
    <w:pPr>
      <w:adjustRightInd/>
      <w:spacing w:line="240" w:lineRule="auto"/>
      <w:jc w:val="left"/>
    </w:pPr>
    <w:rPr>
      <w:rFonts w:cs="Arial"/>
    </w:rPr>
    <w:tblPr/>
    <w:tcPr>
      <w:shd w:val="clear" w:color="auto" w:fill="auto"/>
    </w:tcPr>
    <w:tblStylePr w:type="firstRow">
      <w:rPr>
        <w:b w:val="0"/>
        <w:bCs w:val="0"/>
        <w:i w:val="0"/>
        <w:iCs w:val="0"/>
        <w:color w:val="auto"/>
        <w:sz w:val="20"/>
        <w:szCs w:val="20"/>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shd w:val="clear" w:color="auto" w:fill="D9D9D9"/>
      </w:tcPr>
    </w:tblStylePr>
  </w:style>
  <w:style w:type="table" w:customStyle="1" w:styleId="2128">
    <w:name w:val="表格样式212"/>
    <w:basedOn w:val="affe"/>
    <w:uiPriority w:val="59"/>
    <w:qFormat/>
    <w:pPr>
      <w:widowControl w:val="0"/>
      <w:jc w:val="both"/>
    </w:p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style>
  <w:style w:type="table" w:customStyle="1" w:styleId="1fffffff9">
    <w:name w:val="表格主题，默认表1"/>
    <w:basedOn w:val="aff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浅色网格 - 强调文字颜色 21"/>
    <w:basedOn w:val="affe"/>
    <w:autoRedefine/>
    <w:uiPriority w:val="62"/>
    <w:qFormat/>
    <w:tblPr>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Lines="0" w:before="0" w:beforeAutospacing="0" w:afterLines="0" w:after="0" w:afterAutospacing="0" w:line="240" w:lineRule="auto"/>
      </w:pPr>
      <w:rPr>
        <w:rFonts w:ascii="Cambria" w:eastAsia="宋体" w:hAnsi="Cambria" w:cs="Times New Roman" w:hint="default"/>
        <w:b/>
        <w:bCs/>
      </w:rPr>
      <w:tblPr/>
      <w:tcPr>
        <w:tcBorders>
          <w:top w:val="single" w:sz="8" w:space="0" w:color="C0504D"/>
          <w:left w:val="single" w:sz="8" w:space="0" w:color="C0504D"/>
          <w:bottom w:val="single" w:sz="18" w:space="0" w:color="C0504D"/>
          <w:right w:val="single" w:sz="8" w:space="0" w:color="C0504D"/>
          <w:insideH w:val="nil"/>
          <w:insideV w:val="single" w:sz="8" w:space="0" w:color="auto"/>
        </w:tcBorders>
      </w:tcPr>
    </w:tblStylePr>
    <w:tblStylePr w:type="lastRow">
      <w:pPr>
        <w:spacing w:beforeLines="0" w:before="0" w:beforeAutospacing="0" w:afterLines="0" w:after="0" w:afterAutospacing="0" w:line="240" w:lineRule="auto"/>
      </w:pPr>
      <w:rPr>
        <w:rFonts w:ascii="Cambria" w:eastAsia="宋体" w:hAnsi="Cambria" w:cs="Times New Roman" w:hint="default"/>
        <w:b/>
        <w:bCs/>
      </w:rPr>
      <w:tblPr/>
      <w:tcPr>
        <w:tcBorders>
          <w:top w:val="double" w:sz="6" w:space="0" w:color="C0504D"/>
          <w:left w:val="single" w:sz="8" w:space="0" w:color="C0504D"/>
          <w:bottom w:val="single" w:sz="8" w:space="0" w:color="C0504D"/>
          <w:right w:val="single" w:sz="8" w:space="0" w:color="C0504D"/>
          <w:insideH w:val="nil"/>
          <w:insideV w:val="single" w:sz="8" w:space="0" w:color="auto"/>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auto"/>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auto"/>
        </w:tcBorders>
      </w:tcPr>
    </w:tblStylePr>
  </w:style>
  <w:style w:type="table" w:customStyle="1" w:styleId="1-52111">
    <w:name w:val="中等深浅网格 1 - 强调文字颜色 52111"/>
    <w:basedOn w:val="affe"/>
    <w:autoRedefine/>
    <w:uiPriority w:val="67"/>
    <w:qFormat/>
    <w:pPr>
      <w:jc w:val="center"/>
    </w:pPr>
    <w:rPr>
      <w:rFonts w:ascii="Calibri" w:hAnsi="Calibri"/>
    </w:rPr>
    <w:tblPr>
      <w:tblBorders>
        <w:top w:val="single" w:sz="8" w:space="0" w:color="auto"/>
        <w:left w:val="single" w:sz="8" w:space="0" w:color="auto"/>
        <w:bottom w:val="single" w:sz="8" w:space="0" w:color="auto"/>
        <w:right w:val="single" w:sz="8" w:space="0" w:color="auto"/>
        <w:insideH w:val="single" w:sz="8" w:space="0" w:color="FFFFFF"/>
        <w:insideV w:val="single" w:sz="8" w:space="0" w:color="FFFFFF"/>
      </w:tblBorders>
    </w:tblPr>
    <w:tcPr>
      <w:shd w:val="clear" w:color="auto" w:fill="D2EAF1"/>
      <w:vAlign w:val="center"/>
    </w:tcPr>
    <w:tblStylePr w:type="firstRow">
      <w:rPr>
        <w:b/>
        <w:bCs/>
      </w:rPr>
      <w:tblPr/>
      <w:tcPr>
        <w:tcBorders>
          <w:top w:val="nil"/>
          <w:left w:val="nil"/>
          <w:bottom w:val="nil"/>
          <w:right w:val="nil"/>
          <w:insideH w:val="nil"/>
          <w:insideV w:val="nil"/>
          <w:tl2br w:val="nil"/>
          <w:tr2bl w:val="nil"/>
        </w:tcBorders>
        <w:shd w:val="clear" w:color="auto" w:fill="00B0F0"/>
      </w:tc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tcBorders>
          <w:top w:val="nil"/>
          <w:left w:val="nil"/>
          <w:bottom w:val="nil"/>
          <w:right w:val="nil"/>
          <w:insideH w:val="nil"/>
          <w:insideV w:val="nil"/>
          <w:tl2br w:val="nil"/>
          <w:tr2bl w:val="nil"/>
        </w:tcBorders>
        <w:shd w:val="clear" w:color="auto" w:fill="9BE5FF"/>
      </w:tcPr>
    </w:tblStylePr>
    <w:tblStylePr w:type="band2Horz">
      <w:tblPr/>
      <w:tcPr>
        <w:tcBorders>
          <w:top w:val="nil"/>
          <w:left w:val="nil"/>
          <w:bottom w:val="nil"/>
          <w:right w:val="nil"/>
          <w:insideH w:val="nil"/>
          <w:insideV w:val="nil"/>
          <w:tl2br w:val="nil"/>
          <w:tr2bl w:val="nil"/>
        </w:tcBorders>
      </w:tcPr>
    </w:tblStylePr>
  </w:style>
  <w:style w:type="table" w:customStyle="1" w:styleId="5121">
    <w:name w:val="网格型 512"/>
    <w:basedOn w:val="affe"/>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51110">
    <w:name w:val="网格型 5111"/>
    <w:basedOn w:val="affe"/>
    <w:autoRedefine/>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5211">
    <w:name w:val="网格型 5211"/>
    <w:basedOn w:val="affe"/>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1-511">
    <w:name w:val="中等深浅网格 1 - 强调文字颜色 511"/>
    <w:basedOn w:val="affe"/>
    <w:autoRedefine/>
    <w:uiPriority w:val="67"/>
    <w:qFormat/>
    <w:pPr>
      <w:jc w:val="center"/>
    </w:pPr>
    <w:rPr>
      <w:rFonts w:ascii="Calibri" w:hAnsi="Calibri"/>
    </w:rPr>
    <w:tblPr>
      <w:tblBorders>
        <w:top w:val="single" w:sz="8" w:space="0" w:color="auto"/>
        <w:left w:val="single" w:sz="8" w:space="0" w:color="auto"/>
        <w:bottom w:val="single" w:sz="8" w:space="0" w:color="auto"/>
        <w:right w:val="single" w:sz="8" w:space="0" w:color="auto"/>
        <w:insideH w:val="single" w:sz="8" w:space="0" w:color="FFFFFF"/>
        <w:insideV w:val="single" w:sz="8" w:space="0" w:color="FFFFFF"/>
      </w:tblBorders>
    </w:tblPr>
    <w:tcPr>
      <w:shd w:val="clear" w:color="auto" w:fill="D2EAF1"/>
      <w:vAlign w:val="center"/>
    </w:tcPr>
    <w:tblStylePr w:type="firstRow">
      <w:rPr>
        <w:b/>
        <w:bCs/>
      </w:rPr>
      <w:tblPr/>
      <w:tcPr>
        <w:tcBorders>
          <w:top w:val="nil"/>
          <w:left w:val="nil"/>
          <w:bottom w:val="nil"/>
          <w:right w:val="nil"/>
          <w:insideH w:val="nil"/>
          <w:insideV w:val="nil"/>
          <w:tl2br w:val="nil"/>
          <w:tr2bl w:val="nil"/>
        </w:tcBorders>
        <w:shd w:val="clear" w:color="auto" w:fill="00B0F0"/>
      </w:tc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tcBorders>
          <w:top w:val="nil"/>
          <w:left w:val="nil"/>
          <w:bottom w:val="nil"/>
          <w:right w:val="nil"/>
          <w:insideH w:val="nil"/>
          <w:insideV w:val="nil"/>
          <w:tl2br w:val="nil"/>
          <w:tr2bl w:val="nil"/>
        </w:tcBorders>
        <w:shd w:val="clear" w:color="auto" w:fill="9BE5FF"/>
      </w:tcPr>
    </w:tblStylePr>
    <w:tblStylePr w:type="band2Horz">
      <w:tblPr/>
      <w:tcPr>
        <w:tcBorders>
          <w:top w:val="nil"/>
          <w:left w:val="nil"/>
          <w:bottom w:val="nil"/>
          <w:right w:val="nil"/>
          <w:insideH w:val="nil"/>
          <w:insideV w:val="nil"/>
          <w:tl2br w:val="nil"/>
          <w:tr2bl w:val="nil"/>
        </w:tcBorders>
      </w:tcPr>
    </w:tblStylePr>
  </w:style>
  <w:style w:type="table" w:customStyle="1" w:styleId="154">
    <w:name w:val="网格型15"/>
    <w:basedOn w:val="affe"/>
    <w:autoRedefine/>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ffe"/>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ffe"/>
    <w:autoRedefine/>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网格型91"/>
    <w:basedOn w:val="affe"/>
    <w:uiPriority w:val="5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中等深浅网格 1 - 强调文字颜色 53"/>
    <w:basedOn w:val="affe"/>
    <w:uiPriority w:val="67"/>
    <w:qFormat/>
    <w:pPr>
      <w:jc w:val="center"/>
    </w:pPr>
    <w:rPr>
      <w:rFonts w:ascii="Calibri" w:hAnsi="Calibri"/>
    </w:rPr>
    <w:tblPr>
      <w:tblBorders>
        <w:top w:val="single" w:sz="8" w:space="0" w:color="auto"/>
        <w:left w:val="single" w:sz="8" w:space="0" w:color="auto"/>
        <w:bottom w:val="single" w:sz="8" w:space="0" w:color="auto"/>
        <w:right w:val="single" w:sz="8" w:space="0" w:color="auto"/>
        <w:insideH w:val="single" w:sz="8" w:space="0" w:color="FFFFFF"/>
        <w:insideV w:val="single" w:sz="8" w:space="0" w:color="FFFFFF"/>
      </w:tblBorders>
    </w:tblPr>
    <w:tcPr>
      <w:shd w:val="clear" w:color="auto" w:fill="D2EAF1"/>
      <w:vAlign w:val="center"/>
    </w:tcPr>
    <w:tblStylePr w:type="firstRow">
      <w:rPr>
        <w:b/>
        <w:bCs/>
      </w:rPr>
      <w:tblPr/>
      <w:tcPr>
        <w:tcBorders>
          <w:top w:val="nil"/>
          <w:left w:val="nil"/>
          <w:bottom w:val="nil"/>
          <w:right w:val="nil"/>
          <w:insideH w:val="nil"/>
          <w:insideV w:val="nil"/>
          <w:tl2br w:val="nil"/>
          <w:tr2bl w:val="nil"/>
        </w:tcBorders>
        <w:shd w:val="clear" w:color="auto" w:fill="00B0F0"/>
      </w:tc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tcBorders>
          <w:top w:val="nil"/>
          <w:left w:val="nil"/>
          <w:bottom w:val="nil"/>
          <w:right w:val="nil"/>
          <w:insideH w:val="nil"/>
          <w:insideV w:val="nil"/>
          <w:tl2br w:val="nil"/>
          <w:tr2bl w:val="nil"/>
        </w:tcBorders>
        <w:shd w:val="clear" w:color="auto" w:fill="9BE5FF"/>
      </w:tcPr>
    </w:tblStylePr>
    <w:tblStylePr w:type="band2Horz">
      <w:tblPr/>
      <w:tcPr>
        <w:tcBorders>
          <w:top w:val="nil"/>
          <w:left w:val="nil"/>
          <w:bottom w:val="nil"/>
          <w:right w:val="nil"/>
          <w:insideH w:val="nil"/>
          <w:insideV w:val="nil"/>
          <w:tl2br w:val="nil"/>
          <w:tr2bl w:val="nil"/>
        </w:tcBorders>
      </w:tcPr>
    </w:tblStylePr>
  </w:style>
  <w:style w:type="table" w:customStyle="1" w:styleId="180">
    <w:name w:val="网格型18"/>
    <w:basedOn w:val="affe"/>
    <w:autoRedefine/>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ffffffffffffffffffffffc">
    <w:name w:val="五号右对齐"/>
    <w:basedOn w:val="affffffffffffffffffffffffffffff4"/>
    <w:autoRedefine/>
    <w:uiPriority w:val="99"/>
    <w:qFormat/>
    <w:pPr>
      <w:jc w:val="right"/>
    </w:pPr>
  </w:style>
  <w:style w:type="paragraph" w:customStyle="1" w:styleId="DXfb">
    <w:name w:val="DX 表头 黑体 五号"/>
    <w:basedOn w:val="DXe"/>
    <w:autoRedefine/>
    <w:uiPriority w:val="99"/>
    <w:qFormat/>
    <w:pPr>
      <w:keepNext/>
      <w:jc w:val="center"/>
    </w:pPr>
    <w:rPr>
      <w:rFonts w:ascii="黑体" w:eastAsia="黑体" w:hAnsi="黑体"/>
      <w:szCs w:val="24"/>
    </w:rPr>
  </w:style>
  <w:style w:type="paragraph" w:customStyle="1" w:styleId="2252">
    <w:name w:val="样式 注释标题 + 左侧:  2 字符 悬挂缩进: 2.5 字符"/>
    <w:basedOn w:val="1ffffff3"/>
    <w:uiPriority w:val="99"/>
    <w:qFormat/>
    <w:pPr>
      <w:ind w:leftChars="0" w:left="0" w:firstLineChars="0" w:firstLine="0"/>
    </w:pPr>
    <w:rPr>
      <w:rFonts w:cs="宋体"/>
      <w:szCs w:val="20"/>
    </w:rPr>
  </w:style>
  <w:style w:type="paragraph" w:customStyle="1" w:styleId="1fffffffa">
    <w:name w:val="正文首行缩进1"/>
    <w:basedOn w:val="1fffff3"/>
    <w:uiPriority w:val="99"/>
    <w:qFormat/>
    <w:pPr>
      <w:spacing w:after="0"/>
      <w:ind w:firstLine="2"/>
    </w:pPr>
    <w:rPr>
      <w:rFonts w:ascii="Calibri" w:hAnsi="宋体"/>
      <w:kern w:val="21"/>
      <w:sz w:val="24"/>
    </w:rPr>
  </w:style>
  <w:style w:type="paragraph" w:customStyle="1" w:styleId="-ffff5">
    <w:name w:val="审价-图题"/>
    <w:basedOn w:val="affb"/>
    <w:next w:val="affb"/>
    <w:qFormat/>
    <w:pPr>
      <w:adjustRightInd w:val="0"/>
      <w:snapToGrid w:val="0"/>
      <w:spacing w:beforeLines="50" w:line="240" w:lineRule="auto"/>
      <w:ind w:firstLineChars="0" w:firstLine="0"/>
      <w:jc w:val="center"/>
    </w:pPr>
    <w:rPr>
      <w:rFonts w:ascii="黑体" w:eastAsia="黑体" w:hAnsi="黑体"/>
      <w:bCs/>
      <w:kern w:val="0"/>
      <w:sz w:val="21"/>
      <w:szCs w:val="22"/>
    </w:rPr>
  </w:style>
  <w:style w:type="character" w:customStyle="1" w:styleId="AltChar">
    <w:name w:val="正文文字(Alt+`)_宋体小四 Char"/>
    <w:basedOn w:val="affd"/>
    <w:link w:val="Alt"/>
    <w:autoRedefine/>
    <w:qFormat/>
    <w:locked/>
    <w:rPr>
      <w:sz w:val="24"/>
      <w:szCs w:val="24"/>
    </w:rPr>
  </w:style>
  <w:style w:type="paragraph" w:customStyle="1" w:styleId="Alt">
    <w:name w:val="正文文字(Alt+`)_宋体小四"/>
    <w:basedOn w:val="affb"/>
    <w:link w:val="AltChar"/>
    <w:autoRedefine/>
    <w:qFormat/>
    <w:pPr>
      <w:adjustRightInd w:val="0"/>
      <w:snapToGrid w:val="0"/>
      <w:spacing w:line="420" w:lineRule="exact"/>
      <w:ind w:firstLine="480"/>
    </w:pPr>
    <w:rPr>
      <w:rFonts w:eastAsia="宋体"/>
      <w:kern w:val="0"/>
      <w:sz w:val="24"/>
      <w:szCs w:val="24"/>
    </w:rPr>
  </w:style>
  <w:style w:type="character" w:customStyle="1" w:styleId="CtrlTChar">
    <w:name w:val="表格文字（Ctrl+T）_宋体小五 Char"/>
    <w:basedOn w:val="affd"/>
    <w:link w:val="CtrlT"/>
    <w:qFormat/>
    <w:locked/>
    <w:rPr>
      <w:sz w:val="18"/>
      <w:szCs w:val="18"/>
    </w:rPr>
  </w:style>
  <w:style w:type="paragraph" w:customStyle="1" w:styleId="CtrlT">
    <w:name w:val="表格文字（Ctrl+T）_宋体小五"/>
    <w:basedOn w:val="affb"/>
    <w:link w:val="CtrlTChar"/>
    <w:autoRedefine/>
    <w:qFormat/>
    <w:pPr>
      <w:adjustRightInd w:val="0"/>
      <w:snapToGrid w:val="0"/>
      <w:spacing w:line="240" w:lineRule="exact"/>
      <w:ind w:firstLineChars="0" w:firstLine="0"/>
    </w:pPr>
    <w:rPr>
      <w:rFonts w:eastAsia="宋体"/>
      <w:kern w:val="0"/>
      <w:sz w:val="18"/>
      <w:szCs w:val="18"/>
    </w:rPr>
  </w:style>
  <w:style w:type="character" w:customStyle="1" w:styleId="Charffffffff0">
    <w:name w:val="表格标题_黑体五号居中 Char"/>
    <w:basedOn w:val="affd"/>
    <w:link w:val="afffffffffffffffffffffffffffffffd"/>
    <w:qFormat/>
    <w:locked/>
    <w:rPr>
      <w:rFonts w:eastAsia="黑体"/>
    </w:rPr>
  </w:style>
  <w:style w:type="paragraph" w:customStyle="1" w:styleId="afffffffffffffffffffffffffffffffd">
    <w:name w:val="表格标题_黑体五号居中"/>
    <w:basedOn w:val="affb"/>
    <w:link w:val="Charffffffff0"/>
    <w:autoRedefine/>
    <w:qFormat/>
    <w:pPr>
      <w:spacing w:line="240" w:lineRule="auto"/>
      <w:ind w:firstLineChars="0" w:firstLine="0"/>
      <w:jc w:val="center"/>
    </w:pPr>
    <w:rPr>
      <w:rFonts w:eastAsia="黑体"/>
      <w:kern w:val="0"/>
      <w:sz w:val="20"/>
      <w:szCs w:val="20"/>
    </w:rPr>
  </w:style>
  <w:style w:type="character" w:customStyle="1" w:styleId="Charffffffff1">
    <w:name w:val="图片_居中 Char"/>
    <w:basedOn w:val="affd"/>
    <w:link w:val="afffffffffffffffffffffffffffffffe"/>
    <w:qFormat/>
    <w:locked/>
  </w:style>
  <w:style w:type="paragraph" w:customStyle="1" w:styleId="afffffffffffffffffffffffffffffffe">
    <w:name w:val="图片_居中"/>
    <w:basedOn w:val="affb"/>
    <w:next w:val="Alt"/>
    <w:link w:val="Charffffffff1"/>
    <w:autoRedefine/>
    <w:qFormat/>
    <w:pPr>
      <w:spacing w:line="240" w:lineRule="auto"/>
      <w:ind w:firstLineChars="0" w:firstLine="0"/>
      <w:jc w:val="center"/>
    </w:pPr>
    <w:rPr>
      <w:rFonts w:eastAsia="宋体"/>
      <w:kern w:val="0"/>
      <w:sz w:val="20"/>
      <w:szCs w:val="20"/>
    </w:rPr>
  </w:style>
  <w:style w:type="character" w:customStyle="1" w:styleId="Charffffffff2">
    <w:name w:val="图片标题_黑体五号居中 Char"/>
    <w:basedOn w:val="affd"/>
    <w:link w:val="affffffffffffffffffffffffffffffff"/>
    <w:autoRedefine/>
    <w:qFormat/>
    <w:locked/>
    <w:rPr>
      <w:rFonts w:eastAsia="黑体"/>
    </w:rPr>
  </w:style>
  <w:style w:type="paragraph" w:customStyle="1" w:styleId="affffffffffffffffffffffffffffffff">
    <w:name w:val="图片标题_黑体五号居中"/>
    <w:basedOn w:val="affb"/>
    <w:link w:val="Charffffffff2"/>
    <w:autoRedefine/>
    <w:qFormat/>
    <w:pPr>
      <w:spacing w:line="240" w:lineRule="auto"/>
      <w:ind w:firstLineChars="0" w:firstLine="0"/>
      <w:jc w:val="center"/>
    </w:pPr>
    <w:rPr>
      <w:rFonts w:eastAsia="黑体"/>
      <w:kern w:val="0"/>
      <w:sz w:val="20"/>
      <w:szCs w:val="20"/>
    </w:rPr>
  </w:style>
  <w:style w:type="character" w:customStyle="1" w:styleId="Char1fb">
    <w:name w:val="并列 Char1"/>
    <w:autoRedefine/>
    <w:qFormat/>
    <w:locked/>
    <w:rPr>
      <w:rFonts w:ascii="Times New Roman" w:hAnsi="Times New Roman"/>
      <w:bCs/>
      <w:szCs w:val="24"/>
      <w:lang w:val="zh-CN" w:eastAsia="zh-CN"/>
    </w:rPr>
  </w:style>
  <w:style w:type="table" w:customStyle="1" w:styleId="-gkh1">
    <w:name w:val="网格型-gkh1"/>
    <w:basedOn w:val="affe"/>
    <w:uiPriority w:val="39"/>
    <w:qFormat/>
    <w:rPr>
      <w:rFonts w:ascii="Calibri" w:eastAsia="Times New Roman" w:hAnsi="Calibri"/>
      <w:kern w:val="2"/>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c">
    <w:name w:val="宏文本 Char1"/>
    <w:basedOn w:val="affd"/>
    <w:semiHidden/>
    <w:qFormat/>
    <w:rPr>
      <w:rFonts w:ascii="Courier New" w:hAnsi="Courier New" w:cs="Courier New"/>
      <w:kern w:val="2"/>
      <w:sz w:val="24"/>
      <w:szCs w:val="24"/>
    </w:rPr>
  </w:style>
  <w:style w:type="character" w:customStyle="1" w:styleId="Char1fd">
    <w:name w:val="明显引用 Char1"/>
    <w:basedOn w:val="affd"/>
    <w:uiPriority w:val="30"/>
    <w:qFormat/>
    <w:rPr>
      <w:rFonts w:ascii="宋体"/>
      <w:b/>
      <w:bCs/>
      <w:i/>
      <w:iCs/>
      <w:color w:val="4F81BD"/>
      <w:kern w:val="2"/>
      <w:sz w:val="24"/>
      <w:szCs w:val="24"/>
    </w:rPr>
  </w:style>
  <w:style w:type="character" w:customStyle="1" w:styleId="Char1fe">
    <w:name w:val="尾注文本 Char1"/>
    <w:basedOn w:val="affd"/>
    <w:semiHidden/>
    <w:qFormat/>
    <w:rPr>
      <w:rFonts w:ascii="宋体"/>
      <w:kern w:val="2"/>
      <w:sz w:val="24"/>
      <w:szCs w:val="24"/>
    </w:rPr>
  </w:style>
  <w:style w:type="character" w:customStyle="1" w:styleId="Char1ff">
    <w:name w:val="引用 Char1"/>
    <w:basedOn w:val="affd"/>
    <w:uiPriority w:val="29"/>
    <w:qFormat/>
    <w:rPr>
      <w:rFonts w:ascii="宋体"/>
      <w:i/>
      <w:iCs/>
      <w:color w:val="000000"/>
      <w:kern w:val="2"/>
      <w:sz w:val="24"/>
      <w:szCs w:val="24"/>
    </w:rPr>
  </w:style>
  <w:style w:type="character" w:customStyle="1" w:styleId="Charffffffff3">
    <w:name w:val="表格 Char"/>
    <w:autoRedefine/>
    <w:uiPriority w:val="99"/>
    <w:semiHidden/>
    <w:qFormat/>
    <w:locked/>
    <w:rPr>
      <w:rFonts w:ascii="宋体" w:hAnsi="宋体"/>
      <w:kern w:val="2"/>
      <w:sz w:val="21"/>
      <w:szCs w:val="24"/>
    </w:rPr>
  </w:style>
  <w:style w:type="character" w:customStyle="1" w:styleId="Charffffff4">
    <w:name w:val="产品名称 Char"/>
    <w:basedOn w:val="Charfffff0"/>
    <w:link w:val="afffffffffffffffffffffffffff1"/>
    <w:uiPriority w:val="99"/>
    <w:qFormat/>
    <w:locked/>
    <w:rPr>
      <w:rFonts w:ascii="Arial" w:eastAsia="黑体" w:hAnsi="Arial"/>
      <w:spacing w:val="10"/>
      <w:kern w:val="2"/>
      <w:sz w:val="44"/>
      <w:szCs w:val="32"/>
    </w:rPr>
  </w:style>
  <w:style w:type="character" w:customStyle="1" w:styleId="5011CharChar">
    <w:name w:val="501标题1级 Char Char"/>
    <w:link w:val="5011"/>
    <w:uiPriority w:val="99"/>
    <w:qFormat/>
    <w:locked/>
    <w:rPr>
      <w:rFonts w:eastAsia="黑体"/>
      <w:b/>
      <w:bCs/>
      <w:kern w:val="44"/>
      <w:sz w:val="28"/>
      <w:szCs w:val="28"/>
    </w:rPr>
  </w:style>
  <w:style w:type="paragraph" w:customStyle="1" w:styleId="affffffffffffffffffffffffffffffff0">
    <w:name w:val="文档标题"/>
    <w:basedOn w:val="affb"/>
    <w:semiHidden/>
    <w:qFormat/>
    <w:pPr>
      <w:snapToGrid w:val="0"/>
      <w:spacing w:beforeLines="50" w:line="240" w:lineRule="auto"/>
      <w:jc w:val="center"/>
    </w:pPr>
    <w:rPr>
      <w:rFonts w:ascii="黑体" w:eastAsia="黑体" w:hAnsi="宋体" w:cs="宋体"/>
      <w:kern w:val="32"/>
      <w:sz w:val="32"/>
    </w:rPr>
  </w:style>
  <w:style w:type="paragraph" w:customStyle="1" w:styleId="af1">
    <w:name w:val="参考文档的样式"/>
    <w:basedOn w:val="affb"/>
    <w:autoRedefine/>
    <w:semiHidden/>
    <w:qFormat/>
    <w:pPr>
      <w:numPr>
        <w:numId w:val="97"/>
      </w:numPr>
      <w:snapToGrid w:val="0"/>
      <w:spacing w:line="240" w:lineRule="auto"/>
      <w:ind w:firstLine="200"/>
    </w:pPr>
    <w:rPr>
      <w:kern w:val="21"/>
      <w:szCs w:val="21"/>
    </w:rPr>
  </w:style>
  <w:style w:type="paragraph" w:customStyle="1" w:styleId="affffffffffffffffffffffffffffffff1">
    <w:name w:val="附录属性"/>
    <w:next w:val="affffffffffffffffffffffffffffffff2"/>
    <w:autoRedefine/>
    <w:semiHidden/>
    <w:qFormat/>
    <w:pPr>
      <w:jc w:val="center"/>
    </w:pPr>
    <w:rPr>
      <w:rFonts w:ascii="宋体" w:hAnsi="Calibri"/>
      <w:kern w:val="28"/>
      <w:sz w:val="28"/>
      <w:szCs w:val="28"/>
    </w:rPr>
  </w:style>
  <w:style w:type="paragraph" w:customStyle="1" w:styleId="affffffffffffffffffffffffffffffff2">
    <w:name w:val="附录编号"/>
    <w:next w:val="affb"/>
    <w:autoRedefine/>
    <w:semiHidden/>
    <w:qFormat/>
    <w:pPr>
      <w:spacing w:before="120" w:after="120"/>
    </w:pPr>
    <w:rPr>
      <w:rFonts w:ascii="黑体" w:eastAsia="黑体" w:hAnsi="Calibri"/>
      <w:kern w:val="28"/>
      <w:sz w:val="28"/>
      <w:szCs w:val="28"/>
    </w:rPr>
  </w:style>
  <w:style w:type="paragraph" w:customStyle="1" w:styleId="affffffffffffffffffffffffffffffff3">
    <w:name w:val="附录名称"/>
    <w:basedOn w:val="afffffffff0"/>
    <w:next w:val="affffffffffffffffffffffffffffffff1"/>
    <w:semiHidden/>
    <w:qFormat/>
    <w:pPr>
      <w:widowControl w:val="0"/>
      <w:adjustRightInd/>
      <w:spacing w:before="0" w:after="0" w:line="240" w:lineRule="auto"/>
      <w:ind w:leftChars="0" w:left="0" w:rightChars="0" w:right="0" w:firstLine="200"/>
      <w:textAlignment w:val="auto"/>
    </w:pPr>
    <w:rPr>
      <w:kern w:val="28"/>
      <w:szCs w:val="28"/>
      <w:u w:color="000000"/>
    </w:rPr>
  </w:style>
  <w:style w:type="character" w:customStyle="1" w:styleId="Charffffffff4">
    <w:name w:val="报告书正文 Char"/>
    <w:link w:val="affffffffffffffffffffffffffffffff4"/>
    <w:autoRedefine/>
    <w:semiHidden/>
    <w:qFormat/>
    <w:locked/>
    <w:rPr>
      <w:rFonts w:ascii="仿宋_GB2312" w:eastAsia="仿宋_GB2312" w:hAnsi="Garamond"/>
      <w:kern w:val="28"/>
      <w:sz w:val="24"/>
      <w:szCs w:val="28"/>
    </w:rPr>
  </w:style>
  <w:style w:type="paragraph" w:customStyle="1" w:styleId="affffffffffffffffffffffffffffffff4">
    <w:name w:val="报告书正文"/>
    <w:link w:val="Charffffffff4"/>
    <w:semiHidden/>
    <w:qFormat/>
    <w:pPr>
      <w:snapToGrid w:val="0"/>
      <w:spacing w:line="460" w:lineRule="exact"/>
      <w:ind w:firstLineChars="200" w:firstLine="480"/>
    </w:pPr>
    <w:rPr>
      <w:rFonts w:ascii="仿宋_GB2312" w:eastAsia="仿宋_GB2312" w:hAnsi="Garamond"/>
      <w:kern w:val="28"/>
      <w:sz w:val="24"/>
      <w:szCs w:val="28"/>
    </w:rPr>
  </w:style>
  <w:style w:type="character" w:customStyle="1" w:styleId="1CharChar7">
    <w:name w:val="1级有标题条 Char Char"/>
    <w:link w:val="1fffffffb"/>
    <w:semiHidden/>
    <w:qFormat/>
    <w:locked/>
    <w:rPr>
      <w:rFonts w:ascii="黑体" w:eastAsia="黑体" w:hAnsi="黑体"/>
      <w:kern w:val="2"/>
      <w:sz w:val="28"/>
      <w:szCs w:val="22"/>
    </w:rPr>
  </w:style>
  <w:style w:type="paragraph" w:customStyle="1" w:styleId="1fffffffb">
    <w:name w:val="1级有标题条"/>
    <w:basedOn w:val="affb"/>
    <w:next w:val="affb"/>
    <w:link w:val="1CharChar7"/>
    <w:autoRedefine/>
    <w:semiHidden/>
    <w:qFormat/>
    <w:pPr>
      <w:widowControl/>
      <w:snapToGrid w:val="0"/>
      <w:spacing w:line="300" w:lineRule="auto"/>
      <w:jc w:val="left"/>
      <w:outlineLvl w:val="2"/>
    </w:pPr>
    <w:rPr>
      <w:rFonts w:ascii="黑体" w:eastAsia="黑体" w:hAnsi="黑体"/>
      <w:szCs w:val="22"/>
    </w:rPr>
  </w:style>
  <w:style w:type="paragraph" w:customStyle="1" w:styleId="3h33Char3633l3Guide3Head3Listlevel">
    <w:name w:val="样式 标题 3h3标题 3 Char四号字36标题 3标题3l3Guide 3Head 3List level..."/>
    <w:basedOn w:val="30"/>
    <w:autoRedefine/>
    <w:semiHidden/>
    <w:qFormat/>
    <w:pPr>
      <w:keepNext w:val="0"/>
      <w:keepLines w:val="0"/>
      <w:widowControl/>
      <w:numPr>
        <w:ilvl w:val="2"/>
        <w:numId w:val="98"/>
      </w:numPr>
      <w:adjustRightInd/>
      <w:snapToGrid/>
      <w:spacing w:line="240" w:lineRule="auto"/>
      <w:ind w:firstLineChars="0" w:firstLine="0"/>
      <w:jc w:val="left"/>
    </w:pPr>
    <w:rPr>
      <w:rFonts w:ascii="Cambria" w:eastAsia="黑体" w:hAnsi="Cambria"/>
      <w:b w:val="0"/>
      <w:sz w:val="28"/>
      <w:szCs w:val="20"/>
    </w:rPr>
  </w:style>
  <w:style w:type="paragraph" w:customStyle="1" w:styleId="3h33Char3633l3Guide3Head3Listlevel0">
    <w:name w:val="样式 样式 标题 3h3标题 3 Char四号字36标题 3标题3l3Guide 3Head 3List level... + ..."/>
    <w:basedOn w:val="3h33Char3633l3Guide3Head3Listlevel"/>
    <w:semiHidden/>
    <w:qFormat/>
    <w:pPr>
      <w:spacing w:before="240" w:after="240"/>
    </w:pPr>
    <w:rPr>
      <w:rFonts w:ascii="仿宋_GB2312" w:eastAsia="仿宋_GB2312" w:hAnsi="仿宋_GB2312"/>
      <w:sz w:val="32"/>
    </w:rPr>
  </w:style>
  <w:style w:type="paragraph" w:customStyle="1" w:styleId="GB2312111">
    <w:name w:val="样式 仿宋_GB2312 首行缩进:  1.11 厘米"/>
    <w:basedOn w:val="affb"/>
    <w:autoRedefine/>
    <w:semiHidden/>
    <w:qFormat/>
    <w:pPr>
      <w:snapToGrid w:val="0"/>
      <w:spacing w:line="240" w:lineRule="auto"/>
      <w:ind w:firstLine="630"/>
    </w:pPr>
    <w:rPr>
      <w:rFonts w:ascii="仿宋_GB2312"/>
      <w:szCs w:val="22"/>
    </w:rPr>
  </w:style>
  <w:style w:type="paragraph" w:customStyle="1" w:styleId="CharCharCharCharCharCharCharCharCharCharCharChar1CharCharCharChar">
    <w:name w:val="Char Char Char Char Char Char Char Char Char Char Char Char1 Char Char Char Char"/>
    <w:basedOn w:val="affb"/>
    <w:autoRedefine/>
    <w:semiHidden/>
    <w:qFormat/>
    <w:pPr>
      <w:tabs>
        <w:tab w:val="left" w:pos="360"/>
      </w:tabs>
      <w:snapToGrid w:val="0"/>
      <w:spacing w:line="240" w:lineRule="auto"/>
    </w:pPr>
    <w:rPr>
      <w:rFonts w:ascii="仿宋_GB2312" w:hAnsi="华文仿宋"/>
      <w:szCs w:val="28"/>
    </w:rPr>
  </w:style>
  <w:style w:type="character" w:customStyle="1" w:styleId="2Char8">
    <w:name w:val="2级有标题条 Char"/>
    <w:link w:val="2ffff9"/>
    <w:autoRedefine/>
    <w:semiHidden/>
    <w:qFormat/>
    <w:locked/>
    <w:rPr>
      <w:rFonts w:ascii="黑体" w:eastAsia="黑体" w:hAnsi="黑体"/>
      <w:kern w:val="2"/>
      <w:sz w:val="28"/>
      <w:szCs w:val="22"/>
    </w:rPr>
  </w:style>
  <w:style w:type="paragraph" w:customStyle="1" w:styleId="2ffff9">
    <w:name w:val="2级有标题条"/>
    <w:basedOn w:val="affb"/>
    <w:next w:val="affb"/>
    <w:link w:val="2Char8"/>
    <w:semiHidden/>
    <w:qFormat/>
    <w:pPr>
      <w:widowControl/>
      <w:snapToGrid w:val="0"/>
      <w:spacing w:line="300" w:lineRule="auto"/>
      <w:jc w:val="left"/>
      <w:outlineLvl w:val="3"/>
    </w:pPr>
    <w:rPr>
      <w:rFonts w:ascii="黑体" w:eastAsia="黑体" w:hAnsi="黑体"/>
      <w:szCs w:val="22"/>
    </w:rPr>
  </w:style>
  <w:style w:type="paragraph" w:customStyle="1" w:styleId="3ff5">
    <w:name w:val="3级有标题条"/>
    <w:basedOn w:val="2ffff9"/>
    <w:next w:val="affb"/>
    <w:semiHidden/>
    <w:qFormat/>
    <w:pPr>
      <w:tabs>
        <w:tab w:val="left" w:pos="2100"/>
      </w:tabs>
      <w:ind w:left="2100" w:hanging="420"/>
      <w:outlineLvl w:val="4"/>
    </w:pPr>
  </w:style>
  <w:style w:type="paragraph" w:customStyle="1" w:styleId="affffffffffffffffffffffffffffffff5">
    <w:name w:val="[ 章标题]"/>
    <w:next w:val="affb"/>
    <w:semiHidden/>
    <w:qFormat/>
    <w:pPr>
      <w:spacing w:line="360" w:lineRule="auto"/>
      <w:outlineLvl w:val="1"/>
    </w:pPr>
    <w:rPr>
      <w:rFonts w:ascii="黑体" w:eastAsia="黑体" w:hAnsi="黑体"/>
      <w:sz w:val="24"/>
    </w:rPr>
  </w:style>
  <w:style w:type="character" w:customStyle="1" w:styleId="2Char9">
    <w:name w:val="正文缩进2字符 Char"/>
    <w:link w:val="2ffffa"/>
    <w:autoRedefine/>
    <w:semiHidden/>
    <w:qFormat/>
    <w:locked/>
    <w:rPr>
      <w:rFonts w:eastAsia="仿宋_GB2312"/>
      <w:kern w:val="2"/>
      <w:sz w:val="28"/>
      <w:szCs w:val="28"/>
    </w:rPr>
  </w:style>
  <w:style w:type="paragraph" w:customStyle="1" w:styleId="2ffffa">
    <w:name w:val="正文缩进2字符"/>
    <w:basedOn w:val="affb"/>
    <w:link w:val="2Char9"/>
    <w:autoRedefine/>
    <w:semiHidden/>
    <w:qFormat/>
    <w:pPr>
      <w:snapToGrid w:val="0"/>
      <w:spacing w:line="440" w:lineRule="exact"/>
    </w:pPr>
    <w:rPr>
      <w:szCs w:val="28"/>
    </w:rPr>
  </w:style>
  <w:style w:type="paragraph" w:customStyle="1" w:styleId="2320">
    <w:name w:val="样式 宋体 四号 行距: 固定值 23 磅 首行缩进:  2 字符"/>
    <w:basedOn w:val="affb"/>
    <w:semiHidden/>
    <w:qFormat/>
    <w:pPr>
      <w:snapToGrid w:val="0"/>
    </w:pPr>
    <w:rPr>
      <w:rFonts w:ascii="宋体" w:hAnsi="宋体" w:cs="宋体"/>
      <w:szCs w:val="22"/>
    </w:rPr>
  </w:style>
  <w:style w:type="paragraph" w:customStyle="1" w:styleId="640">
    <w:name w:val="64报告正文_二级列项"/>
    <w:autoRedefine/>
    <w:semiHidden/>
    <w:qFormat/>
    <w:pPr>
      <w:spacing w:line="300" w:lineRule="auto"/>
      <w:ind w:left="34" w:firstLine="907"/>
    </w:pPr>
    <w:rPr>
      <w:rFonts w:ascii="Calibri" w:hAnsi="Calibri"/>
      <w:sz w:val="24"/>
      <w:szCs w:val="24"/>
    </w:rPr>
  </w:style>
  <w:style w:type="character" w:customStyle="1" w:styleId="Charffffffff5">
    <w:name w:val="插图 Char"/>
    <w:link w:val="affffffffffffffffffffffffffffffff6"/>
    <w:autoRedefine/>
    <w:qFormat/>
    <w:locked/>
    <w:rPr>
      <w:kern w:val="2"/>
      <w:sz w:val="24"/>
      <w:szCs w:val="22"/>
    </w:rPr>
  </w:style>
  <w:style w:type="paragraph" w:customStyle="1" w:styleId="affffffffffffffffffffffffffffffff6">
    <w:name w:val="插图"/>
    <w:next w:val="affb"/>
    <w:link w:val="Charffffffff5"/>
    <w:qFormat/>
    <w:pPr>
      <w:spacing w:beforeLines="50"/>
      <w:jc w:val="center"/>
    </w:pPr>
    <w:rPr>
      <w:kern w:val="2"/>
      <w:sz w:val="24"/>
      <w:szCs w:val="22"/>
    </w:rPr>
  </w:style>
  <w:style w:type="paragraph" w:customStyle="1" w:styleId="3ff6">
    <w:name w:val="文档标题3"/>
    <w:basedOn w:val="30"/>
    <w:autoRedefine/>
    <w:semiHidden/>
    <w:qFormat/>
    <w:pPr>
      <w:keepNext w:val="0"/>
      <w:keepLines w:val="0"/>
      <w:widowControl/>
      <w:tabs>
        <w:tab w:val="left" w:pos="1260"/>
      </w:tabs>
      <w:adjustRightInd/>
      <w:spacing w:line="480" w:lineRule="auto"/>
      <w:ind w:left="1986" w:firstLineChars="0" w:hanging="1418"/>
      <w:jc w:val="left"/>
    </w:pPr>
    <w:rPr>
      <w:rFonts w:ascii="Cambria" w:eastAsia="黑体" w:hAnsi="Cambria"/>
      <w:sz w:val="24"/>
      <w:szCs w:val="24"/>
      <w:lang w:val="en-GB"/>
    </w:rPr>
  </w:style>
  <w:style w:type="character" w:customStyle="1" w:styleId="Charffffffff6">
    <w:name w:val="页尾 Char"/>
    <w:basedOn w:val="afffffffff4"/>
    <w:link w:val="affffffffffffffffffffffffffffffff7"/>
    <w:autoRedefine/>
    <w:qFormat/>
    <w:locked/>
    <w:rPr>
      <w:rFonts w:ascii="宋体"/>
      <w:kern w:val="2"/>
      <w:sz w:val="18"/>
      <w:szCs w:val="22"/>
    </w:rPr>
  </w:style>
  <w:style w:type="paragraph" w:customStyle="1" w:styleId="affffffffffffffffffffffffffffffff7">
    <w:name w:val="页尾"/>
    <w:link w:val="Charffffffff6"/>
    <w:autoRedefine/>
    <w:qFormat/>
    <w:rPr>
      <w:rFonts w:ascii="宋体"/>
      <w:kern w:val="2"/>
      <w:sz w:val="18"/>
      <w:szCs w:val="22"/>
    </w:rPr>
  </w:style>
  <w:style w:type="character" w:customStyle="1" w:styleId="501Char2">
    <w:name w:val="501表头图名字体 Char"/>
    <w:link w:val="5015"/>
    <w:semiHidden/>
    <w:qFormat/>
    <w:locked/>
    <w:rPr>
      <w:rFonts w:ascii="黑体" w:eastAsia="黑体" w:hAnsi="黑体"/>
      <w:kern w:val="2"/>
      <w:sz w:val="21"/>
      <w:szCs w:val="24"/>
      <w:lang w:val="zh-CN" w:eastAsia="zh-CN"/>
    </w:rPr>
  </w:style>
  <w:style w:type="paragraph" w:customStyle="1" w:styleId="5015">
    <w:name w:val="501表头图名字体"/>
    <w:basedOn w:val="affb"/>
    <w:next w:val="affb"/>
    <w:link w:val="501Char2"/>
    <w:autoRedefine/>
    <w:semiHidden/>
    <w:qFormat/>
    <w:pPr>
      <w:spacing w:line="360" w:lineRule="auto"/>
      <w:ind w:firstLineChars="0" w:firstLine="0"/>
      <w:jc w:val="center"/>
    </w:pPr>
    <w:rPr>
      <w:rFonts w:ascii="黑体" w:eastAsia="黑体" w:hAnsi="黑体"/>
      <w:sz w:val="21"/>
      <w:szCs w:val="24"/>
      <w:lang w:val="zh-CN"/>
    </w:rPr>
  </w:style>
  <w:style w:type="character" w:customStyle="1" w:styleId="Charffffffff7">
    <w:name w:val="文件名 Char"/>
    <w:basedOn w:val="affd"/>
    <w:link w:val="affffffffffffffffffffffffffffffff8"/>
    <w:autoRedefine/>
    <w:qFormat/>
    <w:locked/>
    <w:rPr>
      <w:rFonts w:ascii="黑体" w:eastAsia="黑体" w:hAnsi="黑体"/>
      <w:kern w:val="2"/>
      <w:sz w:val="52"/>
      <w:szCs w:val="32"/>
      <w:lang w:val="zh-CN"/>
    </w:rPr>
  </w:style>
  <w:style w:type="paragraph" w:customStyle="1" w:styleId="affffffffffffffffffffffffffffffff8">
    <w:name w:val="文件名"/>
    <w:link w:val="Charffffffff7"/>
    <w:qFormat/>
    <w:pPr>
      <w:framePr w:wrap="around" w:vAnchor="page" w:hAnchor="margin" w:xAlign="center" w:y="4254"/>
      <w:jc w:val="center"/>
    </w:pPr>
    <w:rPr>
      <w:rFonts w:ascii="黑体" w:eastAsia="黑体" w:hAnsi="黑体"/>
      <w:kern w:val="2"/>
      <w:sz w:val="52"/>
      <w:szCs w:val="32"/>
      <w:lang w:val="zh-CN"/>
    </w:rPr>
  </w:style>
  <w:style w:type="character" w:customStyle="1" w:styleId="1fffffffc">
    <w:name w:val="明显参考1"/>
    <w:basedOn w:val="affd"/>
    <w:uiPriority w:val="32"/>
    <w:qFormat/>
    <w:rPr>
      <w:b/>
      <w:bCs/>
      <w:smallCaps/>
      <w:color w:val="C0504D"/>
      <w:spacing w:val="5"/>
      <w:u w:val="single"/>
    </w:rPr>
  </w:style>
  <w:style w:type="character" w:customStyle="1" w:styleId="CharCharChar2">
    <w:name w:val="插图 Char Char Char"/>
    <w:autoRedefine/>
    <w:qFormat/>
    <w:rPr>
      <w:kern w:val="2"/>
      <w:sz w:val="24"/>
      <w:szCs w:val="22"/>
    </w:rPr>
  </w:style>
  <w:style w:type="table" w:customStyle="1" w:styleId="WY">
    <w:name w:val="表格WY"/>
    <w:basedOn w:val="affe"/>
    <w:uiPriority w:val="99"/>
    <w:qFormat/>
    <w:pPr>
      <w:jc w:val="both"/>
    </w:pPr>
    <w:rPr>
      <w:rFonts w:ascii="Calibri" w:hAnsi="Calibri"/>
      <w:sz w:val="21"/>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
    <w:tcPr>
      <w:vAlign w:val="center"/>
    </w:tcPr>
  </w:style>
  <w:style w:type="table" w:customStyle="1" w:styleId="alpha2">
    <w:name w:val="alpha2"/>
    <w:basedOn w:val="affe"/>
    <w:autoRedefine/>
    <w:uiPriority w:val="59"/>
    <w:qFormat/>
    <w:pPr>
      <w:widowControl w:val="0"/>
      <w:adjustRightInd w:val="0"/>
      <w:spacing w:line="312"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lpha11">
    <w:name w:val="alpha11"/>
    <w:basedOn w:val="affe"/>
    <w:autoRedefine/>
    <w:uiPriority w:val="59"/>
    <w:qFormat/>
    <w:pPr>
      <w:widowControl w:val="0"/>
      <w:adjustRightInd w:val="0"/>
      <w:spacing w:line="312"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lpha21">
    <w:name w:val="alpha21"/>
    <w:basedOn w:val="affe"/>
    <w:uiPriority w:val="59"/>
    <w:qFormat/>
    <w:pPr>
      <w:widowControl w:val="0"/>
      <w:adjustRightInd w:val="0"/>
      <w:spacing w:line="312"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ffe"/>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lpha3">
    <w:name w:val="alpha3"/>
    <w:basedOn w:val="affe"/>
    <w:autoRedefine/>
    <w:uiPriority w:val="59"/>
    <w:qFormat/>
    <w:pPr>
      <w:widowControl w:val="0"/>
      <w:adjustRightInd w:val="0"/>
      <w:spacing w:line="312"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网格型20"/>
    <w:basedOn w:val="affe"/>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网格型25"/>
    <w:basedOn w:val="affe"/>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
    <w:basedOn w:val="affe"/>
    <w:autoRedefine/>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ffe"/>
    <w:autoRedefine/>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affe"/>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网格型29"/>
    <w:basedOn w:val="affe"/>
    <w:autoRedefine/>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网格型30"/>
    <w:basedOn w:val="affe"/>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
    <w:basedOn w:val="affe"/>
    <w:autoRedefine/>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ffe"/>
    <w:autoRedefine/>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ffe"/>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affe"/>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fffffffffffffffffffff9">
    <w:name w:val="新表格段落"/>
    <w:basedOn w:val="affb"/>
    <w:qFormat/>
    <w:pPr>
      <w:widowControl/>
      <w:spacing w:line="460" w:lineRule="exact"/>
      <w:ind w:firstLineChars="0" w:firstLine="0"/>
      <w:jc w:val="left"/>
    </w:pPr>
    <w:rPr>
      <w:rFonts w:ascii="宋体" w:eastAsia="宋体" w:hAnsi="宋体" w:cs="宋体"/>
      <w:sz w:val="21"/>
      <w:szCs w:val="20"/>
    </w:rPr>
  </w:style>
  <w:style w:type="character" w:customStyle="1" w:styleId="Charffffffff8">
    <w:name w:val="正文字体 Char"/>
    <w:basedOn w:val="affd"/>
    <w:link w:val="affffffffffffffffffffffffffffffffa"/>
    <w:qFormat/>
    <w:locked/>
    <w:rPr>
      <w:rFonts w:cs="宋体"/>
      <w:sz w:val="24"/>
    </w:rPr>
  </w:style>
  <w:style w:type="paragraph" w:customStyle="1" w:styleId="affffffffffffffffffffffffffffffffa">
    <w:name w:val="正文字体"/>
    <w:basedOn w:val="affb"/>
    <w:link w:val="Charffffffff8"/>
    <w:autoRedefine/>
    <w:qFormat/>
    <w:pPr>
      <w:spacing w:line="460" w:lineRule="exact"/>
      <w:ind w:firstLine="480"/>
    </w:pPr>
    <w:rPr>
      <w:rFonts w:eastAsia="宋体" w:cs="宋体"/>
      <w:kern w:val="0"/>
      <w:sz w:val="24"/>
      <w:szCs w:val="20"/>
    </w:rPr>
  </w:style>
  <w:style w:type="table" w:customStyle="1" w:styleId="12f1">
    <w:name w:val="表格内容12"/>
    <w:basedOn w:val="affe"/>
    <w:qFormat/>
    <w:pPr>
      <w:adjustRightInd w:val="0"/>
      <w:snapToGrid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fffffffffffffffffffffb">
    <w:name w:val="图片标题"/>
    <w:basedOn w:val="affb"/>
    <w:next w:val="affb"/>
    <w:link w:val="Charffffffff9"/>
    <w:qFormat/>
    <w:pPr>
      <w:adjustRightInd w:val="0"/>
      <w:snapToGrid w:val="0"/>
      <w:spacing w:line="300" w:lineRule="auto"/>
      <w:ind w:firstLineChars="0" w:firstLine="0"/>
      <w:jc w:val="center"/>
    </w:pPr>
    <w:rPr>
      <w:rFonts w:eastAsia="黑体"/>
      <w:sz w:val="24"/>
      <w:szCs w:val="20"/>
    </w:rPr>
  </w:style>
  <w:style w:type="character" w:customStyle="1" w:styleId="Charffffffff9">
    <w:name w:val="图片标题 Char"/>
    <w:basedOn w:val="affd"/>
    <w:link w:val="affffffffffffffffffffffffffffffffb"/>
    <w:autoRedefine/>
    <w:qFormat/>
    <w:rPr>
      <w:rFonts w:eastAsia="黑体"/>
      <w:kern w:val="2"/>
      <w:sz w:val="24"/>
    </w:rPr>
  </w:style>
  <w:style w:type="paragraph" w:customStyle="1" w:styleId="affffffffffffffffffffffffffffffffc">
    <w:name w:val="图片居中"/>
    <w:basedOn w:val="affb"/>
    <w:next w:val="affb"/>
    <w:link w:val="Charffffffffa"/>
    <w:autoRedefine/>
    <w:qFormat/>
    <w:pPr>
      <w:adjustRightInd w:val="0"/>
      <w:snapToGrid w:val="0"/>
      <w:spacing w:line="300" w:lineRule="auto"/>
      <w:ind w:firstLineChars="0" w:firstLine="0"/>
      <w:jc w:val="center"/>
    </w:pPr>
    <w:rPr>
      <w:rFonts w:eastAsia="宋体"/>
      <w:szCs w:val="21"/>
    </w:rPr>
  </w:style>
  <w:style w:type="character" w:customStyle="1" w:styleId="Charffffffffa">
    <w:name w:val="图片居中 Char"/>
    <w:basedOn w:val="affd"/>
    <w:link w:val="affffffffffffffffffffffffffffffffc"/>
    <w:autoRedefine/>
    <w:qFormat/>
    <w:rPr>
      <w:kern w:val="2"/>
      <w:sz w:val="28"/>
      <w:szCs w:val="21"/>
    </w:rPr>
  </w:style>
  <w:style w:type="paragraph" w:customStyle="1" w:styleId="xl1037">
    <w:name w:val="xl1037"/>
    <w:basedOn w:val="affb"/>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left"/>
      <w:textAlignment w:val="center"/>
    </w:pPr>
    <w:rPr>
      <w:rFonts w:ascii="宋体" w:eastAsia="宋体" w:hAnsi="宋体" w:cs="宋体"/>
      <w:kern w:val="0"/>
      <w:sz w:val="20"/>
      <w:szCs w:val="20"/>
    </w:rPr>
  </w:style>
  <w:style w:type="paragraph" w:customStyle="1" w:styleId="xl1038">
    <w:name w:val="xl1038"/>
    <w:basedOn w:val="affb"/>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left"/>
      <w:textAlignment w:val="center"/>
    </w:pPr>
    <w:rPr>
      <w:rFonts w:ascii="宋体" w:eastAsia="宋体" w:hAnsi="宋体" w:cs="宋体"/>
      <w:kern w:val="0"/>
      <w:sz w:val="18"/>
      <w:szCs w:val="18"/>
    </w:rPr>
  </w:style>
  <w:style w:type="paragraph" w:customStyle="1" w:styleId="xl1039">
    <w:name w:val="xl1039"/>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ascii="宋体" w:eastAsia="宋体" w:hAnsi="宋体" w:cs="宋体"/>
      <w:kern w:val="0"/>
      <w:sz w:val="18"/>
      <w:szCs w:val="18"/>
    </w:rPr>
  </w:style>
  <w:style w:type="paragraph" w:customStyle="1" w:styleId="xl1040">
    <w:name w:val="xl1040"/>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ascii="宋体" w:eastAsia="宋体" w:hAnsi="宋体" w:cs="宋体"/>
      <w:kern w:val="0"/>
      <w:sz w:val="18"/>
      <w:szCs w:val="18"/>
    </w:rPr>
  </w:style>
  <w:style w:type="paragraph" w:customStyle="1" w:styleId="xl1041">
    <w:name w:val="xl1041"/>
    <w:basedOn w:val="affb"/>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left"/>
      <w:textAlignment w:val="center"/>
    </w:pPr>
    <w:rPr>
      <w:rFonts w:ascii="宋体" w:eastAsia="宋体" w:hAnsi="宋体" w:cs="宋体"/>
      <w:kern w:val="0"/>
      <w:sz w:val="18"/>
      <w:szCs w:val="18"/>
    </w:rPr>
  </w:style>
  <w:style w:type="paragraph" w:customStyle="1" w:styleId="xl1042">
    <w:name w:val="xl1042"/>
    <w:basedOn w:val="affb"/>
    <w:qFormat/>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Chars="0" w:firstLine="0"/>
      <w:jc w:val="left"/>
      <w:textAlignment w:val="center"/>
    </w:pPr>
    <w:rPr>
      <w:rFonts w:ascii="宋体" w:eastAsia="宋体" w:hAnsi="宋体" w:cs="宋体"/>
      <w:kern w:val="0"/>
      <w:sz w:val="20"/>
      <w:szCs w:val="20"/>
    </w:rPr>
  </w:style>
  <w:style w:type="paragraph" w:customStyle="1" w:styleId="xl1043">
    <w:name w:val="xl1043"/>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left"/>
      <w:textAlignment w:val="center"/>
    </w:pPr>
    <w:rPr>
      <w:rFonts w:ascii="宋体" w:eastAsia="宋体" w:hAnsi="宋体" w:cs="宋体"/>
      <w:kern w:val="0"/>
      <w:sz w:val="18"/>
      <w:szCs w:val="18"/>
    </w:rPr>
  </w:style>
  <w:style w:type="paragraph" w:customStyle="1" w:styleId="xl1044">
    <w:name w:val="xl1044"/>
    <w:basedOn w:val="affb"/>
    <w:qFormat/>
    <w:pPr>
      <w:widowControl/>
      <w:pBdr>
        <w:top w:val="single" w:sz="4" w:space="0" w:color="000000"/>
        <w:left w:val="single" w:sz="4" w:space="0" w:color="000000"/>
        <w:right w:val="single" w:sz="4" w:space="0" w:color="000000"/>
      </w:pBdr>
      <w:shd w:val="clear" w:color="000000" w:fill="FFFFFF"/>
      <w:spacing w:before="100" w:beforeAutospacing="1" w:after="100" w:afterAutospacing="1" w:line="240" w:lineRule="auto"/>
      <w:ind w:firstLineChars="0" w:firstLine="0"/>
      <w:jc w:val="left"/>
      <w:textAlignment w:val="center"/>
    </w:pPr>
    <w:rPr>
      <w:rFonts w:ascii="宋体" w:eastAsia="宋体" w:hAnsi="宋体" w:cs="宋体"/>
      <w:kern w:val="0"/>
      <w:sz w:val="18"/>
      <w:szCs w:val="18"/>
    </w:rPr>
  </w:style>
  <w:style w:type="paragraph" w:customStyle="1" w:styleId="xl1045">
    <w:name w:val="xl1045"/>
    <w:basedOn w:val="affb"/>
    <w:autoRedefine/>
    <w:qFormat/>
    <w:pPr>
      <w:widowControl/>
      <w:pBdr>
        <w:top w:val="single" w:sz="4" w:space="0" w:color="000000"/>
        <w:left w:val="single" w:sz="4" w:space="0" w:color="000000"/>
        <w:right w:val="single" w:sz="4" w:space="0" w:color="000000"/>
      </w:pBdr>
      <w:shd w:val="clear" w:color="000000" w:fill="FFFFFF"/>
      <w:spacing w:before="100" w:beforeAutospacing="1" w:after="100" w:afterAutospacing="1" w:line="240" w:lineRule="auto"/>
      <w:ind w:firstLineChars="0" w:firstLine="0"/>
      <w:jc w:val="center"/>
      <w:textAlignment w:val="center"/>
    </w:pPr>
    <w:rPr>
      <w:rFonts w:ascii="宋体" w:eastAsia="宋体" w:hAnsi="宋体" w:cs="宋体"/>
      <w:kern w:val="0"/>
      <w:sz w:val="18"/>
      <w:szCs w:val="18"/>
    </w:rPr>
  </w:style>
  <w:style w:type="paragraph" w:customStyle="1" w:styleId="xl1046">
    <w:name w:val="xl1046"/>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ascii="宋体" w:eastAsia="宋体" w:hAnsi="宋体" w:cs="宋体"/>
      <w:kern w:val="0"/>
      <w:sz w:val="18"/>
      <w:szCs w:val="18"/>
    </w:rPr>
  </w:style>
  <w:style w:type="paragraph" w:customStyle="1" w:styleId="xl1047">
    <w:name w:val="xl1047"/>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ascii="宋体" w:eastAsia="宋体" w:hAnsi="宋体" w:cs="宋体"/>
      <w:kern w:val="0"/>
      <w:sz w:val="18"/>
      <w:szCs w:val="18"/>
    </w:rPr>
  </w:style>
  <w:style w:type="paragraph" w:customStyle="1" w:styleId="xl1048">
    <w:name w:val="xl1048"/>
    <w:basedOn w:val="affb"/>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ascii="宋体" w:eastAsia="宋体" w:hAnsi="宋体" w:cs="宋体"/>
      <w:kern w:val="0"/>
      <w:sz w:val="20"/>
      <w:szCs w:val="20"/>
    </w:rPr>
  </w:style>
  <w:style w:type="paragraph" w:customStyle="1" w:styleId="xl1049">
    <w:name w:val="xl1049"/>
    <w:basedOn w:val="affb"/>
    <w:qFormat/>
    <w:pPr>
      <w:widowControl/>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left"/>
      <w:textAlignment w:val="center"/>
    </w:pPr>
    <w:rPr>
      <w:rFonts w:ascii="宋体" w:eastAsia="宋体" w:hAnsi="宋体" w:cs="宋体"/>
      <w:kern w:val="0"/>
      <w:sz w:val="20"/>
      <w:szCs w:val="20"/>
    </w:rPr>
  </w:style>
  <w:style w:type="paragraph" w:customStyle="1" w:styleId="xl1050">
    <w:name w:val="xl1050"/>
    <w:basedOn w:val="affb"/>
    <w:autoRedefine/>
    <w:qFormat/>
    <w:pPr>
      <w:widowControl/>
      <w:pBdr>
        <w:top w:val="single" w:sz="4" w:space="0" w:color="000000"/>
        <w:left w:val="single" w:sz="4" w:space="0" w:color="000000"/>
        <w:right w:val="single" w:sz="4" w:space="0" w:color="000000"/>
      </w:pBdr>
      <w:shd w:val="clear" w:color="000000" w:fill="FFFFFF"/>
      <w:spacing w:before="100" w:beforeAutospacing="1" w:after="100" w:afterAutospacing="1" w:line="240" w:lineRule="auto"/>
      <w:ind w:firstLineChars="0" w:firstLine="0"/>
      <w:jc w:val="left"/>
      <w:textAlignment w:val="center"/>
    </w:pPr>
    <w:rPr>
      <w:rFonts w:ascii="宋体" w:eastAsia="宋体" w:hAnsi="宋体" w:cs="宋体"/>
      <w:kern w:val="0"/>
      <w:sz w:val="18"/>
      <w:szCs w:val="18"/>
    </w:rPr>
  </w:style>
  <w:style w:type="paragraph" w:customStyle="1" w:styleId="xl1051">
    <w:name w:val="xl1051"/>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left"/>
      <w:textAlignment w:val="center"/>
    </w:pPr>
    <w:rPr>
      <w:rFonts w:ascii="宋体" w:eastAsia="宋体" w:hAnsi="宋体" w:cs="宋体"/>
      <w:kern w:val="0"/>
      <w:sz w:val="18"/>
      <w:szCs w:val="18"/>
    </w:rPr>
  </w:style>
  <w:style w:type="paragraph" w:customStyle="1" w:styleId="xl1052">
    <w:name w:val="xl1052"/>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left"/>
      <w:textAlignment w:val="center"/>
    </w:pPr>
    <w:rPr>
      <w:rFonts w:ascii="宋体" w:eastAsia="宋体" w:hAnsi="宋体" w:cs="宋体"/>
      <w:kern w:val="0"/>
      <w:sz w:val="20"/>
      <w:szCs w:val="20"/>
    </w:rPr>
  </w:style>
  <w:style w:type="paragraph" w:customStyle="1" w:styleId="xl1053">
    <w:name w:val="xl1053"/>
    <w:basedOn w:val="affb"/>
    <w:autoRedefine/>
    <w:qFormat/>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Chars="0" w:firstLine="0"/>
      <w:jc w:val="left"/>
      <w:textAlignment w:val="center"/>
    </w:pPr>
    <w:rPr>
      <w:rFonts w:ascii="宋体" w:eastAsia="宋体" w:hAnsi="宋体" w:cs="宋体"/>
      <w:kern w:val="0"/>
      <w:sz w:val="18"/>
      <w:szCs w:val="18"/>
    </w:rPr>
  </w:style>
  <w:style w:type="paragraph" w:customStyle="1" w:styleId="xl1054">
    <w:name w:val="xl1054"/>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eastAsia="宋体"/>
      <w:b/>
      <w:bCs/>
      <w:kern w:val="0"/>
      <w:sz w:val="18"/>
      <w:szCs w:val="18"/>
    </w:rPr>
  </w:style>
  <w:style w:type="paragraph" w:customStyle="1" w:styleId="xl1055">
    <w:name w:val="xl1055"/>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ascii="宋体" w:eastAsia="宋体" w:hAnsi="宋体" w:cs="宋体"/>
      <w:kern w:val="0"/>
      <w:sz w:val="20"/>
      <w:szCs w:val="20"/>
    </w:rPr>
  </w:style>
  <w:style w:type="paragraph" w:customStyle="1" w:styleId="xl1056">
    <w:name w:val="xl1056"/>
    <w:basedOn w:val="affb"/>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ascii="宋体" w:eastAsia="宋体" w:hAnsi="宋体" w:cs="宋体"/>
      <w:kern w:val="0"/>
      <w:sz w:val="20"/>
      <w:szCs w:val="20"/>
    </w:rPr>
  </w:style>
  <w:style w:type="paragraph" w:customStyle="1" w:styleId="xl1057">
    <w:name w:val="xl1057"/>
    <w:basedOn w:val="affb"/>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ascii="宋体" w:eastAsia="宋体" w:hAnsi="宋体" w:cs="宋体"/>
      <w:kern w:val="0"/>
      <w:sz w:val="18"/>
      <w:szCs w:val="18"/>
    </w:rPr>
  </w:style>
  <w:style w:type="paragraph" w:customStyle="1" w:styleId="msonormal0">
    <w:name w:val="msonormal"/>
    <w:basedOn w:val="affb"/>
    <w:autoRedefine/>
    <w:qFormat/>
    <w:pPr>
      <w:widowControl/>
      <w:spacing w:before="100" w:beforeAutospacing="1" w:after="100" w:afterAutospacing="1" w:line="240" w:lineRule="auto"/>
      <w:ind w:firstLineChars="0" w:firstLine="0"/>
      <w:jc w:val="left"/>
    </w:pPr>
    <w:rPr>
      <w:rFonts w:ascii="宋体" w:eastAsia="宋体" w:hAnsi="宋体" w:cs="宋体"/>
      <w:kern w:val="0"/>
      <w:sz w:val="24"/>
      <w:szCs w:val="24"/>
    </w:rPr>
  </w:style>
  <w:style w:type="paragraph" w:customStyle="1" w:styleId="xl2089">
    <w:name w:val="xl2089"/>
    <w:basedOn w:val="affb"/>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left"/>
    </w:pPr>
    <w:rPr>
      <w:rFonts w:ascii="宋体" w:eastAsia="宋体" w:hAnsi="宋体" w:cs="宋体"/>
      <w:kern w:val="0"/>
      <w:sz w:val="18"/>
      <w:szCs w:val="18"/>
    </w:rPr>
  </w:style>
  <w:style w:type="paragraph" w:customStyle="1" w:styleId="xl2090">
    <w:name w:val="xl2090"/>
    <w:basedOn w:val="affb"/>
    <w:autoRedefine/>
    <w:qFormat/>
    <w:pPr>
      <w:widowControl/>
      <w:spacing w:before="100" w:beforeAutospacing="1" w:after="100" w:afterAutospacing="1" w:line="240" w:lineRule="auto"/>
      <w:ind w:firstLineChars="0" w:firstLine="0"/>
      <w:jc w:val="center"/>
    </w:pPr>
    <w:rPr>
      <w:rFonts w:ascii="宋体" w:eastAsia="宋体" w:hAnsi="宋体" w:cs="宋体"/>
      <w:kern w:val="0"/>
      <w:sz w:val="24"/>
      <w:szCs w:val="24"/>
    </w:rPr>
  </w:style>
  <w:style w:type="paragraph" w:customStyle="1" w:styleId="xl2091">
    <w:name w:val="xl2091"/>
    <w:basedOn w:val="affb"/>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pPr>
    <w:rPr>
      <w:rFonts w:ascii="宋体" w:eastAsia="宋体" w:hAnsi="宋体" w:cs="宋体"/>
      <w:b/>
      <w:bCs/>
      <w:kern w:val="0"/>
      <w:sz w:val="24"/>
      <w:szCs w:val="24"/>
    </w:rPr>
  </w:style>
  <w:style w:type="paragraph" w:customStyle="1" w:styleId="xl2092">
    <w:name w:val="xl2092"/>
    <w:basedOn w:val="affb"/>
    <w:autoRedefine/>
    <w:qFormat/>
    <w:pPr>
      <w:widowControl/>
      <w:pBdr>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pPr>
    <w:rPr>
      <w:rFonts w:ascii="宋体" w:eastAsia="宋体" w:hAnsi="宋体" w:cs="宋体"/>
      <w:kern w:val="0"/>
      <w:sz w:val="24"/>
      <w:szCs w:val="24"/>
    </w:rPr>
  </w:style>
  <w:style w:type="paragraph" w:customStyle="1" w:styleId="xl2093">
    <w:name w:val="xl2093"/>
    <w:basedOn w:val="affb"/>
    <w:autoRedefine/>
    <w:qFormat/>
    <w:pPr>
      <w:widowControl/>
      <w:pBdr>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pPr>
    <w:rPr>
      <w:rFonts w:ascii="宋体" w:eastAsia="宋体" w:hAnsi="宋体" w:cs="宋体"/>
      <w:b/>
      <w:bCs/>
      <w:kern w:val="0"/>
      <w:sz w:val="24"/>
      <w:szCs w:val="24"/>
    </w:rPr>
  </w:style>
  <w:style w:type="paragraph" w:customStyle="1" w:styleId="xl2094">
    <w:name w:val="xl2094"/>
    <w:basedOn w:val="affb"/>
    <w:qFormat/>
    <w:pPr>
      <w:widowControl/>
      <w:pBdr>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pPr>
    <w:rPr>
      <w:rFonts w:ascii="宋体" w:eastAsia="宋体" w:hAnsi="宋体" w:cs="宋体"/>
      <w:b/>
      <w:bCs/>
      <w:kern w:val="0"/>
      <w:sz w:val="24"/>
      <w:szCs w:val="24"/>
    </w:rPr>
  </w:style>
  <w:style w:type="paragraph" w:customStyle="1" w:styleId="xl2095">
    <w:name w:val="xl2095"/>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eastAsia="宋体" w:hAnsi="宋体" w:cs="宋体"/>
      <w:kern w:val="0"/>
      <w:sz w:val="24"/>
      <w:szCs w:val="24"/>
    </w:rPr>
  </w:style>
  <w:style w:type="paragraph" w:customStyle="1" w:styleId="xl2096">
    <w:name w:val="xl2096"/>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eastAsia="宋体" w:hAnsi="宋体" w:cs="宋体"/>
      <w:kern w:val="0"/>
      <w:sz w:val="24"/>
      <w:szCs w:val="24"/>
    </w:rPr>
  </w:style>
  <w:style w:type="paragraph" w:customStyle="1" w:styleId="xl2097">
    <w:name w:val="xl2097"/>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eastAsia="宋体" w:hAnsi="宋体" w:cs="宋体"/>
      <w:kern w:val="0"/>
      <w:sz w:val="18"/>
      <w:szCs w:val="18"/>
    </w:rPr>
  </w:style>
  <w:style w:type="paragraph" w:customStyle="1" w:styleId="xl2098">
    <w:name w:val="xl2098"/>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eastAsia="宋体"/>
      <w:kern w:val="0"/>
      <w:sz w:val="18"/>
      <w:szCs w:val="18"/>
    </w:rPr>
  </w:style>
  <w:style w:type="paragraph" w:customStyle="1" w:styleId="xl2099">
    <w:name w:val="xl2099"/>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eastAsia="宋体" w:hAnsi="宋体" w:cs="宋体"/>
      <w:kern w:val="0"/>
      <w:sz w:val="18"/>
      <w:szCs w:val="18"/>
    </w:rPr>
  </w:style>
  <w:style w:type="paragraph" w:customStyle="1" w:styleId="xl2100">
    <w:name w:val="xl2100"/>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eastAsia="宋体"/>
      <w:kern w:val="0"/>
      <w:sz w:val="18"/>
      <w:szCs w:val="18"/>
    </w:rPr>
  </w:style>
  <w:style w:type="paragraph" w:customStyle="1" w:styleId="xl2101">
    <w:name w:val="xl2101"/>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eastAsia="宋体" w:hAnsi="宋体" w:cs="宋体"/>
      <w:kern w:val="0"/>
      <w:sz w:val="18"/>
      <w:szCs w:val="18"/>
    </w:rPr>
  </w:style>
  <w:style w:type="paragraph" w:customStyle="1" w:styleId="xl2102">
    <w:name w:val="xl2102"/>
    <w:basedOn w:val="affb"/>
    <w:autoRedefine/>
    <w:qFormat/>
    <w:pPr>
      <w:widowControl/>
      <w:spacing w:before="100" w:beforeAutospacing="1" w:after="100" w:afterAutospacing="1" w:line="240" w:lineRule="auto"/>
      <w:ind w:firstLineChars="0" w:firstLine="0"/>
      <w:jc w:val="left"/>
    </w:pPr>
    <w:rPr>
      <w:rFonts w:ascii="宋体" w:eastAsia="宋体" w:hAnsi="宋体" w:cs="宋体"/>
      <w:kern w:val="0"/>
      <w:sz w:val="24"/>
      <w:szCs w:val="24"/>
    </w:rPr>
  </w:style>
  <w:style w:type="paragraph" w:customStyle="1" w:styleId="xl2103">
    <w:name w:val="xl2103"/>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eastAsia="宋体" w:hAnsi="宋体" w:cs="宋体"/>
      <w:kern w:val="0"/>
      <w:sz w:val="18"/>
      <w:szCs w:val="18"/>
    </w:rPr>
  </w:style>
  <w:style w:type="paragraph" w:customStyle="1" w:styleId="xl2104">
    <w:name w:val="xl2104"/>
    <w:basedOn w:val="affb"/>
    <w:autoRedefine/>
    <w:qFormat/>
    <w:pPr>
      <w:widowControl/>
      <w:spacing w:before="100" w:beforeAutospacing="1" w:after="100" w:afterAutospacing="1" w:line="240" w:lineRule="auto"/>
      <w:ind w:firstLineChars="0" w:firstLine="0"/>
      <w:jc w:val="left"/>
    </w:pPr>
    <w:rPr>
      <w:rFonts w:ascii="宋体" w:eastAsia="宋体" w:hAnsi="宋体" w:cs="宋体"/>
      <w:kern w:val="0"/>
      <w:sz w:val="18"/>
      <w:szCs w:val="18"/>
    </w:rPr>
  </w:style>
  <w:style w:type="paragraph" w:customStyle="1" w:styleId="xl2105">
    <w:name w:val="xl2105"/>
    <w:basedOn w:val="affb"/>
    <w:qFormat/>
    <w:pPr>
      <w:widowControl/>
      <w:pBdr>
        <w:top w:val="single" w:sz="4" w:space="0" w:color="000000"/>
        <w:left w:val="single" w:sz="4" w:space="0" w:color="000000"/>
        <w:right w:val="single" w:sz="4" w:space="0" w:color="000000"/>
      </w:pBdr>
      <w:spacing w:before="100" w:beforeAutospacing="1" w:after="100" w:afterAutospacing="1" w:line="240" w:lineRule="auto"/>
      <w:ind w:firstLineChars="0" w:firstLine="0"/>
      <w:jc w:val="center"/>
    </w:pPr>
    <w:rPr>
      <w:rFonts w:ascii="宋体" w:eastAsia="宋体" w:hAnsi="宋体" w:cs="宋体"/>
      <w:b/>
      <w:bCs/>
      <w:kern w:val="0"/>
      <w:sz w:val="24"/>
      <w:szCs w:val="24"/>
    </w:rPr>
  </w:style>
  <w:style w:type="paragraph" w:customStyle="1" w:styleId="xl2106">
    <w:name w:val="xl2106"/>
    <w:basedOn w:val="affb"/>
    <w:autoRedefine/>
    <w:qFormat/>
    <w:pPr>
      <w:widowControl/>
      <w:pBdr>
        <w:top w:val="single" w:sz="4" w:space="0" w:color="000000"/>
        <w:left w:val="single" w:sz="4" w:space="0" w:color="000000"/>
        <w:bottom w:val="single" w:sz="4" w:space="0" w:color="000000"/>
      </w:pBdr>
      <w:spacing w:before="100" w:beforeAutospacing="1" w:after="100" w:afterAutospacing="1" w:line="240" w:lineRule="auto"/>
      <w:ind w:firstLineChars="0" w:firstLine="0"/>
      <w:jc w:val="center"/>
    </w:pPr>
    <w:rPr>
      <w:rFonts w:ascii="宋体" w:eastAsia="宋体" w:hAnsi="宋体" w:cs="宋体"/>
      <w:b/>
      <w:bCs/>
      <w:kern w:val="0"/>
      <w:sz w:val="24"/>
      <w:szCs w:val="24"/>
    </w:rPr>
  </w:style>
  <w:style w:type="paragraph" w:customStyle="1" w:styleId="xl2107">
    <w:name w:val="xl2107"/>
    <w:basedOn w:val="affb"/>
    <w:qFormat/>
    <w:pPr>
      <w:widowControl/>
      <w:pBdr>
        <w:top w:val="single" w:sz="4" w:space="0" w:color="000000"/>
        <w:bottom w:val="single" w:sz="4" w:space="0" w:color="000000"/>
      </w:pBdr>
      <w:spacing w:before="100" w:beforeAutospacing="1" w:after="100" w:afterAutospacing="1" w:line="240" w:lineRule="auto"/>
      <w:ind w:firstLineChars="0" w:firstLine="0"/>
      <w:jc w:val="center"/>
    </w:pPr>
    <w:rPr>
      <w:rFonts w:ascii="宋体" w:eastAsia="宋体" w:hAnsi="宋体" w:cs="宋体"/>
      <w:b/>
      <w:bCs/>
      <w:kern w:val="0"/>
      <w:sz w:val="24"/>
      <w:szCs w:val="24"/>
    </w:rPr>
  </w:style>
  <w:style w:type="paragraph" w:customStyle="1" w:styleId="xl2108">
    <w:name w:val="xl2108"/>
    <w:basedOn w:val="affb"/>
    <w:autoRedefine/>
    <w:qFormat/>
    <w:pPr>
      <w:widowControl/>
      <w:pBdr>
        <w:top w:val="single" w:sz="4" w:space="0" w:color="000000"/>
        <w:bottom w:val="single" w:sz="4" w:space="0" w:color="000000"/>
        <w:right w:val="single" w:sz="4" w:space="0" w:color="000000"/>
      </w:pBdr>
      <w:spacing w:before="100" w:beforeAutospacing="1" w:after="100" w:afterAutospacing="1" w:line="240" w:lineRule="auto"/>
      <w:ind w:firstLineChars="0" w:firstLine="0"/>
      <w:jc w:val="center"/>
    </w:pPr>
    <w:rPr>
      <w:rFonts w:ascii="宋体" w:eastAsia="宋体" w:hAnsi="宋体" w:cs="宋体"/>
      <w:b/>
      <w:bCs/>
      <w:kern w:val="0"/>
      <w:sz w:val="24"/>
      <w:szCs w:val="24"/>
    </w:rPr>
  </w:style>
  <w:style w:type="paragraph" w:customStyle="1" w:styleId="xl2109">
    <w:name w:val="xl2109"/>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eastAsia="宋体" w:hAnsi="宋体" w:cs="宋体"/>
      <w:kern w:val="0"/>
      <w:sz w:val="24"/>
      <w:szCs w:val="24"/>
    </w:rPr>
  </w:style>
  <w:style w:type="paragraph" w:customStyle="1" w:styleId="xl2110">
    <w:name w:val="xl2110"/>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eastAsia="宋体" w:hAnsi="宋体" w:cs="宋体"/>
      <w:kern w:val="0"/>
      <w:sz w:val="24"/>
      <w:szCs w:val="24"/>
    </w:rPr>
  </w:style>
  <w:style w:type="paragraph" w:customStyle="1" w:styleId="xl2111">
    <w:name w:val="xl2111"/>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eastAsia="宋体" w:hAnsi="宋体" w:cs="宋体"/>
      <w:kern w:val="0"/>
      <w:sz w:val="24"/>
      <w:szCs w:val="24"/>
    </w:rPr>
  </w:style>
  <w:style w:type="paragraph" w:customStyle="1" w:styleId="xl1058">
    <w:name w:val="xl1058"/>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059">
    <w:name w:val="xl1059"/>
    <w:basedOn w:val="affb"/>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060">
    <w:name w:val="xl1060"/>
    <w:basedOn w:val="affb"/>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061">
    <w:name w:val="xl1061"/>
    <w:basedOn w:val="affb"/>
    <w:qFormat/>
    <w:pPr>
      <w:widowControl/>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062">
    <w:name w:val="xl1062"/>
    <w:basedOn w:val="affb"/>
    <w:autoRedefine/>
    <w:qFormat/>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063">
    <w:name w:val="xl1063"/>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064">
    <w:name w:val="xl1064"/>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b/>
      <w:bCs/>
      <w:kern w:val="0"/>
      <w:sz w:val="24"/>
      <w:szCs w:val="24"/>
    </w:rPr>
  </w:style>
  <w:style w:type="paragraph" w:customStyle="1" w:styleId="xl1065">
    <w:name w:val="xl1065"/>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066">
    <w:name w:val="xl1066"/>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067">
    <w:name w:val="xl1067"/>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068">
    <w:name w:val="xl1068"/>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069">
    <w:name w:val="xl1069"/>
    <w:basedOn w:val="affb"/>
    <w:qFormat/>
    <w:pPr>
      <w:widowControl/>
      <w:pBdr>
        <w:top w:val="single" w:sz="4" w:space="0" w:color="auto"/>
        <w:left w:val="single" w:sz="4" w:space="0" w:color="auto"/>
        <w:bottom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070">
    <w:name w:val="xl1070"/>
    <w:basedOn w:val="affb"/>
    <w:qFormat/>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071">
    <w:name w:val="xl1071"/>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072">
    <w:name w:val="xl1072"/>
    <w:basedOn w:val="affb"/>
    <w:qFormat/>
    <w:pPr>
      <w:widowControl/>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073">
    <w:name w:val="xl1073"/>
    <w:basedOn w:val="affb"/>
    <w:qFormat/>
    <w:pPr>
      <w:widowControl/>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074">
    <w:name w:val="xl1074"/>
    <w:basedOn w:val="affb"/>
    <w:autoRedefine/>
    <w:qFormat/>
    <w:pPr>
      <w:widowControl/>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075">
    <w:name w:val="xl1075"/>
    <w:basedOn w:val="affb"/>
    <w:autoRedefine/>
    <w:qFormat/>
    <w:pPr>
      <w:widowControl/>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076">
    <w:name w:val="xl1076"/>
    <w:basedOn w:val="affb"/>
    <w:qFormat/>
    <w:pPr>
      <w:widowControl/>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077">
    <w:name w:val="xl1077"/>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b/>
      <w:bCs/>
      <w:kern w:val="0"/>
      <w:sz w:val="24"/>
      <w:szCs w:val="24"/>
    </w:rPr>
  </w:style>
  <w:style w:type="paragraph" w:customStyle="1" w:styleId="xl1078">
    <w:name w:val="xl1078"/>
    <w:basedOn w:val="affb"/>
    <w:autoRedefine/>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079">
    <w:name w:val="xl1079"/>
    <w:basedOn w:val="affb"/>
    <w:autoRedefine/>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080">
    <w:name w:val="xl1080"/>
    <w:basedOn w:val="affb"/>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081">
    <w:name w:val="xl1081"/>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right"/>
      <w:textAlignment w:val="center"/>
    </w:pPr>
    <w:rPr>
      <w:rFonts w:eastAsia="宋体"/>
      <w:kern w:val="0"/>
      <w:sz w:val="24"/>
      <w:szCs w:val="24"/>
    </w:rPr>
  </w:style>
  <w:style w:type="paragraph" w:customStyle="1" w:styleId="xl1082">
    <w:name w:val="xl1082"/>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083">
    <w:name w:val="xl1083"/>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084">
    <w:name w:val="xl1084"/>
    <w:basedOn w:val="affb"/>
    <w:autoRedefine/>
    <w:qFormat/>
    <w:pPr>
      <w:widowControl/>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085">
    <w:name w:val="xl1085"/>
    <w:basedOn w:val="affb"/>
    <w:autoRedefine/>
    <w:qFormat/>
    <w:pPr>
      <w:widowControl/>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086">
    <w:name w:val="xl1086"/>
    <w:basedOn w:val="affb"/>
    <w:qFormat/>
    <w:pPr>
      <w:widowControl/>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087">
    <w:name w:val="xl1087"/>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088">
    <w:name w:val="xl1088"/>
    <w:basedOn w:val="affb"/>
    <w:autoRedefine/>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089">
    <w:name w:val="xl1089"/>
    <w:basedOn w:val="affb"/>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090">
    <w:name w:val="xl1090"/>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091">
    <w:name w:val="xl1091"/>
    <w:basedOn w:val="affb"/>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092">
    <w:name w:val="xl1092"/>
    <w:basedOn w:val="affb"/>
    <w:qFormat/>
    <w:pPr>
      <w:widowControl/>
      <w:pBdr>
        <w:top w:val="single" w:sz="4" w:space="0" w:color="000000"/>
        <w:left w:val="single" w:sz="4" w:space="0" w:color="000000"/>
        <w:bottom w:val="single" w:sz="4" w:space="0" w:color="000000"/>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093">
    <w:name w:val="xl1093"/>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094">
    <w:name w:val="xl1094"/>
    <w:basedOn w:val="affb"/>
    <w:autoRedefine/>
    <w:qFormat/>
    <w:pPr>
      <w:widowControl/>
      <w:pBdr>
        <w:top w:val="single" w:sz="4" w:space="0" w:color="000000"/>
        <w:bottom w:val="single" w:sz="4" w:space="0" w:color="000000"/>
        <w:right w:val="single" w:sz="4" w:space="0" w:color="000000"/>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095">
    <w:name w:val="xl1095"/>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096">
    <w:name w:val="xl1096"/>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097">
    <w:name w:val="xl1097"/>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098">
    <w:name w:val="xl1098"/>
    <w:basedOn w:val="affb"/>
    <w:qFormat/>
    <w:pPr>
      <w:widowControl/>
      <w:pBdr>
        <w:top w:val="single" w:sz="4" w:space="0" w:color="auto"/>
        <w:left w:val="single" w:sz="4" w:space="0" w:color="auto"/>
        <w:bottom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099">
    <w:name w:val="xl1099"/>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100">
    <w:name w:val="xl1100"/>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101">
    <w:name w:val="xl1101"/>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102">
    <w:name w:val="xl1102"/>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103">
    <w:name w:val="xl1103"/>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4"/>
      <w:szCs w:val="24"/>
    </w:rPr>
  </w:style>
  <w:style w:type="paragraph" w:customStyle="1" w:styleId="xl1104">
    <w:name w:val="xl1104"/>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105">
    <w:name w:val="xl1105"/>
    <w:basedOn w:val="affb"/>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106">
    <w:name w:val="xl1106"/>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107">
    <w:name w:val="xl1107"/>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1108">
    <w:name w:val="xl1108"/>
    <w:basedOn w:val="affb"/>
    <w:qFormat/>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109">
    <w:name w:val="xl1109"/>
    <w:basedOn w:val="affb"/>
    <w:autoRedefine/>
    <w:qFormat/>
    <w:pPr>
      <w:widowControl/>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110">
    <w:name w:val="xl1110"/>
    <w:basedOn w:val="affb"/>
    <w:qFormat/>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111">
    <w:name w:val="xl1111"/>
    <w:basedOn w:val="affb"/>
    <w:autoRedefine/>
    <w:qFormat/>
    <w:pPr>
      <w:widowControl/>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112">
    <w:name w:val="xl1112"/>
    <w:basedOn w:val="affb"/>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left"/>
      <w:textAlignment w:val="center"/>
    </w:pPr>
    <w:rPr>
      <w:rFonts w:ascii="宋体" w:eastAsia="宋体" w:hAnsi="宋体" w:cs="宋体"/>
      <w:kern w:val="0"/>
      <w:sz w:val="24"/>
      <w:szCs w:val="24"/>
    </w:rPr>
  </w:style>
  <w:style w:type="paragraph" w:customStyle="1" w:styleId="xl1113">
    <w:name w:val="xl1113"/>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114">
    <w:name w:val="xl1114"/>
    <w:basedOn w:val="affb"/>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115">
    <w:name w:val="xl1115"/>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1116">
    <w:name w:val="xl1116"/>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117">
    <w:name w:val="xl1117"/>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118">
    <w:name w:val="xl1118"/>
    <w:basedOn w:val="affb"/>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119">
    <w:name w:val="xl1119"/>
    <w:basedOn w:val="affb"/>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120">
    <w:name w:val="xl1120"/>
    <w:basedOn w:val="affb"/>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121">
    <w:name w:val="xl1121"/>
    <w:basedOn w:val="affb"/>
    <w:qFormat/>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122">
    <w:name w:val="xl1122"/>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123">
    <w:name w:val="xl1123"/>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124">
    <w:name w:val="xl1124"/>
    <w:basedOn w:val="affb"/>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125">
    <w:name w:val="xl1125"/>
    <w:basedOn w:val="affb"/>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126">
    <w:name w:val="xl1126"/>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127">
    <w:name w:val="xl1127"/>
    <w:basedOn w:val="affb"/>
    <w:autoRedefine/>
    <w:qFormat/>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128">
    <w:name w:val="xl1128"/>
    <w:basedOn w:val="affb"/>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left"/>
      <w:textAlignment w:val="center"/>
    </w:pPr>
    <w:rPr>
      <w:rFonts w:ascii="宋体" w:eastAsia="宋体" w:hAnsi="宋体" w:cs="宋体"/>
      <w:kern w:val="0"/>
      <w:sz w:val="24"/>
      <w:szCs w:val="24"/>
    </w:rPr>
  </w:style>
  <w:style w:type="paragraph" w:customStyle="1" w:styleId="xl1129">
    <w:name w:val="xl1129"/>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130">
    <w:name w:val="xl1130"/>
    <w:basedOn w:val="affb"/>
    <w:qFormat/>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131">
    <w:name w:val="xl1131"/>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132">
    <w:name w:val="xl1132"/>
    <w:basedOn w:val="affb"/>
    <w:autoRedefine/>
    <w:qFormat/>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1133">
    <w:name w:val="xl1133"/>
    <w:basedOn w:val="affb"/>
    <w:autoRedefine/>
    <w:qFormat/>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134">
    <w:name w:val="xl1134"/>
    <w:basedOn w:val="affb"/>
    <w:autoRedefine/>
    <w:qFormat/>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1135">
    <w:name w:val="xl1135"/>
    <w:basedOn w:val="affb"/>
    <w:qFormat/>
    <w:pPr>
      <w:widowControl/>
      <w:pBdr>
        <w:top w:val="single" w:sz="4" w:space="0" w:color="000000"/>
        <w:left w:val="single" w:sz="4" w:space="0" w:color="000000"/>
        <w:right w:val="single" w:sz="4" w:space="0" w:color="000000"/>
      </w:pBdr>
      <w:shd w:val="clear" w:color="000000" w:fill="FFFFFF"/>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136">
    <w:name w:val="xl1136"/>
    <w:basedOn w:val="affb"/>
    <w:qFormat/>
    <w:pPr>
      <w:widowControl/>
      <w:pBdr>
        <w:top w:val="single" w:sz="4" w:space="0" w:color="000000"/>
        <w:left w:val="single" w:sz="4" w:space="0" w:color="000000"/>
        <w:right w:val="single" w:sz="4" w:space="0" w:color="000000"/>
      </w:pBdr>
      <w:shd w:val="clear" w:color="000000" w:fill="FFFFFF"/>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137">
    <w:name w:val="xl1137"/>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1138">
    <w:name w:val="xl1138"/>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left"/>
      <w:textAlignment w:val="center"/>
    </w:pPr>
    <w:rPr>
      <w:rFonts w:ascii="宋体" w:eastAsia="宋体" w:hAnsi="宋体" w:cs="宋体"/>
      <w:kern w:val="0"/>
      <w:sz w:val="24"/>
      <w:szCs w:val="24"/>
    </w:rPr>
  </w:style>
  <w:style w:type="paragraph" w:customStyle="1" w:styleId="xl1139">
    <w:name w:val="xl1139"/>
    <w:basedOn w:val="affb"/>
    <w:autoRedefine/>
    <w:qFormat/>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140">
    <w:name w:val="xl1140"/>
    <w:basedOn w:val="affb"/>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141">
    <w:name w:val="xl1141"/>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142">
    <w:name w:val="xl1142"/>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1143">
    <w:name w:val="xl1143"/>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144">
    <w:name w:val="xl1144"/>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145">
    <w:name w:val="xl1145"/>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146">
    <w:name w:val="xl1146"/>
    <w:basedOn w:val="affb"/>
    <w:qFormat/>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147">
    <w:name w:val="xl1147"/>
    <w:basedOn w:val="affb"/>
    <w:qFormat/>
    <w:pPr>
      <w:widowControl/>
      <w:pBdr>
        <w:top w:val="single" w:sz="4" w:space="0" w:color="000000"/>
        <w:left w:val="single" w:sz="4" w:space="0" w:color="000000"/>
        <w:bottom w:val="single" w:sz="4" w:space="0" w:color="000000"/>
      </w:pBdr>
      <w:shd w:val="clear" w:color="000000" w:fill="FFFFFF"/>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148">
    <w:name w:val="xl1148"/>
    <w:basedOn w:val="affb"/>
    <w:autoRedefine/>
    <w:qFormat/>
    <w:pPr>
      <w:widowControl/>
      <w:pBdr>
        <w:left w:val="single" w:sz="4" w:space="0" w:color="auto"/>
        <w:bottom w:val="single" w:sz="4" w:space="0" w:color="auto"/>
      </w:pBdr>
      <w:shd w:val="clear" w:color="000000" w:fill="FFFFFF"/>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149">
    <w:name w:val="xl1149"/>
    <w:basedOn w:val="affb"/>
    <w:autoRedefine/>
    <w:qFormat/>
    <w:pPr>
      <w:widowControl/>
      <w:pBdr>
        <w:top w:val="single" w:sz="4" w:space="0" w:color="000000"/>
        <w:left w:val="single" w:sz="4" w:space="0" w:color="000000"/>
        <w:bottom w:val="single" w:sz="4" w:space="0" w:color="000000"/>
      </w:pBdr>
      <w:shd w:val="clear" w:color="000000" w:fill="FFFFFF"/>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1150">
    <w:name w:val="xl1150"/>
    <w:basedOn w:val="affb"/>
    <w:autoRedefine/>
    <w:qFormat/>
    <w:pPr>
      <w:widowControl/>
      <w:pBdr>
        <w:top w:val="single" w:sz="4" w:space="0" w:color="000000"/>
        <w:left w:val="single" w:sz="4" w:space="0" w:color="000000"/>
      </w:pBdr>
      <w:shd w:val="clear" w:color="000000" w:fill="FFFFFF"/>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151">
    <w:name w:val="xl1151"/>
    <w:basedOn w:val="affb"/>
    <w:qFormat/>
    <w:pPr>
      <w:widowControl/>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152">
    <w:name w:val="xl1152"/>
    <w:basedOn w:val="affb"/>
    <w:autoRedefine/>
    <w:qFormat/>
    <w:pPr>
      <w:widowControl/>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153">
    <w:name w:val="xl1153"/>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color w:val="FF0000"/>
      <w:kern w:val="0"/>
      <w:sz w:val="24"/>
      <w:szCs w:val="24"/>
    </w:rPr>
  </w:style>
  <w:style w:type="paragraph" w:customStyle="1" w:styleId="xl1154">
    <w:name w:val="xl1154"/>
    <w:basedOn w:val="affb"/>
    <w:autoRedefine/>
    <w:qFormat/>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Chars="0" w:firstLine="0"/>
      <w:jc w:val="right"/>
      <w:textAlignment w:val="center"/>
    </w:pPr>
    <w:rPr>
      <w:rFonts w:eastAsia="宋体"/>
      <w:kern w:val="0"/>
      <w:sz w:val="24"/>
      <w:szCs w:val="24"/>
    </w:rPr>
  </w:style>
  <w:style w:type="paragraph" w:customStyle="1" w:styleId="xl1202">
    <w:name w:val="xl1202"/>
    <w:basedOn w:val="affb"/>
    <w:autoRedefine/>
    <w:qFormat/>
    <w:pPr>
      <w:widowControl/>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03">
    <w:name w:val="xl1203"/>
    <w:basedOn w:val="affb"/>
    <w:autoRedefine/>
    <w:qFormat/>
    <w:pPr>
      <w:widowControl/>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04">
    <w:name w:val="xl1204"/>
    <w:basedOn w:val="affb"/>
    <w:autoRedefine/>
    <w:qFormat/>
    <w:pPr>
      <w:widowControl/>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05">
    <w:name w:val="xl1205"/>
    <w:basedOn w:val="affb"/>
    <w:autoRedefine/>
    <w:qFormat/>
    <w:pPr>
      <w:widowControl/>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06">
    <w:name w:val="xl1206"/>
    <w:basedOn w:val="affb"/>
    <w:autoRedefine/>
    <w:qFormat/>
    <w:pPr>
      <w:widowControl/>
      <w:pBdr>
        <w:top w:val="single" w:sz="4" w:space="0" w:color="000000"/>
        <w:left w:val="single" w:sz="4" w:space="0" w:color="000000"/>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07">
    <w:name w:val="xl1207"/>
    <w:basedOn w:val="affb"/>
    <w:autoRedefine/>
    <w:qFormat/>
    <w:pPr>
      <w:widowControl/>
      <w:pBdr>
        <w:top w:val="single" w:sz="4" w:space="0" w:color="000000"/>
        <w:left w:val="single" w:sz="4" w:space="0" w:color="000000"/>
        <w:right w:val="single" w:sz="4" w:space="0" w:color="000000"/>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08">
    <w:name w:val="xl1208"/>
    <w:basedOn w:val="affb"/>
    <w:autoRedefine/>
    <w:qFormat/>
    <w:pPr>
      <w:widowControl/>
      <w:pBdr>
        <w:top w:val="single" w:sz="4" w:space="0" w:color="000000"/>
        <w:left w:val="single" w:sz="4" w:space="0" w:color="000000"/>
        <w:right w:val="single" w:sz="4" w:space="0" w:color="000000"/>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09">
    <w:name w:val="xl1209"/>
    <w:basedOn w:val="affb"/>
    <w:autoRedefine/>
    <w:qFormat/>
    <w:pPr>
      <w:widowControl/>
      <w:pBdr>
        <w:top w:val="single" w:sz="4" w:space="0" w:color="000000"/>
        <w:left w:val="single" w:sz="4" w:space="0" w:color="000000"/>
        <w:right w:val="single" w:sz="4" w:space="0" w:color="000000"/>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10">
    <w:name w:val="xl1210"/>
    <w:basedOn w:val="affb"/>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11">
    <w:name w:val="xl1211"/>
    <w:basedOn w:val="affb"/>
    <w:qFormat/>
    <w:pPr>
      <w:widowControl/>
      <w:pBdr>
        <w:top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12">
    <w:name w:val="xl1212"/>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13">
    <w:name w:val="xl1213"/>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eastAsia="宋体"/>
      <w:kern w:val="0"/>
      <w:sz w:val="24"/>
      <w:szCs w:val="24"/>
    </w:rPr>
  </w:style>
  <w:style w:type="paragraph" w:customStyle="1" w:styleId="xl1214">
    <w:name w:val="xl1214"/>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15">
    <w:name w:val="xl1215"/>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16">
    <w:name w:val="xl1216"/>
    <w:basedOn w:val="affb"/>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17">
    <w:name w:val="xl1217"/>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18">
    <w:name w:val="xl1218"/>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19">
    <w:name w:val="xl1219"/>
    <w:basedOn w:val="affb"/>
    <w:qFormat/>
    <w:pPr>
      <w:widowControl/>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20">
    <w:name w:val="xl1220"/>
    <w:basedOn w:val="affb"/>
    <w:qFormat/>
    <w:pPr>
      <w:widowControl/>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21">
    <w:name w:val="xl1221"/>
    <w:basedOn w:val="affb"/>
    <w:autoRedefine/>
    <w:qFormat/>
    <w:pPr>
      <w:widowControl/>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22">
    <w:name w:val="xl1222"/>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b/>
      <w:bCs/>
      <w:kern w:val="0"/>
      <w:sz w:val="24"/>
      <w:szCs w:val="24"/>
    </w:rPr>
  </w:style>
  <w:style w:type="paragraph" w:customStyle="1" w:styleId="xl1223">
    <w:name w:val="xl1223"/>
    <w:basedOn w:val="affb"/>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24">
    <w:name w:val="xl1224"/>
    <w:basedOn w:val="affb"/>
    <w:autoRedefine/>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25">
    <w:name w:val="xl1225"/>
    <w:basedOn w:val="affb"/>
    <w:autoRedefine/>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26">
    <w:name w:val="xl1226"/>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27">
    <w:name w:val="xl1227"/>
    <w:basedOn w:val="affb"/>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28">
    <w:name w:val="xl1228"/>
    <w:basedOn w:val="affb"/>
    <w:autoRedefine/>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29">
    <w:name w:val="xl1229"/>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30">
    <w:name w:val="xl1230"/>
    <w:basedOn w:val="affb"/>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31">
    <w:name w:val="xl1231"/>
    <w:basedOn w:val="affb"/>
    <w:autoRedefine/>
    <w:qFormat/>
    <w:pPr>
      <w:widowControl/>
      <w:pBdr>
        <w:top w:val="single" w:sz="4" w:space="0" w:color="000000"/>
        <w:left w:val="single" w:sz="4" w:space="0" w:color="000000"/>
        <w:bottom w:val="single" w:sz="4" w:space="0" w:color="000000"/>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32">
    <w:name w:val="xl1232"/>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33">
    <w:name w:val="xl1233"/>
    <w:basedOn w:val="affb"/>
    <w:qFormat/>
    <w:pPr>
      <w:widowControl/>
      <w:pBdr>
        <w:top w:val="single" w:sz="4" w:space="0" w:color="000000"/>
        <w:bottom w:val="single" w:sz="4" w:space="0" w:color="000000"/>
        <w:right w:val="single" w:sz="4" w:space="0" w:color="000000"/>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34">
    <w:name w:val="xl1234"/>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35">
    <w:name w:val="xl1235"/>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36">
    <w:name w:val="xl1236"/>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37">
    <w:name w:val="xl1237"/>
    <w:basedOn w:val="affb"/>
    <w:autoRedefine/>
    <w:qFormat/>
    <w:pPr>
      <w:widowControl/>
      <w:pBdr>
        <w:top w:val="single" w:sz="4" w:space="0" w:color="auto"/>
        <w:left w:val="single" w:sz="4" w:space="0" w:color="auto"/>
        <w:bottom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38">
    <w:name w:val="xl1238"/>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39">
    <w:name w:val="xl1239"/>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40">
    <w:name w:val="xl1240"/>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41">
    <w:name w:val="xl1241"/>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42">
    <w:name w:val="xl1242"/>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43">
    <w:name w:val="xl1243"/>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44">
    <w:name w:val="xl1244"/>
    <w:basedOn w:val="affb"/>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45">
    <w:name w:val="xl1245"/>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46">
    <w:name w:val="xl1246"/>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47">
    <w:name w:val="xl1247"/>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1248">
    <w:name w:val="xl1248"/>
    <w:basedOn w:val="affb"/>
    <w:autoRedefine/>
    <w:qFormat/>
    <w:pPr>
      <w:widowControl/>
      <w:pBdr>
        <w:top w:val="single" w:sz="4" w:space="0" w:color="auto"/>
        <w:left w:val="single" w:sz="4" w:space="0" w:color="auto"/>
        <w:bottom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49">
    <w:name w:val="xl1249"/>
    <w:basedOn w:val="affb"/>
    <w:autoRedefine/>
    <w:qFormat/>
    <w:pPr>
      <w:widowControl/>
      <w:pBdr>
        <w:top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50">
    <w:name w:val="xl1250"/>
    <w:basedOn w:val="affb"/>
    <w:autoRedefine/>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right"/>
      <w:textAlignment w:val="center"/>
    </w:pPr>
    <w:rPr>
      <w:rFonts w:eastAsia="宋体"/>
      <w:kern w:val="0"/>
      <w:sz w:val="24"/>
      <w:szCs w:val="24"/>
    </w:rPr>
  </w:style>
  <w:style w:type="paragraph" w:customStyle="1" w:styleId="xl1251">
    <w:name w:val="xl1251"/>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right"/>
      <w:textAlignment w:val="center"/>
    </w:pPr>
    <w:rPr>
      <w:rFonts w:eastAsia="宋体"/>
      <w:kern w:val="0"/>
      <w:sz w:val="24"/>
      <w:szCs w:val="24"/>
    </w:rPr>
  </w:style>
  <w:style w:type="paragraph" w:customStyle="1" w:styleId="xl1252">
    <w:name w:val="xl1252"/>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53">
    <w:name w:val="xl1253"/>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54">
    <w:name w:val="xl1254"/>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55">
    <w:name w:val="xl1255"/>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56">
    <w:name w:val="xl1256"/>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57">
    <w:name w:val="xl1257"/>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58">
    <w:name w:val="xl1258"/>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59">
    <w:name w:val="xl1259"/>
    <w:basedOn w:val="affb"/>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60">
    <w:name w:val="xl1260"/>
    <w:basedOn w:val="affb"/>
    <w:autoRedefine/>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61">
    <w:name w:val="xl1261"/>
    <w:basedOn w:val="affb"/>
    <w:autoRedefine/>
    <w:qFormat/>
    <w:pPr>
      <w:widowControl/>
      <w:pBdr>
        <w:top w:val="single" w:sz="4" w:space="0" w:color="000000"/>
        <w:left w:val="single" w:sz="4" w:space="0" w:color="000000"/>
        <w:bottom w:val="single" w:sz="4" w:space="0" w:color="000000"/>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62">
    <w:name w:val="xl1262"/>
    <w:basedOn w:val="affb"/>
    <w:qFormat/>
    <w:pPr>
      <w:widowControl/>
      <w:pBdr>
        <w:left w:val="single" w:sz="4" w:space="0" w:color="auto"/>
        <w:bottom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63">
    <w:name w:val="xl1263"/>
    <w:basedOn w:val="affb"/>
    <w:autoRedefine/>
    <w:qFormat/>
    <w:pPr>
      <w:widowControl/>
      <w:pBdr>
        <w:top w:val="single" w:sz="4" w:space="0" w:color="000000"/>
        <w:left w:val="single" w:sz="4" w:space="0" w:color="000000"/>
        <w:right w:val="single" w:sz="4" w:space="0" w:color="000000"/>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64">
    <w:name w:val="xl1264"/>
    <w:basedOn w:val="affb"/>
    <w:autoRedefine/>
    <w:qFormat/>
    <w:pPr>
      <w:widowControl/>
      <w:pBdr>
        <w:top w:val="single" w:sz="4" w:space="0" w:color="000000"/>
        <w:left w:val="single" w:sz="4" w:space="0" w:color="000000"/>
        <w:right w:val="single" w:sz="4" w:space="0" w:color="000000"/>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65">
    <w:name w:val="xl1265"/>
    <w:basedOn w:val="affb"/>
    <w:autoRedefine/>
    <w:qFormat/>
    <w:pPr>
      <w:widowControl/>
      <w:pBdr>
        <w:top w:val="single" w:sz="4" w:space="0" w:color="000000"/>
        <w:left w:val="single" w:sz="4" w:space="0" w:color="000000"/>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66">
    <w:name w:val="xl1266"/>
    <w:basedOn w:val="affb"/>
    <w:autoRedefine/>
    <w:qFormat/>
    <w:pPr>
      <w:widowControl/>
      <w:pBdr>
        <w:top w:val="single" w:sz="4" w:space="0" w:color="auto"/>
        <w:left w:val="single" w:sz="4" w:space="0" w:color="auto"/>
        <w:bottom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67">
    <w:name w:val="xl1267"/>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1268">
    <w:name w:val="xl1268"/>
    <w:basedOn w:val="affb"/>
    <w:qFormat/>
    <w:pPr>
      <w:widowControl/>
      <w:pBdr>
        <w:top w:val="single" w:sz="4" w:space="0" w:color="auto"/>
        <w:left w:val="single" w:sz="4" w:space="0" w:color="auto"/>
        <w:bottom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69">
    <w:name w:val="xl1269"/>
    <w:basedOn w:val="affb"/>
    <w:autoRedefine/>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70">
    <w:name w:val="xl1270"/>
    <w:basedOn w:val="affb"/>
    <w:autoRedefine/>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71">
    <w:name w:val="xl1271"/>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72">
    <w:name w:val="xl1272"/>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1273">
    <w:name w:val="xl1273"/>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74">
    <w:name w:val="xl1274"/>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75">
    <w:name w:val="xl1275"/>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76">
    <w:name w:val="xl1276"/>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77">
    <w:name w:val="xl1277"/>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78">
    <w:name w:val="xl1278"/>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79">
    <w:name w:val="xl1279"/>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b/>
      <w:bCs/>
      <w:kern w:val="0"/>
      <w:sz w:val="24"/>
      <w:szCs w:val="24"/>
    </w:rPr>
  </w:style>
  <w:style w:type="paragraph" w:customStyle="1" w:styleId="xl1280">
    <w:name w:val="xl1280"/>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b/>
      <w:bCs/>
      <w:kern w:val="0"/>
      <w:sz w:val="24"/>
      <w:szCs w:val="24"/>
    </w:rPr>
  </w:style>
  <w:style w:type="paragraph" w:customStyle="1" w:styleId="xl1281">
    <w:name w:val="xl1281"/>
    <w:basedOn w:val="affb"/>
    <w:autoRedefine/>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82">
    <w:name w:val="xl1282"/>
    <w:basedOn w:val="affb"/>
    <w:autoRedefine/>
    <w:qFormat/>
    <w:pPr>
      <w:widowControl/>
      <w:pBdr>
        <w:top w:val="single" w:sz="4" w:space="0" w:color="auto"/>
        <w:left w:val="single" w:sz="4" w:space="0" w:color="auto"/>
        <w:bottom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83">
    <w:name w:val="xl1283"/>
    <w:basedOn w:val="affb"/>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84">
    <w:name w:val="xl1284"/>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85">
    <w:name w:val="xl1285"/>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86">
    <w:name w:val="xl1286"/>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87">
    <w:name w:val="xl1287"/>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88">
    <w:name w:val="xl1288"/>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89">
    <w:name w:val="xl1289"/>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90">
    <w:name w:val="xl1290"/>
    <w:basedOn w:val="affb"/>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91">
    <w:name w:val="xl1291"/>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4"/>
      <w:szCs w:val="24"/>
    </w:rPr>
  </w:style>
  <w:style w:type="paragraph" w:customStyle="1" w:styleId="xl1292">
    <w:name w:val="xl1292"/>
    <w:basedOn w:val="affb"/>
    <w:autoRedefine/>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1293">
    <w:name w:val="xl1293"/>
    <w:basedOn w:val="affb"/>
    <w:qFormat/>
    <w:pPr>
      <w:widowControl/>
      <w:pBdr>
        <w:top w:val="single" w:sz="4" w:space="0" w:color="000000"/>
        <w:left w:val="single" w:sz="4" w:space="0" w:color="000000"/>
        <w:bottom w:val="single" w:sz="4" w:space="0" w:color="000000"/>
      </w:pBdr>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1294">
    <w:name w:val="xl1294"/>
    <w:basedOn w:val="affb"/>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95">
    <w:name w:val="xl1295"/>
    <w:basedOn w:val="affb"/>
    <w:autoRedefine/>
    <w:qFormat/>
    <w:pPr>
      <w:widowControl/>
      <w:pBdr>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96">
    <w:name w:val="xl1296"/>
    <w:basedOn w:val="affb"/>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97">
    <w:name w:val="xl1297"/>
    <w:basedOn w:val="affb"/>
    <w:autoRedefine/>
    <w:qFormat/>
    <w:pPr>
      <w:widowControl/>
      <w:pBdr>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98">
    <w:name w:val="xl1298"/>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b/>
      <w:bCs/>
      <w:kern w:val="0"/>
      <w:sz w:val="24"/>
      <w:szCs w:val="24"/>
    </w:rPr>
  </w:style>
  <w:style w:type="character" w:customStyle="1" w:styleId="1fffffffd">
    <w:name w:val="明显引用 字符1"/>
    <w:basedOn w:val="affd"/>
    <w:autoRedefine/>
    <w:uiPriority w:val="99"/>
    <w:qFormat/>
    <w:rPr>
      <w:rFonts w:eastAsia="仿宋_GB2312"/>
      <w:i/>
      <w:iCs/>
      <w:color w:val="5B9BD5" w:themeColor="accent1"/>
      <w:kern w:val="2"/>
      <w:sz w:val="28"/>
      <w:szCs w:val="32"/>
    </w:rPr>
  </w:style>
  <w:style w:type="character" w:customStyle="1" w:styleId="2ffffb">
    <w:name w:val="明显参考2"/>
    <w:basedOn w:val="affd"/>
    <w:autoRedefine/>
    <w:uiPriority w:val="32"/>
    <w:qFormat/>
    <w:rPr>
      <w:b/>
      <w:bCs/>
      <w:smallCaps/>
      <w:color w:val="5B9BD5" w:themeColor="accent1"/>
      <w:spacing w:val="5"/>
    </w:rPr>
  </w:style>
  <w:style w:type="paragraph" w:customStyle="1" w:styleId="af3">
    <w:name w:val="五级标题"/>
    <w:basedOn w:val="affb"/>
    <w:qFormat/>
    <w:pPr>
      <w:numPr>
        <w:ilvl w:val="4"/>
        <w:numId w:val="99"/>
      </w:numPr>
      <w:spacing w:line="540" w:lineRule="exact"/>
      <w:ind w:firstLine="200"/>
      <w:outlineLvl w:val="4"/>
    </w:pPr>
  </w:style>
  <w:style w:type="paragraph" w:customStyle="1" w:styleId="af4">
    <w:name w:val="六级标题"/>
    <w:basedOn w:val="affb"/>
    <w:qFormat/>
    <w:pPr>
      <w:numPr>
        <w:ilvl w:val="5"/>
        <w:numId w:val="99"/>
      </w:numPr>
      <w:spacing w:line="540" w:lineRule="exact"/>
      <w:ind w:firstLine="200"/>
      <w:outlineLvl w:val="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image" Target="media/image2.wmf"/><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1.w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6.xml"/><Relationship Id="rId28" Type="http://schemas.microsoft.com/office/2018/08/relationships/commentsExtensible" Target="commentsExtensible.xml"/><Relationship Id="rId10" Type="http://schemas.microsoft.com/office/2016/09/relationships/commentsIds" Target="commentsIds.xml"/><Relationship Id="rId19" Type="http://schemas.openxmlformats.org/officeDocument/2006/relationships/footer" Target="footer4.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hyperlink" Target="https://stats.tj.gov.cn/sy_51953/jjxx/202506/t20250606_6948917.html" TargetMode="Externa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29</Pages>
  <Words>1059</Words>
  <Characters>6041</Characters>
  <Application>Microsoft Office Word</Application>
  <DocSecurity>0</DocSecurity>
  <Lines>50</Lines>
  <Paragraphs>14</Paragraphs>
  <ScaleCrop>false</ScaleCrop>
  <LinksUpToDate>false</LinksUpToDate>
  <CharactersWithSpaces>7086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104</cp:revision>
  <cp:lastPrinted>2024-03-11T03:02:00Z</cp:lastPrinted>
  <dcterms:created xsi:type="dcterms:W3CDTF">2024-03-02T03:59:00Z</dcterms:created>
  <dcterms:modified xsi:type="dcterms:W3CDTF">2026-04-01T08:08:00Z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A929CAF4A4F545E78F9C15BC1FFA6A12_13</vt:lpwstr>
  </property>
  <property fmtid="{D5CDD505-2E9C-101B-9397-08002B2CF9AE}" pid="4" name="KSOTemplateDocerSaveRecord">
    <vt:lpwstr>eyJoZGlkIjoiM2Q4YmI5YzE3NGRiZTIyYmE1OTFmYjljNDI1ZmEwMTAiLCJ1c2VySWQiOiI3MjM3MDI2MjQifQ==</vt:lpwstr>
  </property>
</Properties>
</file>